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CD39" w14:textId="77777777" w:rsidR="0059209E" w:rsidRPr="00C8579C" w:rsidRDefault="0059209E" w:rsidP="00467591">
      <w:pPr>
        <w:keepNext/>
        <w:keepLines/>
        <w:ind w:right="1274"/>
      </w:pPr>
    </w:p>
    <w:p w14:paraId="2D2ED0F6" w14:textId="77777777" w:rsidR="007C70A1" w:rsidRPr="00C8579C" w:rsidRDefault="007C70A1" w:rsidP="00467591">
      <w:pPr>
        <w:keepNext/>
        <w:keepLines/>
        <w:ind w:right="1274"/>
        <w:rPr>
          <w:rFonts w:ascii="Tahoma" w:hAnsi="Tahoma" w:cs="Tahoma"/>
          <w:b/>
        </w:rPr>
      </w:pPr>
      <w:r w:rsidRPr="00C8579C">
        <w:rPr>
          <w:rFonts w:ascii="Tahoma" w:hAnsi="Tahoma" w:cs="Tahoma"/>
          <w:b/>
        </w:rPr>
        <w:t>Naročnik:</w:t>
      </w:r>
    </w:p>
    <w:p w14:paraId="78132B41" w14:textId="77777777" w:rsidR="007C70A1" w:rsidRPr="00C8579C" w:rsidRDefault="007C70A1" w:rsidP="00467591">
      <w:pPr>
        <w:keepNext/>
        <w:keepLines/>
        <w:rPr>
          <w:rFonts w:ascii="Tahoma" w:hAnsi="Tahoma" w:cs="Tahoma"/>
          <w:b/>
        </w:rPr>
      </w:pPr>
    </w:p>
    <w:p w14:paraId="126F5E2B" w14:textId="77777777" w:rsidR="0094613F" w:rsidRPr="00C8579C" w:rsidRDefault="0094613F" w:rsidP="00467591">
      <w:pPr>
        <w:keepNext/>
        <w:keepLines/>
        <w:rPr>
          <w:rFonts w:ascii="Tahoma" w:hAnsi="Tahoma" w:cs="Tahoma"/>
          <w:b/>
          <w:bCs/>
        </w:rPr>
      </w:pPr>
      <w:r w:rsidRPr="00C8579C">
        <w:rPr>
          <w:rFonts w:ascii="Tahoma" w:hAnsi="Tahoma" w:cs="Tahoma"/>
          <w:b/>
          <w:bCs/>
        </w:rPr>
        <w:t>JAVNO PODJETJE VODOVOD KANALIZACIJA SNAGA d.o.o.</w:t>
      </w:r>
    </w:p>
    <w:p w14:paraId="557C4D58" w14:textId="77777777" w:rsidR="0094613F" w:rsidRPr="00C8579C" w:rsidRDefault="0094613F" w:rsidP="00467591">
      <w:pPr>
        <w:keepNext/>
        <w:keepLines/>
        <w:rPr>
          <w:rFonts w:ascii="Tahoma" w:hAnsi="Tahoma" w:cs="Tahoma"/>
        </w:rPr>
      </w:pPr>
      <w:r w:rsidRPr="00C8579C">
        <w:rPr>
          <w:rFonts w:ascii="Tahoma" w:hAnsi="Tahoma" w:cs="Tahoma"/>
        </w:rPr>
        <w:t>Vodovodna cesta 90</w:t>
      </w:r>
    </w:p>
    <w:p w14:paraId="1CB00BE0" w14:textId="77777777" w:rsidR="0094613F" w:rsidRPr="00C8579C" w:rsidRDefault="0094613F" w:rsidP="00467591">
      <w:pPr>
        <w:keepNext/>
        <w:keepLines/>
        <w:rPr>
          <w:rFonts w:ascii="Tahoma" w:hAnsi="Tahoma" w:cs="Tahoma"/>
        </w:rPr>
      </w:pPr>
      <w:r w:rsidRPr="00C8579C">
        <w:rPr>
          <w:rFonts w:ascii="Tahoma" w:hAnsi="Tahoma" w:cs="Tahoma"/>
        </w:rPr>
        <w:t>1000 Ljubljana</w:t>
      </w:r>
    </w:p>
    <w:p w14:paraId="28C46139" w14:textId="77777777" w:rsidR="007C70A1" w:rsidRPr="00C8579C" w:rsidRDefault="007C70A1" w:rsidP="00467591">
      <w:pPr>
        <w:keepNext/>
        <w:keepLines/>
        <w:rPr>
          <w:rFonts w:ascii="Tahoma" w:hAnsi="Tahoma" w:cs="Tahoma"/>
        </w:rPr>
      </w:pPr>
    </w:p>
    <w:p w14:paraId="10D2A12D" w14:textId="77777777" w:rsidR="007C70A1" w:rsidRPr="00C8579C" w:rsidRDefault="007C70A1" w:rsidP="00467591">
      <w:pPr>
        <w:keepNext/>
        <w:keepLines/>
        <w:rPr>
          <w:rFonts w:ascii="Tahoma" w:hAnsi="Tahoma" w:cs="Tahoma"/>
          <w:b/>
        </w:rPr>
      </w:pPr>
      <w:r w:rsidRPr="00C8579C">
        <w:rPr>
          <w:rFonts w:ascii="Tahoma" w:hAnsi="Tahoma" w:cs="Tahoma"/>
          <w:b/>
        </w:rPr>
        <w:t>Po pooblastilu javno naročilo vodi:</w:t>
      </w:r>
    </w:p>
    <w:p w14:paraId="7B7DEA2D" w14:textId="77777777" w:rsidR="007C70A1" w:rsidRPr="00C8579C" w:rsidRDefault="007C70A1" w:rsidP="00467591">
      <w:pPr>
        <w:keepNext/>
        <w:keepLines/>
        <w:rPr>
          <w:rFonts w:ascii="Tahoma" w:hAnsi="Tahoma" w:cs="Tahoma"/>
        </w:rPr>
      </w:pPr>
    </w:p>
    <w:p w14:paraId="288DAE58" w14:textId="77777777" w:rsidR="00A04160" w:rsidRPr="00C8579C" w:rsidRDefault="00A04160" w:rsidP="00467591">
      <w:pPr>
        <w:keepNext/>
        <w:keepLines/>
        <w:rPr>
          <w:rFonts w:ascii="Tahoma" w:hAnsi="Tahoma" w:cs="Tahoma"/>
          <w:b/>
          <w:bCs/>
        </w:rPr>
      </w:pPr>
      <w:r w:rsidRPr="00C8579C">
        <w:rPr>
          <w:rFonts w:ascii="Tahoma" w:hAnsi="Tahoma" w:cs="Tahoma"/>
          <w:b/>
          <w:bCs/>
        </w:rPr>
        <w:t xml:space="preserve">JAVNI HOLDING Ljubljana, d.o.o. </w:t>
      </w:r>
    </w:p>
    <w:p w14:paraId="5E663252" w14:textId="77777777" w:rsidR="007C70A1" w:rsidRPr="00C8579C" w:rsidRDefault="00AA024E" w:rsidP="00467591">
      <w:pPr>
        <w:keepNext/>
        <w:keepLines/>
        <w:rPr>
          <w:rFonts w:ascii="Tahoma" w:hAnsi="Tahoma" w:cs="Tahoma"/>
        </w:rPr>
      </w:pPr>
      <w:r w:rsidRPr="00C8579C">
        <w:rPr>
          <w:rFonts w:ascii="Tahoma" w:hAnsi="Tahoma" w:cs="Tahoma"/>
        </w:rPr>
        <w:t>Verovškova ulica 70</w:t>
      </w:r>
    </w:p>
    <w:p w14:paraId="11A55127" w14:textId="77777777" w:rsidR="00A04160" w:rsidRPr="00C8579C" w:rsidRDefault="00A04160" w:rsidP="00467591">
      <w:pPr>
        <w:keepNext/>
        <w:keepLines/>
        <w:rPr>
          <w:rFonts w:ascii="Tahoma" w:hAnsi="Tahoma" w:cs="Tahoma"/>
        </w:rPr>
      </w:pPr>
      <w:r w:rsidRPr="00C8579C">
        <w:rPr>
          <w:rFonts w:ascii="Tahoma" w:hAnsi="Tahoma" w:cs="Tahoma"/>
        </w:rPr>
        <w:t>1000 Ljubljana</w:t>
      </w:r>
    </w:p>
    <w:p w14:paraId="0E270516" w14:textId="77777777" w:rsidR="007C70A1" w:rsidRPr="00C8579C" w:rsidRDefault="007C70A1" w:rsidP="00467591">
      <w:pPr>
        <w:keepNext/>
        <w:keepLines/>
        <w:rPr>
          <w:rFonts w:ascii="Tahoma" w:hAnsi="Tahoma" w:cs="Tahoma"/>
          <w:b/>
        </w:rPr>
      </w:pPr>
    </w:p>
    <w:p w14:paraId="09FACE26" w14:textId="77777777" w:rsidR="007C70A1" w:rsidRPr="00C8579C" w:rsidRDefault="007C70A1" w:rsidP="00467591">
      <w:pPr>
        <w:keepNext/>
        <w:keepLines/>
        <w:jc w:val="center"/>
        <w:rPr>
          <w:rFonts w:ascii="Tahoma" w:hAnsi="Tahoma" w:cs="Tahoma"/>
        </w:rPr>
      </w:pPr>
    </w:p>
    <w:p w14:paraId="75C34146" w14:textId="77777777" w:rsidR="004958CB" w:rsidRPr="00C8579C" w:rsidRDefault="007C70A1" w:rsidP="00467591">
      <w:pPr>
        <w:keepNext/>
        <w:keepLines/>
        <w:rPr>
          <w:rFonts w:ascii="Tahoma" w:hAnsi="Tahoma" w:cs="Tahoma"/>
          <w:b/>
        </w:rPr>
      </w:pPr>
      <w:r w:rsidRPr="00C8579C">
        <w:rPr>
          <w:rFonts w:ascii="Tahoma" w:hAnsi="Tahoma" w:cs="Tahoma"/>
        </w:rPr>
        <w:t xml:space="preserve">Številka: </w:t>
      </w:r>
      <w:r w:rsidR="000652AB">
        <w:rPr>
          <w:rFonts w:ascii="Tahoma" w:hAnsi="Tahoma" w:cs="Tahoma"/>
          <w:b/>
        </w:rPr>
        <w:t>VKS-167/24</w:t>
      </w:r>
    </w:p>
    <w:p w14:paraId="5EAC007B" w14:textId="77777777" w:rsidR="004958CB" w:rsidRDefault="004958CB" w:rsidP="00467591">
      <w:pPr>
        <w:keepNext/>
        <w:keepLines/>
        <w:rPr>
          <w:rFonts w:ascii="Tahoma" w:hAnsi="Tahoma" w:cs="Tahoma"/>
        </w:rPr>
      </w:pPr>
    </w:p>
    <w:p w14:paraId="079B57D0" w14:textId="77777777" w:rsidR="00FA5A74" w:rsidRPr="00C8579C" w:rsidRDefault="00FA5A74" w:rsidP="00467591">
      <w:pPr>
        <w:keepNext/>
        <w:keepLines/>
        <w:rPr>
          <w:rFonts w:ascii="Tahoma" w:hAnsi="Tahoma" w:cs="Tahoma"/>
        </w:rPr>
      </w:pPr>
    </w:p>
    <w:p w14:paraId="6D8473F7" w14:textId="77777777" w:rsidR="00171035" w:rsidRPr="00C8579C" w:rsidRDefault="00171035" w:rsidP="00467591">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7C203FA7" w14:textId="77777777">
        <w:trPr>
          <w:trHeight w:val="851"/>
        </w:trPr>
        <w:tc>
          <w:tcPr>
            <w:tcW w:w="7094" w:type="dxa"/>
            <w:shd w:val="pct12" w:color="auto" w:fill="FFFFFF"/>
            <w:vAlign w:val="center"/>
          </w:tcPr>
          <w:p w14:paraId="0D61CDC9" w14:textId="77777777" w:rsidR="007C70A1" w:rsidRPr="00C8579C" w:rsidRDefault="00BD28A4" w:rsidP="00467591">
            <w:pPr>
              <w:keepNext/>
              <w:keepLines/>
              <w:jc w:val="center"/>
              <w:rPr>
                <w:rFonts w:ascii="Tahoma" w:hAnsi="Tahoma" w:cs="Tahoma"/>
                <w:b/>
                <w:sz w:val="28"/>
                <w:szCs w:val="28"/>
              </w:rPr>
            </w:pPr>
            <w:r w:rsidRPr="00B66303">
              <w:rPr>
                <w:rFonts w:ascii="Tahoma" w:hAnsi="Tahoma" w:cs="Tahoma"/>
                <w:b/>
                <w:sz w:val="28"/>
                <w:szCs w:val="28"/>
              </w:rPr>
              <w:t>DOKUMENTACIJA V ZVEZI Z ODDAJO JAVNEGA NAROČILA NA SPLOŠNEM PODROČJU</w:t>
            </w:r>
            <w:r>
              <w:rPr>
                <w:rFonts w:ascii="Tahoma" w:hAnsi="Tahoma" w:cs="Tahoma"/>
                <w:b/>
                <w:sz w:val="28"/>
                <w:szCs w:val="28"/>
              </w:rPr>
              <w:t xml:space="preserve"> PO ODPRTEM </w:t>
            </w:r>
            <w:r w:rsidR="000652AB">
              <w:rPr>
                <w:rFonts w:ascii="Tahoma" w:hAnsi="Tahoma" w:cs="Tahoma"/>
                <w:b/>
                <w:sz w:val="28"/>
                <w:szCs w:val="28"/>
              </w:rPr>
              <w:t>P</w:t>
            </w:r>
            <w:r>
              <w:rPr>
                <w:rFonts w:ascii="Tahoma" w:hAnsi="Tahoma" w:cs="Tahoma"/>
                <w:b/>
                <w:sz w:val="28"/>
                <w:szCs w:val="28"/>
              </w:rPr>
              <w:t xml:space="preserve">OSTOPKU </w:t>
            </w:r>
          </w:p>
        </w:tc>
      </w:tr>
    </w:tbl>
    <w:p w14:paraId="7C36ED3D" w14:textId="77777777" w:rsidR="0047238D" w:rsidRPr="00C8579C" w:rsidRDefault="0047238D" w:rsidP="00467591">
      <w:pPr>
        <w:keepNext/>
        <w:keepLines/>
        <w:ind w:right="424"/>
        <w:jc w:val="center"/>
        <w:rPr>
          <w:rFonts w:ascii="Tahoma" w:hAnsi="Tahoma" w:cs="Tahoma"/>
          <w:b/>
        </w:rPr>
      </w:pPr>
    </w:p>
    <w:p w14:paraId="62383BDD" w14:textId="77777777" w:rsidR="00444E72" w:rsidRPr="00C8579C" w:rsidRDefault="00444E72" w:rsidP="00467591">
      <w:pPr>
        <w:keepNext/>
        <w:keepLines/>
        <w:ind w:right="424"/>
        <w:jc w:val="center"/>
        <w:rPr>
          <w:rFonts w:ascii="Tahoma" w:hAnsi="Tahoma" w:cs="Tahoma"/>
        </w:rPr>
      </w:pPr>
    </w:p>
    <w:p w14:paraId="225D6D1F" w14:textId="77777777" w:rsidR="004958CB" w:rsidRPr="00C8579C" w:rsidRDefault="00581FDA" w:rsidP="00467591">
      <w:pPr>
        <w:keepNext/>
        <w:keepLines/>
        <w:ind w:right="424"/>
        <w:jc w:val="center"/>
        <w:rPr>
          <w:rFonts w:ascii="Tahoma" w:hAnsi="Tahoma" w:cs="Tahoma"/>
          <w:b/>
        </w:rPr>
      </w:pPr>
      <w:r>
        <w:rPr>
          <w:rFonts w:ascii="Tahoma" w:hAnsi="Tahoma" w:cs="Tahoma"/>
          <w:b/>
          <w:bCs/>
          <w:color w:val="000000"/>
          <w:sz w:val="28"/>
          <w:szCs w:val="28"/>
        </w:rPr>
        <w:t>Prevzem produkta z EWC oznako 19 12 12 iz obdelave komunalnih odpadkov v RCERO Ljubljana</w:t>
      </w:r>
    </w:p>
    <w:p w14:paraId="752FFDF3" w14:textId="77777777" w:rsidR="004958CB" w:rsidRPr="00C8579C" w:rsidRDefault="004958CB" w:rsidP="00467591">
      <w:pPr>
        <w:keepNext/>
        <w:keepLines/>
        <w:ind w:right="424"/>
        <w:jc w:val="center"/>
        <w:rPr>
          <w:rFonts w:ascii="Tahoma" w:hAnsi="Tahoma" w:cs="Tahoma"/>
          <w:b/>
        </w:rPr>
      </w:pPr>
    </w:p>
    <w:p w14:paraId="4D2E3C40" w14:textId="77777777" w:rsidR="004958CB" w:rsidRPr="00C8579C" w:rsidRDefault="004958CB" w:rsidP="00467591">
      <w:pPr>
        <w:keepNext/>
        <w:keepLines/>
        <w:ind w:right="424"/>
        <w:jc w:val="center"/>
        <w:rPr>
          <w:rFonts w:ascii="Tahoma" w:hAnsi="Tahoma" w:cs="Tahoma"/>
          <w:b/>
        </w:rPr>
      </w:pPr>
    </w:p>
    <w:p w14:paraId="01CA4F87" w14:textId="77777777" w:rsidR="004958CB" w:rsidRPr="00C8579C" w:rsidRDefault="004958CB" w:rsidP="00467591">
      <w:pPr>
        <w:keepNext/>
        <w:keepLines/>
        <w:ind w:right="424"/>
        <w:jc w:val="center"/>
        <w:rPr>
          <w:rFonts w:ascii="Tahoma" w:hAnsi="Tahoma" w:cs="Tahoma"/>
          <w:b/>
        </w:rPr>
      </w:pPr>
    </w:p>
    <w:p w14:paraId="49598D37" w14:textId="77777777" w:rsidR="007C70A1" w:rsidRPr="00C8579C" w:rsidRDefault="007C70A1" w:rsidP="00467591">
      <w:pPr>
        <w:keepNext/>
        <w:keepLines/>
        <w:ind w:right="424"/>
        <w:jc w:val="center"/>
        <w:rPr>
          <w:rFonts w:ascii="Tahoma" w:hAnsi="Tahoma" w:cs="Tahoma"/>
        </w:rPr>
      </w:pPr>
    </w:p>
    <w:p w14:paraId="0B8B400B" w14:textId="77777777" w:rsidR="00F46CA6" w:rsidRPr="00C8579C" w:rsidRDefault="00F46CA6" w:rsidP="00467591">
      <w:pPr>
        <w:keepNext/>
        <w:keepLines/>
        <w:ind w:right="424"/>
        <w:jc w:val="center"/>
        <w:rPr>
          <w:rFonts w:ascii="Tahoma" w:hAnsi="Tahoma" w:cs="Tahoma"/>
          <w:noProof/>
        </w:rPr>
      </w:pPr>
    </w:p>
    <w:p w14:paraId="78248DEE" w14:textId="77777777" w:rsidR="00650419" w:rsidRPr="00C8579C" w:rsidRDefault="00650419" w:rsidP="00467591">
      <w:pPr>
        <w:keepNext/>
        <w:keepLines/>
        <w:ind w:right="424"/>
        <w:jc w:val="center"/>
        <w:rPr>
          <w:rFonts w:ascii="Tahoma" w:hAnsi="Tahoma" w:cs="Tahoma"/>
          <w:noProof/>
        </w:rPr>
      </w:pPr>
    </w:p>
    <w:p w14:paraId="2D65DC8C" w14:textId="77777777" w:rsidR="00F46CA6" w:rsidRPr="00C8579C" w:rsidRDefault="00F46CA6" w:rsidP="00467591">
      <w:pPr>
        <w:keepNext/>
        <w:keepLines/>
        <w:ind w:right="424"/>
        <w:jc w:val="center"/>
        <w:rPr>
          <w:rFonts w:ascii="Tahoma" w:hAnsi="Tahoma" w:cs="Tahoma"/>
          <w:noProof/>
        </w:rPr>
      </w:pPr>
    </w:p>
    <w:p w14:paraId="37CAAEB7" w14:textId="77777777" w:rsidR="00413199" w:rsidRPr="00C8579C" w:rsidRDefault="000D748B" w:rsidP="00467591">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7D304F">
        <w:rPr>
          <w:rFonts w:ascii="Tahoma" w:hAnsi="Tahoma" w:cs="Tahoma"/>
          <w:noProof/>
        </w:rPr>
        <w:t xml:space="preserve">oktober </w:t>
      </w:r>
      <w:r w:rsidR="00E25CB6">
        <w:rPr>
          <w:rFonts w:ascii="Tahoma" w:hAnsi="Tahoma" w:cs="Tahoma"/>
          <w:noProof/>
        </w:rPr>
        <w:t>2024</w:t>
      </w:r>
    </w:p>
    <w:p w14:paraId="08B4AE16" w14:textId="77777777" w:rsidR="003B5257" w:rsidRDefault="003B5257" w:rsidP="00467591">
      <w:pPr>
        <w:pStyle w:val="Naslov1"/>
        <w:keepLines/>
        <w:jc w:val="center"/>
        <w:rPr>
          <w:rFonts w:ascii="Tahoma" w:hAnsi="Tahoma" w:cs="Tahoma"/>
          <w:sz w:val="28"/>
          <w:szCs w:val="28"/>
          <w:lang w:val="sl-SI"/>
        </w:rPr>
      </w:pPr>
      <w:bookmarkStart w:id="0" w:name="_Toc178483388"/>
    </w:p>
    <w:p w14:paraId="5B96D437" w14:textId="041650DE" w:rsidR="003B5257" w:rsidRDefault="003B5257" w:rsidP="00467591">
      <w:pPr>
        <w:pStyle w:val="Naslov1"/>
        <w:keepLines/>
        <w:jc w:val="center"/>
        <w:rPr>
          <w:rFonts w:ascii="Tahoma" w:hAnsi="Tahoma" w:cs="Tahoma"/>
          <w:sz w:val="28"/>
          <w:szCs w:val="28"/>
          <w:lang w:val="sl-SI"/>
        </w:rPr>
      </w:pPr>
    </w:p>
    <w:p w14:paraId="6728FE15" w14:textId="2AA856A1" w:rsidR="003B5257" w:rsidRDefault="003B5257" w:rsidP="003B5257"/>
    <w:p w14:paraId="171020A7" w14:textId="77777777" w:rsidR="003B5257" w:rsidRPr="003B5257" w:rsidRDefault="003B5257" w:rsidP="003B5257"/>
    <w:p w14:paraId="02C89D9F" w14:textId="77777777" w:rsidR="003B5257" w:rsidRDefault="003B5257" w:rsidP="00467591">
      <w:pPr>
        <w:pStyle w:val="Naslov1"/>
        <w:keepLines/>
        <w:jc w:val="center"/>
        <w:rPr>
          <w:rFonts w:ascii="Tahoma" w:hAnsi="Tahoma" w:cs="Tahoma"/>
          <w:sz w:val="28"/>
          <w:szCs w:val="28"/>
          <w:lang w:val="sl-SI"/>
        </w:rPr>
      </w:pPr>
    </w:p>
    <w:p w14:paraId="50FC8F67" w14:textId="77777777" w:rsidR="003B5257" w:rsidRDefault="003B5257" w:rsidP="00467591">
      <w:pPr>
        <w:pStyle w:val="Naslov1"/>
        <w:keepLines/>
        <w:jc w:val="center"/>
        <w:rPr>
          <w:rFonts w:ascii="Tahoma" w:hAnsi="Tahoma" w:cs="Tahoma"/>
          <w:sz w:val="28"/>
          <w:szCs w:val="28"/>
          <w:lang w:val="sl-SI"/>
        </w:rPr>
      </w:pPr>
    </w:p>
    <w:p w14:paraId="759D83BC" w14:textId="65538AB1" w:rsidR="007C70A1" w:rsidRPr="00C8579C" w:rsidRDefault="007C70A1" w:rsidP="00467591">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36D3BAA9" w14:textId="77777777" w:rsidR="007C70A1" w:rsidRPr="00C8579C" w:rsidRDefault="007C70A1" w:rsidP="00467591">
      <w:pPr>
        <w:keepNext/>
        <w:keepLines/>
        <w:tabs>
          <w:tab w:val="left" w:pos="2895"/>
        </w:tabs>
        <w:rPr>
          <w:rFonts w:ascii="Tahoma" w:hAnsi="Tahoma" w:cs="Tahoma"/>
        </w:rPr>
      </w:pPr>
      <w:r w:rsidRPr="00C8579C">
        <w:rPr>
          <w:rFonts w:ascii="Tahoma" w:hAnsi="Tahoma" w:cs="Tahoma"/>
        </w:rPr>
        <w:tab/>
      </w:r>
    </w:p>
    <w:p w14:paraId="73ACA681" w14:textId="77777777" w:rsidR="007C70A1" w:rsidRPr="00C8579C" w:rsidRDefault="007C70A1" w:rsidP="00467591">
      <w:pPr>
        <w:keepNext/>
        <w:keepLines/>
        <w:rPr>
          <w:rFonts w:ascii="Tahoma" w:hAnsi="Tahoma" w:cs="Tahoma"/>
        </w:rPr>
      </w:pPr>
    </w:p>
    <w:p w14:paraId="417C9D26" w14:textId="77777777" w:rsidR="007C70A1" w:rsidRPr="00C8579C" w:rsidRDefault="007C70A1" w:rsidP="00467591">
      <w:pPr>
        <w:keepNext/>
        <w:keepLines/>
        <w:rPr>
          <w:rFonts w:ascii="Tahoma" w:hAnsi="Tahoma" w:cs="Tahoma"/>
        </w:rPr>
      </w:pPr>
    </w:p>
    <w:p w14:paraId="64A57F10" w14:textId="77777777" w:rsidR="007C70A1" w:rsidRPr="00C8579C" w:rsidRDefault="007C70A1" w:rsidP="00467591">
      <w:pPr>
        <w:keepNext/>
        <w:keepLines/>
        <w:rPr>
          <w:rFonts w:ascii="Tahoma" w:hAnsi="Tahoma" w:cs="Tahoma"/>
        </w:rPr>
      </w:pPr>
    </w:p>
    <w:p w14:paraId="3C0874DC" w14:textId="77777777" w:rsidR="007C70A1" w:rsidRPr="00C8579C" w:rsidRDefault="00A04160" w:rsidP="00467591">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2B77F2EA" w14:textId="77777777" w:rsidR="007C70A1" w:rsidRPr="00C8579C" w:rsidRDefault="007C70A1" w:rsidP="00467591">
      <w:pPr>
        <w:keepNext/>
        <w:keepLines/>
        <w:rPr>
          <w:rFonts w:ascii="Tahoma" w:hAnsi="Tahoma" w:cs="Tahoma"/>
        </w:rPr>
      </w:pPr>
    </w:p>
    <w:p w14:paraId="33AED06D" w14:textId="77777777" w:rsidR="007C70A1" w:rsidRPr="00C8579C" w:rsidRDefault="007C70A1" w:rsidP="00467591">
      <w:pPr>
        <w:keepNext/>
        <w:keepLines/>
        <w:jc w:val="center"/>
        <w:rPr>
          <w:rFonts w:ascii="Tahoma" w:hAnsi="Tahoma" w:cs="Tahoma"/>
        </w:rPr>
      </w:pPr>
    </w:p>
    <w:p w14:paraId="547EC222" w14:textId="77777777" w:rsidR="007C70A1" w:rsidRPr="00C8579C" w:rsidRDefault="007C70A1" w:rsidP="00467591">
      <w:pPr>
        <w:keepNext/>
        <w:keepLines/>
        <w:rPr>
          <w:rFonts w:ascii="Tahoma" w:hAnsi="Tahoma" w:cs="Tahoma"/>
          <w:b/>
        </w:rPr>
      </w:pPr>
      <w:r w:rsidRPr="00C8579C">
        <w:rPr>
          <w:rFonts w:ascii="Tahoma" w:hAnsi="Tahoma" w:cs="Tahoma"/>
          <w:b/>
        </w:rPr>
        <w:t xml:space="preserve"> vabi </w:t>
      </w:r>
    </w:p>
    <w:p w14:paraId="1DEA78B5" w14:textId="77777777" w:rsidR="007C70A1" w:rsidRPr="00C8579C" w:rsidRDefault="007C70A1" w:rsidP="00467591">
      <w:pPr>
        <w:keepNext/>
        <w:keepLines/>
        <w:jc w:val="center"/>
        <w:rPr>
          <w:rFonts w:ascii="Tahoma" w:hAnsi="Tahoma" w:cs="Tahoma"/>
        </w:rPr>
      </w:pPr>
    </w:p>
    <w:p w14:paraId="47256FE0" w14:textId="77777777" w:rsidR="007C70A1" w:rsidRPr="00C8579C" w:rsidRDefault="007C70A1" w:rsidP="00467591">
      <w:pPr>
        <w:keepNext/>
        <w:keepLines/>
        <w:jc w:val="center"/>
        <w:rPr>
          <w:rFonts w:ascii="Tahoma" w:hAnsi="Tahoma" w:cs="Tahoma"/>
        </w:rPr>
      </w:pPr>
    </w:p>
    <w:p w14:paraId="0241C017" w14:textId="77777777" w:rsidR="00D9227D" w:rsidRPr="00C8579C" w:rsidRDefault="00D9227D" w:rsidP="00467591">
      <w:pPr>
        <w:keepNext/>
        <w:keepLines/>
        <w:jc w:val="center"/>
        <w:rPr>
          <w:rFonts w:ascii="Tahoma" w:hAnsi="Tahoma" w:cs="Tahoma"/>
        </w:rPr>
      </w:pPr>
    </w:p>
    <w:p w14:paraId="2F72F26C" w14:textId="77777777" w:rsidR="007C70A1" w:rsidRPr="00C8579C" w:rsidRDefault="007C70A1" w:rsidP="00467591">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67CAD853" w14:textId="77777777" w:rsidR="007C70A1" w:rsidRPr="00C8579C" w:rsidRDefault="007C70A1" w:rsidP="00467591">
      <w:pPr>
        <w:keepNext/>
        <w:keepLines/>
        <w:rPr>
          <w:rFonts w:ascii="Tahoma" w:hAnsi="Tahoma" w:cs="Tahoma"/>
        </w:rPr>
      </w:pPr>
    </w:p>
    <w:p w14:paraId="6BD9D6BF" w14:textId="77777777" w:rsidR="001B10C8" w:rsidRPr="00C8579C" w:rsidRDefault="001B10C8" w:rsidP="00467591">
      <w:pPr>
        <w:keepNext/>
        <w:keepLines/>
        <w:rPr>
          <w:rFonts w:ascii="Tahoma" w:hAnsi="Tahoma" w:cs="Tahoma"/>
        </w:rPr>
      </w:pPr>
    </w:p>
    <w:p w14:paraId="1F103B20" w14:textId="77777777" w:rsidR="009A5F76" w:rsidRPr="00C8579C" w:rsidRDefault="00FF0BBB" w:rsidP="00467591">
      <w:pPr>
        <w:keepNext/>
        <w:keepLines/>
        <w:ind w:right="424"/>
        <w:jc w:val="center"/>
        <w:rPr>
          <w:rFonts w:ascii="Tahoma" w:hAnsi="Tahoma" w:cs="Tahoma"/>
          <w:b/>
          <w:color w:val="000000"/>
          <w:sz w:val="28"/>
          <w:szCs w:val="28"/>
        </w:rPr>
      </w:pPr>
      <w:r w:rsidRPr="00C8579C">
        <w:rPr>
          <w:rFonts w:ascii="Tahoma" w:hAnsi="Tahoma" w:cs="Tahoma"/>
          <w:b/>
          <w:color w:val="000000"/>
          <w:sz w:val="28"/>
          <w:szCs w:val="28"/>
        </w:rPr>
        <w:t>»</w:t>
      </w:r>
      <w:r w:rsidR="00581FDA">
        <w:rPr>
          <w:rFonts w:ascii="Tahoma" w:hAnsi="Tahoma" w:cs="Tahoma"/>
          <w:b/>
          <w:bCs/>
          <w:color w:val="000000"/>
          <w:sz w:val="28"/>
          <w:szCs w:val="28"/>
        </w:rPr>
        <w:t>Prevzem produkta z EWC oznako 19 12 12 iz obdelave komunalnih odpadkov v RCERO Ljubljana</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4CB8F717" w14:textId="77777777" w:rsidR="007C70A1" w:rsidRPr="00C8579C" w:rsidRDefault="007C70A1" w:rsidP="00467591">
      <w:pPr>
        <w:keepNext/>
        <w:keepLines/>
        <w:jc w:val="center"/>
        <w:rPr>
          <w:rFonts w:ascii="Tahoma" w:hAnsi="Tahoma" w:cs="Tahoma"/>
        </w:rPr>
      </w:pPr>
    </w:p>
    <w:p w14:paraId="6EEC1D98" w14:textId="77777777" w:rsidR="007D7739" w:rsidRPr="00C8579C" w:rsidRDefault="007D7739" w:rsidP="00467591">
      <w:pPr>
        <w:keepNext/>
        <w:keepLines/>
        <w:jc w:val="center"/>
        <w:rPr>
          <w:rFonts w:ascii="Tahoma" w:hAnsi="Tahoma" w:cs="Tahoma"/>
        </w:rPr>
      </w:pPr>
    </w:p>
    <w:p w14:paraId="7338542A" w14:textId="77777777" w:rsidR="007F3A0A" w:rsidRPr="00C8579C" w:rsidRDefault="007F3A0A" w:rsidP="00467591">
      <w:pPr>
        <w:keepNext/>
        <w:keepLines/>
        <w:jc w:val="both"/>
        <w:rPr>
          <w:rFonts w:ascii="Tahoma" w:hAnsi="Tahoma" w:cs="Tahoma"/>
        </w:rPr>
      </w:pPr>
    </w:p>
    <w:p w14:paraId="5301CA84" w14:textId="77777777" w:rsidR="00D9227D" w:rsidRPr="00C8579C" w:rsidRDefault="00D9227D" w:rsidP="00467591">
      <w:pPr>
        <w:keepNext/>
        <w:keepLines/>
        <w:rPr>
          <w:rFonts w:ascii="Tahoma" w:hAnsi="Tahoma" w:cs="Tahoma"/>
        </w:rPr>
      </w:pPr>
    </w:p>
    <w:p w14:paraId="06C2FC27" w14:textId="2A8A96A0" w:rsidR="00BD28A4" w:rsidRPr="003E11C3" w:rsidRDefault="00BD28A4" w:rsidP="00467591">
      <w:pPr>
        <w:keepNext/>
        <w:keepLines/>
        <w:jc w:val="both"/>
        <w:rPr>
          <w:rFonts w:ascii="Tahoma" w:hAnsi="Tahoma" w:cs="Tahoma"/>
        </w:rPr>
      </w:pPr>
      <w:r w:rsidRPr="003E11C3">
        <w:rPr>
          <w:rFonts w:ascii="Tahoma" w:hAnsi="Tahoma" w:cs="Tahoma"/>
        </w:rPr>
        <w:t>Dokumentacija v zvezi z oddajo javnega naročila (v nadaljevanju tudi: razpisna dokumentacija) natančno določa predmet javnega naročila</w:t>
      </w:r>
      <w:r w:rsidR="00AC53C0">
        <w:rPr>
          <w:rFonts w:ascii="Tahoma" w:hAnsi="Tahoma" w:cs="Tahoma"/>
        </w:rPr>
        <w:t>, merila za izbor</w:t>
      </w:r>
      <w:r w:rsidRPr="003E11C3">
        <w:rPr>
          <w:rFonts w:ascii="Tahoma" w:hAnsi="Tahoma" w:cs="Tahoma"/>
        </w:rPr>
        <w:t xml:space="preserve"> ter pogoje za izbiro gospodarske</w:t>
      </w:r>
      <w:r>
        <w:rPr>
          <w:rFonts w:ascii="Tahoma" w:hAnsi="Tahoma" w:cs="Tahoma"/>
        </w:rPr>
        <w:t xml:space="preserve">ga subjekta, </w:t>
      </w:r>
      <w:r w:rsidRPr="003E11C3">
        <w:rPr>
          <w:rFonts w:ascii="Tahoma" w:hAnsi="Tahoma" w:cs="Tahoma"/>
        </w:rPr>
        <w:t xml:space="preserve"> s katerim bo naročnik sklenil </w:t>
      </w:r>
      <w:r>
        <w:rPr>
          <w:rFonts w:ascii="Tahoma" w:hAnsi="Tahoma" w:cs="Tahoma"/>
        </w:rPr>
        <w:t>okvirni sporazum</w:t>
      </w:r>
      <w:r w:rsidRPr="003E11C3">
        <w:rPr>
          <w:rFonts w:ascii="Tahoma" w:hAnsi="Tahoma" w:cs="Tahoma"/>
        </w:rPr>
        <w:t>.</w:t>
      </w:r>
    </w:p>
    <w:p w14:paraId="0150219D" w14:textId="77777777" w:rsidR="007C70A1" w:rsidRPr="00C8579C" w:rsidRDefault="007C70A1" w:rsidP="00467591">
      <w:pPr>
        <w:keepNext/>
        <w:keepLines/>
        <w:rPr>
          <w:rFonts w:ascii="Tahoma" w:hAnsi="Tahoma" w:cs="Tahoma"/>
          <w:color w:val="FF0000"/>
        </w:rPr>
      </w:pPr>
    </w:p>
    <w:p w14:paraId="7A263569" w14:textId="77777777" w:rsidR="007C70A1" w:rsidRPr="00C8579C" w:rsidRDefault="007C70A1" w:rsidP="00467591">
      <w:pPr>
        <w:keepNext/>
        <w:keepLines/>
        <w:rPr>
          <w:rFonts w:ascii="Tahoma" w:hAnsi="Tahoma" w:cs="Tahoma"/>
          <w:color w:val="FF0000"/>
        </w:rPr>
      </w:pPr>
    </w:p>
    <w:p w14:paraId="26DBF1E3" w14:textId="77777777" w:rsidR="007C70A1" w:rsidRPr="00C8579C" w:rsidRDefault="007C70A1" w:rsidP="00467591">
      <w:pPr>
        <w:keepNext/>
        <w:keepLines/>
        <w:rPr>
          <w:rFonts w:ascii="Tahoma" w:hAnsi="Tahoma" w:cs="Tahoma"/>
          <w:color w:val="FF0000"/>
        </w:rPr>
      </w:pPr>
    </w:p>
    <w:p w14:paraId="5EDB5054" w14:textId="77777777" w:rsidR="007C70A1" w:rsidRPr="00C8579C" w:rsidRDefault="007C70A1" w:rsidP="00467591">
      <w:pPr>
        <w:keepNext/>
        <w:keepLines/>
        <w:rPr>
          <w:rFonts w:ascii="Tahoma" w:hAnsi="Tahoma" w:cs="Tahoma"/>
          <w:color w:val="000000"/>
        </w:rPr>
      </w:pPr>
      <w:r w:rsidRPr="00C8579C">
        <w:rPr>
          <w:rFonts w:ascii="Tahoma" w:hAnsi="Tahoma" w:cs="Tahoma"/>
          <w:color w:val="000000"/>
        </w:rPr>
        <w:t>S spoštovanjem!</w:t>
      </w:r>
    </w:p>
    <w:p w14:paraId="1EA58F91" w14:textId="77777777" w:rsidR="00325548" w:rsidRPr="00C8579C" w:rsidRDefault="00325548" w:rsidP="00467591">
      <w:pPr>
        <w:keepNext/>
        <w:keepLines/>
        <w:autoSpaceDE w:val="0"/>
        <w:autoSpaceDN w:val="0"/>
        <w:adjustRightInd w:val="0"/>
        <w:rPr>
          <w:rFonts w:ascii="Tahoma" w:hAnsi="Tahoma" w:cs="Tahoma"/>
        </w:rPr>
      </w:pPr>
    </w:p>
    <w:p w14:paraId="50817A7A" w14:textId="77777777" w:rsidR="00D9227D" w:rsidRPr="00C8579C" w:rsidRDefault="00D9227D" w:rsidP="00467591">
      <w:pPr>
        <w:keepNext/>
        <w:keepLines/>
        <w:autoSpaceDE w:val="0"/>
        <w:autoSpaceDN w:val="0"/>
        <w:adjustRightInd w:val="0"/>
        <w:jc w:val="right"/>
        <w:rPr>
          <w:rFonts w:ascii="Tahoma" w:hAnsi="Tahoma" w:cs="Tahoma"/>
          <w:bCs/>
        </w:rPr>
      </w:pPr>
    </w:p>
    <w:p w14:paraId="12447B21" w14:textId="77777777" w:rsidR="00325548" w:rsidRPr="00C8579C" w:rsidRDefault="00325548" w:rsidP="00467591">
      <w:pPr>
        <w:keepNext/>
        <w:keepLines/>
        <w:autoSpaceDE w:val="0"/>
        <w:autoSpaceDN w:val="0"/>
        <w:adjustRightInd w:val="0"/>
        <w:jc w:val="right"/>
        <w:rPr>
          <w:rFonts w:ascii="Tahoma" w:hAnsi="Tahoma" w:cs="Tahoma"/>
          <w:bCs/>
        </w:rPr>
      </w:pPr>
    </w:p>
    <w:p w14:paraId="68346E89" w14:textId="77777777" w:rsidR="00325548" w:rsidRPr="00C8579C" w:rsidRDefault="00325548" w:rsidP="00467591">
      <w:pPr>
        <w:keepNext/>
        <w:keepLines/>
        <w:autoSpaceDE w:val="0"/>
        <w:autoSpaceDN w:val="0"/>
        <w:adjustRightInd w:val="0"/>
        <w:jc w:val="right"/>
        <w:rPr>
          <w:rFonts w:ascii="Tahoma" w:hAnsi="Tahoma" w:cs="Tahoma"/>
          <w:bCs/>
        </w:rPr>
      </w:pPr>
    </w:p>
    <w:p w14:paraId="3E817DE6" w14:textId="77777777" w:rsidR="00325548" w:rsidRPr="00C8579C" w:rsidRDefault="00325548" w:rsidP="00467591">
      <w:pPr>
        <w:keepNext/>
        <w:keepLines/>
        <w:autoSpaceDE w:val="0"/>
        <w:autoSpaceDN w:val="0"/>
        <w:adjustRightInd w:val="0"/>
        <w:jc w:val="right"/>
        <w:rPr>
          <w:rFonts w:ascii="Tahoma" w:hAnsi="Tahoma" w:cs="Tahoma"/>
          <w:bCs/>
        </w:rPr>
      </w:pPr>
    </w:p>
    <w:p w14:paraId="08C7AB43" w14:textId="77777777" w:rsidR="007C70A1" w:rsidRPr="00C8579C" w:rsidRDefault="000D5C9F" w:rsidP="00467591">
      <w:pPr>
        <w:keepNext/>
        <w:keepLines/>
        <w:ind w:left="4956" w:firstLine="708"/>
        <w:rPr>
          <w:rFonts w:ascii="Tahoma" w:hAnsi="Tahoma" w:cs="Tahoma"/>
        </w:rPr>
      </w:pPr>
      <w:r>
        <w:rPr>
          <w:rFonts w:ascii="Tahoma" w:hAnsi="Tahoma" w:cs="Tahoma"/>
          <w:bCs/>
        </w:rPr>
        <w:t>JAVNI HOLDING Ljubljana d.o.o.</w:t>
      </w:r>
    </w:p>
    <w:p w14:paraId="6F01E07C" w14:textId="77777777" w:rsidR="007C70A1" w:rsidRPr="00C8579C" w:rsidRDefault="007C70A1" w:rsidP="00467591">
      <w:pPr>
        <w:keepNext/>
        <w:keepLines/>
        <w:rPr>
          <w:rFonts w:ascii="Tahoma" w:hAnsi="Tahoma" w:cs="Tahoma"/>
        </w:rPr>
      </w:pPr>
    </w:p>
    <w:p w14:paraId="360DE943" w14:textId="77777777" w:rsidR="00325548" w:rsidRPr="00C8579C" w:rsidRDefault="00325548" w:rsidP="00467591">
      <w:pPr>
        <w:keepNext/>
        <w:keepLines/>
        <w:rPr>
          <w:rFonts w:ascii="Tahoma" w:hAnsi="Tahoma" w:cs="Tahoma"/>
        </w:rPr>
      </w:pPr>
    </w:p>
    <w:p w14:paraId="4EBA7EB0" w14:textId="77777777" w:rsidR="00325548" w:rsidRPr="00C8579C" w:rsidRDefault="00325548" w:rsidP="00467591">
      <w:pPr>
        <w:keepNext/>
        <w:keepLines/>
        <w:rPr>
          <w:rFonts w:ascii="Tahoma" w:hAnsi="Tahoma" w:cs="Tahoma"/>
        </w:rPr>
      </w:pPr>
    </w:p>
    <w:p w14:paraId="639B0D7D" w14:textId="77777777" w:rsidR="00325548" w:rsidRPr="00C8579C" w:rsidRDefault="00325548" w:rsidP="00467591">
      <w:pPr>
        <w:keepNext/>
        <w:keepLines/>
        <w:rPr>
          <w:rFonts w:ascii="Tahoma" w:hAnsi="Tahoma" w:cs="Tahoma"/>
        </w:rPr>
      </w:pPr>
    </w:p>
    <w:p w14:paraId="4E614F4C" w14:textId="77777777" w:rsidR="00325548" w:rsidRPr="00C8579C" w:rsidRDefault="00325548" w:rsidP="00467591">
      <w:pPr>
        <w:keepNext/>
        <w:keepLines/>
        <w:rPr>
          <w:rFonts w:ascii="Tahoma" w:hAnsi="Tahoma" w:cs="Tahoma"/>
        </w:rPr>
      </w:pPr>
    </w:p>
    <w:p w14:paraId="062BFD1D" w14:textId="77777777" w:rsidR="00325548" w:rsidRPr="00C8579C" w:rsidRDefault="00325548" w:rsidP="00467591">
      <w:pPr>
        <w:keepNext/>
        <w:keepLines/>
        <w:rPr>
          <w:rFonts w:ascii="Tahoma" w:hAnsi="Tahoma" w:cs="Tahoma"/>
        </w:rPr>
      </w:pPr>
    </w:p>
    <w:p w14:paraId="609A0797" w14:textId="77777777" w:rsidR="00542462" w:rsidRPr="00C8579C" w:rsidRDefault="00890FA5" w:rsidP="00467591">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102225B1" w14:textId="77777777" w:rsidR="007C70A1" w:rsidRPr="00C8579C" w:rsidRDefault="007C70A1" w:rsidP="00467591">
      <w:pPr>
        <w:keepNext/>
        <w:keepLines/>
        <w:jc w:val="both"/>
        <w:rPr>
          <w:rFonts w:ascii="Tahoma" w:hAnsi="Tahoma" w:cs="Tahoma"/>
          <w:b/>
          <w:sz w:val="16"/>
          <w:szCs w:val="16"/>
        </w:rPr>
      </w:pPr>
    </w:p>
    <w:p w14:paraId="090CB81E"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48000EF2" w14:textId="77777777" w:rsidR="007C70A1" w:rsidRPr="00F2349A" w:rsidRDefault="007C70A1" w:rsidP="00467591">
      <w:pPr>
        <w:keepNext/>
        <w:keepLines/>
        <w:jc w:val="both"/>
        <w:rPr>
          <w:rFonts w:ascii="Tahoma" w:hAnsi="Tahoma" w:cs="Tahoma"/>
          <w:color w:val="000000"/>
        </w:rPr>
      </w:pPr>
    </w:p>
    <w:p w14:paraId="454A2EA8" w14:textId="77777777" w:rsidR="00FE3DED" w:rsidRPr="00F2349A" w:rsidRDefault="00FE3DED" w:rsidP="00467591">
      <w:pPr>
        <w:keepNext/>
        <w:keepLines/>
        <w:jc w:val="both"/>
        <w:rPr>
          <w:rFonts w:ascii="Tahoma" w:hAnsi="Tahoma" w:cs="Tahoma"/>
          <w:color w:val="000000"/>
        </w:rPr>
      </w:pPr>
      <w:r w:rsidRPr="00F2349A">
        <w:rPr>
          <w:rFonts w:ascii="Tahoma" w:hAnsi="Tahoma" w:cs="Tahoma"/>
          <w:color w:val="000000"/>
        </w:rPr>
        <w:t xml:space="preserve">Predmet javnega naročila je </w:t>
      </w:r>
      <w:r w:rsidR="006B7626" w:rsidRPr="00F2349A">
        <w:rPr>
          <w:rFonts w:ascii="Tahoma" w:hAnsi="Tahoma" w:cs="Tahoma"/>
          <w:b/>
          <w:color w:val="000000"/>
        </w:rPr>
        <w:t>prevzem produktov</w:t>
      </w:r>
      <w:r w:rsidR="006B7626" w:rsidRPr="00F2349A">
        <w:rPr>
          <w:rFonts w:ascii="Tahoma" w:hAnsi="Tahoma" w:cs="Tahoma"/>
          <w:color w:val="000000"/>
        </w:rPr>
        <w:t xml:space="preserve"> </w:t>
      </w:r>
      <w:r w:rsidRPr="00F2349A">
        <w:rPr>
          <w:rFonts w:ascii="Tahoma" w:hAnsi="Tahoma" w:cs="Tahoma"/>
          <w:color w:val="000000"/>
        </w:rPr>
        <w:t xml:space="preserve">(v nadaljevanju tudi: produkt) </w:t>
      </w:r>
      <w:r w:rsidRPr="00F2349A">
        <w:rPr>
          <w:rFonts w:ascii="Tahoma" w:hAnsi="Tahoma" w:cs="Tahoma"/>
          <w:b/>
          <w:color w:val="000000"/>
        </w:rPr>
        <w:t>iz obdelave mešanih komunalnih odpadkov</w:t>
      </w:r>
      <w:r w:rsidRPr="00F2349A">
        <w:rPr>
          <w:rFonts w:ascii="Tahoma" w:hAnsi="Tahoma" w:cs="Tahoma"/>
          <w:color w:val="000000"/>
        </w:rPr>
        <w:t xml:space="preserve"> (v nadaljevanju MKO), ki nastajajo v procesu obdelave odpadkov v obratu za mehansko-biološko obdelavo (v nadaljevanju: MBO) Regijskega centra za ravnanje z odpadki Ljubljana, Cesta dveh cesarjev 101, 1000 Ljubljana (v </w:t>
      </w:r>
      <w:r w:rsidR="006B7626" w:rsidRPr="00F2349A">
        <w:rPr>
          <w:rFonts w:ascii="Tahoma" w:hAnsi="Tahoma" w:cs="Tahoma"/>
          <w:color w:val="000000"/>
        </w:rPr>
        <w:t>nadaljevanju: RCERO Ljubljana).</w:t>
      </w:r>
    </w:p>
    <w:p w14:paraId="49ECCD94" w14:textId="77777777" w:rsidR="00FE3DED" w:rsidRPr="00FE3DED" w:rsidRDefault="00FE3DED" w:rsidP="00467591">
      <w:pPr>
        <w:keepNext/>
        <w:keepLines/>
        <w:jc w:val="both"/>
        <w:rPr>
          <w:rFonts w:ascii="Tahoma" w:hAnsi="Tahoma" w:cs="Tahoma"/>
        </w:rPr>
      </w:pPr>
    </w:p>
    <w:p w14:paraId="1C978BD9" w14:textId="77777777" w:rsidR="00FE3DED" w:rsidRPr="00E25CB6" w:rsidRDefault="00FE3DED" w:rsidP="00E25CB6">
      <w:pPr>
        <w:keepNext/>
        <w:keepLines/>
        <w:jc w:val="both"/>
        <w:rPr>
          <w:rFonts w:ascii="Tahoma" w:hAnsi="Tahoma" w:cs="Tahoma"/>
          <w:b/>
        </w:rPr>
      </w:pPr>
      <w:r w:rsidRPr="00FE3DED">
        <w:rPr>
          <w:rFonts w:ascii="Tahoma" w:hAnsi="Tahoma" w:cs="Tahoma"/>
        </w:rPr>
        <w:t xml:space="preserve">Predmet javnega naročila </w:t>
      </w:r>
      <w:r w:rsidR="00E25CB6">
        <w:rPr>
          <w:rFonts w:ascii="Tahoma" w:hAnsi="Tahoma" w:cs="Tahoma"/>
        </w:rPr>
        <w:t>je</w:t>
      </w:r>
      <w:r w:rsidR="00E25CB6">
        <w:rPr>
          <w:rFonts w:ascii="Tahoma" w:hAnsi="Tahoma" w:cs="Tahoma"/>
          <w:b/>
        </w:rPr>
        <w:t xml:space="preserve"> </w:t>
      </w:r>
      <w:r w:rsidRPr="00E51BA3">
        <w:rPr>
          <w:rFonts w:ascii="Tahoma" w:hAnsi="Tahoma" w:cs="Tahoma"/>
          <w:b/>
        </w:rPr>
        <w:t>lahka frakcija LF</w:t>
      </w:r>
      <w:r w:rsidR="006B7626" w:rsidRPr="00E51BA3">
        <w:rPr>
          <w:rFonts w:ascii="Tahoma" w:hAnsi="Tahoma" w:cs="Tahoma"/>
          <w:b/>
        </w:rPr>
        <w:t>B</w:t>
      </w:r>
      <w:r w:rsidR="009631E4">
        <w:rPr>
          <w:rFonts w:ascii="Tahoma" w:hAnsi="Tahoma" w:cs="Tahoma"/>
          <w:b/>
        </w:rPr>
        <w:t>-FOLIJA</w:t>
      </w:r>
      <w:r w:rsidR="00F2349A">
        <w:rPr>
          <w:rFonts w:ascii="Tahoma" w:hAnsi="Tahoma" w:cs="Tahoma"/>
        </w:rPr>
        <w:t xml:space="preserve"> z </w:t>
      </w:r>
      <w:r w:rsidR="00F2349A" w:rsidRPr="00FE3DED">
        <w:rPr>
          <w:rFonts w:ascii="Tahoma" w:hAnsi="Tahoma" w:cs="Tahoma"/>
        </w:rPr>
        <w:t>EWC</w:t>
      </w:r>
      <w:r w:rsidR="00F2349A">
        <w:rPr>
          <w:rFonts w:ascii="Tahoma" w:hAnsi="Tahoma" w:cs="Tahoma"/>
        </w:rPr>
        <w:t xml:space="preserve"> oznako</w:t>
      </w:r>
      <w:r w:rsidR="00F2349A" w:rsidRPr="00FE3DED">
        <w:rPr>
          <w:rFonts w:ascii="Tahoma" w:hAnsi="Tahoma" w:cs="Tahoma"/>
        </w:rPr>
        <w:t xml:space="preserve"> 19 12 12 </w:t>
      </w:r>
      <w:r w:rsidRPr="00FE3DED">
        <w:rPr>
          <w:rFonts w:ascii="Tahoma" w:hAnsi="Tahoma" w:cs="Tahoma"/>
        </w:rPr>
        <w:t>(v nadaljevanju: ali tudi LF</w:t>
      </w:r>
      <w:r w:rsidR="006B7626">
        <w:rPr>
          <w:rFonts w:ascii="Tahoma" w:hAnsi="Tahoma" w:cs="Tahoma"/>
        </w:rPr>
        <w:t>B</w:t>
      </w:r>
      <w:r w:rsidR="009631E4">
        <w:rPr>
          <w:rFonts w:ascii="Tahoma" w:hAnsi="Tahoma" w:cs="Tahoma"/>
        </w:rPr>
        <w:t>-FOLIJA</w:t>
      </w:r>
      <w:r w:rsidR="006B7626">
        <w:rPr>
          <w:rFonts w:ascii="Tahoma" w:hAnsi="Tahoma" w:cs="Tahoma"/>
        </w:rPr>
        <w:t xml:space="preserve"> ali produkt</w:t>
      </w:r>
      <w:r w:rsidRPr="00FE3DED">
        <w:rPr>
          <w:rFonts w:ascii="Tahoma" w:hAnsi="Tahoma" w:cs="Tahoma"/>
        </w:rPr>
        <w:t xml:space="preserve">).                                 </w:t>
      </w:r>
    </w:p>
    <w:p w14:paraId="7CDCB894" w14:textId="77777777" w:rsidR="000D500C" w:rsidRPr="00C8579C" w:rsidRDefault="000D500C" w:rsidP="00467591">
      <w:pPr>
        <w:keepNext/>
        <w:keepLines/>
        <w:jc w:val="both"/>
        <w:rPr>
          <w:rFonts w:ascii="Tahoma" w:hAnsi="Tahoma" w:cs="Tahoma"/>
        </w:rPr>
      </w:pPr>
    </w:p>
    <w:p w14:paraId="3AA2012C" w14:textId="77777777" w:rsidR="00C82B33" w:rsidRPr="001302B5" w:rsidRDefault="00E51BA3" w:rsidP="00E25CB6">
      <w:pPr>
        <w:keepNext/>
        <w:keepLines/>
        <w:jc w:val="both"/>
        <w:rPr>
          <w:rFonts w:ascii="Tahoma" w:hAnsi="Tahoma" w:cs="Tahoma"/>
        </w:rPr>
      </w:pPr>
      <w:r w:rsidRPr="001302B5">
        <w:rPr>
          <w:rFonts w:ascii="Tahoma" w:hAnsi="Tahoma" w:cs="Tahoma"/>
        </w:rPr>
        <w:t>Naro</w:t>
      </w:r>
      <w:r w:rsidR="00E25CB6" w:rsidRPr="001302B5">
        <w:rPr>
          <w:rFonts w:ascii="Tahoma" w:hAnsi="Tahoma" w:cs="Tahoma"/>
        </w:rPr>
        <w:t xml:space="preserve">čnik bo z izbranim ponudnikom </w:t>
      </w:r>
      <w:r w:rsidRPr="001302B5">
        <w:rPr>
          <w:rFonts w:ascii="Tahoma" w:hAnsi="Tahoma" w:cs="Tahoma"/>
        </w:rPr>
        <w:t xml:space="preserve">sklenil okvirni sporazum </w:t>
      </w:r>
      <w:r w:rsidR="00D974F2" w:rsidRPr="001302B5">
        <w:rPr>
          <w:rFonts w:ascii="Tahoma" w:hAnsi="Tahoma" w:cs="Tahoma"/>
        </w:rPr>
        <w:t xml:space="preserve">za obdobje </w:t>
      </w:r>
      <w:r w:rsidR="004B3EFC" w:rsidRPr="001302B5">
        <w:rPr>
          <w:rFonts w:ascii="Tahoma" w:hAnsi="Tahoma" w:cs="Tahoma"/>
        </w:rPr>
        <w:t xml:space="preserve">24 </w:t>
      </w:r>
      <w:r w:rsidR="00D04873" w:rsidRPr="001302B5">
        <w:rPr>
          <w:rFonts w:ascii="Tahoma" w:hAnsi="Tahoma" w:cs="Tahoma"/>
        </w:rPr>
        <w:t>mesecev</w:t>
      </w:r>
      <w:r w:rsidR="00D80BAE" w:rsidRPr="001302B5">
        <w:rPr>
          <w:rFonts w:ascii="Tahoma" w:hAnsi="Tahoma" w:cs="Tahoma"/>
        </w:rPr>
        <w:t xml:space="preserve"> </w:t>
      </w:r>
      <w:r w:rsidR="00146F1B" w:rsidRPr="001302B5">
        <w:rPr>
          <w:rFonts w:ascii="Tahoma" w:hAnsi="Tahoma" w:cs="Tahoma"/>
        </w:rPr>
        <w:t xml:space="preserve">od </w:t>
      </w:r>
      <w:r w:rsidR="00EB542A" w:rsidRPr="001302B5">
        <w:rPr>
          <w:rFonts w:ascii="Tahoma" w:hAnsi="Tahoma" w:cs="Tahoma"/>
        </w:rPr>
        <w:t xml:space="preserve">datuma </w:t>
      </w:r>
      <w:r w:rsidR="00C87EE0" w:rsidRPr="001302B5">
        <w:rPr>
          <w:rFonts w:ascii="Tahoma" w:hAnsi="Tahoma" w:cs="Tahoma"/>
        </w:rPr>
        <w:t>sklenitve</w:t>
      </w:r>
      <w:r w:rsidR="00EB542A" w:rsidRPr="001302B5">
        <w:rPr>
          <w:rFonts w:ascii="Tahoma" w:hAnsi="Tahoma" w:cs="Tahoma"/>
        </w:rPr>
        <w:t xml:space="preserve"> okvirnega sporazuma s strani obeh strank okvirnega sporazuma</w:t>
      </w:r>
      <w:r w:rsidR="00C87EE0" w:rsidRPr="001302B5">
        <w:rPr>
          <w:rFonts w:ascii="Tahoma" w:hAnsi="Tahoma" w:cs="Tahoma"/>
        </w:rPr>
        <w:t xml:space="preserve"> oziroma do izčrpanja vrednosti okvirnega sporazuma, kar nastopi prej</w:t>
      </w:r>
      <w:r w:rsidR="004B3EFC" w:rsidRPr="001302B5">
        <w:rPr>
          <w:rFonts w:ascii="Tahoma" w:hAnsi="Tahoma" w:cs="Tahoma"/>
        </w:rPr>
        <w:t>.</w:t>
      </w:r>
    </w:p>
    <w:p w14:paraId="7413D51D" w14:textId="77777777" w:rsidR="00AD6596" w:rsidRPr="00C8579C" w:rsidRDefault="00AD6596" w:rsidP="00467591">
      <w:pPr>
        <w:keepNext/>
        <w:keepLines/>
        <w:tabs>
          <w:tab w:val="left" w:pos="4958"/>
          <w:tab w:val="left" w:pos="7064"/>
        </w:tabs>
        <w:jc w:val="both"/>
        <w:rPr>
          <w:rFonts w:ascii="Tahoma" w:hAnsi="Tahoma" w:cs="Tahoma"/>
        </w:rPr>
      </w:pPr>
    </w:p>
    <w:p w14:paraId="37E3BB76" w14:textId="77777777" w:rsidR="008D27F8" w:rsidRPr="00C8579C" w:rsidRDefault="00DE5970" w:rsidP="00467591">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w:t>
      </w:r>
      <w:r w:rsidR="00231638" w:rsidRPr="0036127C">
        <w:rPr>
          <w:rFonts w:ascii="Tahoma" w:hAnsi="Tahoma" w:cs="Tahoma"/>
        </w:rPr>
        <w:t>ju 2 te razpisne dokumentacije</w:t>
      </w:r>
      <w:r w:rsidRPr="0036127C">
        <w:rPr>
          <w:rFonts w:ascii="Tahoma" w:hAnsi="Tahoma" w:cs="Tahoma"/>
        </w:rPr>
        <w:t>.</w:t>
      </w:r>
      <w:r w:rsidRPr="00C8579C">
        <w:rPr>
          <w:rFonts w:ascii="Tahoma" w:hAnsi="Tahoma" w:cs="Tahoma"/>
        </w:rPr>
        <w:t xml:space="preserve"> </w:t>
      </w:r>
      <w:r w:rsidR="00E9188F" w:rsidRPr="00C8579C">
        <w:rPr>
          <w:rFonts w:ascii="Tahoma" w:hAnsi="Tahoma" w:cs="Tahoma"/>
        </w:rPr>
        <w:tab/>
      </w:r>
    </w:p>
    <w:p w14:paraId="369B7682" w14:textId="77777777" w:rsidR="00777852" w:rsidRPr="00C8579C" w:rsidRDefault="00777852" w:rsidP="00467591">
      <w:pPr>
        <w:keepNext/>
        <w:keepLines/>
        <w:jc w:val="both"/>
        <w:rPr>
          <w:rFonts w:ascii="Tahoma" w:hAnsi="Tahoma" w:cs="Tahoma"/>
          <w:highlight w:val="yellow"/>
        </w:rPr>
      </w:pPr>
    </w:p>
    <w:p w14:paraId="051E2E80"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Podatki o naročniku</w:t>
      </w:r>
    </w:p>
    <w:p w14:paraId="71EA8CBC" w14:textId="77777777" w:rsidR="007C70A1" w:rsidRPr="00C8579C" w:rsidRDefault="007C70A1" w:rsidP="00467591">
      <w:pPr>
        <w:keepNext/>
        <w:keepLines/>
        <w:jc w:val="both"/>
        <w:rPr>
          <w:rFonts w:ascii="Tahoma" w:hAnsi="Tahoma" w:cs="Tahoma"/>
        </w:rPr>
      </w:pPr>
    </w:p>
    <w:p w14:paraId="4E25F6E4" w14:textId="77777777" w:rsidR="007C70A1" w:rsidRPr="00C8579C" w:rsidRDefault="007C70A1" w:rsidP="00467591">
      <w:pPr>
        <w:keepNext/>
        <w:keepLines/>
        <w:jc w:val="both"/>
        <w:rPr>
          <w:rFonts w:ascii="Tahoma" w:hAnsi="Tahoma" w:cs="Tahoma"/>
          <w:snapToGrid w:val="0"/>
          <w:sz w:val="18"/>
          <w:szCs w:val="18"/>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9468A">
        <w:rPr>
          <w:rFonts w:ascii="Tahoma" w:hAnsi="Tahoma" w:cs="Tahoma"/>
          <w:bCs/>
          <w:noProof/>
        </w:rPr>
        <w:t xml:space="preserve"> (krajše: JP VOKA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w:t>
      </w:r>
      <w:r w:rsidR="00CF22B8">
        <w:rPr>
          <w:rFonts w:ascii="Tahoma" w:hAnsi="Tahoma" w:cs="Tahoma"/>
        </w:rPr>
        <w:t>s</w:t>
      </w:r>
      <w:r w:rsidR="008F6EBC" w:rsidRPr="00C8579C">
        <w:rPr>
          <w:rFonts w:ascii="Tahoma" w:hAnsi="Tahoma" w:cs="Tahoma"/>
        </w:rPr>
        <w:t xml:space="preserve"> </w:t>
      </w:r>
      <w:r w:rsidR="008720E4" w:rsidRPr="00C8579C">
        <w:rPr>
          <w:rFonts w:ascii="Tahoma" w:hAnsi="Tahoma" w:cs="Tahoma"/>
        </w:rPr>
        <w:t>pooblastil</w:t>
      </w:r>
      <w:r w:rsidR="00CF22B8">
        <w:rPr>
          <w:rFonts w:ascii="Tahoma" w:hAnsi="Tahoma" w:cs="Tahoma"/>
        </w:rPr>
        <w:t>om</w:t>
      </w:r>
      <w:r w:rsidR="008F6EBC" w:rsidRPr="00C8579C">
        <w:rPr>
          <w:rFonts w:ascii="Tahoma" w:hAnsi="Tahoma" w:cs="Tahoma"/>
        </w:rPr>
        <w:t xml:space="preserve"> prenes</w:t>
      </w:r>
      <w:r w:rsidR="00CF22B8">
        <w:rPr>
          <w:rFonts w:ascii="Tahoma" w:hAnsi="Tahoma" w:cs="Tahoma"/>
        </w:rPr>
        <w:t>el</w:t>
      </w:r>
      <w:r w:rsidRPr="00C8579C">
        <w:rPr>
          <w:rFonts w:ascii="Tahoma" w:hAnsi="Tahoma" w:cs="Tahoma"/>
        </w:rPr>
        <w:t xml:space="preserve"> izvedbo postop</w:t>
      </w:r>
      <w:r w:rsidR="00CF22B8">
        <w:rPr>
          <w:rFonts w:ascii="Tahoma" w:hAnsi="Tahoma" w:cs="Tahoma"/>
        </w:rPr>
        <w:t>ka</w:t>
      </w:r>
      <w:r w:rsidRPr="00C8579C">
        <w:rPr>
          <w:rFonts w:ascii="Tahoma" w:hAnsi="Tahoma" w:cs="Tahoma"/>
        </w:rPr>
        <w:t xml:space="preserve"> oddaje javnega naročila za </w:t>
      </w:r>
      <w:r w:rsidR="00B760FB" w:rsidRPr="00C8579C">
        <w:rPr>
          <w:rFonts w:ascii="Tahoma" w:hAnsi="Tahoma" w:cs="Tahoma"/>
        </w:rPr>
        <w:t>»</w:t>
      </w:r>
      <w:r w:rsidR="00581FDA">
        <w:rPr>
          <w:rFonts w:ascii="Tahoma" w:hAnsi="Tahoma" w:cs="Tahoma"/>
          <w:b/>
          <w:bCs/>
        </w:rPr>
        <w:t>Prevzem produkta z EWC oznako 19 12 12 iz obdelave komunalnih odpadkov v RCERO Ljubljana</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217D6691" w14:textId="77777777" w:rsidR="00E9188F" w:rsidRPr="00C8579C" w:rsidRDefault="00E9188F" w:rsidP="00467591">
      <w:pPr>
        <w:keepNext/>
        <w:keepLines/>
        <w:ind w:left="708"/>
        <w:jc w:val="both"/>
        <w:rPr>
          <w:rFonts w:ascii="Tahoma" w:hAnsi="Tahoma" w:cs="Tahoma"/>
          <w:b/>
        </w:rPr>
      </w:pPr>
    </w:p>
    <w:p w14:paraId="62D48511" w14:textId="77777777" w:rsidR="007C70A1" w:rsidRPr="00C8579C" w:rsidRDefault="007C70A1" w:rsidP="00467591">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0E01C674" w14:textId="77777777" w:rsidR="007C70A1" w:rsidRPr="00C8579C" w:rsidRDefault="007C70A1" w:rsidP="00467591">
      <w:pPr>
        <w:keepNext/>
        <w:keepLines/>
        <w:jc w:val="both"/>
      </w:pPr>
    </w:p>
    <w:p w14:paraId="75270B7B" w14:textId="77777777" w:rsidR="007C70A1" w:rsidRPr="00C8579C" w:rsidRDefault="007C70A1" w:rsidP="00467591">
      <w:pPr>
        <w:pStyle w:val="Telobesedila3"/>
        <w:keepNext/>
        <w:keepLines/>
        <w:rPr>
          <w:rFonts w:ascii="Tahoma" w:hAnsi="Tahoma" w:cs="Tahoma"/>
          <w:lang w:val="sl-SI"/>
        </w:rPr>
      </w:pPr>
      <w:r w:rsidRPr="00C8579C">
        <w:rPr>
          <w:rFonts w:ascii="Tahoma" w:hAnsi="Tahoma" w:cs="Tahoma"/>
          <w:lang w:val="sl-SI"/>
        </w:rPr>
        <w:t xml:space="preserve">Javno naročilo se izvaja skladno </w:t>
      </w:r>
      <w:r w:rsidR="00FA5A74">
        <w:rPr>
          <w:rFonts w:ascii="Tahoma" w:hAnsi="Tahoma" w:cs="Tahoma"/>
          <w:lang w:val="sl-SI"/>
        </w:rPr>
        <w:t>z</w:t>
      </w:r>
      <w:r w:rsidRPr="00C8579C">
        <w:rPr>
          <w:rFonts w:ascii="Tahoma" w:hAnsi="Tahoma" w:cs="Tahoma"/>
          <w:lang w:val="sl-SI"/>
        </w:rPr>
        <w:t xml:space="preserve"> določbami:</w:t>
      </w:r>
    </w:p>
    <w:p w14:paraId="75F0687D" w14:textId="77777777" w:rsidR="00FA5A74" w:rsidRPr="00FE0BDC" w:rsidRDefault="00FA5A74" w:rsidP="00FA5A74">
      <w:pPr>
        <w:keepNext/>
        <w:keepLines/>
        <w:numPr>
          <w:ilvl w:val="0"/>
          <w:numId w:val="5"/>
        </w:numPr>
        <w:jc w:val="both"/>
        <w:rPr>
          <w:rFonts w:ascii="Tahoma" w:hAnsi="Tahoma" w:cs="Tahoma"/>
        </w:rPr>
      </w:pPr>
      <w:r w:rsidRPr="00FE0BDC">
        <w:rPr>
          <w:rFonts w:ascii="Tahoma" w:hAnsi="Tahoma" w:cs="Tahoma"/>
        </w:rPr>
        <w:t>Zakona o javnem naročanju (Ur. l. RS, št. 91/15 s spremembami; v nadaljevanju: ZJN-3),</w:t>
      </w:r>
    </w:p>
    <w:p w14:paraId="22E57886" w14:textId="77777777" w:rsidR="00FA5A74" w:rsidRPr="00FE0BDC" w:rsidRDefault="00FA5A74" w:rsidP="00FA5A74">
      <w:pPr>
        <w:keepNext/>
        <w:keepLines/>
        <w:numPr>
          <w:ilvl w:val="0"/>
          <w:numId w:val="5"/>
        </w:numPr>
        <w:jc w:val="both"/>
        <w:rPr>
          <w:rFonts w:ascii="Tahoma" w:hAnsi="Tahoma" w:cs="Tahoma"/>
        </w:rPr>
      </w:pPr>
      <w:r w:rsidRPr="00FE0BDC">
        <w:rPr>
          <w:rFonts w:ascii="Tahoma" w:hAnsi="Tahoma" w:cs="Tahoma"/>
        </w:rPr>
        <w:t>Zakona o pravnem varstvu v postopkih javnega naročanja (Ur. l. RS, št. 43/11 s spremembami; v nadaljevanju: ZPVPJN),</w:t>
      </w:r>
    </w:p>
    <w:p w14:paraId="584D82EC" w14:textId="77777777" w:rsidR="00FA5A74" w:rsidRPr="00FE0BDC" w:rsidRDefault="00FA5A74" w:rsidP="00FA5A74">
      <w:pPr>
        <w:pStyle w:val="Odstavekseznama"/>
        <w:keepNext/>
        <w:keepLines/>
        <w:numPr>
          <w:ilvl w:val="0"/>
          <w:numId w:val="5"/>
        </w:numPr>
        <w:jc w:val="both"/>
        <w:rPr>
          <w:rFonts w:ascii="Tahoma" w:hAnsi="Tahoma" w:cs="Tahoma"/>
        </w:rPr>
      </w:pPr>
      <w:r w:rsidRPr="00FE0BDC">
        <w:rPr>
          <w:rFonts w:ascii="Tahoma" w:hAnsi="Tahoma" w:cs="Tahoma"/>
          <w:bCs/>
        </w:rPr>
        <w:t xml:space="preserve">Uredbe o odlagališčih odpadkov (Ur. l. RS, št. 10/14 </w:t>
      </w:r>
      <w:r w:rsidRPr="00FE0BDC">
        <w:rPr>
          <w:rFonts w:ascii="Tahoma" w:hAnsi="Tahoma" w:cs="Tahoma"/>
        </w:rPr>
        <w:t>s spremembami</w:t>
      </w:r>
      <w:r w:rsidRPr="00FE0BDC">
        <w:rPr>
          <w:rFonts w:ascii="Tahoma" w:hAnsi="Tahoma" w:cs="Tahoma"/>
          <w:bCs/>
        </w:rPr>
        <w:t>),</w:t>
      </w:r>
    </w:p>
    <w:p w14:paraId="30A47432" w14:textId="77777777" w:rsidR="00FA5A74" w:rsidRPr="00FE0BDC" w:rsidRDefault="00FA5A74" w:rsidP="00FA5A74">
      <w:pPr>
        <w:keepNext/>
        <w:keepLines/>
        <w:numPr>
          <w:ilvl w:val="0"/>
          <w:numId w:val="5"/>
        </w:numPr>
        <w:jc w:val="both"/>
        <w:rPr>
          <w:rFonts w:ascii="Tahoma" w:hAnsi="Tahoma" w:cs="Tahoma"/>
        </w:rPr>
      </w:pPr>
      <w:r w:rsidRPr="00FE0BDC">
        <w:rPr>
          <w:rFonts w:ascii="Tahoma" w:hAnsi="Tahoma" w:cs="Tahoma"/>
        </w:rPr>
        <w:t>Uredbe o odpadkih (Ur. l. RS, št. 77/22 in 113/23),</w:t>
      </w:r>
    </w:p>
    <w:p w14:paraId="300A818D" w14:textId="77777777" w:rsidR="00FA5A74" w:rsidRPr="00FE0BDC" w:rsidRDefault="00FA5A74" w:rsidP="00FA5A74">
      <w:pPr>
        <w:keepNext/>
        <w:keepLines/>
        <w:numPr>
          <w:ilvl w:val="0"/>
          <w:numId w:val="5"/>
        </w:numPr>
        <w:jc w:val="both"/>
        <w:rPr>
          <w:rFonts w:ascii="Tahoma" w:hAnsi="Tahoma" w:cs="Tahoma"/>
        </w:rPr>
      </w:pPr>
      <w:r w:rsidRPr="00FE0BDC">
        <w:rPr>
          <w:rFonts w:ascii="Tahoma" w:hAnsi="Tahoma" w:cs="Tahoma"/>
        </w:rPr>
        <w:t>ostalih predpisov, ki temeljijo na zgoraj navedenih zakonih ter veljavno zakonodajo, ki se nanaša na predmet javnega naročila.</w:t>
      </w:r>
    </w:p>
    <w:p w14:paraId="1E18BA78" w14:textId="77777777" w:rsidR="00E53959" w:rsidRPr="00C8579C" w:rsidRDefault="00E53959" w:rsidP="00467591">
      <w:pPr>
        <w:keepNext/>
        <w:keepLines/>
        <w:ind w:left="720"/>
        <w:jc w:val="both"/>
        <w:rPr>
          <w:rFonts w:ascii="Tahoma" w:hAnsi="Tahoma" w:cs="Tahoma"/>
        </w:rPr>
      </w:pPr>
    </w:p>
    <w:p w14:paraId="35B64292" w14:textId="77777777" w:rsidR="00715102" w:rsidRDefault="00606533" w:rsidP="00467591">
      <w:pPr>
        <w:keepNext/>
        <w:keepLines/>
        <w:jc w:val="both"/>
        <w:rPr>
          <w:rFonts w:ascii="Tahoma" w:hAnsi="Tahoma" w:cs="Tahoma"/>
        </w:rPr>
      </w:pPr>
      <w:r w:rsidRPr="001D5D59">
        <w:rPr>
          <w:rFonts w:ascii="Tahoma" w:hAnsi="Tahoma" w:cs="Tahoma"/>
        </w:rPr>
        <w:t xml:space="preserve">Naročnik izvaja javno naročilo po odprtem postopku v skladu s 40. členom ZJN-3. </w:t>
      </w:r>
    </w:p>
    <w:p w14:paraId="2C249EA0" w14:textId="77777777" w:rsidR="00715102" w:rsidRDefault="00715102" w:rsidP="00467591">
      <w:pPr>
        <w:keepNext/>
        <w:keepLines/>
        <w:jc w:val="both"/>
        <w:rPr>
          <w:rFonts w:ascii="Tahoma" w:hAnsi="Tahoma" w:cs="Tahoma"/>
        </w:rPr>
      </w:pPr>
    </w:p>
    <w:p w14:paraId="13E633D3" w14:textId="21C14F58" w:rsidR="00AA0A25" w:rsidRDefault="00606533" w:rsidP="00467591">
      <w:pPr>
        <w:keepNext/>
        <w:keepLines/>
        <w:jc w:val="both"/>
        <w:rPr>
          <w:rFonts w:ascii="Tahoma" w:hAnsi="Tahoma" w:cs="Tahoma"/>
        </w:rPr>
      </w:pPr>
      <w:r w:rsidRPr="001D5D59">
        <w:rPr>
          <w:rFonts w:ascii="Tahoma" w:hAnsi="Tahoma" w:cs="Tahoma"/>
        </w:rPr>
        <w:t xml:space="preserve">Naročnik bo o vseh odločitvah v skladu </w:t>
      </w:r>
      <w:r w:rsidR="0096013D">
        <w:rPr>
          <w:rFonts w:ascii="Tahoma" w:hAnsi="Tahoma" w:cs="Tahoma"/>
        </w:rPr>
        <w:t>z</w:t>
      </w:r>
      <w:r w:rsidRPr="001D5D59">
        <w:rPr>
          <w:rFonts w:ascii="Tahoma" w:hAnsi="Tahoma" w:cs="Tahoma"/>
        </w:rPr>
        <w:t xml:space="preserve"> 90. členom ZJN-3 obvestil ponudnike na način, da bo podpisano odločitev iz tega člena objavil na portalu javnih naročil. </w:t>
      </w:r>
    </w:p>
    <w:p w14:paraId="015ED503" w14:textId="77777777" w:rsidR="00715102" w:rsidRDefault="00715102" w:rsidP="00715102">
      <w:pPr>
        <w:keepNext/>
        <w:keepLines/>
        <w:jc w:val="both"/>
        <w:rPr>
          <w:rFonts w:ascii="Tahoma" w:hAnsi="Tahoma" w:cs="Tahoma"/>
        </w:rPr>
      </w:pPr>
    </w:p>
    <w:p w14:paraId="2E1E7FC6" w14:textId="77777777" w:rsidR="00715102" w:rsidRPr="00045E48" w:rsidRDefault="00715102" w:rsidP="00715102">
      <w:pPr>
        <w:keepLines/>
        <w:jc w:val="both"/>
        <w:rPr>
          <w:rFonts w:ascii="Tahoma" w:hAnsi="Tahoma" w:cs="Tahoma"/>
        </w:rPr>
      </w:pPr>
      <w:r w:rsidRPr="00045E48">
        <w:rPr>
          <w:rFonts w:ascii="Tahoma" w:hAnsi="Tahoma" w:cs="Tahoma"/>
        </w:rPr>
        <w:t>Naročnik lahko, v skladu z določili 90. člena ZJN-3:</w:t>
      </w:r>
    </w:p>
    <w:p w14:paraId="6318A4CC" w14:textId="77777777" w:rsidR="00715102" w:rsidRPr="00045E48" w:rsidRDefault="00715102" w:rsidP="00715102">
      <w:pPr>
        <w:keepLines/>
        <w:numPr>
          <w:ilvl w:val="0"/>
          <w:numId w:val="5"/>
        </w:numPr>
        <w:jc w:val="both"/>
        <w:rPr>
          <w:rFonts w:ascii="Tahoma" w:hAnsi="Tahoma" w:cs="Tahoma"/>
        </w:rPr>
      </w:pPr>
      <w:r w:rsidRPr="00045E48">
        <w:rPr>
          <w:rFonts w:ascii="Tahoma" w:hAnsi="Tahoma" w:cs="Tahoma"/>
        </w:rPr>
        <w:t>do roka za oddajo ponudb kadar koli ustavi postopek oddaje javnega naročila,</w:t>
      </w:r>
    </w:p>
    <w:p w14:paraId="43771198" w14:textId="77777777" w:rsidR="00715102" w:rsidRPr="00045E48" w:rsidRDefault="00715102" w:rsidP="00715102">
      <w:pPr>
        <w:keepLines/>
        <w:numPr>
          <w:ilvl w:val="0"/>
          <w:numId w:val="5"/>
        </w:numPr>
        <w:jc w:val="both"/>
        <w:rPr>
          <w:rFonts w:ascii="Tahoma" w:hAnsi="Tahoma" w:cs="Tahoma"/>
        </w:rPr>
      </w:pPr>
      <w:r w:rsidRPr="00045E48">
        <w:rPr>
          <w:rFonts w:ascii="Tahoma" w:hAnsi="Tahoma" w:cs="Tahoma"/>
        </w:rPr>
        <w:t>na vseh stopnjah postopka oddaje javnega naročila, po izteku roka za odpiranje ponudb, zavrne vse ponudbe,</w:t>
      </w:r>
    </w:p>
    <w:p w14:paraId="49EAD088" w14:textId="77777777" w:rsidR="00715102" w:rsidRPr="00045E48" w:rsidRDefault="00715102" w:rsidP="00715102">
      <w:pPr>
        <w:keepLines/>
        <w:numPr>
          <w:ilvl w:val="0"/>
          <w:numId w:val="5"/>
        </w:numPr>
        <w:jc w:val="both"/>
        <w:rPr>
          <w:rFonts w:ascii="Tahoma" w:hAnsi="Tahoma" w:cs="Tahoma"/>
        </w:rPr>
      </w:pPr>
      <w:r w:rsidRPr="00045E48">
        <w:rPr>
          <w:rFonts w:ascii="Tahoma" w:hAnsi="Tahoma" w:cs="Tahoma"/>
        </w:rPr>
        <w:t>po pravnomočnosti odločitve o oddaji javnega naročila do datuma sklenitve okvirnega sporazuma o izvedbi javnega naročila, odstopi od izvedbe javnega naročila.</w:t>
      </w:r>
    </w:p>
    <w:p w14:paraId="504EC2DA" w14:textId="77777777" w:rsidR="00715102" w:rsidRDefault="00715102" w:rsidP="00715102">
      <w:pPr>
        <w:keepNext/>
        <w:keepLines/>
        <w:jc w:val="both"/>
        <w:rPr>
          <w:rFonts w:ascii="Tahoma" w:hAnsi="Tahoma" w:cs="Tahoma"/>
        </w:rPr>
      </w:pPr>
      <w:r w:rsidRPr="00045E48">
        <w:rPr>
          <w:rFonts w:ascii="Tahoma" w:hAnsi="Tahoma" w:cs="Tahoma"/>
        </w:rPr>
        <w:lastRenderedPageBreak/>
        <w:t>V zgoraj navedenih primerih, ponudnik ni upravičen od naročnika zahtevati nikakršne odškodnine.</w:t>
      </w:r>
    </w:p>
    <w:p w14:paraId="7896100A" w14:textId="77777777" w:rsidR="001D5D59" w:rsidRPr="001D5D59" w:rsidRDefault="001D5D59" w:rsidP="00467591">
      <w:pPr>
        <w:keepNext/>
        <w:keepLines/>
        <w:jc w:val="both"/>
        <w:rPr>
          <w:rFonts w:ascii="Tahoma" w:hAnsi="Tahoma" w:cs="Tahoma"/>
        </w:rPr>
      </w:pPr>
    </w:p>
    <w:p w14:paraId="2FF25096"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Jezik in denarna enota</w:t>
      </w:r>
    </w:p>
    <w:p w14:paraId="7E0A5531" w14:textId="77777777" w:rsidR="007C70A1" w:rsidRPr="00C8579C" w:rsidRDefault="007C70A1" w:rsidP="00467591">
      <w:pPr>
        <w:keepNext/>
        <w:keepLines/>
        <w:jc w:val="both"/>
        <w:rPr>
          <w:rFonts w:ascii="Tahoma" w:hAnsi="Tahoma" w:cs="Tahoma"/>
          <w:b/>
        </w:rPr>
      </w:pPr>
    </w:p>
    <w:p w14:paraId="6D733CAC" w14:textId="77777777" w:rsidR="00137300" w:rsidRPr="00C8579C" w:rsidRDefault="004C1CDA" w:rsidP="00467591">
      <w:pPr>
        <w:keepNext/>
        <w:keepLines/>
        <w:jc w:val="both"/>
        <w:rPr>
          <w:rFonts w:ascii="Tahoma" w:hAnsi="Tahoma" w:cs="Tahoma"/>
          <w:color w:val="000000"/>
        </w:rPr>
      </w:pPr>
      <w:r>
        <w:rPr>
          <w:rFonts w:ascii="Tahoma" w:hAnsi="Tahoma" w:cs="Tahoma"/>
        </w:rPr>
        <w:t xml:space="preserve">Postopek javnega naročanja poteka v slovenskem jeziku. </w:t>
      </w:r>
      <w:r w:rsidR="002A23A6"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78EB86B2" w14:textId="77777777" w:rsidR="0094613F" w:rsidRPr="00C8579C" w:rsidRDefault="0094613F" w:rsidP="00467591">
      <w:pPr>
        <w:keepNext/>
        <w:keepLines/>
        <w:jc w:val="both"/>
        <w:rPr>
          <w:rFonts w:ascii="Tahoma" w:hAnsi="Tahoma" w:cs="Tahoma"/>
        </w:rPr>
      </w:pPr>
    </w:p>
    <w:p w14:paraId="7E9B505F" w14:textId="100DA6EF" w:rsidR="002A23A6" w:rsidRDefault="002A23A6" w:rsidP="00467591">
      <w:pPr>
        <w:keepNext/>
        <w:keepLines/>
        <w:jc w:val="both"/>
        <w:rPr>
          <w:rFonts w:ascii="Tahoma" w:hAnsi="Tahoma" w:cs="Tahoma"/>
        </w:rPr>
      </w:pPr>
      <w:r w:rsidRPr="00C8579C">
        <w:rPr>
          <w:rFonts w:ascii="Tahoma" w:hAnsi="Tahoma" w:cs="Tahoma"/>
        </w:rPr>
        <w:t>Finančni podatki morajo biti podani v evrih, na dve (2) decimalni mesti natančno.</w:t>
      </w:r>
    </w:p>
    <w:p w14:paraId="27675A81" w14:textId="77777777" w:rsidR="00715102" w:rsidRDefault="00715102" w:rsidP="00467591">
      <w:pPr>
        <w:keepNext/>
        <w:keepLines/>
        <w:jc w:val="both"/>
        <w:rPr>
          <w:rFonts w:ascii="Tahoma" w:hAnsi="Tahoma" w:cs="Tahoma"/>
        </w:rPr>
      </w:pPr>
    </w:p>
    <w:p w14:paraId="4307C26E"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1BBADF50" w14:textId="77777777" w:rsidR="007C70A1" w:rsidRPr="00C8579C" w:rsidRDefault="007C70A1" w:rsidP="00467591">
      <w:pPr>
        <w:keepNext/>
        <w:keepLines/>
        <w:jc w:val="both"/>
        <w:rPr>
          <w:rFonts w:ascii="Tahoma" w:hAnsi="Tahoma" w:cs="Tahoma"/>
        </w:rPr>
      </w:pPr>
    </w:p>
    <w:p w14:paraId="6B15C25F" w14:textId="6A7EB655" w:rsidR="0094613F" w:rsidRPr="00C8579C" w:rsidRDefault="0094613F" w:rsidP="00467591">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805FD8">
        <w:rPr>
          <w:rFonts w:ascii="Tahoma" w:hAnsi="Tahoma" w:cs="Tahoma"/>
        </w:rPr>
        <w:t xml:space="preserve">dokumentaciji </w:t>
      </w:r>
      <w:r w:rsidRPr="00805FD8">
        <w:rPr>
          <w:rFonts w:ascii="Tahoma" w:hAnsi="Tahoma"/>
        </w:rPr>
        <w:t xml:space="preserve">lahko zainteresirani ponudniki zahtevajo samo </w:t>
      </w:r>
      <w:r w:rsidRPr="00805FD8">
        <w:rPr>
          <w:rFonts w:ascii="Tahoma" w:hAnsi="Tahoma"/>
          <w:b/>
        </w:rPr>
        <w:t>preko Portala javnih naročil</w:t>
      </w:r>
      <w:r w:rsidRPr="00805FD8">
        <w:rPr>
          <w:rFonts w:ascii="Tahoma" w:hAnsi="Tahoma"/>
        </w:rPr>
        <w:t xml:space="preserve">, vendar </w:t>
      </w:r>
      <w:r w:rsidRPr="00805FD8">
        <w:rPr>
          <w:rFonts w:ascii="Tahoma" w:hAnsi="Tahoma"/>
          <w:b/>
        </w:rPr>
        <w:t xml:space="preserve">najkasneje do </w:t>
      </w:r>
      <w:r w:rsidR="00805FD8" w:rsidRPr="00805FD8">
        <w:rPr>
          <w:rFonts w:ascii="Tahoma" w:hAnsi="Tahoma"/>
          <w:b/>
        </w:rPr>
        <w:t>13. 11</w:t>
      </w:r>
      <w:r w:rsidRPr="00805FD8">
        <w:rPr>
          <w:rFonts w:ascii="Tahoma" w:hAnsi="Tahoma"/>
          <w:b/>
        </w:rPr>
        <w:t xml:space="preserve">. </w:t>
      </w:r>
      <w:r w:rsidR="009631E4" w:rsidRPr="00805FD8">
        <w:rPr>
          <w:rFonts w:ascii="Tahoma" w:hAnsi="Tahoma"/>
          <w:b/>
        </w:rPr>
        <w:t>20</w:t>
      </w:r>
      <w:r w:rsidR="00E25CB6" w:rsidRPr="00805FD8">
        <w:rPr>
          <w:rFonts w:ascii="Tahoma" w:hAnsi="Tahoma"/>
          <w:b/>
        </w:rPr>
        <w:t>24</w:t>
      </w:r>
      <w:r w:rsidR="009631E4" w:rsidRPr="00805FD8">
        <w:rPr>
          <w:rFonts w:ascii="Tahoma" w:hAnsi="Tahoma"/>
          <w:b/>
        </w:rPr>
        <w:t xml:space="preserve"> </w:t>
      </w:r>
      <w:r w:rsidRPr="00805FD8">
        <w:rPr>
          <w:rFonts w:ascii="Tahoma" w:hAnsi="Tahoma"/>
          <w:b/>
        </w:rPr>
        <w:t>do 10.00 ure</w:t>
      </w:r>
      <w:r w:rsidRPr="00805FD8">
        <w:rPr>
          <w:rFonts w:ascii="Tahoma" w:hAnsi="Tahoma"/>
        </w:rPr>
        <w:t xml:space="preserve">. Odgovori oziroma pojasnila bodo objavljeni na Portalu javnih naročil, najkasneje </w:t>
      </w:r>
      <w:r w:rsidR="00FE3DED" w:rsidRPr="00805FD8">
        <w:rPr>
          <w:rFonts w:ascii="Tahoma" w:hAnsi="Tahoma"/>
        </w:rPr>
        <w:t xml:space="preserve">do vključno </w:t>
      </w:r>
      <w:r w:rsidR="00805FD8" w:rsidRPr="00805FD8">
        <w:rPr>
          <w:rFonts w:ascii="Tahoma" w:hAnsi="Tahoma"/>
        </w:rPr>
        <w:t>15</w:t>
      </w:r>
      <w:r w:rsidR="00FE3DED" w:rsidRPr="00805FD8">
        <w:rPr>
          <w:rFonts w:ascii="Tahoma" w:hAnsi="Tahoma"/>
        </w:rPr>
        <w:t xml:space="preserve">. </w:t>
      </w:r>
      <w:r w:rsidR="00805FD8" w:rsidRPr="00805FD8">
        <w:rPr>
          <w:rFonts w:ascii="Tahoma" w:hAnsi="Tahoma"/>
        </w:rPr>
        <w:t>11</w:t>
      </w:r>
      <w:r w:rsidR="00FE3DED" w:rsidRPr="00805FD8">
        <w:rPr>
          <w:rFonts w:ascii="Tahoma" w:hAnsi="Tahoma"/>
        </w:rPr>
        <w:t xml:space="preserve">. </w:t>
      </w:r>
      <w:r w:rsidR="009631E4" w:rsidRPr="00805FD8">
        <w:rPr>
          <w:rFonts w:ascii="Tahoma" w:hAnsi="Tahoma"/>
        </w:rPr>
        <w:t>20</w:t>
      </w:r>
      <w:r w:rsidR="00E25CB6" w:rsidRPr="00805FD8">
        <w:rPr>
          <w:rFonts w:ascii="Tahoma" w:hAnsi="Tahoma"/>
        </w:rPr>
        <w:t>24</w:t>
      </w:r>
      <w:r w:rsidRPr="00805FD8">
        <w:rPr>
          <w:rFonts w:ascii="Tahoma" w:hAnsi="Tahoma"/>
        </w:rPr>
        <w:t>, pod pogojem, da bo zahteva posredovana pravočasno. Na drugače posredovane zahteve za dodatna pojasnila ali vprašanja naročnik ni dolžan odgovoriti.</w:t>
      </w:r>
    </w:p>
    <w:p w14:paraId="3CCEAD33" w14:textId="77777777" w:rsidR="00012CF7" w:rsidRPr="00C8579C" w:rsidRDefault="00012CF7" w:rsidP="00467591">
      <w:pPr>
        <w:keepNext/>
        <w:keepLines/>
        <w:jc w:val="both"/>
        <w:rPr>
          <w:rFonts w:ascii="Tahoma" w:hAnsi="Tahoma"/>
        </w:rPr>
      </w:pPr>
    </w:p>
    <w:p w14:paraId="5FD74C93"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Variantna ponudba</w:t>
      </w:r>
    </w:p>
    <w:p w14:paraId="61A19571" w14:textId="77777777" w:rsidR="007C70A1" w:rsidRPr="00C8579C" w:rsidRDefault="007C70A1" w:rsidP="00467591">
      <w:pPr>
        <w:pStyle w:val="BESEDILO"/>
        <w:keepNext/>
        <w:widowControl/>
        <w:tabs>
          <w:tab w:val="clear" w:pos="2155"/>
        </w:tabs>
        <w:rPr>
          <w:rFonts w:ascii="Tahoma" w:hAnsi="Tahoma" w:cs="Tahoma"/>
          <w:kern w:val="0"/>
        </w:rPr>
      </w:pPr>
    </w:p>
    <w:p w14:paraId="0EEEFB6D" w14:textId="77777777" w:rsidR="00606533" w:rsidRPr="00C8579C" w:rsidRDefault="00606533" w:rsidP="00467591">
      <w:pPr>
        <w:keepNext/>
        <w:keepLines/>
        <w:jc w:val="both"/>
        <w:rPr>
          <w:rFonts w:ascii="Tahoma" w:hAnsi="Tahoma" w:cs="Tahoma"/>
        </w:rPr>
      </w:pPr>
      <w:r w:rsidRPr="00C8579C">
        <w:rPr>
          <w:rFonts w:ascii="Tahoma" w:hAnsi="Tahoma" w:cs="Tahoma"/>
        </w:rPr>
        <w:t>Naročnik ne dopušča predložitve variantne ponudbe. Naročnik bo tako ponudbo zavrnil kot nedopustno.</w:t>
      </w:r>
    </w:p>
    <w:p w14:paraId="0130433E" w14:textId="77777777" w:rsidR="004F2EA8" w:rsidRPr="00C8579C" w:rsidRDefault="004F2EA8" w:rsidP="00467591">
      <w:pPr>
        <w:keepNext/>
        <w:keepLines/>
        <w:jc w:val="both"/>
        <w:rPr>
          <w:rFonts w:ascii="Tahoma" w:hAnsi="Tahoma" w:cs="Tahoma"/>
        </w:rPr>
      </w:pPr>
    </w:p>
    <w:p w14:paraId="33904F4E" w14:textId="77777777" w:rsidR="004F2EA8" w:rsidRPr="00C8579C" w:rsidRDefault="004F2EA8" w:rsidP="00467591">
      <w:pPr>
        <w:keepNext/>
        <w:keepLines/>
        <w:numPr>
          <w:ilvl w:val="1"/>
          <w:numId w:val="2"/>
        </w:numPr>
        <w:jc w:val="both"/>
        <w:rPr>
          <w:rFonts w:ascii="Tahoma" w:hAnsi="Tahoma" w:cs="Tahoma"/>
          <w:b/>
        </w:rPr>
      </w:pPr>
      <w:r w:rsidRPr="00C8579C">
        <w:rPr>
          <w:rFonts w:ascii="Tahoma" w:hAnsi="Tahoma" w:cs="Tahoma"/>
          <w:b/>
        </w:rPr>
        <w:t>Pregled in ocenjevanje ponudb</w:t>
      </w:r>
    </w:p>
    <w:p w14:paraId="423F3C81" w14:textId="77777777" w:rsidR="004F2EA8" w:rsidRPr="00C8579C" w:rsidRDefault="004F2EA8" w:rsidP="00467591">
      <w:pPr>
        <w:keepNext/>
        <w:keepLines/>
        <w:rPr>
          <w:rFonts w:ascii="Tahoma" w:hAnsi="Tahoma" w:cs="Tahoma"/>
        </w:rPr>
      </w:pPr>
    </w:p>
    <w:p w14:paraId="0F00E5B0" w14:textId="77777777" w:rsidR="00DF3A28" w:rsidRPr="00C8579C" w:rsidRDefault="004F2EA8" w:rsidP="00467591">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30785161" w14:textId="77777777" w:rsidR="00AE4BEB" w:rsidRPr="00C8579C" w:rsidRDefault="00AE4BEB" w:rsidP="00467591">
      <w:pPr>
        <w:keepNext/>
        <w:keepLines/>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12D6B1CF" w14:textId="77777777" w:rsidR="00AE4BEB" w:rsidRPr="00C8579C" w:rsidRDefault="00C74881" w:rsidP="00467591">
      <w:pPr>
        <w:keepNext/>
        <w:keepLines/>
        <w:numPr>
          <w:ilvl w:val="1"/>
          <w:numId w:val="2"/>
        </w:numPr>
        <w:jc w:val="both"/>
        <w:rPr>
          <w:rFonts w:ascii="Tahoma" w:hAnsi="Tahoma" w:cs="Tahoma"/>
          <w:b/>
        </w:rPr>
      </w:pPr>
      <w:r w:rsidRPr="00C8579C">
        <w:rPr>
          <w:rFonts w:ascii="Tahoma" w:hAnsi="Tahoma" w:cs="Tahoma"/>
          <w:b/>
        </w:rPr>
        <w:t>Okvirni sporazum</w:t>
      </w:r>
    </w:p>
    <w:p w14:paraId="5170152F" w14:textId="77777777" w:rsidR="00F1423B" w:rsidRPr="00C8579C" w:rsidRDefault="00F1423B" w:rsidP="00467591">
      <w:pPr>
        <w:keepNext/>
        <w:keepLines/>
        <w:ind w:hanging="360"/>
        <w:jc w:val="both"/>
        <w:rPr>
          <w:rFonts w:ascii="Tahoma" w:hAnsi="Tahoma" w:cs="Tahoma"/>
        </w:rPr>
      </w:pPr>
    </w:p>
    <w:p w14:paraId="53E994C0" w14:textId="77777777" w:rsidR="00194AC2" w:rsidRPr="00C8579C" w:rsidRDefault="00194AC2" w:rsidP="00467591">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 bo podpisal zakoniti zastopnik naročnika.</w:t>
      </w:r>
    </w:p>
    <w:p w14:paraId="42FC5A13" w14:textId="77777777" w:rsidR="00194AC2" w:rsidRPr="00C8579C" w:rsidRDefault="00194AC2" w:rsidP="00467591">
      <w:pPr>
        <w:keepNext/>
        <w:keepLines/>
        <w:jc w:val="both"/>
        <w:rPr>
          <w:rFonts w:ascii="Tahoma" w:hAnsi="Tahoma" w:cs="Tahoma"/>
        </w:rPr>
      </w:pPr>
    </w:p>
    <w:p w14:paraId="661859F3" w14:textId="77777777" w:rsidR="009A7FCB" w:rsidRPr="001302B5" w:rsidRDefault="00194AC2" w:rsidP="00467591">
      <w:pPr>
        <w:keepNext/>
        <w:keepLines/>
        <w:jc w:val="both"/>
        <w:rPr>
          <w:rFonts w:ascii="Tahoma" w:hAnsi="Tahoma" w:cs="Tahoma"/>
        </w:rPr>
      </w:pPr>
      <w:r w:rsidRPr="001302B5">
        <w:rPr>
          <w:rFonts w:ascii="Tahoma" w:hAnsi="Tahoma" w:cs="Tahoma"/>
        </w:rPr>
        <w:t>Okvirni sporazum se bo pred podpisom vsebinsko prilagodil le glede na to, ali bo izbrani ponudnik predložil skupno ponudbo, prijavil sodelovanje podizvajalcev in podobno.</w:t>
      </w:r>
    </w:p>
    <w:p w14:paraId="4F3FB151" w14:textId="77777777" w:rsidR="00AE4BEB" w:rsidRPr="00C8579C" w:rsidRDefault="00AE4BEB" w:rsidP="00467591">
      <w:pPr>
        <w:keepNext/>
        <w:keepLines/>
        <w:jc w:val="both"/>
        <w:rPr>
          <w:rFonts w:ascii="Tahoma" w:hAnsi="Tahoma" w:cs="Tahoma"/>
        </w:rPr>
      </w:pPr>
    </w:p>
    <w:p w14:paraId="59825BCC" w14:textId="71852882" w:rsidR="00AE4BEB" w:rsidRPr="00C8579C" w:rsidRDefault="00AE4BEB" w:rsidP="00467591">
      <w:pPr>
        <w:keepNext/>
        <w:keepLines/>
        <w:jc w:val="both"/>
        <w:rPr>
          <w:rFonts w:ascii="Tahoma" w:hAnsi="Tahoma" w:cs="Tahoma"/>
        </w:rPr>
      </w:pPr>
      <w:r w:rsidRPr="00C8579C">
        <w:rPr>
          <w:rFonts w:ascii="Tahoma" w:hAnsi="Tahoma" w:cs="Tahoma"/>
        </w:rPr>
        <w:t>V skladu s šestim odstavkom 14. člena Zakona o integriteti in preprečevanju korupcije (Ur</w:t>
      </w:r>
      <w:r w:rsidR="004C1CDA">
        <w:rPr>
          <w:rFonts w:ascii="Tahoma" w:hAnsi="Tahoma" w:cs="Tahoma"/>
        </w:rPr>
        <w:t>.</w:t>
      </w:r>
      <w:r w:rsidRPr="00C8579C">
        <w:rPr>
          <w:rFonts w:ascii="Tahoma" w:hAnsi="Tahoma" w:cs="Tahoma"/>
        </w:rPr>
        <w:t xml:space="preserve"> l</w:t>
      </w:r>
      <w:r w:rsidR="004C1CDA">
        <w:rPr>
          <w:rFonts w:ascii="Tahoma" w:hAnsi="Tahoma" w:cs="Tahoma"/>
        </w:rPr>
        <w:t>.</w:t>
      </w:r>
      <w:r w:rsidRPr="00C8579C">
        <w:rPr>
          <w:rFonts w:ascii="Tahoma" w:hAnsi="Tahoma" w:cs="Tahoma"/>
        </w:rPr>
        <w:t xml:space="preserve"> RS, št. 69/11-UPB2</w:t>
      </w:r>
      <w:r w:rsidR="004C1CDA">
        <w:rPr>
          <w:rFonts w:ascii="Tahoma" w:hAnsi="Tahoma" w:cs="Tahoma"/>
        </w:rPr>
        <w:t xml:space="preserve"> s spremembami</w:t>
      </w:r>
      <w:r w:rsidRPr="00C8579C">
        <w:rPr>
          <w:rFonts w:ascii="Tahoma" w:hAnsi="Tahoma" w:cs="Tahoma"/>
        </w:rPr>
        <w:t xml:space="preserve">; v nadaljevanju ZIntPK)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w:t>
      </w:r>
      <w:r w:rsidR="000B3217">
        <w:rPr>
          <w:rFonts w:ascii="Tahoma" w:hAnsi="Tahoma" w:cs="Tahoma"/>
        </w:rPr>
        <w:t>,</w:t>
      </w:r>
      <w:r w:rsidRPr="00C8579C">
        <w:rPr>
          <w:rFonts w:ascii="Tahoma" w:hAnsi="Tahoma" w:cs="Tahoma"/>
        </w:rPr>
        <w:t xml:space="preserve"> za katere se glede na določbe zakona, ki ureja gospodarske družbe, šteje, da so povezane družbe z izbranim ponudnikom</w:t>
      </w:r>
      <w:r w:rsidR="00A539F0" w:rsidRPr="00C8579C">
        <w:rPr>
          <w:rFonts w:ascii="Tahoma" w:hAnsi="Tahoma" w:cs="Tahoma"/>
        </w:rPr>
        <w:t xml:space="preserve"> (</w:t>
      </w:r>
      <w:r w:rsidR="003B2B5D" w:rsidRPr="00C8579C">
        <w:rPr>
          <w:rFonts w:ascii="Tahoma" w:hAnsi="Tahoma" w:cs="Tahoma"/>
        </w:rPr>
        <w:t>P</w:t>
      </w:r>
      <w:r w:rsidR="00A539F0" w:rsidRPr="00C8579C">
        <w:rPr>
          <w:rFonts w:ascii="Tahoma" w:hAnsi="Tahoma" w:cs="Tahoma"/>
        </w:rPr>
        <w:t>rilog</w:t>
      </w:r>
      <w:r w:rsidR="00F25778" w:rsidRPr="00C8579C">
        <w:rPr>
          <w:rFonts w:ascii="Tahoma" w:hAnsi="Tahoma" w:cs="Tahoma"/>
        </w:rPr>
        <w:t>a</w:t>
      </w:r>
      <w:r w:rsidR="00A539F0" w:rsidRPr="00C8579C">
        <w:rPr>
          <w:rFonts w:ascii="Tahoma" w:hAnsi="Tahoma" w:cs="Tahoma"/>
        </w:rPr>
        <w:t xml:space="preserve"> 3</w:t>
      </w:r>
      <w:r w:rsidR="00F25778" w:rsidRPr="00C8579C">
        <w:rPr>
          <w:rFonts w:ascii="Tahoma" w:hAnsi="Tahoma" w:cs="Tahoma"/>
        </w:rPr>
        <w:t>/</w:t>
      </w:r>
      <w:r w:rsidR="00E65677">
        <w:rPr>
          <w:rFonts w:ascii="Tahoma" w:hAnsi="Tahoma" w:cs="Tahoma"/>
        </w:rPr>
        <w:t>2</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C8579C">
        <w:rPr>
          <w:rFonts w:ascii="Tahoma" w:hAnsi="Tahoma" w:cs="Tahoma"/>
        </w:rPr>
        <w:t>Prilog</w:t>
      </w:r>
      <w:r w:rsidR="000B3217">
        <w:rPr>
          <w:rFonts w:ascii="Tahoma" w:hAnsi="Tahoma" w:cs="Tahoma"/>
        </w:rPr>
        <w:t>e</w:t>
      </w:r>
      <w:r w:rsidR="00C0328F" w:rsidRPr="00C8579C">
        <w:rPr>
          <w:rFonts w:ascii="Tahoma" w:hAnsi="Tahoma" w:cs="Tahoma"/>
        </w:rPr>
        <w:t xml:space="preserve"> 3/</w:t>
      </w:r>
      <w:r w:rsidR="000B3217">
        <w:rPr>
          <w:rFonts w:ascii="Tahoma" w:hAnsi="Tahoma" w:cs="Tahoma"/>
        </w:rPr>
        <w:t>2</w:t>
      </w:r>
      <w:r w:rsidR="00C0328F" w:rsidRPr="00C8579C">
        <w:rPr>
          <w:rFonts w:ascii="Tahoma" w:hAnsi="Tahoma" w:cs="Tahoma"/>
        </w:rPr>
        <w:t xml:space="preserve"> ne bo</w:t>
      </w:r>
      <w:r w:rsidR="003121C3" w:rsidRPr="00C8579C">
        <w:rPr>
          <w:rFonts w:ascii="Tahoma" w:hAnsi="Tahoma" w:cs="Tahoma"/>
        </w:rPr>
        <w:t xml:space="preserve"> priloži</w:t>
      </w:r>
      <w:r w:rsidR="000B3217">
        <w:rPr>
          <w:rFonts w:ascii="Tahoma" w:hAnsi="Tahoma" w:cs="Tahoma"/>
        </w:rPr>
        <w:t>l</w:t>
      </w:r>
      <w:r w:rsidR="003121C3" w:rsidRPr="00C8579C">
        <w:rPr>
          <w:rFonts w:ascii="Tahoma" w:hAnsi="Tahoma" w:cs="Tahoma"/>
        </w:rPr>
        <w:t xml:space="preserve">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7908861C" w14:textId="77777777" w:rsidR="002B0FB8" w:rsidRDefault="002B0FB8" w:rsidP="00467591">
      <w:pPr>
        <w:keepNext/>
        <w:keepLines/>
        <w:jc w:val="both"/>
        <w:rPr>
          <w:rFonts w:ascii="Tahoma" w:hAnsi="Tahoma" w:cs="Tahoma"/>
        </w:rPr>
      </w:pPr>
    </w:p>
    <w:p w14:paraId="570DDAAE" w14:textId="1C6FF4D2" w:rsidR="005F1B04" w:rsidRPr="00B106CF" w:rsidRDefault="005F1B04" w:rsidP="00467591">
      <w:pPr>
        <w:keepNext/>
        <w:keepLines/>
        <w:jc w:val="both"/>
        <w:rPr>
          <w:rFonts w:ascii="Tahoma" w:hAnsi="Tahoma" w:cs="Tahoma"/>
        </w:rPr>
      </w:pPr>
      <w:r w:rsidRPr="000443E4">
        <w:rPr>
          <w:rFonts w:ascii="Tahoma" w:hAnsi="Tahoma" w:cs="Tahoma"/>
        </w:rPr>
        <w:t xml:space="preserve">Sestavni del (priloga) okvirnega sporazuma </w:t>
      </w:r>
      <w:r w:rsidR="000B3217">
        <w:rPr>
          <w:rFonts w:ascii="Tahoma" w:hAnsi="Tahoma" w:cs="Tahoma"/>
        </w:rPr>
        <w:t xml:space="preserve">predstavlja </w:t>
      </w:r>
      <w:r w:rsidRPr="000443E4">
        <w:rPr>
          <w:rFonts w:ascii="Tahoma" w:hAnsi="Tahoma" w:cs="Tahoma"/>
        </w:rPr>
        <w:t xml:space="preserve">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498B1E73" w14:textId="77777777" w:rsidR="005F1B04" w:rsidRDefault="005F1B04" w:rsidP="00467591">
      <w:pPr>
        <w:keepNext/>
        <w:keepLines/>
        <w:jc w:val="both"/>
        <w:rPr>
          <w:rFonts w:ascii="Tahoma" w:hAnsi="Tahoma" w:cs="Tahoma"/>
        </w:rPr>
      </w:pPr>
    </w:p>
    <w:p w14:paraId="791C086D" w14:textId="53F74954" w:rsidR="004A5D86" w:rsidRPr="004A5D86" w:rsidRDefault="004A5D86" w:rsidP="00467591">
      <w:pPr>
        <w:keepNext/>
        <w:keepLines/>
        <w:jc w:val="both"/>
        <w:rPr>
          <w:rFonts w:ascii="Tahoma" w:hAnsi="Tahoma" w:cs="Tahoma"/>
          <w:b/>
        </w:rPr>
      </w:pPr>
      <w:r w:rsidRPr="00556034">
        <w:rPr>
          <w:rFonts w:ascii="Tahoma" w:hAnsi="Tahoma" w:cs="Tahoma"/>
        </w:rPr>
        <w:t xml:space="preserve">Naročnik oddaja javno naročilo po odprtem postopku in bo po izvedenem postopku sklenil okvirni sporazum </w:t>
      </w:r>
      <w:r w:rsidRPr="00556034">
        <w:rPr>
          <w:rFonts w:ascii="Tahoma" w:hAnsi="Tahoma" w:cs="Tahoma"/>
          <w:u w:val="single"/>
        </w:rPr>
        <w:t>z enim ponudnik</w:t>
      </w:r>
      <w:r w:rsidR="003B5257">
        <w:rPr>
          <w:rFonts w:ascii="Tahoma" w:hAnsi="Tahoma" w:cs="Tahoma"/>
          <w:u w:val="single"/>
        </w:rPr>
        <w:t>om</w:t>
      </w:r>
      <w:r w:rsidR="004C4D4C">
        <w:rPr>
          <w:rFonts w:ascii="Tahoma" w:hAnsi="Tahoma" w:cs="Tahoma"/>
          <w:u w:val="single"/>
        </w:rPr>
        <w:t>.</w:t>
      </w:r>
    </w:p>
    <w:p w14:paraId="437C37F5" w14:textId="77777777" w:rsidR="004A5D86" w:rsidRPr="00C8579C" w:rsidRDefault="004A5D86" w:rsidP="00467591">
      <w:pPr>
        <w:keepNext/>
        <w:keepLines/>
        <w:jc w:val="both"/>
        <w:rPr>
          <w:rFonts w:ascii="Tahoma" w:hAnsi="Tahoma" w:cs="Tahoma"/>
        </w:rPr>
      </w:pPr>
    </w:p>
    <w:p w14:paraId="0F7B7D4F" w14:textId="0E0FDDDB" w:rsidR="00AE4BEB" w:rsidRPr="00C8579C" w:rsidRDefault="00AE4BEB" w:rsidP="00467591">
      <w:pPr>
        <w:keepNext/>
        <w:keepLines/>
        <w:jc w:val="both"/>
        <w:rPr>
          <w:rFonts w:ascii="Tahoma" w:hAnsi="Tahoma" w:cs="Tahoma"/>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kot </w:t>
      </w:r>
      <w:r w:rsidR="003B2B5D" w:rsidRPr="00C8579C">
        <w:rPr>
          <w:rFonts w:ascii="Tahoma" w:hAnsi="Tahoma" w:cs="Tahoma"/>
        </w:rPr>
        <w:t>P</w:t>
      </w:r>
      <w:r w:rsidRPr="00C8579C">
        <w:rPr>
          <w:rFonts w:ascii="Tahoma" w:hAnsi="Tahoma" w:cs="Tahoma"/>
        </w:rPr>
        <w:t xml:space="preserve">riloga </w:t>
      </w:r>
      <w:r w:rsidR="00D27B46" w:rsidRPr="00C8579C">
        <w:rPr>
          <w:rFonts w:ascii="Tahoma" w:hAnsi="Tahoma" w:cs="Tahoma"/>
        </w:rPr>
        <w:t xml:space="preserve">8 </w:t>
      </w:r>
      <w:r w:rsidRPr="00C8579C">
        <w:rPr>
          <w:rFonts w:ascii="Tahoma" w:hAnsi="Tahoma" w:cs="Tahoma"/>
        </w:rPr>
        <w:t>sestavni del te</w:t>
      </w:r>
      <w:r w:rsidR="006A1CBC" w:rsidRPr="00C8579C">
        <w:rPr>
          <w:rFonts w:ascii="Tahoma" w:hAnsi="Tahoma" w:cs="Tahoma"/>
        </w:rPr>
        <w:t xml:space="preserve"> razpisne</w:t>
      </w:r>
      <w:r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in pisnega sporazuma varstvenih ukrepov</w:t>
      </w:r>
      <w:r w:rsidR="007A31A4" w:rsidRPr="00C8579C">
        <w:rPr>
          <w:rFonts w:ascii="Tahoma" w:hAnsi="Tahoma" w:cs="Tahoma"/>
        </w:rPr>
        <w:t xml:space="preserve"> </w:t>
      </w:r>
      <w:r w:rsidR="004117CD" w:rsidRPr="00C8579C">
        <w:rPr>
          <w:rFonts w:ascii="Tahoma" w:hAnsi="Tahoma" w:cs="Tahoma"/>
        </w:rPr>
        <w:t xml:space="preserve">s podpisom </w:t>
      </w:r>
      <w:r w:rsidR="00A01E1E" w:rsidRPr="00524A46">
        <w:rPr>
          <w:rFonts w:ascii="Tahoma" w:hAnsi="Tahoma" w:cs="Tahoma"/>
          <w:szCs w:val="22"/>
        </w:rPr>
        <w:t xml:space="preserve">Priloge </w:t>
      </w:r>
      <w:r w:rsidR="002B4E4F">
        <w:rPr>
          <w:rFonts w:ascii="Tahoma" w:hAnsi="Tahoma" w:cs="Tahoma"/>
          <w:szCs w:val="22"/>
        </w:rPr>
        <w:t>3/1</w:t>
      </w:r>
      <w:r w:rsidR="004117CD" w:rsidRPr="00C8579C">
        <w:rPr>
          <w:rFonts w:ascii="Tahoma" w:hAnsi="Tahoma" w:cs="Tahoma"/>
          <w:szCs w:val="22"/>
        </w:rPr>
        <w:t>.</w:t>
      </w:r>
      <w:r w:rsidRPr="00C8579C">
        <w:rPr>
          <w:rFonts w:ascii="Tahoma" w:hAnsi="Tahoma" w:cs="Tahoma"/>
        </w:rPr>
        <w:t xml:space="preserve"> </w:t>
      </w:r>
    </w:p>
    <w:p w14:paraId="0F83083C" w14:textId="77777777" w:rsidR="00AD7483" w:rsidRDefault="00AD7483" w:rsidP="00467591">
      <w:pPr>
        <w:keepNext/>
        <w:keepLines/>
        <w:ind w:hanging="360"/>
        <w:jc w:val="both"/>
        <w:rPr>
          <w:rFonts w:ascii="Tahoma" w:hAnsi="Tahoma" w:cs="Tahoma"/>
        </w:rPr>
      </w:pPr>
    </w:p>
    <w:p w14:paraId="30DF92AE"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0C0AEF7C" w14:textId="77777777" w:rsidR="007C70A1" w:rsidRPr="00C8579C" w:rsidRDefault="007C70A1" w:rsidP="00467591">
      <w:pPr>
        <w:keepNext/>
        <w:keepLines/>
        <w:jc w:val="both"/>
        <w:rPr>
          <w:rFonts w:ascii="Tahoma" w:hAnsi="Tahoma" w:cs="Tahoma"/>
          <w:b/>
        </w:rPr>
      </w:pPr>
    </w:p>
    <w:p w14:paraId="1A922C76" w14:textId="77777777" w:rsidR="005E0EDF" w:rsidRDefault="005E0EDF" w:rsidP="00467591">
      <w:pPr>
        <w:keepNext/>
        <w:keepLines/>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74C0581F" w14:textId="77777777" w:rsidR="00896CF6" w:rsidRDefault="00896CF6" w:rsidP="00467591">
      <w:pPr>
        <w:keepNext/>
        <w:keepLines/>
        <w:autoSpaceDE w:val="0"/>
        <w:autoSpaceDN w:val="0"/>
        <w:adjustRightInd w:val="0"/>
        <w:jc w:val="both"/>
        <w:rPr>
          <w:rFonts w:ascii="Tahoma" w:hAnsi="Tahoma" w:cs="Tahoma"/>
        </w:rPr>
      </w:pPr>
    </w:p>
    <w:p w14:paraId="12019261" w14:textId="77777777" w:rsidR="007C70A1" w:rsidRDefault="007C70A1" w:rsidP="00467591">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6159431E" w14:textId="77777777" w:rsidR="00896CF6" w:rsidRPr="00C8579C" w:rsidRDefault="00896CF6" w:rsidP="00467591">
      <w:pPr>
        <w:keepNext/>
        <w:keepLines/>
        <w:ind w:left="720"/>
        <w:jc w:val="both"/>
        <w:rPr>
          <w:rFonts w:ascii="Tahoma" w:hAnsi="Tahoma" w:cs="Tahoma"/>
          <w:b/>
        </w:rPr>
      </w:pPr>
    </w:p>
    <w:p w14:paraId="3870B25C" w14:textId="77777777" w:rsidR="00025B4F" w:rsidRDefault="00025B4F" w:rsidP="00467591">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567752CE" w14:textId="77777777" w:rsidR="00896CF6" w:rsidRPr="00C8579C" w:rsidRDefault="00896CF6" w:rsidP="00467591">
      <w:pPr>
        <w:keepNext/>
        <w:keepLines/>
        <w:jc w:val="both"/>
        <w:rPr>
          <w:rFonts w:ascii="Tahoma" w:hAnsi="Tahoma" w:cs="Tahoma"/>
        </w:rPr>
      </w:pPr>
    </w:p>
    <w:p w14:paraId="3AB08B71" w14:textId="5164508C" w:rsidR="00025B4F" w:rsidRDefault="00025B4F" w:rsidP="00467591">
      <w:pPr>
        <w:keepNext/>
        <w:keepLines/>
        <w:jc w:val="both"/>
        <w:rPr>
          <w:rFonts w:ascii="Tahoma" w:hAnsi="Tahoma" w:cs="Tahoma"/>
        </w:rPr>
      </w:pPr>
      <w:r w:rsidRPr="00C8579C">
        <w:rPr>
          <w:rFonts w:ascii="Tahoma" w:hAnsi="Tahoma" w:cs="Tahoma"/>
        </w:rPr>
        <w:t>Podatki, ki jih bo ponudnik v skladu z zakonom, ki ureja gospodarske družbe</w:t>
      </w:r>
      <w:r w:rsidR="00EC1AD9">
        <w:rPr>
          <w:rFonts w:ascii="Tahoma" w:hAnsi="Tahoma" w:cs="Tahoma"/>
        </w:rPr>
        <w:t xml:space="preserve"> ter</w:t>
      </w:r>
      <w:r w:rsidRPr="00C8579C">
        <w:rPr>
          <w:rFonts w:ascii="Tahoma" w:hAnsi="Tahoma" w:cs="Tahoma"/>
        </w:rPr>
        <w:t xml:space="preserve"> varstvo osebnih podatkov ali tajn</w:t>
      </w:r>
      <w:r w:rsidR="00EC1AD9">
        <w:rPr>
          <w:rFonts w:ascii="Tahoma" w:hAnsi="Tahoma" w:cs="Tahoma"/>
        </w:rPr>
        <w:t>ih</w:t>
      </w:r>
      <w:r w:rsidRPr="00C8579C">
        <w:rPr>
          <w:rFonts w:ascii="Tahoma" w:hAnsi="Tahoma" w:cs="Tahoma"/>
        </w:rPr>
        <w:t xml:space="preserve"> podatk</w:t>
      </w:r>
      <w:r w:rsidR="00EC1AD9">
        <w:rPr>
          <w:rFonts w:ascii="Tahoma" w:hAnsi="Tahoma" w:cs="Tahoma"/>
        </w:rPr>
        <w:t>ov</w:t>
      </w:r>
      <w:r w:rsidRPr="00C8579C">
        <w:rPr>
          <w:rFonts w:ascii="Tahoma" w:hAnsi="Tahoma" w:cs="Tahoma"/>
        </w:rPr>
        <w:t>,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21E24964" w14:textId="77777777" w:rsidR="005F1B04" w:rsidRDefault="005F1B04" w:rsidP="00467591">
      <w:pPr>
        <w:keepNext/>
        <w:keepLines/>
        <w:jc w:val="both"/>
        <w:rPr>
          <w:rFonts w:ascii="Tahoma" w:hAnsi="Tahoma" w:cs="Tahoma"/>
        </w:rPr>
      </w:pPr>
    </w:p>
    <w:p w14:paraId="012644EB" w14:textId="1072F316" w:rsidR="004E252F" w:rsidRPr="008C53AF" w:rsidRDefault="004E252F" w:rsidP="00467591">
      <w:pPr>
        <w:keepNext/>
        <w:keepLines/>
        <w:jc w:val="both"/>
        <w:rPr>
          <w:rFonts w:ascii="Tahoma" w:hAnsi="Tahoma" w:cs="Tahoma"/>
        </w:rPr>
      </w:pPr>
      <w:r w:rsidRPr="008C53AF">
        <w:rPr>
          <w:rFonts w:ascii="Tahoma" w:hAnsi="Tahoma" w:cs="Tahoma"/>
        </w:rPr>
        <w:t>Naročnik bo omogočil vpogled v skl</w:t>
      </w:r>
      <w:r>
        <w:rPr>
          <w:rFonts w:ascii="Tahoma" w:hAnsi="Tahoma" w:cs="Tahoma"/>
        </w:rPr>
        <w:t>adu s 35. člen</w:t>
      </w:r>
      <w:r w:rsidR="00EC1AD9">
        <w:rPr>
          <w:rFonts w:ascii="Tahoma" w:hAnsi="Tahoma" w:cs="Tahoma"/>
        </w:rPr>
        <w:t>om</w:t>
      </w:r>
      <w:r>
        <w:rPr>
          <w:rFonts w:ascii="Tahoma" w:hAnsi="Tahoma" w:cs="Tahoma"/>
        </w:rPr>
        <w:t xml:space="preserve">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342E98B4" w14:textId="77777777" w:rsidR="004E252F" w:rsidRPr="00C8579C" w:rsidRDefault="004E252F" w:rsidP="00467591">
      <w:pPr>
        <w:keepNext/>
        <w:keepLines/>
        <w:jc w:val="both"/>
        <w:rPr>
          <w:rFonts w:ascii="Tahoma" w:hAnsi="Tahoma" w:cs="Tahoma"/>
        </w:rPr>
      </w:pPr>
    </w:p>
    <w:p w14:paraId="7AA5071B" w14:textId="77777777" w:rsidR="007C70A1" w:rsidRPr="00C8579C" w:rsidRDefault="007C70A1" w:rsidP="00467591">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280E9AB9" w14:textId="77777777" w:rsidR="00777852" w:rsidRPr="00C8579C" w:rsidRDefault="00777852" w:rsidP="00467591">
      <w:pPr>
        <w:keepNext/>
        <w:keepLines/>
        <w:ind w:left="720"/>
        <w:jc w:val="both"/>
        <w:rPr>
          <w:rFonts w:ascii="Tahoma" w:hAnsi="Tahoma" w:cs="Tahoma"/>
          <w:b/>
        </w:rPr>
      </w:pPr>
    </w:p>
    <w:p w14:paraId="53526979" w14:textId="77777777" w:rsidR="007C70A1" w:rsidRPr="00C8579C" w:rsidRDefault="00787A19" w:rsidP="00467591">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BA51EA0" w14:textId="77777777" w:rsidR="002B3B8D" w:rsidRPr="00C8579C" w:rsidRDefault="002B3B8D" w:rsidP="00467591">
      <w:pPr>
        <w:keepNext/>
        <w:keepLines/>
        <w:jc w:val="both"/>
        <w:rPr>
          <w:rFonts w:ascii="Tahoma" w:hAnsi="Tahoma" w:cs="Tahoma"/>
        </w:rPr>
      </w:pPr>
    </w:p>
    <w:p w14:paraId="2894A789" w14:textId="77777777" w:rsidR="005D1D6C" w:rsidRPr="00C8579C" w:rsidRDefault="00837427" w:rsidP="00467591">
      <w:pPr>
        <w:keepNext/>
        <w:keepLines/>
        <w:numPr>
          <w:ilvl w:val="1"/>
          <w:numId w:val="2"/>
        </w:numPr>
        <w:jc w:val="both"/>
        <w:rPr>
          <w:rFonts w:ascii="Tahoma" w:hAnsi="Tahoma" w:cs="Tahoma"/>
          <w:b/>
        </w:rPr>
      </w:pPr>
      <w:r w:rsidRPr="00C8579C">
        <w:rPr>
          <w:rFonts w:ascii="Tahoma" w:hAnsi="Tahoma" w:cs="Tahoma"/>
          <w:b/>
        </w:rPr>
        <w:t>Celovitost ponudbe</w:t>
      </w:r>
    </w:p>
    <w:p w14:paraId="69EBEA37" w14:textId="77777777" w:rsidR="00C74881" w:rsidRDefault="00C74881" w:rsidP="00467591">
      <w:pPr>
        <w:keepNext/>
        <w:keepLines/>
        <w:jc w:val="both"/>
        <w:rPr>
          <w:rFonts w:ascii="Tahoma" w:hAnsi="Tahoma" w:cs="Tahoma"/>
        </w:rPr>
      </w:pPr>
    </w:p>
    <w:p w14:paraId="1A8529B5" w14:textId="77777777" w:rsidR="004C1CDA" w:rsidRDefault="00085465" w:rsidP="00467591">
      <w:pPr>
        <w:keepNext/>
        <w:keepLines/>
        <w:jc w:val="both"/>
        <w:rPr>
          <w:rFonts w:ascii="Tahoma" w:hAnsi="Tahoma" w:cs="Tahoma"/>
        </w:rPr>
      </w:pPr>
      <w:r w:rsidRPr="00085465">
        <w:rPr>
          <w:rFonts w:ascii="Tahoma" w:hAnsi="Tahoma" w:cs="Tahoma"/>
          <w:b/>
        </w:rPr>
        <w:t xml:space="preserve">Ponudnik lahko odda ponudbo za celotno okvirno količino </w:t>
      </w:r>
      <w:r w:rsidR="00470B26">
        <w:rPr>
          <w:rFonts w:ascii="Tahoma" w:hAnsi="Tahoma" w:cs="Tahoma"/>
          <w:b/>
        </w:rPr>
        <w:t>predvideno</w:t>
      </w:r>
      <w:r w:rsidRPr="00085465">
        <w:rPr>
          <w:rFonts w:ascii="Tahoma" w:hAnsi="Tahoma" w:cs="Tahoma"/>
          <w:b/>
        </w:rPr>
        <w:t xml:space="preserve"> v Prilogi 2</w:t>
      </w:r>
      <w:r w:rsidR="009B78C3">
        <w:rPr>
          <w:rFonts w:ascii="Tahoma" w:hAnsi="Tahoma" w:cs="Tahoma"/>
          <w:b/>
        </w:rPr>
        <w:t xml:space="preserve"> </w:t>
      </w:r>
      <w:r>
        <w:rPr>
          <w:rFonts w:ascii="Tahoma" w:hAnsi="Tahoma" w:cs="Tahoma"/>
          <w:b/>
        </w:rPr>
        <w:t>PONUDBA</w:t>
      </w:r>
      <w:r w:rsidR="0045383F">
        <w:rPr>
          <w:rFonts w:ascii="Tahoma" w:hAnsi="Tahoma" w:cs="Tahoma"/>
        </w:rPr>
        <w:t>.</w:t>
      </w:r>
      <w:r>
        <w:rPr>
          <w:rFonts w:ascii="Tahoma" w:hAnsi="Tahoma" w:cs="Tahoma"/>
        </w:rPr>
        <w:t xml:space="preserve"> </w:t>
      </w:r>
    </w:p>
    <w:p w14:paraId="019DC38C" w14:textId="77777777" w:rsidR="004C1CDA" w:rsidRDefault="004C1CDA" w:rsidP="00467591">
      <w:pPr>
        <w:keepNext/>
        <w:keepLines/>
        <w:jc w:val="both"/>
        <w:rPr>
          <w:rFonts w:ascii="Tahoma" w:hAnsi="Tahoma" w:cs="Tahoma"/>
        </w:rPr>
      </w:pPr>
    </w:p>
    <w:p w14:paraId="1C638D94" w14:textId="77777777" w:rsidR="00085465" w:rsidRPr="00085465" w:rsidRDefault="00085465" w:rsidP="00467591">
      <w:pPr>
        <w:keepNext/>
        <w:keepLines/>
        <w:jc w:val="both"/>
        <w:rPr>
          <w:rFonts w:ascii="Tahoma" w:hAnsi="Tahoma" w:cs="Tahoma"/>
        </w:rPr>
      </w:pPr>
      <w:r w:rsidRPr="00085465">
        <w:rPr>
          <w:rFonts w:ascii="Tahoma" w:hAnsi="Tahoma" w:cs="Tahoma"/>
        </w:rPr>
        <w:t>Ponudnik se s podpisom ponudbe in okvirnega sporazuma, v primeru izbora, zavezuje, da bo prevzel, odpeljal in obdelal celotno, v ponudbenem obrazcu označeno in s strani naročnika naročeno okvirno količino. Predmet ponudbe mora ustrezati zahtevam in pogojem, navedenim v predmetni dokumentaciji naročnika.</w:t>
      </w:r>
    </w:p>
    <w:p w14:paraId="323B37B1" w14:textId="77777777" w:rsidR="00085465" w:rsidRPr="00085465" w:rsidRDefault="00085465" w:rsidP="00467591">
      <w:pPr>
        <w:keepNext/>
        <w:keepLines/>
        <w:jc w:val="both"/>
        <w:rPr>
          <w:rFonts w:ascii="Tahoma" w:hAnsi="Tahoma" w:cs="Tahoma"/>
        </w:rPr>
      </w:pPr>
    </w:p>
    <w:p w14:paraId="24D446E0" w14:textId="77777777" w:rsidR="00085465" w:rsidRPr="00085465" w:rsidRDefault="00085465" w:rsidP="00467591">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7EAFB8BB" w14:textId="77777777" w:rsidR="00DA0A60" w:rsidRPr="00C8579C" w:rsidRDefault="00DA0A60" w:rsidP="00467591">
      <w:pPr>
        <w:keepNext/>
        <w:keepLines/>
        <w:jc w:val="both"/>
        <w:rPr>
          <w:rFonts w:ascii="Tahoma" w:hAnsi="Tahoma" w:cs="Tahoma"/>
        </w:rPr>
      </w:pPr>
    </w:p>
    <w:p w14:paraId="364ECCB7" w14:textId="77777777" w:rsidR="00AE4BEB" w:rsidRPr="00C8579C" w:rsidRDefault="00AE4BEB" w:rsidP="00467591">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08106492" w14:textId="77777777" w:rsidR="00AE4BEB" w:rsidRPr="00C8579C" w:rsidRDefault="00AE4BEB" w:rsidP="00467591">
      <w:pPr>
        <w:keepNext/>
        <w:keepLines/>
        <w:autoSpaceDE w:val="0"/>
        <w:autoSpaceDN w:val="0"/>
        <w:adjustRightInd w:val="0"/>
        <w:ind w:left="720"/>
        <w:jc w:val="both"/>
        <w:rPr>
          <w:rFonts w:ascii="Tahoma" w:eastAsia="Calibri" w:hAnsi="Tahoma" w:cs="Tahoma"/>
        </w:rPr>
      </w:pPr>
    </w:p>
    <w:p w14:paraId="77EEF194" w14:textId="77777777" w:rsidR="00E51BA3" w:rsidRDefault="00E51BA3" w:rsidP="00467591">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w:t>
      </w:r>
    </w:p>
    <w:p w14:paraId="24B6B1FB" w14:textId="77777777" w:rsidR="00E51BA3" w:rsidRPr="00C8579C" w:rsidRDefault="00E51BA3" w:rsidP="00467591">
      <w:pPr>
        <w:keepNext/>
        <w:keepLines/>
        <w:autoSpaceDE w:val="0"/>
        <w:autoSpaceDN w:val="0"/>
        <w:adjustRightInd w:val="0"/>
        <w:jc w:val="both"/>
        <w:rPr>
          <w:rFonts w:ascii="Tahoma" w:hAnsi="Tahoma" w:cs="Tahoma"/>
        </w:rPr>
      </w:pPr>
    </w:p>
    <w:p w14:paraId="0FD69D5D" w14:textId="2C260C34" w:rsidR="004B3EFC" w:rsidRDefault="00E51BA3" w:rsidP="00467591">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4AAEED8C" w14:textId="77777777" w:rsidR="00EC1AD9" w:rsidRDefault="00EC1AD9" w:rsidP="00467591">
      <w:pPr>
        <w:keepNext/>
        <w:keepLines/>
        <w:autoSpaceDE w:val="0"/>
        <w:autoSpaceDN w:val="0"/>
        <w:adjustRightInd w:val="0"/>
        <w:jc w:val="both"/>
        <w:rPr>
          <w:rFonts w:ascii="Tahoma" w:hAnsi="Tahoma" w:cs="Tahoma"/>
        </w:rPr>
      </w:pPr>
    </w:p>
    <w:p w14:paraId="375FAE96" w14:textId="77777777" w:rsidR="00B0702A" w:rsidRDefault="00B0702A" w:rsidP="00467591">
      <w:pPr>
        <w:keepNext/>
        <w:keepLines/>
        <w:numPr>
          <w:ilvl w:val="1"/>
          <w:numId w:val="2"/>
        </w:numPr>
        <w:jc w:val="both"/>
        <w:rPr>
          <w:rFonts w:ascii="Tahoma" w:hAnsi="Tahoma" w:cs="Tahoma"/>
          <w:b/>
        </w:rPr>
      </w:pPr>
      <w:r>
        <w:rPr>
          <w:rFonts w:ascii="Tahoma" w:hAnsi="Tahoma" w:cs="Tahoma"/>
          <w:b/>
        </w:rPr>
        <w:t>Samostojna ponudba</w:t>
      </w:r>
    </w:p>
    <w:p w14:paraId="6CB97400" w14:textId="77777777" w:rsidR="00B0702A" w:rsidRPr="00B0702A" w:rsidRDefault="00B0702A" w:rsidP="00467591">
      <w:pPr>
        <w:keepNext/>
        <w:keepLines/>
        <w:jc w:val="both"/>
        <w:rPr>
          <w:rFonts w:ascii="Tahoma" w:hAnsi="Tahoma" w:cs="Tahoma"/>
        </w:rPr>
      </w:pPr>
    </w:p>
    <w:p w14:paraId="21A41718" w14:textId="77777777" w:rsidR="00B0702A" w:rsidRPr="00B0702A" w:rsidRDefault="00B0702A" w:rsidP="00467591">
      <w:pPr>
        <w:keepNext/>
        <w:keepLines/>
        <w:jc w:val="both"/>
        <w:rPr>
          <w:rFonts w:ascii="Tahoma" w:hAnsi="Tahoma" w:cs="Tahoma"/>
        </w:rPr>
      </w:pPr>
      <w:r w:rsidRPr="00B0702A">
        <w:rPr>
          <w:rFonts w:ascii="Tahoma" w:hAnsi="Tahoma" w:cs="Tahoma"/>
        </w:rPr>
        <w:lastRenderedPageBreak/>
        <w:t>Ponudnik lahko odda samostojno ponudbo. Ponudnik mora v ponudbi predložiti priloge v skladu s to razpisno dokumentacijo.</w:t>
      </w:r>
    </w:p>
    <w:p w14:paraId="2F16A732" w14:textId="77777777" w:rsidR="00B0702A" w:rsidRDefault="00B0702A" w:rsidP="00467591">
      <w:pPr>
        <w:keepNext/>
        <w:keepLines/>
        <w:jc w:val="both"/>
        <w:rPr>
          <w:rFonts w:ascii="Tahoma" w:hAnsi="Tahoma" w:cs="Tahoma"/>
          <w:b/>
        </w:rPr>
      </w:pPr>
    </w:p>
    <w:p w14:paraId="1318FAD7" w14:textId="77777777" w:rsidR="003418E8" w:rsidRPr="00C8579C" w:rsidRDefault="003418E8" w:rsidP="00467591">
      <w:pPr>
        <w:keepNext/>
        <w:keepLines/>
        <w:numPr>
          <w:ilvl w:val="1"/>
          <w:numId w:val="2"/>
        </w:numPr>
        <w:jc w:val="both"/>
        <w:rPr>
          <w:rFonts w:ascii="Tahoma" w:hAnsi="Tahoma" w:cs="Tahoma"/>
          <w:b/>
        </w:rPr>
      </w:pPr>
      <w:r w:rsidRPr="00C8579C">
        <w:rPr>
          <w:rFonts w:ascii="Tahoma" w:hAnsi="Tahoma" w:cs="Tahoma"/>
          <w:b/>
        </w:rPr>
        <w:t>Skupna ponudba</w:t>
      </w:r>
    </w:p>
    <w:p w14:paraId="405BBD22" w14:textId="77777777" w:rsidR="00147135" w:rsidRPr="00C8579C" w:rsidRDefault="00147135" w:rsidP="00467591">
      <w:pPr>
        <w:pStyle w:val="tekst1"/>
        <w:keepNext/>
        <w:keepLines/>
        <w:spacing w:before="0" w:line="240" w:lineRule="auto"/>
        <w:rPr>
          <w:rFonts w:ascii="Tahoma" w:hAnsi="Tahoma" w:cs="Tahoma"/>
          <w:sz w:val="20"/>
        </w:rPr>
      </w:pPr>
    </w:p>
    <w:p w14:paraId="1A738F94" w14:textId="24E45FDF" w:rsidR="003418E8" w:rsidRPr="00C8579C" w:rsidRDefault="003418E8" w:rsidP="00467591">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w:t>
      </w:r>
      <w:r w:rsidR="00FF7E99">
        <w:rPr>
          <w:rFonts w:ascii="Tahoma" w:hAnsi="Tahoma" w:cs="Tahoma"/>
          <w:sz w:val="20"/>
        </w:rPr>
        <w:t> </w:t>
      </w:r>
      <w:r w:rsidRPr="00C8579C">
        <w:rPr>
          <w:rFonts w:ascii="Tahoma" w:hAnsi="Tahoma" w:cs="Tahoma"/>
          <w:sz w:val="20"/>
        </w:rPr>
        <w:t>1). Navedeni akt mora opredeliti:</w:t>
      </w:r>
    </w:p>
    <w:p w14:paraId="5E57EC84" w14:textId="77777777" w:rsidR="003418E8" w:rsidRPr="00C8579C" w:rsidRDefault="003418E8" w:rsidP="00467591">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6E19764B" w14:textId="77777777" w:rsidR="003418E8" w:rsidRPr="00C8579C" w:rsidRDefault="003418E8" w:rsidP="00467591">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61DBFC20" w14:textId="77777777" w:rsidR="003418E8" w:rsidRPr="00C8579C" w:rsidRDefault="003418E8" w:rsidP="00467591">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4F645295" w14:textId="77777777" w:rsidR="003418E8" w:rsidRPr="00C8579C" w:rsidRDefault="003418E8" w:rsidP="00467591">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56C0FABD" w14:textId="77777777" w:rsidR="003418E8" w:rsidRPr="00C8579C" w:rsidRDefault="003418E8" w:rsidP="00467591">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46011FB" w14:textId="77777777" w:rsidR="003418E8" w:rsidRPr="00C8579C" w:rsidRDefault="003418E8" w:rsidP="00467591">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349EA48C" w14:textId="77777777" w:rsidR="003418E8" w:rsidRPr="00C8579C" w:rsidRDefault="003418E8" w:rsidP="00467591">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451B6AF2" w14:textId="77777777" w:rsidR="003418E8" w:rsidRPr="00B0702A" w:rsidRDefault="003418E8" w:rsidP="00467591">
      <w:pPr>
        <w:pStyle w:val="tekst1"/>
        <w:keepNext/>
        <w:keepLines/>
        <w:numPr>
          <w:ilvl w:val="0"/>
          <w:numId w:val="5"/>
        </w:numPr>
        <w:tabs>
          <w:tab w:val="left" w:pos="180"/>
        </w:tabs>
        <w:spacing w:before="0" w:line="240" w:lineRule="auto"/>
        <w:rPr>
          <w:rFonts w:ascii="Tahoma" w:hAnsi="Tahoma" w:cs="Tahoma"/>
          <w:sz w:val="20"/>
        </w:rPr>
      </w:pPr>
      <w:r w:rsidRPr="00B0702A">
        <w:rPr>
          <w:rFonts w:ascii="Tahoma" w:hAnsi="Tahoma" w:cs="Tahoma"/>
          <w:sz w:val="20"/>
        </w:rPr>
        <w:t>opredelitev deležev in področje dela.</w:t>
      </w:r>
    </w:p>
    <w:p w14:paraId="47E2A8D2" w14:textId="77777777" w:rsidR="00B0702A" w:rsidRDefault="00B0702A" w:rsidP="00467591">
      <w:pPr>
        <w:pStyle w:val="tekst1"/>
        <w:keepNext/>
        <w:keepLines/>
        <w:tabs>
          <w:tab w:val="left" w:pos="180"/>
        </w:tabs>
        <w:spacing w:before="0" w:line="240" w:lineRule="auto"/>
        <w:rPr>
          <w:rFonts w:ascii="Tahoma" w:hAnsi="Tahoma" w:cs="Tahoma"/>
          <w:sz w:val="20"/>
        </w:rPr>
      </w:pPr>
    </w:p>
    <w:p w14:paraId="5D735123" w14:textId="77777777" w:rsidR="00A01E1E" w:rsidRPr="00112425" w:rsidRDefault="00A01E1E" w:rsidP="00467591">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V primeru skupne ponudbe, pogodbo 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2BFC852E" w14:textId="77777777" w:rsidR="00A01E1E" w:rsidRPr="00A01E1E" w:rsidRDefault="00A01E1E" w:rsidP="00467591">
      <w:pPr>
        <w:keepNext/>
        <w:keepLines/>
        <w:jc w:val="both"/>
        <w:rPr>
          <w:rFonts w:ascii="Tahoma" w:hAnsi="Tahoma" w:cs="Tahoma"/>
        </w:rPr>
      </w:pPr>
    </w:p>
    <w:p w14:paraId="118E0AE8" w14:textId="77777777" w:rsidR="00A01E1E" w:rsidRPr="00A01E1E" w:rsidRDefault="00A01E1E" w:rsidP="00467591">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»IZJAVA – ostali sodelujoči« priložiti izpolnjeno in podpisano Prilogo 3/1 v .pdf formatu</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11452DEA" w14:textId="77777777" w:rsidR="00B0702A" w:rsidRDefault="00B0702A" w:rsidP="00467591">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r w:rsidR="00581FDA">
        <w:rPr>
          <w:rFonts w:ascii="Tahoma" w:hAnsi="Tahoma" w:cs="Tahoma"/>
        </w:rPr>
        <w:t>,</w:t>
      </w:r>
    </w:p>
    <w:p w14:paraId="25FF365D" w14:textId="77777777" w:rsidR="00B0702A" w:rsidRPr="001B4647" w:rsidRDefault="009C341B" w:rsidP="00467591">
      <w:pPr>
        <w:keepNext/>
        <w:keepLines/>
        <w:numPr>
          <w:ilvl w:val="0"/>
          <w:numId w:val="27"/>
        </w:numPr>
        <w:jc w:val="both"/>
        <w:rPr>
          <w:rFonts w:ascii="Tahoma" w:hAnsi="Tahoma" w:cs="Tahoma"/>
        </w:rPr>
      </w:pPr>
      <w:r>
        <w:rPr>
          <w:rFonts w:ascii="Tahoma" w:hAnsi="Tahoma" w:cs="Tahoma"/>
          <w:kern w:val="16"/>
        </w:rPr>
        <w:t>Obrazec 1 k Prilogi 1</w:t>
      </w:r>
      <w:r w:rsidR="00B0702A" w:rsidRPr="001B4647">
        <w:rPr>
          <w:rFonts w:ascii="Tahoma" w:hAnsi="Tahoma" w:cs="Tahoma"/>
        </w:rPr>
        <w:t xml:space="preserve"> PRAVNI AKT O SKUPNI IZVEDBI NAROČILA</w:t>
      </w:r>
      <w:r>
        <w:rPr>
          <w:rFonts w:ascii="Tahoma" w:hAnsi="Tahoma" w:cs="Tahoma"/>
        </w:rPr>
        <w:t xml:space="preserve"> (pravni akt pripravi ponudnik sam)</w:t>
      </w:r>
      <w:r w:rsidR="00581FDA">
        <w:rPr>
          <w:rFonts w:ascii="Tahoma" w:hAnsi="Tahoma" w:cs="Tahoma"/>
        </w:rPr>
        <w:t>,</w:t>
      </w:r>
    </w:p>
    <w:p w14:paraId="4AD544C8" w14:textId="77777777" w:rsidR="00B0702A" w:rsidRDefault="00B0702A" w:rsidP="00467591">
      <w:pPr>
        <w:keepNext/>
        <w:keepLines/>
        <w:numPr>
          <w:ilvl w:val="0"/>
          <w:numId w:val="27"/>
        </w:numPr>
        <w:jc w:val="both"/>
        <w:rPr>
          <w:rFonts w:ascii="Tahoma" w:hAnsi="Tahoma" w:cs="Tahoma"/>
        </w:rPr>
      </w:pPr>
      <w:r w:rsidRPr="00C8579C">
        <w:rPr>
          <w:rFonts w:ascii="Tahoma" w:hAnsi="Tahoma" w:cs="Tahoma"/>
          <w:kern w:val="16"/>
        </w:rPr>
        <w:t>izpolnjeno, podpisano in žigosano</w:t>
      </w:r>
      <w:r>
        <w:rPr>
          <w:rFonts w:ascii="Tahoma" w:hAnsi="Tahoma" w:cs="Tahoma"/>
        </w:rPr>
        <w:t xml:space="preserve"> Prilogo 3</w:t>
      </w:r>
      <w:r w:rsidRPr="001B4647">
        <w:rPr>
          <w:rFonts w:ascii="Tahoma" w:hAnsi="Tahoma" w:cs="Tahoma"/>
        </w:rPr>
        <w:t xml:space="preserve"> </w:t>
      </w:r>
      <w:r>
        <w:rPr>
          <w:rFonts w:ascii="Tahoma" w:hAnsi="Tahoma" w:cs="Tahoma"/>
        </w:rPr>
        <w:t>ESPD</w:t>
      </w:r>
      <w:r w:rsidR="00581FDA">
        <w:rPr>
          <w:rFonts w:ascii="Tahoma" w:hAnsi="Tahoma" w:cs="Tahoma"/>
        </w:rPr>
        <w:t>,</w:t>
      </w:r>
    </w:p>
    <w:p w14:paraId="72BC92EE" w14:textId="77777777" w:rsidR="009C341B" w:rsidRDefault="009C341B" w:rsidP="00467591">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1</w:t>
      </w:r>
      <w:r w:rsidRPr="001B4647">
        <w:rPr>
          <w:rFonts w:ascii="Tahoma" w:hAnsi="Tahoma" w:cs="Tahoma"/>
        </w:rPr>
        <w:t xml:space="preserve"> </w:t>
      </w:r>
      <w:r w:rsidRPr="002F16D6">
        <w:rPr>
          <w:rFonts w:ascii="Tahoma" w:hAnsi="Tahoma" w:cs="Tahoma"/>
        </w:rPr>
        <w:t xml:space="preserve">IZJAVA O SPREJEMANJU OSTALIH POGOJEV </w:t>
      </w:r>
      <w:r>
        <w:rPr>
          <w:rFonts w:ascii="Tahoma" w:hAnsi="Tahoma" w:cs="Tahoma"/>
        </w:rPr>
        <w:t>JAVNEGA NAROČILA,</w:t>
      </w:r>
    </w:p>
    <w:p w14:paraId="475DB257" w14:textId="77777777" w:rsidR="00B0702A" w:rsidRPr="001B4647" w:rsidRDefault="00B0702A" w:rsidP="00467591">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sidR="009C341B">
        <w:rPr>
          <w:rFonts w:ascii="Tahoma" w:hAnsi="Tahoma" w:cs="Tahoma"/>
        </w:rPr>
        <w:t>2</w:t>
      </w:r>
      <w:r w:rsidRPr="001B4647">
        <w:rPr>
          <w:rFonts w:ascii="Tahoma" w:hAnsi="Tahoma" w:cs="Tahoma"/>
        </w:rPr>
        <w:t xml:space="preserve"> IZJAVA O UDELEŽBI FIZIČNIH IN PRAVNIH OSEB V LASTNIŠTVU GOSPODARSKEGA SUBJEKTA</w:t>
      </w:r>
      <w:r w:rsidR="00581FDA">
        <w:rPr>
          <w:rFonts w:ascii="Tahoma" w:hAnsi="Tahoma" w:cs="Tahoma"/>
        </w:rPr>
        <w:t>,</w:t>
      </w:r>
    </w:p>
    <w:p w14:paraId="708F9370" w14:textId="77777777" w:rsidR="00B0702A" w:rsidRPr="001B4647" w:rsidRDefault="00B0702A" w:rsidP="00467591">
      <w:pPr>
        <w:keepNext/>
        <w:keepLines/>
        <w:numPr>
          <w:ilvl w:val="0"/>
          <w:numId w:val="27"/>
        </w:numPr>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4F1815BD" w14:textId="77777777" w:rsidR="00613FEA" w:rsidRDefault="00613FEA" w:rsidP="00467591">
      <w:pPr>
        <w:keepNext/>
        <w:keepLines/>
        <w:jc w:val="both"/>
        <w:rPr>
          <w:rFonts w:ascii="Tahoma" w:hAnsi="Tahoma" w:cs="Tahoma"/>
          <w:kern w:val="16"/>
        </w:rPr>
      </w:pPr>
    </w:p>
    <w:p w14:paraId="6A06DCC8" w14:textId="77777777" w:rsidR="003418E8" w:rsidRPr="00C8579C" w:rsidRDefault="003418E8" w:rsidP="00467591">
      <w:pPr>
        <w:keepNext/>
        <w:keepLines/>
        <w:numPr>
          <w:ilvl w:val="1"/>
          <w:numId w:val="2"/>
        </w:numPr>
        <w:jc w:val="both"/>
        <w:rPr>
          <w:rFonts w:ascii="Tahoma" w:hAnsi="Tahoma" w:cs="Tahoma"/>
          <w:b/>
        </w:rPr>
      </w:pPr>
      <w:r w:rsidRPr="00C8579C">
        <w:rPr>
          <w:rFonts w:ascii="Tahoma" w:hAnsi="Tahoma" w:cs="Tahoma"/>
          <w:b/>
        </w:rPr>
        <w:t>Ponudba s podizvajalci</w:t>
      </w:r>
    </w:p>
    <w:p w14:paraId="2450DECB" w14:textId="77777777" w:rsidR="003418E8" w:rsidRPr="00C8579C" w:rsidRDefault="003418E8" w:rsidP="00467591">
      <w:pPr>
        <w:keepNext/>
        <w:keepLines/>
        <w:ind w:left="720"/>
        <w:jc w:val="both"/>
        <w:rPr>
          <w:rFonts w:ascii="Tahoma" w:hAnsi="Tahoma" w:cs="Tahoma"/>
        </w:rPr>
      </w:pPr>
    </w:p>
    <w:p w14:paraId="4D7FC812" w14:textId="77777777" w:rsidR="00A01E1E" w:rsidRPr="00143243" w:rsidRDefault="00A01E1E" w:rsidP="00467591">
      <w:pPr>
        <w:keepNext/>
        <w:keepLines/>
        <w:spacing w:after="120"/>
        <w:jc w:val="both"/>
        <w:rPr>
          <w:rFonts w:ascii="Tahoma" w:hAnsi="Tahoma" w:cs="Tahoma"/>
        </w:rPr>
      </w:pPr>
      <w:r w:rsidRPr="00143243">
        <w:rPr>
          <w:rFonts w:ascii="Tahoma" w:hAnsi="Tahoma" w:cs="Tahoma"/>
        </w:rPr>
        <w:t>Ponudnik lahko del javnega naročila odda v podizvajanje. V kolikor namerava ponudnik izvajati predmet javnega naročil s podizvajalci, mora v ponudbi:</w:t>
      </w:r>
    </w:p>
    <w:p w14:paraId="3A2B2877" w14:textId="77777777" w:rsidR="00A01E1E" w:rsidRPr="00112425" w:rsidRDefault="00A01E1E" w:rsidP="00467591">
      <w:pPr>
        <w:keepNext/>
        <w:keepLines/>
        <w:numPr>
          <w:ilvl w:val="0"/>
          <w:numId w:val="17"/>
        </w:numPr>
        <w:jc w:val="both"/>
        <w:rPr>
          <w:rFonts w:ascii="Tahoma" w:hAnsi="Tahoma" w:cs="Tahoma"/>
        </w:rPr>
      </w:pPr>
      <w:r w:rsidRPr="00112425">
        <w:rPr>
          <w:rFonts w:ascii="Tahoma" w:hAnsi="Tahoma" w:cs="Tahoma"/>
        </w:rPr>
        <w:t>predložiti izpolnjene priloge razpisne dokumentacije, ki se nanašajo na podizvajalce,</w:t>
      </w:r>
    </w:p>
    <w:p w14:paraId="24BC337A" w14:textId="77777777" w:rsidR="00A01E1E" w:rsidRPr="00112425" w:rsidRDefault="00A01E1E" w:rsidP="00467591">
      <w:pPr>
        <w:keepNext/>
        <w:keepLines/>
        <w:numPr>
          <w:ilvl w:val="0"/>
          <w:numId w:val="17"/>
        </w:numPr>
        <w:jc w:val="both"/>
        <w:rPr>
          <w:rFonts w:ascii="Tahoma" w:hAnsi="Tahoma" w:cs="Tahoma"/>
        </w:rPr>
      </w:pPr>
      <w:r w:rsidRPr="00112425">
        <w:rPr>
          <w:rFonts w:ascii="Tahoma" w:hAnsi="Tahoma" w:cs="Tahoma"/>
        </w:rPr>
        <w:t>navesti vse podizvajalce ter vsak del javnega naročila, ki ga namerava oddati v podizvajanje,</w:t>
      </w:r>
    </w:p>
    <w:p w14:paraId="630F856B" w14:textId="77777777" w:rsidR="00A01E1E" w:rsidRPr="00112425" w:rsidRDefault="00A01E1E" w:rsidP="00467591">
      <w:pPr>
        <w:keepNext/>
        <w:keepLines/>
        <w:numPr>
          <w:ilvl w:val="0"/>
          <w:numId w:val="17"/>
        </w:numPr>
        <w:jc w:val="both"/>
        <w:rPr>
          <w:rFonts w:ascii="Tahoma" w:hAnsi="Tahoma" w:cs="Tahoma"/>
        </w:rPr>
      </w:pPr>
      <w:r w:rsidRPr="00112425">
        <w:rPr>
          <w:rFonts w:ascii="Tahoma" w:hAnsi="Tahoma" w:cs="Tahoma"/>
        </w:rPr>
        <w:t>navesti kontaktne podatke in zakonite zastopnike predlaganih podizvajalcev,</w:t>
      </w:r>
    </w:p>
    <w:p w14:paraId="657E3941" w14:textId="77777777" w:rsidR="00C53A34" w:rsidRDefault="00A01E1E" w:rsidP="00467591">
      <w:pPr>
        <w:pStyle w:val="Odstavekseznama"/>
        <w:keepNext/>
        <w:keepLines/>
        <w:numPr>
          <w:ilvl w:val="0"/>
          <w:numId w:val="17"/>
        </w:numPr>
        <w:jc w:val="both"/>
        <w:rPr>
          <w:rFonts w:ascii="Tahoma" w:hAnsi="Tahoma" w:cs="Tahoma"/>
        </w:rPr>
      </w:pPr>
      <w:r w:rsidRPr="00112425">
        <w:rPr>
          <w:rFonts w:ascii="Tahoma" w:hAnsi="Tahoma" w:cs="Tahoma"/>
        </w:rPr>
        <w:t xml:space="preserve">predložiti </w:t>
      </w:r>
      <w:r w:rsidR="00C53A34" w:rsidRPr="00C8579C">
        <w:rPr>
          <w:rFonts w:ascii="Tahoma" w:hAnsi="Tahoma" w:cs="Tahoma"/>
        </w:rPr>
        <w:t>izpolnjen obrazec ESPD s strani podizvajalca/ev (Priloga 3),</w:t>
      </w:r>
    </w:p>
    <w:p w14:paraId="36675538" w14:textId="77777777" w:rsidR="0092776F" w:rsidRDefault="0092776F" w:rsidP="0092776F">
      <w:pPr>
        <w:keepNext/>
        <w:keepLines/>
        <w:numPr>
          <w:ilvl w:val="0"/>
          <w:numId w:val="17"/>
        </w:numPr>
        <w:jc w:val="both"/>
        <w:rPr>
          <w:rFonts w:ascii="Tahoma" w:hAnsi="Tahoma" w:cs="Tahoma"/>
        </w:rPr>
      </w:pPr>
      <w:r>
        <w:rPr>
          <w:rFonts w:ascii="Tahoma" w:hAnsi="Tahoma" w:cs="Tahoma"/>
          <w:kern w:val="16"/>
        </w:rPr>
        <w:t xml:space="preserve">predložiti </w:t>
      </w: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1</w:t>
      </w:r>
      <w:r w:rsidRPr="001B4647">
        <w:rPr>
          <w:rFonts w:ascii="Tahoma" w:hAnsi="Tahoma" w:cs="Tahoma"/>
        </w:rPr>
        <w:t xml:space="preserve"> </w:t>
      </w:r>
      <w:r w:rsidRPr="002F16D6">
        <w:rPr>
          <w:rFonts w:ascii="Tahoma" w:hAnsi="Tahoma" w:cs="Tahoma"/>
        </w:rPr>
        <w:t xml:space="preserve">IZJAVA O SPREJEMANJU OSTALIH POGOJEV </w:t>
      </w:r>
      <w:r>
        <w:rPr>
          <w:rFonts w:ascii="Tahoma" w:hAnsi="Tahoma" w:cs="Tahoma"/>
        </w:rPr>
        <w:t>JAVNEGA NAROČILA,</w:t>
      </w:r>
    </w:p>
    <w:p w14:paraId="353D20AF" w14:textId="77777777" w:rsidR="0092776F" w:rsidRPr="001B4647" w:rsidRDefault="0092776F" w:rsidP="0092776F">
      <w:pPr>
        <w:keepNext/>
        <w:keepLines/>
        <w:numPr>
          <w:ilvl w:val="0"/>
          <w:numId w:val="17"/>
        </w:numPr>
        <w:jc w:val="both"/>
        <w:rPr>
          <w:rFonts w:ascii="Tahoma" w:hAnsi="Tahoma" w:cs="Tahoma"/>
        </w:rPr>
      </w:pPr>
      <w:r>
        <w:rPr>
          <w:rFonts w:ascii="Tahoma" w:hAnsi="Tahoma" w:cs="Tahoma"/>
          <w:kern w:val="16"/>
        </w:rPr>
        <w:t xml:space="preserve">predložiti </w:t>
      </w: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2</w:t>
      </w:r>
      <w:r w:rsidRPr="001B4647">
        <w:rPr>
          <w:rFonts w:ascii="Tahoma" w:hAnsi="Tahoma" w:cs="Tahoma"/>
        </w:rPr>
        <w:t xml:space="preserve"> IZJAVA O UDELEŽBI FIZIČNIH IN PRAVNIH OSEB V LASTNIŠTVU GOSPODARSKEGA SUBJEKTA</w:t>
      </w:r>
      <w:r>
        <w:rPr>
          <w:rFonts w:ascii="Tahoma" w:hAnsi="Tahoma" w:cs="Tahoma"/>
        </w:rPr>
        <w:t>,</w:t>
      </w:r>
    </w:p>
    <w:p w14:paraId="051B9D2A" w14:textId="77777777" w:rsidR="00C53A34" w:rsidRDefault="00A01E1E" w:rsidP="00467591">
      <w:pPr>
        <w:pStyle w:val="Odstavekseznama"/>
        <w:keepNext/>
        <w:keepLines/>
        <w:numPr>
          <w:ilvl w:val="0"/>
          <w:numId w:val="17"/>
        </w:numPr>
        <w:jc w:val="both"/>
        <w:rPr>
          <w:rFonts w:ascii="Tahoma" w:hAnsi="Tahoma" w:cs="Tahoma"/>
        </w:rPr>
      </w:pPr>
      <w:r w:rsidRPr="00112425">
        <w:rPr>
          <w:rFonts w:ascii="Tahoma" w:hAnsi="Tahoma" w:cs="Tahoma"/>
        </w:rPr>
        <w:t xml:space="preserve">predložiti </w:t>
      </w:r>
      <w:r w:rsidR="00C53A34" w:rsidRPr="00C8579C">
        <w:rPr>
          <w:rFonts w:ascii="Tahoma" w:hAnsi="Tahoma" w:cs="Tahoma"/>
        </w:rPr>
        <w:t>izpolnjen in podpisano Prilogo 4/1 UDELEŽBA PODIZVAJALCA,</w:t>
      </w:r>
    </w:p>
    <w:p w14:paraId="0F690198" w14:textId="77777777" w:rsidR="00A01E1E" w:rsidRPr="00995C6A" w:rsidRDefault="00A01E1E" w:rsidP="00467591">
      <w:pPr>
        <w:keepNext/>
        <w:keepLines/>
        <w:numPr>
          <w:ilvl w:val="0"/>
          <w:numId w:val="17"/>
        </w:numPr>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Obrazec 1 k Prilogi 4/1 POOBLASTILO PONUDNIKA (v primeru zahteve posameznega podizvajalca za neposredna plačila, da naročnik na podlagi potrjenega računa oziroma situacije s strani glavnega izvajalca/ponudnika neposredno plačuje podizvajalcu),</w:t>
      </w:r>
    </w:p>
    <w:p w14:paraId="4A6ED393" w14:textId="77777777" w:rsidR="00A01E1E" w:rsidRPr="00995C6A" w:rsidRDefault="00A01E1E" w:rsidP="00467591">
      <w:pPr>
        <w:keepNext/>
        <w:keepLines/>
        <w:numPr>
          <w:ilvl w:val="0"/>
          <w:numId w:val="17"/>
        </w:numPr>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Obrazec 2 k Prilogi 4/1 SOGLASJE PODIZVAJALCEV (v primeru zahteve posameznega podizvajalca za neposredna plačila, na podlagi katerega naročnik namesto ponudnika poravna podizvajalčevo terjatev do ponudnika),</w:t>
      </w:r>
    </w:p>
    <w:p w14:paraId="18B78074" w14:textId="77777777" w:rsidR="002B0FB8" w:rsidRPr="00C8579C" w:rsidRDefault="00A01E1E" w:rsidP="00467591">
      <w:pPr>
        <w:pStyle w:val="Odstavekseznama"/>
        <w:keepNext/>
        <w:keepLines/>
        <w:numPr>
          <w:ilvl w:val="0"/>
          <w:numId w:val="17"/>
        </w:numPr>
        <w:jc w:val="both"/>
        <w:rPr>
          <w:rFonts w:ascii="Tahoma" w:hAnsi="Tahoma" w:cs="Tahoma"/>
        </w:rPr>
      </w:pPr>
      <w:r>
        <w:rPr>
          <w:rFonts w:ascii="Tahoma" w:hAnsi="Tahoma" w:cs="Tahoma"/>
          <w:kern w:val="16"/>
        </w:rPr>
        <w:lastRenderedPageBreak/>
        <w:t xml:space="preserve">predložiti sklenjen </w:t>
      </w:r>
      <w:r w:rsidRPr="00995C6A">
        <w:rPr>
          <w:rFonts w:ascii="Tahoma" w:hAnsi="Tahoma" w:cs="Tahoma"/>
        </w:rPr>
        <w:t>SPORAZUM O MEDSEBOJNEM SODELOVANJU (med ponudnikom in posameznim podizvajalcem)</w:t>
      </w:r>
      <w:r>
        <w:rPr>
          <w:rFonts w:ascii="Tahoma" w:hAnsi="Tahoma" w:cs="Tahoma"/>
        </w:rPr>
        <w:t xml:space="preserve"> (</w:t>
      </w:r>
      <w:r w:rsidRPr="00995C6A">
        <w:rPr>
          <w:rFonts w:ascii="Tahoma" w:hAnsi="Tahoma" w:cs="Tahoma"/>
        </w:rPr>
        <w:t>Obrazec 3 k Prilogi 4/1</w:t>
      </w:r>
      <w:r>
        <w:rPr>
          <w:rFonts w:ascii="Tahoma" w:hAnsi="Tahoma" w:cs="Tahoma"/>
        </w:rPr>
        <w:t>)</w:t>
      </w:r>
      <w:r w:rsidR="002B0FB8" w:rsidRPr="00C8579C">
        <w:rPr>
          <w:rFonts w:ascii="Tahoma" w:hAnsi="Tahoma" w:cs="Tahoma"/>
        </w:rPr>
        <w:t>,</w:t>
      </w:r>
    </w:p>
    <w:p w14:paraId="52C791A5" w14:textId="77777777" w:rsidR="00C53A34" w:rsidRPr="00C8579C" w:rsidRDefault="002B0FB8" w:rsidP="00467591">
      <w:pPr>
        <w:pStyle w:val="Odstavekseznama"/>
        <w:keepNext/>
        <w:keepLines/>
        <w:numPr>
          <w:ilvl w:val="0"/>
          <w:numId w:val="17"/>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D2B46ED" w14:textId="77777777" w:rsidR="00C53A34" w:rsidRDefault="00C53A34" w:rsidP="00467591">
      <w:pPr>
        <w:pStyle w:val="Odstavekseznama"/>
        <w:keepNext/>
        <w:keepLines/>
        <w:ind w:left="720"/>
        <w:jc w:val="both"/>
        <w:rPr>
          <w:rFonts w:ascii="Tahoma" w:hAnsi="Tahoma" w:cs="Tahoma"/>
        </w:rPr>
      </w:pPr>
    </w:p>
    <w:p w14:paraId="104CBFBA" w14:textId="77777777" w:rsidR="00A01E1E" w:rsidRDefault="00A01E1E" w:rsidP="00467591">
      <w:pPr>
        <w:keepNext/>
        <w:keepLines/>
        <w:jc w:val="both"/>
        <w:rPr>
          <w:rFonts w:ascii="Tahoma" w:hAnsi="Tahoma" w:cs="Tahoma"/>
        </w:rPr>
      </w:pPr>
      <w:r>
        <w:rPr>
          <w:rFonts w:ascii="Tahoma" w:hAnsi="Tahoma" w:cs="Tahoma"/>
        </w:rPr>
        <w:t>Priloge se izpolnijo za vsakega od sodelujočih podizvajalcev v ponudbi ločeno.</w:t>
      </w:r>
    </w:p>
    <w:p w14:paraId="6B63FCF0" w14:textId="77777777" w:rsidR="00A01E1E" w:rsidRPr="00C8579C" w:rsidRDefault="00A01E1E" w:rsidP="00467591">
      <w:pPr>
        <w:pStyle w:val="Odstavekseznama"/>
        <w:keepNext/>
        <w:keepLines/>
        <w:ind w:left="720"/>
        <w:jc w:val="both"/>
        <w:rPr>
          <w:rFonts w:ascii="Tahoma" w:hAnsi="Tahoma" w:cs="Tahoma"/>
        </w:rPr>
      </w:pPr>
    </w:p>
    <w:p w14:paraId="75EB7021" w14:textId="77777777" w:rsidR="00A01E1E" w:rsidRPr="00112425" w:rsidRDefault="00A01E1E" w:rsidP="00467591">
      <w:pPr>
        <w:keepNext/>
        <w:keepLines/>
        <w:jc w:val="both"/>
        <w:rPr>
          <w:rFonts w:ascii="Tahoma" w:hAnsi="Tahoma" w:cs="Tahoma"/>
        </w:rPr>
      </w:pPr>
      <w:r w:rsidRPr="00112425">
        <w:rPr>
          <w:rFonts w:ascii="Tahoma" w:hAnsi="Tahoma" w:cs="Tahoma"/>
        </w:rPr>
        <w:t>Naročnik bo zavrnil vsakega podizvajalca, če zanj obstajajo razlogi za izključitev iz tč. 3.1.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6439A662" w14:textId="77777777" w:rsidR="00A01E1E" w:rsidRPr="00112425" w:rsidRDefault="00A01E1E" w:rsidP="00467591">
      <w:pPr>
        <w:keepNext/>
        <w:keepLines/>
        <w:jc w:val="both"/>
        <w:rPr>
          <w:rFonts w:ascii="Tahoma" w:hAnsi="Tahoma" w:cs="Tahoma"/>
        </w:rPr>
      </w:pPr>
    </w:p>
    <w:p w14:paraId="12B0FC4F" w14:textId="77777777" w:rsidR="00A01E1E" w:rsidRDefault="00A01E1E" w:rsidP="00467591">
      <w:pPr>
        <w:keepNext/>
        <w:keepLines/>
        <w:jc w:val="both"/>
        <w:rPr>
          <w:rFonts w:ascii="Tahoma" w:hAnsi="Tahoma" w:cs="Tahoma"/>
        </w:rPr>
      </w:pPr>
      <w:r w:rsidRPr="00112425">
        <w:rPr>
          <w:rFonts w:ascii="Tahoma" w:hAnsi="Tahoma" w:cs="Tahoma"/>
        </w:rPr>
        <w:t>Ponudnik, kateremu bo javno naročilo oddano, bo v razmerju do naročnika v celoti odgovarjal za izvedbo prejetega naročila, ne glede na število podizvajalcev.</w:t>
      </w:r>
    </w:p>
    <w:p w14:paraId="2ACC1C19" w14:textId="77777777" w:rsidR="00A01E1E" w:rsidRPr="00112425" w:rsidRDefault="00A01E1E" w:rsidP="00467591">
      <w:pPr>
        <w:keepNext/>
        <w:keepLines/>
        <w:jc w:val="both"/>
        <w:rPr>
          <w:rFonts w:ascii="Tahoma" w:hAnsi="Tahoma" w:cs="Tahoma"/>
        </w:rPr>
      </w:pPr>
    </w:p>
    <w:p w14:paraId="735EA3CD" w14:textId="77777777" w:rsidR="00A01E1E" w:rsidRPr="00112425" w:rsidRDefault="00A01E1E" w:rsidP="00467591">
      <w:pPr>
        <w:keepNext/>
        <w:keepLines/>
        <w:numPr>
          <w:ilvl w:val="12"/>
          <w:numId w:val="0"/>
        </w:numPr>
        <w:jc w:val="both"/>
      </w:pPr>
      <w:r w:rsidRPr="00112425">
        <w:rPr>
          <w:rFonts w:ascii="Tahoma" w:hAnsi="Tahoma" w:cs="Tahoma"/>
          <w:kern w:val="16"/>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10BEDC92" w14:textId="77777777" w:rsidR="00A01E1E" w:rsidRPr="00112425" w:rsidRDefault="00A01E1E" w:rsidP="00467591">
      <w:pPr>
        <w:keepNext/>
        <w:keepLines/>
        <w:jc w:val="both"/>
        <w:rPr>
          <w:rFonts w:ascii="Tahoma" w:hAnsi="Tahoma" w:cs="Tahoma"/>
        </w:rPr>
      </w:pPr>
    </w:p>
    <w:p w14:paraId="05209280" w14:textId="77777777" w:rsidR="00A01E1E" w:rsidRPr="00112425" w:rsidRDefault="00A01E1E" w:rsidP="00467591">
      <w:pPr>
        <w:keepNext/>
        <w:keepLines/>
        <w:jc w:val="both"/>
        <w:rPr>
          <w:rFonts w:ascii="Tahoma" w:hAnsi="Tahoma" w:cs="Tahoma"/>
        </w:rPr>
      </w:pPr>
      <w:r w:rsidRPr="00112425">
        <w:rPr>
          <w:rFonts w:ascii="Tahoma" w:hAnsi="Tahoma" w:cs="Tahoma"/>
          <w:kern w:val="16"/>
        </w:rPr>
        <w:t>Le če podizvajalec v skladu in na način, določen v drugem in tretjem odstavku 94. člena ZJN-3, zahteva neposredno plačilo, se šteje, da je neposredno plačilo podizvajalcu obvezno v skladu s ZJN-3 in obveznost zavezuje naročnika in glavnega izvajalca.</w:t>
      </w:r>
    </w:p>
    <w:p w14:paraId="4DA0FA96" w14:textId="77777777" w:rsidR="00A01E1E" w:rsidRPr="00112425" w:rsidRDefault="00A01E1E" w:rsidP="00467591">
      <w:pPr>
        <w:keepNext/>
        <w:keepLines/>
        <w:jc w:val="both"/>
        <w:rPr>
          <w:rFonts w:ascii="Tahoma" w:hAnsi="Tahoma" w:cs="Tahoma"/>
        </w:rPr>
      </w:pPr>
    </w:p>
    <w:p w14:paraId="33BA2E46" w14:textId="77777777" w:rsidR="00A01E1E" w:rsidRDefault="00A01E1E" w:rsidP="00467591">
      <w:pPr>
        <w:keepNext/>
        <w:keepLines/>
        <w:jc w:val="both"/>
        <w:rPr>
          <w:rFonts w:ascii="Tahoma" w:hAnsi="Tahoma" w:cs="Tahoma"/>
        </w:rPr>
      </w:pPr>
      <w:r w:rsidRPr="00112425">
        <w:rPr>
          <w:rFonts w:ascii="Tahoma" w:hAnsi="Tahoma" w:cs="Tahoma"/>
        </w:rPr>
        <w:t xml:space="preserve">Če neposredno plačilo podizvajalcu ni obvezno v skladu s 94. členom ZJN-3, mora </w:t>
      </w:r>
      <w:r>
        <w:rPr>
          <w:rFonts w:ascii="Tahoma" w:hAnsi="Tahoma" w:cs="Tahoma"/>
        </w:rPr>
        <w:t xml:space="preserve">izbrani ponudnik </w:t>
      </w:r>
      <w:r w:rsidRPr="00112425">
        <w:rPr>
          <w:rFonts w:ascii="Tahoma" w:hAnsi="Tahoma" w:cs="Tahoma"/>
        </w:rPr>
        <w:t>naročnik</w:t>
      </w:r>
      <w:r>
        <w:rPr>
          <w:rFonts w:ascii="Tahoma" w:hAnsi="Tahoma" w:cs="Tahoma"/>
        </w:rPr>
        <w:t>u</w:t>
      </w:r>
      <w:r w:rsidRPr="00112425">
        <w:rPr>
          <w:rFonts w:ascii="Tahoma" w:hAnsi="Tahoma" w:cs="Tahoma"/>
        </w:rPr>
        <w:t xml:space="preserve"> najpozneje v 60 dneh od plačila končnega računa oziroma situacije </w:t>
      </w:r>
      <w:r>
        <w:rPr>
          <w:rFonts w:ascii="Tahoma" w:hAnsi="Tahoma" w:cs="Tahoma"/>
        </w:rPr>
        <w:t>poslati</w:t>
      </w:r>
      <w:r w:rsidRPr="00112425">
        <w:rPr>
          <w:rFonts w:ascii="Tahoma" w:hAnsi="Tahoma" w:cs="Tahoma"/>
        </w:rPr>
        <w:t xml:space="preserve"> svojo pisno izjavo in pisno izjavo podizvajalca, da je podizvajalec prejel plačilo za izvedene gradnje ali storitve oziroma dobavljeno blago, neposredno povezano s predmetom javnega naročila.</w:t>
      </w:r>
    </w:p>
    <w:p w14:paraId="088E0ED9" w14:textId="77777777" w:rsidR="00A01E1E" w:rsidRPr="00112425" w:rsidRDefault="00A01E1E" w:rsidP="00467591">
      <w:pPr>
        <w:keepNext/>
        <w:keepLines/>
        <w:jc w:val="both"/>
        <w:rPr>
          <w:rFonts w:ascii="Tahoma" w:hAnsi="Tahoma" w:cs="Tahoma"/>
        </w:rPr>
      </w:pPr>
    </w:p>
    <w:p w14:paraId="4CDC3F06" w14:textId="77777777" w:rsidR="00A01E1E" w:rsidRPr="00112425" w:rsidRDefault="00A01E1E" w:rsidP="00467591">
      <w:pPr>
        <w:keepNext/>
        <w:keepLines/>
        <w:jc w:val="both"/>
        <w:rPr>
          <w:rFonts w:ascii="Tahoma" w:hAnsi="Tahoma" w:cs="Tahoma"/>
        </w:rPr>
      </w:pPr>
      <w:r w:rsidRPr="00112425">
        <w:rPr>
          <w:rFonts w:ascii="Tahoma" w:hAnsi="Tahoma" w:cs="Tahoma"/>
        </w:rPr>
        <w:t>Glavni izvajalec mora svojemu računu ali situaciji priložiti račun ali situacijo podizvajalca, ki ga je predhodno potrdil.</w:t>
      </w:r>
    </w:p>
    <w:p w14:paraId="386A98C1" w14:textId="77777777" w:rsidR="00A01E1E" w:rsidRPr="00112425" w:rsidRDefault="00A01E1E" w:rsidP="00467591">
      <w:pPr>
        <w:keepNext/>
        <w:keepLines/>
        <w:jc w:val="both"/>
        <w:rPr>
          <w:rFonts w:ascii="Tahoma" w:hAnsi="Tahoma" w:cs="Tahoma"/>
        </w:rPr>
      </w:pPr>
    </w:p>
    <w:p w14:paraId="6C72FA34" w14:textId="683EAF6C" w:rsidR="00A01E1E" w:rsidRDefault="00A01E1E" w:rsidP="00467591">
      <w:pPr>
        <w:keepNext/>
        <w:keepLines/>
        <w:numPr>
          <w:ilvl w:val="12"/>
          <w:numId w:val="0"/>
        </w:numPr>
        <w:jc w:val="both"/>
        <w:rPr>
          <w:rFonts w:ascii="Tahoma" w:hAnsi="Tahoma" w:cs="Tahoma"/>
          <w:kern w:val="16"/>
        </w:rPr>
      </w:pPr>
      <w:r w:rsidRPr="00112425">
        <w:rPr>
          <w:rFonts w:ascii="Tahoma" w:hAnsi="Tahoma" w:cs="Tahoma"/>
          <w:kern w:val="16"/>
        </w:rPr>
        <w:t>V kolikor ponudnik ne ravna v skladu s 94. člen</w:t>
      </w:r>
      <w:r w:rsidR="00877983">
        <w:rPr>
          <w:rFonts w:ascii="Tahoma" w:hAnsi="Tahoma" w:cs="Tahoma"/>
          <w:kern w:val="16"/>
        </w:rPr>
        <w:t>om</w:t>
      </w:r>
      <w:r w:rsidRPr="00112425">
        <w:rPr>
          <w:rFonts w:ascii="Tahoma" w:hAnsi="Tahoma" w:cs="Tahoma"/>
          <w:kern w:val="16"/>
        </w:rPr>
        <w:t xml:space="preserve"> ZJN-3, bo naročnik Državni revizijski komisiji podal predlog za uvedbo postopka o prekršku iz 2. točke prvega odstavka 112. člena ZJN-3, kot to določa sedmi odstavek 94. člena ZJN-3. </w:t>
      </w:r>
    </w:p>
    <w:p w14:paraId="11F591C8" w14:textId="77777777" w:rsidR="006F0C7F" w:rsidRPr="00A01E1E" w:rsidRDefault="006F0C7F" w:rsidP="00467591">
      <w:pPr>
        <w:keepNext/>
        <w:keepLines/>
        <w:numPr>
          <w:ilvl w:val="12"/>
          <w:numId w:val="0"/>
        </w:numPr>
        <w:jc w:val="both"/>
        <w:rPr>
          <w:rFonts w:ascii="Tahoma" w:eastAsia="Calibri" w:hAnsi="Tahoma" w:cs="Tahoma"/>
        </w:rPr>
      </w:pPr>
    </w:p>
    <w:p w14:paraId="14E666EC" w14:textId="77777777" w:rsidR="0074332C" w:rsidRPr="00C8579C" w:rsidRDefault="0074332C" w:rsidP="00467591">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6607273A" w14:textId="77777777" w:rsidR="00E51BA3" w:rsidRDefault="00E51BA3" w:rsidP="00467591">
      <w:pPr>
        <w:keepNext/>
        <w:keepLines/>
        <w:jc w:val="both"/>
        <w:rPr>
          <w:rFonts w:ascii="Tahoma" w:hAnsi="Tahoma" w:cs="Tahoma"/>
        </w:rPr>
      </w:pPr>
    </w:p>
    <w:p w14:paraId="3B78BE74" w14:textId="77777777" w:rsidR="00A01E1E" w:rsidRPr="00C8579C" w:rsidRDefault="00A01E1E" w:rsidP="00467591">
      <w:pPr>
        <w:keepNext/>
        <w:keepLines/>
        <w:jc w:val="both"/>
        <w:rPr>
          <w:rFonts w:ascii="Tahoma" w:hAnsi="Tahoma" w:cs="Tahoma"/>
          <w:i/>
        </w:rPr>
      </w:pPr>
      <w:r w:rsidRPr="00C8579C">
        <w:rPr>
          <w:rFonts w:ascii="Tahoma" w:hAnsi="Tahoma" w:cs="Tahoma"/>
          <w:i/>
        </w:rPr>
        <w:t>V kolikor ponudnik oddaja ponudbo brez podizvajalca/podizvajalcev, mu ni potrebno izpolniti/priložiti prilog, ki se nanašajo na podizvajalce.</w:t>
      </w:r>
    </w:p>
    <w:p w14:paraId="222F2E93" w14:textId="77777777" w:rsidR="00DA0A60" w:rsidRDefault="00DA0A60" w:rsidP="00467591">
      <w:pPr>
        <w:keepNext/>
        <w:keepLines/>
        <w:jc w:val="both"/>
        <w:rPr>
          <w:rFonts w:ascii="Tahoma" w:hAnsi="Tahoma" w:cs="Tahoma"/>
        </w:rPr>
      </w:pPr>
    </w:p>
    <w:p w14:paraId="071A8D5B" w14:textId="77777777" w:rsidR="008A7FE3" w:rsidRPr="00C8579C" w:rsidRDefault="008A7FE3" w:rsidP="00467591">
      <w:pPr>
        <w:keepNext/>
        <w:keepLines/>
        <w:numPr>
          <w:ilvl w:val="1"/>
          <w:numId w:val="2"/>
        </w:numPr>
        <w:jc w:val="both"/>
        <w:rPr>
          <w:rFonts w:ascii="Tahoma" w:hAnsi="Tahoma" w:cs="Tahoma"/>
          <w:b/>
        </w:rPr>
      </w:pPr>
      <w:r w:rsidRPr="00C8579C">
        <w:rPr>
          <w:rFonts w:ascii="Tahoma" w:hAnsi="Tahoma" w:cs="Tahoma"/>
          <w:b/>
        </w:rPr>
        <w:t>Uporaba zmogljivosti drugih subjektov</w:t>
      </w:r>
    </w:p>
    <w:p w14:paraId="20AD8845" w14:textId="77777777" w:rsidR="008A7FE3" w:rsidRPr="00C8579C" w:rsidRDefault="008A7FE3" w:rsidP="00467591">
      <w:pPr>
        <w:keepNext/>
        <w:keepLines/>
        <w:jc w:val="both"/>
        <w:rPr>
          <w:rFonts w:ascii="Tahoma" w:hAnsi="Tahoma" w:cs="Tahoma"/>
        </w:rPr>
      </w:pPr>
    </w:p>
    <w:p w14:paraId="3C5178FD" w14:textId="47DCB207" w:rsidR="00DE5970" w:rsidRPr="00C8579C" w:rsidRDefault="00DE5970" w:rsidP="00467591">
      <w:pPr>
        <w:keepNext/>
        <w:keepLines/>
        <w:jc w:val="both"/>
        <w:rPr>
          <w:rFonts w:ascii="Tahoma" w:hAnsi="Tahoma" w:cs="Tahoma"/>
        </w:rPr>
      </w:pPr>
      <w:r w:rsidRPr="00C8579C">
        <w:rPr>
          <w:rFonts w:ascii="Tahoma" w:hAnsi="Tahoma" w:cs="Tahoma"/>
        </w:rPr>
        <w:t>Ponudnik lahko za izvedbo javnega naročila uporabi zmogljivosti drugih subjektov, kot to določa 81.</w:t>
      </w:r>
      <w:r w:rsidR="00712B5D">
        <w:rPr>
          <w:rFonts w:ascii="Tahoma" w:hAnsi="Tahoma" w:cs="Tahoma"/>
        </w:rPr>
        <w:t> </w:t>
      </w:r>
      <w:r w:rsidRPr="00C8579C">
        <w:rPr>
          <w:rFonts w:ascii="Tahoma" w:hAnsi="Tahoma" w:cs="Tahoma"/>
        </w:rPr>
        <w:t>člen ZJN-3, pri čemer pri subjektih, katerih zmogljivosti bo uporabljal ponudnik, ne smejo obstajati razlogi za izključitev iz sodelovanja v postopku javnega naročanja iz točke 3.1 razpisne dokumentacije.</w:t>
      </w:r>
    </w:p>
    <w:p w14:paraId="1C9B450C" w14:textId="77777777" w:rsidR="00DE5970" w:rsidRPr="00C8579C" w:rsidRDefault="00DE5970" w:rsidP="00467591">
      <w:pPr>
        <w:keepNext/>
        <w:keepLines/>
        <w:jc w:val="both"/>
        <w:rPr>
          <w:rFonts w:ascii="Tahoma" w:hAnsi="Tahoma" w:cs="Tahoma"/>
        </w:rPr>
      </w:pPr>
    </w:p>
    <w:p w14:paraId="0BB4AD9C" w14:textId="6402093E" w:rsidR="00DE5970" w:rsidRDefault="00DE5970" w:rsidP="00467591">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712B5D">
        <w:rPr>
          <w:rFonts w:ascii="Tahoma" w:hAnsi="Tahoma" w:cs="Tahoma"/>
          <w:b w:val="0"/>
          <w:lang w:val="sl-SI"/>
        </w:rPr>
        <w:t>z</w:t>
      </w:r>
      <w:r w:rsidRPr="00C8579C">
        <w:rPr>
          <w:rFonts w:ascii="Tahoma" w:hAnsi="Tahoma" w:cs="Tahoma"/>
          <w:b w:val="0"/>
          <w:lang w:val="sl-SI"/>
        </w:rPr>
        <w:t xml:space="preserve"> drugim odstavkom 81. člena ZJN-3. </w:t>
      </w:r>
    </w:p>
    <w:p w14:paraId="2D7501C1" w14:textId="77777777" w:rsidR="00E51BA3" w:rsidRDefault="00E51BA3" w:rsidP="00467591">
      <w:pPr>
        <w:pStyle w:val="Telobesedila2"/>
        <w:keepNext/>
        <w:keepLines/>
        <w:rPr>
          <w:rFonts w:ascii="Tahoma" w:hAnsi="Tahoma" w:cs="Tahoma"/>
          <w:b w:val="0"/>
          <w:lang w:val="sl-SI"/>
        </w:rPr>
      </w:pPr>
    </w:p>
    <w:p w14:paraId="7CD118E9" w14:textId="77777777" w:rsidR="00E51BA3" w:rsidRPr="0072622B" w:rsidRDefault="00E51BA3" w:rsidP="00467591">
      <w:pPr>
        <w:keepNext/>
        <w:keepLines/>
        <w:autoSpaceDE w:val="0"/>
        <w:autoSpaceDN w:val="0"/>
        <w:adjustRightInd w:val="0"/>
        <w:jc w:val="both"/>
        <w:rPr>
          <w:rFonts w:ascii="Tahoma" w:hAnsi="Tahoma" w:cs="Tahoma"/>
        </w:rPr>
      </w:pPr>
      <w:r w:rsidRPr="0072622B">
        <w:rPr>
          <w:rFonts w:ascii="Tahoma" w:hAnsi="Tahoma" w:cs="Tahoma"/>
        </w:rPr>
        <w:lastRenderedPageBreak/>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7CB58DA4" w14:textId="77777777" w:rsidR="00E51BA3" w:rsidRPr="00C8579C" w:rsidRDefault="00E51BA3" w:rsidP="00467591">
      <w:pPr>
        <w:pStyle w:val="Telobesedila2"/>
        <w:keepNext/>
        <w:keepLines/>
        <w:rPr>
          <w:rFonts w:ascii="Tahoma" w:hAnsi="Tahoma" w:cs="Tahoma"/>
          <w:b w:val="0"/>
          <w:lang w:val="sl-SI"/>
        </w:rPr>
      </w:pPr>
    </w:p>
    <w:p w14:paraId="5C07B51A" w14:textId="77777777" w:rsidR="00DE5970" w:rsidRPr="00C8579C" w:rsidRDefault="00DE5970" w:rsidP="00467591">
      <w:pPr>
        <w:pStyle w:val="Telobesedila2"/>
        <w:keepNext/>
        <w:keepLines/>
        <w:rPr>
          <w:rFonts w:ascii="Tahoma" w:hAnsi="Tahoma" w:cs="Tahoma"/>
          <w:b w:val="0"/>
          <w:lang w:val="sl-SI"/>
        </w:rPr>
      </w:pPr>
      <w:r w:rsidRPr="00C8579C">
        <w:rPr>
          <w:rFonts w:ascii="Tahoma" w:hAnsi="Tahoma"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2EBB8F45" w14:textId="77777777" w:rsidR="00DE5970" w:rsidRPr="00C8579C" w:rsidRDefault="0092776F" w:rsidP="00467591">
      <w:pPr>
        <w:pStyle w:val="Odstavekseznama"/>
        <w:keepNext/>
        <w:keepLines/>
        <w:numPr>
          <w:ilvl w:val="0"/>
          <w:numId w:val="17"/>
        </w:numPr>
        <w:jc w:val="both"/>
        <w:rPr>
          <w:rFonts w:ascii="Tahoma" w:hAnsi="Tahoma" w:cs="Tahoma"/>
        </w:rPr>
      </w:pPr>
      <w:r>
        <w:rPr>
          <w:rFonts w:ascii="Tahoma" w:hAnsi="Tahoma" w:cs="Tahoma"/>
        </w:rPr>
        <w:t xml:space="preserve">izpolnjeno in podpisano </w:t>
      </w:r>
      <w:r w:rsidR="00A01E1E">
        <w:rPr>
          <w:rFonts w:ascii="Tahoma" w:hAnsi="Tahoma" w:cs="Tahoma"/>
        </w:rPr>
        <w:t>Priloga 3</w:t>
      </w:r>
      <w:r w:rsidR="00DE5970" w:rsidRPr="00C8579C">
        <w:rPr>
          <w:rFonts w:ascii="Tahoma" w:hAnsi="Tahoma" w:cs="Tahoma"/>
        </w:rPr>
        <w:t xml:space="preserve"> ESPD</w:t>
      </w:r>
      <w:r w:rsidR="00A01E1E">
        <w:rPr>
          <w:rFonts w:ascii="Tahoma" w:hAnsi="Tahoma" w:cs="Tahoma"/>
        </w:rPr>
        <w:t xml:space="preserve"> </w:t>
      </w:r>
      <w:r w:rsidR="00DE5970" w:rsidRPr="00C8579C">
        <w:rPr>
          <w:rFonts w:ascii="Tahoma" w:hAnsi="Tahoma" w:cs="Tahoma"/>
        </w:rPr>
        <w:t>s strani subjekta, katerega zmogljivost uporablja ponudnik,</w:t>
      </w:r>
    </w:p>
    <w:p w14:paraId="6C742853" w14:textId="77777777" w:rsidR="0092776F" w:rsidRDefault="0092776F" w:rsidP="0092776F">
      <w:pPr>
        <w:keepNext/>
        <w:keepLines/>
        <w:numPr>
          <w:ilvl w:val="0"/>
          <w:numId w:val="1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1</w:t>
      </w:r>
      <w:r w:rsidRPr="001B4647">
        <w:rPr>
          <w:rFonts w:ascii="Tahoma" w:hAnsi="Tahoma" w:cs="Tahoma"/>
        </w:rPr>
        <w:t xml:space="preserve"> </w:t>
      </w:r>
      <w:r w:rsidRPr="002F16D6">
        <w:rPr>
          <w:rFonts w:ascii="Tahoma" w:hAnsi="Tahoma" w:cs="Tahoma"/>
        </w:rPr>
        <w:t xml:space="preserve">IZJAVA O SPREJEMANJU OSTALIH POGOJEV </w:t>
      </w:r>
      <w:r>
        <w:rPr>
          <w:rFonts w:ascii="Tahoma" w:hAnsi="Tahoma" w:cs="Tahoma"/>
        </w:rPr>
        <w:t>JAVNEGA NAROČILA,</w:t>
      </w:r>
    </w:p>
    <w:p w14:paraId="3F3BE553" w14:textId="77777777" w:rsidR="0092776F" w:rsidRPr="001B4647" w:rsidRDefault="0092776F" w:rsidP="0092776F">
      <w:pPr>
        <w:keepNext/>
        <w:keepLines/>
        <w:numPr>
          <w:ilvl w:val="0"/>
          <w:numId w:val="1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2</w:t>
      </w:r>
      <w:r w:rsidRPr="001B4647">
        <w:rPr>
          <w:rFonts w:ascii="Tahoma" w:hAnsi="Tahoma" w:cs="Tahoma"/>
        </w:rPr>
        <w:t xml:space="preserve"> IZJAVA O UDELEŽBI FIZIČNIH IN PRAVNIH OSEB V LASTNIŠTVU GOSPODARSKEGA SUBJEKTA</w:t>
      </w:r>
      <w:r>
        <w:rPr>
          <w:rFonts w:ascii="Tahoma" w:hAnsi="Tahoma" w:cs="Tahoma"/>
        </w:rPr>
        <w:t>,</w:t>
      </w:r>
    </w:p>
    <w:p w14:paraId="77D96DA7" w14:textId="77777777" w:rsidR="00A01E1E" w:rsidRDefault="0092776F" w:rsidP="00467591">
      <w:pPr>
        <w:pStyle w:val="Odstavekseznama"/>
        <w:keepNext/>
        <w:keepLines/>
        <w:numPr>
          <w:ilvl w:val="0"/>
          <w:numId w:val="17"/>
        </w:numPr>
        <w:ind w:left="714" w:hanging="357"/>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w:t>
      </w:r>
      <w:r w:rsidR="00DE5970" w:rsidRPr="00C8579C">
        <w:rPr>
          <w:rFonts w:ascii="Tahoma" w:hAnsi="Tahoma" w:cs="Tahoma"/>
        </w:rPr>
        <w:t>Prilogo 4/</w:t>
      </w:r>
      <w:r w:rsidR="00A01E1E">
        <w:rPr>
          <w:rFonts w:ascii="Tahoma" w:hAnsi="Tahoma" w:cs="Tahoma"/>
        </w:rPr>
        <w:t>2</w:t>
      </w:r>
      <w:r w:rsidR="00DE5970" w:rsidRPr="00C8579C">
        <w:rPr>
          <w:rFonts w:ascii="Tahoma" w:hAnsi="Tahoma" w:cs="Tahoma"/>
        </w:rPr>
        <w:t xml:space="preserve"> UDELEŽBA SUBJEKTA, KATEREGA ZMOGLJIVOST SE UPORABLJA</w:t>
      </w:r>
      <w:r w:rsidR="00A01E1E">
        <w:rPr>
          <w:rFonts w:ascii="Tahoma" w:hAnsi="Tahoma" w:cs="Tahoma"/>
        </w:rPr>
        <w:t>,</w:t>
      </w:r>
    </w:p>
    <w:p w14:paraId="6B508AF7" w14:textId="77777777" w:rsidR="00DE5970" w:rsidRPr="00C8579C" w:rsidRDefault="00A01E1E" w:rsidP="00467591">
      <w:pPr>
        <w:pStyle w:val="Odstavekseznama"/>
        <w:keepNext/>
        <w:keepLines/>
        <w:numPr>
          <w:ilvl w:val="0"/>
          <w:numId w:val="17"/>
        </w:numPr>
        <w:ind w:left="714" w:hanging="357"/>
        <w:jc w:val="both"/>
        <w:rPr>
          <w:rFonts w:ascii="Tahoma" w:hAnsi="Tahoma" w:cs="Tahoma"/>
        </w:rPr>
      </w:pPr>
      <w:r>
        <w:rPr>
          <w:rFonts w:ascii="Tahoma" w:hAnsi="Tahoma" w:cs="Tahoma"/>
          <w:u w:val="single"/>
        </w:rPr>
        <w:t>dokazilo</w:t>
      </w:r>
      <w:r w:rsidRPr="008F6CF8">
        <w:rPr>
          <w:rFonts w:ascii="Tahoma" w:hAnsi="Tahoma" w:cs="Tahoma"/>
          <w:u w:val="single"/>
        </w:rPr>
        <w:t>, da bo imel</w:t>
      </w:r>
      <w:r>
        <w:rPr>
          <w:rFonts w:ascii="Tahoma" w:hAnsi="Tahoma" w:cs="Tahoma"/>
          <w:u w:val="single"/>
        </w:rPr>
        <w:t xml:space="preserve"> ponudnik</w:t>
      </w:r>
      <w:r w:rsidRPr="008F6CF8">
        <w:rPr>
          <w:rFonts w:ascii="Tahoma" w:hAnsi="Tahoma" w:cs="Tahoma"/>
          <w:u w:val="single"/>
        </w:rPr>
        <w:t xml:space="preserve"> na voljo sredstva, na primer s predložitvijo zagotovil teh subjektov za ta namen</w:t>
      </w:r>
      <w:r w:rsidR="00DE5970" w:rsidRPr="00C8579C">
        <w:rPr>
          <w:rFonts w:ascii="Tahoma" w:hAnsi="Tahoma" w:cs="Tahoma"/>
        </w:rPr>
        <w:t>.</w:t>
      </w:r>
    </w:p>
    <w:p w14:paraId="0BF003C5" w14:textId="77777777" w:rsidR="0094613F" w:rsidRPr="00C8579C" w:rsidRDefault="0094613F" w:rsidP="00467591">
      <w:pPr>
        <w:keepNext/>
        <w:keepLines/>
        <w:jc w:val="both"/>
        <w:rPr>
          <w:rFonts w:ascii="Tahoma" w:hAnsi="Tahoma" w:cs="Tahoma"/>
        </w:rPr>
      </w:pPr>
    </w:p>
    <w:p w14:paraId="11CD4E8C" w14:textId="77777777" w:rsidR="00A01E1E" w:rsidRDefault="00A01E1E" w:rsidP="00467591">
      <w:pPr>
        <w:keepNext/>
        <w:keepLines/>
        <w:jc w:val="both"/>
        <w:rPr>
          <w:rFonts w:ascii="Tahoma" w:hAnsi="Tahoma" w:cs="Tahoma"/>
        </w:rPr>
      </w:pPr>
      <w:r>
        <w:rPr>
          <w:rFonts w:ascii="Tahoma" w:hAnsi="Tahoma" w:cs="Tahoma"/>
        </w:rPr>
        <w:t>Priloge se izpolnijo za vsakega od sodelujočih subjektov v ponudbi ločeno.</w:t>
      </w:r>
    </w:p>
    <w:p w14:paraId="0C4B0A42" w14:textId="77777777" w:rsidR="00A01E1E" w:rsidRPr="00C8579C" w:rsidRDefault="00A01E1E" w:rsidP="00467591">
      <w:pPr>
        <w:keepNext/>
        <w:keepLines/>
        <w:jc w:val="both"/>
        <w:rPr>
          <w:rFonts w:ascii="Tahoma" w:hAnsi="Tahoma" w:cs="Tahoma"/>
        </w:rPr>
      </w:pPr>
    </w:p>
    <w:p w14:paraId="35D53EB3" w14:textId="77777777" w:rsidR="00A01E1E" w:rsidRPr="00C8579C" w:rsidRDefault="00A01E1E" w:rsidP="00467591">
      <w:pPr>
        <w:pStyle w:val="Telobesedila2"/>
        <w:keepNext/>
        <w:keepLines/>
        <w:rPr>
          <w:rFonts w:ascii="Tahoma" w:hAnsi="Tahoma" w:cs="Tahoma"/>
          <w:b w:val="0"/>
          <w:lang w:val="sl-SI"/>
        </w:rPr>
      </w:pPr>
      <w:r w:rsidRPr="00C8579C">
        <w:rPr>
          <w:rFonts w:ascii="Tahoma" w:hAnsi="Tahoma"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50D31FC2" w14:textId="77777777" w:rsidR="00A01E1E" w:rsidRPr="00C8579C" w:rsidRDefault="00A01E1E" w:rsidP="00467591">
      <w:pPr>
        <w:pStyle w:val="Telobesedila2"/>
        <w:keepNext/>
        <w:keepLines/>
        <w:rPr>
          <w:rFonts w:ascii="Tahoma" w:hAnsi="Tahoma" w:cs="Tahoma"/>
          <w:b w:val="0"/>
          <w:lang w:val="sl-SI"/>
        </w:rPr>
      </w:pPr>
    </w:p>
    <w:p w14:paraId="4E76414C" w14:textId="77777777" w:rsidR="00A01E1E" w:rsidRPr="00C8579C" w:rsidRDefault="00A01E1E" w:rsidP="00467591">
      <w:pPr>
        <w:pStyle w:val="Telobesedila2"/>
        <w:keepNext/>
        <w:keepLines/>
        <w:rPr>
          <w:rFonts w:ascii="Tahoma" w:hAnsi="Tahoma" w:cs="Tahoma"/>
          <w:b w:val="0"/>
          <w:lang w:val="sl-SI"/>
        </w:rPr>
      </w:pPr>
      <w:r w:rsidRPr="00C8579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lang w:val="sl-SI"/>
        </w:rPr>
        <w:t xml:space="preserve"> </w:t>
      </w:r>
      <w:r w:rsidRPr="00C8579C">
        <w:rPr>
          <w:rFonts w:ascii="Tahoma" w:hAnsi="Tahoma" w:cs="Tahoma"/>
          <w:b w:val="0"/>
          <w:i/>
          <w:lang w:val="sl-SI"/>
        </w:rPr>
        <w:t xml:space="preserve">uporablja ponudnik v ponudbi. </w:t>
      </w:r>
    </w:p>
    <w:p w14:paraId="29B3E910" w14:textId="77777777" w:rsidR="001D7684" w:rsidRPr="00C8579C" w:rsidRDefault="001D7684" w:rsidP="00467591">
      <w:pPr>
        <w:keepNext/>
        <w:keepLines/>
        <w:ind w:left="720"/>
        <w:jc w:val="both"/>
        <w:rPr>
          <w:rFonts w:ascii="Tahoma" w:hAnsi="Tahoma" w:cs="Tahoma"/>
        </w:rPr>
      </w:pPr>
    </w:p>
    <w:p w14:paraId="7600C63A" w14:textId="77777777" w:rsidR="00C74881" w:rsidRPr="00C8579C" w:rsidRDefault="00F1423B" w:rsidP="00467591">
      <w:pPr>
        <w:keepNext/>
        <w:keepLines/>
        <w:numPr>
          <w:ilvl w:val="1"/>
          <w:numId w:val="2"/>
        </w:numPr>
        <w:jc w:val="both"/>
        <w:rPr>
          <w:rFonts w:ascii="Tahoma" w:hAnsi="Tahoma" w:cs="Tahoma"/>
          <w:b/>
        </w:rPr>
      </w:pPr>
      <w:r w:rsidRPr="00C8579C">
        <w:rPr>
          <w:rFonts w:ascii="Tahoma" w:hAnsi="Tahoma" w:cs="Tahoma"/>
          <w:b/>
        </w:rPr>
        <w:t xml:space="preserve">Ponudbena </w:t>
      </w:r>
      <w:r w:rsidR="00BB49D2">
        <w:rPr>
          <w:rFonts w:ascii="Tahoma" w:hAnsi="Tahoma" w:cs="Tahoma"/>
          <w:b/>
        </w:rPr>
        <w:t>vrednost</w:t>
      </w:r>
    </w:p>
    <w:p w14:paraId="16C1A0D9" w14:textId="77777777" w:rsidR="00C74881" w:rsidRPr="00C8579C" w:rsidRDefault="00C74881" w:rsidP="00467591">
      <w:pPr>
        <w:keepNext/>
        <w:keepLines/>
        <w:ind w:left="720"/>
        <w:jc w:val="both"/>
        <w:rPr>
          <w:rFonts w:ascii="Tahoma" w:hAnsi="Tahoma" w:cs="Tahoma"/>
          <w:b/>
        </w:rPr>
      </w:pPr>
    </w:p>
    <w:p w14:paraId="1D446F63" w14:textId="77777777" w:rsidR="00AA0A25" w:rsidRDefault="00D817A8" w:rsidP="00467591">
      <w:pPr>
        <w:keepNext/>
        <w:keepLines/>
        <w:jc w:val="both"/>
        <w:rPr>
          <w:rFonts w:ascii="Tahoma" w:hAnsi="Tahoma" w:cs="Tahoma"/>
        </w:rPr>
      </w:pPr>
      <w:r>
        <w:rPr>
          <w:rFonts w:ascii="Tahoma" w:hAnsi="Tahoma" w:cs="Tahoma"/>
        </w:rPr>
        <w:t>Skupna p</w:t>
      </w:r>
      <w:r w:rsidR="00C53A34" w:rsidRPr="00C8579C">
        <w:rPr>
          <w:rFonts w:ascii="Tahoma" w:hAnsi="Tahoma" w:cs="Tahoma"/>
        </w:rPr>
        <w:t xml:space="preserve">onudbena </w:t>
      </w:r>
      <w:r w:rsidR="00BB49D2">
        <w:rPr>
          <w:rFonts w:ascii="Tahoma" w:hAnsi="Tahoma" w:cs="Tahoma"/>
        </w:rPr>
        <w:t>vrednost</w:t>
      </w:r>
      <w:r>
        <w:rPr>
          <w:rFonts w:ascii="Tahoma" w:hAnsi="Tahoma" w:cs="Tahoma"/>
        </w:rPr>
        <w:t xml:space="preserve"> in cene na enoto mere</w:t>
      </w:r>
      <w:r w:rsidR="00C53A34" w:rsidRPr="00C8579C">
        <w:rPr>
          <w:rFonts w:ascii="Tahoma" w:hAnsi="Tahoma" w:cs="Tahoma"/>
        </w:rPr>
        <w:t xml:space="preserve"> mora</w:t>
      </w:r>
      <w:r>
        <w:rPr>
          <w:rFonts w:ascii="Tahoma" w:hAnsi="Tahoma" w:cs="Tahoma"/>
        </w:rPr>
        <w:t>jo</w:t>
      </w:r>
      <w:r w:rsidR="00C53A34" w:rsidRPr="00C8579C">
        <w:rPr>
          <w:rFonts w:ascii="Tahoma" w:hAnsi="Tahoma" w:cs="Tahoma"/>
        </w:rPr>
        <w:t xml:space="preserve"> biti izražen</w:t>
      </w:r>
      <w:r>
        <w:rPr>
          <w:rFonts w:ascii="Tahoma" w:hAnsi="Tahoma" w:cs="Tahoma"/>
        </w:rPr>
        <w:t>e</w:t>
      </w:r>
      <w:r w:rsidR="00C53A34" w:rsidRPr="00C8579C">
        <w:rPr>
          <w:rFonts w:ascii="Tahoma" w:hAnsi="Tahoma" w:cs="Tahoma"/>
        </w:rPr>
        <w:t xml:space="preserve"> v evrih, zaokrožen</w:t>
      </w:r>
      <w:r>
        <w:rPr>
          <w:rFonts w:ascii="Tahoma" w:hAnsi="Tahoma" w:cs="Tahoma"/>
        </w:rPr>
        <w:t>o</w:t>
      </w:r>
      <w:r w:rsidR="00C53A34" w:rsidRPr="00C8579C">
        <w:rPr>
          <w:rFonts w:ascii="Tahoma" w:hAnsi="Tahoma" w:cs="Tahoma"/>
        </w:rPr>
        <w:t xml:space="preserve"> na dve (2) decimalni mesti.</w:t>
      </w:r>
      <w:r w:rsidR="003724F1" w:rsidRPr="00C8579C">
        <w:rPr>
          <w:rFonts w:ascii="Tahoma" w:hAnsi="Tahoma" w:cs="Tahoma"/>
        </w:rPr>
        <w:t xml:space="preserve"> </w:t>
      </w:r>
    </w:p>
    <w:p w14:paraId="6571F889" w14:textId="77777777" w:rsidR="00AA0A25" w:rsidRDefault="00AA0A25" w:rsidP="00467591">
      <w:pPr>
        <w:keepNext/>
        <w:keepLines/>
        <w:jc w:val="both"/>
        <w:rPr>
          <w:rFonts w:ascii="Tahoma" w:hAnsi="Tahoma" w:cs="Tahoma"/>
        </w:rPr>
      </w:pPr>
    </w:p>
    <w:p w14:paraId="60589C39" w14:textId="77777777" w:rsidR="00085465" w:rsidRDefault="00195DEF" w:rsidP="00467591">
      <w:pPr>
        <w:keepNext/>
        <w:keepLines/>
        <w:jc w:val="both"/>
        <w:rPr>
          <w:rFonts w:ascii="Tahoma" w:hAnsi="Tahoma" w:cs="Tahoma"/>
        </w:rPr>
      </w:pPr>
      <w:r w:rsidRPr="00C8579C">
        <w:rPr>
          <w:rFonts w:ascii="Tahoma" w:hAnsi="Tahoma" w:cs="Tahoma"/>
        </w:rPr>
        <w:t xml:space="preserve">Ponudnik mora </w:t>
      </w:r>
      <w:r w:rsidRPr="00195DEF">
        <w:rPr>
          <w:rFonts w:ascii="Tahoma" w:hAnsi="Tahoma" w:cs="Tahoma"/>
        </w:rPr>
        <w:t xml:space="preserve">Prilogo </w:t>
      </w:r>
      <w:r>
        <w:rPr>
          <w:rFonts w:ascii="Tahoma" w:hAnsi="Tahoma" w:cs="Tahoma"/>
        </w:rPr>
        <w:t>»POVZETEK PREDRAČUNA«</w:t>
      </w:r>
      <w:r w:rsidRPr="00C8579C">
        <w:rPr>
          <w:rFonts w:ascii="Tahoma" w:hAnsi="Tahoma" w:cs="Tahoma"/>
        </w:rPr>
        <w:t xml:space="preserve"> izpolniti, natisniti, podpisati in žigosati ter jo naložiti v informacijski sistem e-JN</w:t>
      </w:r>
      <w:r w:rsidRPr="00C8579C">
        <w:rPr>
          <w:rFonts w:ascii="Tahoma" w:hAnsi="Tahoma" w:cs="Tahoma"/>
          <w:b/>
        </w:rPr>
        <w:t xml:space="preserve"> </w:t>
      </w:r>
      <w:r w:rsidRPr="00581FDA">
        <w:rPr>
          <w:rFonts w:ascii="Tahoma" w:hAnsi="Tahoma" w:cs="Tahoma"/>
        </w:rPr>
        <w:t>v razdelek »</w:t>
      </w:r>
      <w:r w:rsidR="00581FDA" w:rsidRPr="00581FDA">
        <w:rPr>
          <w:rFonts w:ascii="Tahoma" w:hAnsi="Tahoma" w:cs="Tahoma"/>
        </w:rPr>
        <w:t>Skupna ponudbena vrednost</w:t>
      </w:r>
      <w:r w:rsidRPr="00581FDA">
        <w:rPr>
          <w:rFonts w:ascii="Tahoma" w:hAnsi="Tahoma" w:cs="Tahoma"/>
        </w:rPr>
        <w:t>«</w:t>
      </w:r>
      <w:r w:rsidRPr="00C8579C">
        <w:rPr>
          <w:rFonts w:ascii="Tahoma" w:hAnsi="Tahoma" w:cs="Tahoma"/>
        </w:rPr>
        <w:t>.</w:t>
      </w:r>
      <w:r>
        <w:rPr>
          <w:rFonts w:ascii="Tahoma" w:hAnsi="Tahoma" w:cs="Tahoma"/>
        </w:rPr>
        <w:t xml:space="preserve"> </w:t>
      </w:r>
    </w:p>
    <w:p w14:paraId="426E2B98" w14:textId="77777777" w:rsidR="00085465" w:rsidRDefault="00085465" w:rsidP="00467591">
      <w:pPr>
        <w:keepNext/>
        <w:keepLines/>
        <w:jc w:val="both"/>
        <w:rPr>
          <w:rFonts w:ascii="Tahoma" w:hAnsi="Tahoma" w:cs="Tahoma"/>
        </w:rPr>
      </w:pPr>
    </w:p>
    <w:p w14:paraId="178B4DD9" w14:textId="77777777" w:rsidR="00B532E5" w:rsidRDefault="0070004D" w:rsidP="00467591">
      <w:pPr>
        <w:keepNext/>
        <w:keepLines/>
        <w:jc w:val="both"/>
        <w:rPr>
          <w:rFonts w:ascii="Tahoma" w:hAnsi="Tahoma" w:cs="Tahoma"/>
        </w:rPr>
      </w:pPr>
      <w:r>
        <w:rPr>
          <w:rFonts w:ascii="Tahoma" w:hAnsi="Tahoma" w:cs="Tahoma"/>
        </w:rPr>
        <w:t>Ponudnik mora Prilogo 2</w:t>
      </w:r>
      <w:r w:rsidR="009B78C3">
        <w:rPr>
          <w:rFonts w:ascii="Tahoma" w:hAnsi="Tahoma" w:cs="Tahoma"/>
        </w:rPr>
        <w:t xml:space="preserve"> </w:t>
      </w:r>
      <w:r>
        <w:rPr>
          <w:rFonts w:ascii="Tahoma" w:hAnsi="Tahoma" w:cs="Tahoma"/>
        </w:rPr>
        <w:t>PONUDBA</w:t>
      </w:r>
      <w:r w:rsidR="00085465">
        <w:rPr>
          <w:rFonts w:ascii="Tahoma" w:hAnsi="Tahoma" w:cs="Tahoma"/>
        </w:rPr>
        <w:t xml:space="preserve"> </w:t>
      </w:r>
      <w:r>
        <w:rPr>
          <w:rFonts w:ascii="Tahoma" w:hAnsi="Tahoma" w:cs="Tahoma"/>
        </w:rPr>
        <w:t>izpolniti, podpisati in žigosati ter jo v pdf. formatu priložiti k ponudbi v razdelek »</w:t>
      </w:r>
      <w:r w:rsidR="00581FDA" w:rsidRPr="00581FDA">
        <w:rPr>
          <w:rFonts w:ascii="Tahoma" w:hAnsi="Tahoma" w:cs="Tahoma"/>
        </w:rPr>
        <w:t>Dokumenti«, del »Ostale priloge</w:t>
      </w:r>
      <w:r>
        <w:rPr>
          <w:rFonts w:ascii="Tahoma" w:hAnsi="Tahoma" w:cs="Tahoma"/>
        </w:rPr>
        <w:t xml:space="preserve">«. </w:t>
      </w:r>
    </w:p>
    <w:p w14:paraId="56363953" w14:textId="77777777" w:rsidR="00D8565C" w:rsidRPr="00C8579C" w:rsidRDefault="00D8565C" w:rsidP="00467591">
      <w:pPr>
        <w:keepNext/>
        <w:keepLines/>
        <w:jc w:val="both"/>
        <w:rPr>
          <w:rFonts w:ascii="Tahoma" w:hAnsi="Tahoma" w:cs="Tahoma"/>
        </w:rPr>
      </w:pPr>
    </w:p>
    <w:p w14:paraId="79420788" w14:textId="77777777" w:rsidR="00C74881" w:rsidRDefault="0032545C" w:rsidP="00467591">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w:t>
      </w:r>
      <w:r w:rsidR="00C74881" w:rsidRPr="00C8579C">
        <w:rPr>
          <w:rFonts w:ascii="Tahoma" w:hAnsi="Tahoma" w:cs="Tahoma"/>
        </w:rPr>
        <w:t>na enoto mere</w:t>
      </w:r>
      <w:r>
        <w:rPr>
          <w:rFonts w:ascii="Tahoma" w:hAnsi="Tahoma" w:cs="Tahoma"/>
        </w:rPr>
        <w:t xml:space="preserve"> (v EUR brez DDV)</w:t>
      </w:r>
      <w:r w:rsidR="00C74881" w:rsidRPr="00C8579C">
        <w:rPr>
          <w:rFonts w:ascii="Tahoma" w:hAnsi="Tahoma" w:cs="Tahoma"/>
        </w:rPr>
        <w:t xml:space="preserve">, </w:t>
      </w:r>
      <w:r w:rsidRPr="00C8579C">
        <w:rPr>
          <w:rFonts w:ascii="Tahoma" w:hAnsi="Tahoma" w:cs="Tahoma"/>
        </w:rPr>
        <w:t>naveden</w:t>
      </w:r>
      <w:r>
        <w:rPr>
          <w:rFonts w:ascii="Tahoma" w:hAnsi="Tahoma" w:cs="Tahoma"/>
        </w:rPr>
        <w:t>e</w:t>
      </w:r>
      <w:r w:rsidRPr="00C8579C">
        <w:rPr>
          <w:rFonts w:ascii="Tahoma" w:hAnsi="Tahoma" w:cs="Tahoma"/>
        </w:rPr>
        <w:t xml:space="preserve"> </w:t>
      </w:r>
      <w:r w:rsidR="00C74881" w:rsidRPr="00C8579C">
        <w:rPr>
          <w:rFonts w:ascii="Tahoma" w:hAnsi="Tahoma" w:cs="Tahoma"/>
        </w:rPr>
        <w:t xml:space="preserve">v </w:t>
      </w:r>
      <w:r w:rsidR="00D27D20">
        <w:rPr>
          <w:rFonts w:ascii="Tahoma" w:hAnsi="Tahoma" w:cs="Tahoma"/>
        </w:rPr>
        <w:t>ponudb</w:t>
      </w:r>
      <w:r w:rsidR="005E53D4">
        <w:rPr>
          <w:rFonts w:ascii="Tahoma" w:hAnsi="Tahoma" w:cs="Tahoma"/>
        </w:rPr>
        <w:t xml:space="preserve">i </w:t>
      </w:r>
      <w:r w:rsidR="003724F1" w:rsidRPr="00C8579C">
        <w:rPr>
          <w:rFonts w:ascii="Tahoma" w:hAnsi="Tahoma" w:cs="Tahoma"/>
        </w:rPr>
        <w:t>(</w:t>
      </w:r>
      <w:r w:rsidR="005E53D4" w:rsidRPr="005E53D4">
        <w:rPr>
          <w:rFonts w:ascii="Tahoma" w:hAnsi="Tahoma" w:cs="Tahoma"/>
        </w:rPr>
        <w:t>Prilog</w:t>
      </w:r>
      <w:r w:rsidR="005E53D4">
        <w:rPr>
          <w:rFonts w:ascii="Tahoma" w:hAnsi="Tahoma" w:cs="Tahoma"/>
        </w:rPr>
        <w:t>a</w:t>
      </w:r>
      <w:r w:rsidR="00633003">
        <w:rPr>
          <w:rFonts w:ascii="Tahoma" w:hAnsi="Tahoma" w:cs="Tahoma"/>
        </w:rPr>
        <w:t xml:space="preserve"> 2</w:t>
      </w:r>
      <w:r w:rsidR="005E53D4" w:rsidRPr="005E53D4">
        <w:rPr>
          <w:rFonts w:ascii="Tahoma" w:hAnsi="Tahoma" w:cs="Tahoma"/>
        </w:rPr>
        <w:t xml:space="preserve"> PONUDBA</w:t>
      </w:r>
      <w:r w:rsidR="003724F1" w:rsidRPr="00C8579C">
        <w:rPr>
          <w:rFonts w:ascii="Tahoma" w:hAnsi="Tahoma" w:cs="Tahoma"/>
        </w:rPr>
        <w:t>)</w:t>
      </w:r>
      <w:r w:rsidR="00C74881" w:rsidRPr="00C8579C">
        <w:rPr>
          <w:rFonts w:ascii="Tahoma" w:hAnsi="Tahoma" w:cs="Tahoma"/>
        </w:rPr>
        <w:t xml:space="preserve"> mora</w:t>
      </w:r>
      <w:r>
        <w:rPr>
          <w:rFonts w:ascii="Tahoma" w:hAnsi="Tahoma" w:cs="Tahoma"/>
        </w:rPr>
        <w:t>jo</w:t>
      </w:r>
      <w:r w:rsidR="00C74881" w:rsidRPr="00C8579C">
        <w:rPr>
          <w:rFonts w:ascii="Tahoma" w:hAnsi="Tahoma" w:cs="Tahoma"/>
        </w:rPr>
        <w:t xml:space="preserve"> biti v času veljavnosti okvirnega sporazuma </w:t>
      </w:r>
      <w:r w:rsidRPr="00C8579C">
        <w:rPr>
          <w:rFonts w:ascii="Tahoma" w:hAnsi="Tahoma" w:cs="Tahoma"/>
        </w:rPr>
        <w:t>fiksn</w:t>
      </w:r>
      <w:r>
        <w:rPr>
          <w:rFonts w:ascii="Tahoma" w:hAnsi="Tahoma" w:cs="Tahoma"/>
        </w:rPr>
        <w:t>e</w:t>
      </w:r>
      <w:r w:rsidR="00C74881" w:rsidRPr="00C8579C">
        <w:rPr>
          <w:rFonts w:ascii="Tahoma" w:hAnsi="Tahoma" w:cs="Tahoma"/>
        </w:rPr>
        <w:t>, razen v primeru znižanja cen.</w:t>
      </w:r>
    </w:p>
    <w:p w14:paraId="7527D933" w14:textId="77777777" w:rsidR="0045383F" w:rsidRDefault="0045383F" w:rsidP="00467591">
      <w:pPr>
        <w:keepNext/>
        <w:keepLines/>
        <w:jc w:val="both"/>
        <w:rPr>
          <w:rFonts w:ascii="Tahoma" w:hAnsi="Tahoma" w:cs="Tahoma"/>
        </w:rPr>
      </w:pPr>
    </w:p>
    <w:p w14:paraId="14C46FD8" w14:textId="77777777" w:rsidR="0045383F" w:rsidRDefault="0045383F" w:rsidP="00467591">
      <w:pPr>
        <w:keepNext/>
        <w:keepLines/>
        <w:jc w:val="both"/>
        <w:rPr>
          <w:rFonts w:ascii="Tahoma" w:hAnsi="Tahoma" w:cs="Tahoma"/>
        </w:rPr>
      </w:pPr>
      <w:r>
        <w:rPr>
          <w:rFonts w:ascii="Tahoma" w:hAnsi="Tahoma" w:cs="Tahoma"/>
        </w:rPr>
        <w:t>Ponudnik</w:t>
      </w:r>
      <w:r w:rsidRPr="005D654E">
        <w:rPr>
          <w:rFonts w:ascii="Tahoma" w:hAnsi="Tahoma" w:cs="Tahoma"/>
        </w:rPr>
        <w:t xml:space="preserve"> mora pri pripravi ponudbe in določanju ponudbene cene upoštevati vse materialne in nematerialne stroške, ki bodo potrebni za kvalitetno in pravočasno izvedbo predmeta javnega naročila in mora v ceno prevzema vračunati tudi:</w:t>
      </w:r>
    </w:p>
    <w:p w14:paraId="4F035DC0" w14:textId="77777777" w:rsidR="0045383F" w:rsidRPr="005D654E" w:rsidRDefault="0045383F" w:rsidP="00467591">
      <w:pPr>
        <w:keepNext/>
        <w:keepLines/>
        <w:numPr>
          <w:ilvl w:val="0"/>
          <w:numId w:val="24"/>
        </w:numPr>
        <w:jc w:val="both"/>
        <w:rPr>
          <w:rFonts w:ascii="Tahoma" w:hAnsi="Tahoma" w:cs="Tahoma"/>
        </w:rPr>
      </w:pPr>
      <w:r w:rsidRPr="005D654E">
        <w:rPr>
          <w:rFonts w:ascii="Tahoma" w:hAnsi="Tahoma" w:cs="Tahoma"/>
        </w:rPr>
        <w:t xml:space="preserve">zagotavljanje opreme za prevoz ter celotno pripravo za odvoz </w:t>
      </w:r>
      <w:r>
        <w:rPr>
          <w:rFonts w:ascii="Tahoma" w:hAnsi="Tahoma" w:cs="Tahoma"/>
        </w:rPr>
        <w:t>produkta</w:t>
      </w:r>
      <w:r w:rsidRPr="005D654E">
        <w:rPr>
          <w:rFonts w:ascii="Tahoma" w:hAnsi="Tahoma" w:cs="Tahoma"/>
        </w:rPr>
        <w:t>,</w:t>
      </w:r>
    </w:p>
    <w:p w14:paraId="4F307600" w14:textId="77777777" w:rsidR="0045383F" w:rsidRPr="005D654E" w:rsidRDefault="0045383F" w:rsidP="00467591">
      <w:pPr>
        <w:keepNext/>
        <w:keepLines/>
        <w:numPr>
          <w:ilvl w:val="0"/>
          <w:numId w:val="24"/>
        </w:numPr>
        <w:jc w:val="both"/>
        <w:rPr>
          <w:rFonts w:ascii="Tahoma" w:hAnsi="Tahoma" w:cs="Tahoma"/>
        </w:rPr>
      </w:pPr>
      <w:r>
        <w:rPr>
          <w:rFonts w:ascii="Tahoma" w:hAnsi="Tahoma" w:cs="Tahoma"/>
        </w:rPr>
        <w:t>potrjevanje elektronskih</w:t>
      </w:r>
      <w:r w:rsidRPr="005D654E">
        <w:rPr>
          <w:rFonts w:ascii="Tahoma" w:hAnsi="Tahoma" w:cs="Tahoma"/>
        </w:rPr>
        <w:t xml:space="preserve"> evidenčnih listov,</w:t>
      </w:r>
    </w:p>
    <w:p w14:paraId="112BC362" w14:textId="77777777" w:rsidR="0045383F" w:rsidRPr="005D654E" w:rsidRDefault="0045383F" w:rsidP="00467591">
      <w:pPr>
        <w:keepNext/>
        <w:keepLines/>
        <w:numPr>
          <w:ilvl w:val="0"/>
          <w:numId w:val="24"/>
        </w:numPr>
        <w:jc w:val="both"/>
        <w:rPr>
          <w:rFonts w:ascii="Tahoma" w:hAnsi="Tahoma" w:cs="Tahoma"/>
        </w:rPr>
      </w:pPr>
      <w:r w:rsidRPr="005D654E">
        <w:rPr>
          <w:rFonts w:ascii="Tahoma" w:hAnsi="Tahoma" w:cs="Tahoma"/>
        </w:rPr>
        <w:t xml:space="preserve">vse stroške, ki nastanejo glede pridobivanja predpisanih dovoljenj pri pošiljanju odpadkov v skladu z Uredbo 1013/2006/ES (priprava dokumentacije, finančna jamstva, itd.), </w:t>
      </w:r>
    </w:p>
    <w:p w14:paraId="56F330DC" w14:textId="77777777" w:rsidR="0045383F" w:rsidRPr="005D654E" w:rsidRDefault="0045383F" w:rsidP="00467591">
      <w:pPr>
        <w:keepNext/>
        <w:keepLines/>
        <w:numPr>
          <w:ilvl w:val="0"/>
          <w:numId w:val="24"/>
        </w:numPr>
        <w:jc w:val="both"/>
        <w:rPr>
          <w:rFonts w:ascii="Tahoma" w:hAnsi="Tahoma" w:cs="Tahoma"/>
        </w:rPr>
      </w:pPr>
      <w:r w:rsidRPr="005D654E">
        <w:rPr>
          <w:rFonts w:ascii="Tahoma" w:hAnsi="Tahoma" w:cs="Tahoma"/>
        </w:rPr>
        <w:t>stroške dela, materiala, prevoza, stroške izdelave ponudbene dokumentacije, popuste in dajatve.</w:t>
      </w:r>
    </w:p>
    <w:p w14:paraId="4AA652D8" w14:textId="77777777" w:rsidR="001D7684" w:rsidRDefault="001D7684" w:rsidP="00467591">
      <w:pPr>
        <w:keepNext/>
        <w:keepLines/>
        <w:jc w:val="both"/>
        <w:rPr>
          <w:rFonts w:ascii="Tahoma" w:hAnsi="Tahoma" w:cs="Tahoma"/>
        </w:rPr>
      </w:pPr>
    </w:p>
    <w:p w14:paraId="69C50A06" w14:textId="77777777" w:rsidR="00195DEF" w:rsidRPr="00195DEF" w:rsidRDefault="00195DEF" w:rsidP="00467591">
      <w:pPr>
        <w:keepNext/>
        <w:keepLines/>
        <w:jc w:val="both"/>
        <w:rPr>
          <w:rFonts w:ascii="Tahoma" w:hAnsi="Tahoma" w:cs="Tahoma"/>
          <w:b/>
        </w:rPr>
      </w:pPr>
      <w:r w:rsidRPr="00195DEF">
        <w:rPr>
          <w:rFonts w:ascii="Tahoma" w:hAnsi="Tahoma" w:cs="Tahoma"/>
          <w:b/>
        </w:rPr>
        <w:lastRenderedPageBreak/>
        <w:t>V primeru razhajanj med podatki v Prilogi »POVZETEK PREDRAČUNA« - naloženim v razdelek »</w:t>
      </w:r>
      <w:r w:rsidR="00581FDA" w:rsidRPr="00581FDA">
        <w:rPr>
          <w:rFonts w:ascii="Tahoma" w:hAnsi="Tahoma" w:cs="Tahoma"/>
          <w:b/>
        </w:rPr>
        <w:t>Skupna ponudbena vrednost</w:t>
      </w:r>
      <w:r w:rsidRPr="00195DEF">
        <w:rPr>
          <w:rFonts w:ascii="Tahoma" w:hAnsi="Tahoma" w:cs="Tahoma"/>
          <w:b/>
        </w:rPr>
        <w:t xml:space="preserve">«, in </w:t>
      </w:r>
      <w:r w:rsidR="00633003">
        <w:rPr>
          <w:rFonts w:ascii="Tahoma" w:hAnsi="Tahoma" w:cs="Tahoma"/>
          <w:b/>
        </w:rPr>
        <w:t>Prilogo 2</w:t>
      </w:r>
      <w:r w:rsidR="005E53D4" w:rsidRPr="005E53D4">
        <w:rPr>
          <w:rFonts w:ascii="Tahoma" w:hAnsi="Tahoma" w:cs="Tahoma"/>
          <w:b/>
        </w:rPr>
        <w:t xml:space="preserve"> </w:t>
      </w:r>
      <w:r w:rsidR="005E53D4">
        <w:rPr>
          <w:rFonts w:ascii="Tahoma" w:hAnsi="Tahoma" w:cs="Tahoma"/>
          <w:b/>
        </w:rPr>
        <w:t>»</w:t>
      </w:r>
      <w:r w:rsidR="005E53D4" w:rsidRPr="005E53D4">
        <w:rPr>
          <w:rFonts w:ascii="Tahoma" w:hAnsi="Tahoma" w:cs="Tahoma"/>
          <w:b/>
        </w:rPr>
        <w:t xml:space="preserve">PONUDBA </w:t>
      </w:r>
      <w:r w:rsidRPr="00195DEF">
        <w:rPr>
          <w:rFonts w:ascii="Tahoma" w:hAnsi="Tahoma" w:cs="Tahoma"/>
          <w:b/>
        </w:rPr>
        <w:t>- naloženim v razdelek »</w:t>
      </w:r>
      <w:r w:rsidR="00581FDA" w:rsidRPr="002B2157">
        <w:rPr>
          <w:rFonts w:ascii="Tahoma" w:hAnsi="Tahoma" w:cs="Tahoma"/>
          <w:b/>
        </w:rPr>
        <w:t>Dokumenti«, del »Ostale priloge</w:t>
      </w:r>
      <w:r w:rsidRPr="00195DEF">
        <w:rPr>
          <w:rFonts w:ascii="Tahoma" w:hAnsi="Tahoma" w:cs="Tahoma"/>
          <w:b/>
        </w:rPr>
        <w:t xml:space="preserve">«, kot veljavni štejejo podatki v </w:t>
      </w:r>
      <w:r w:rsidR="005E53D4" w:rsidRPr="005E53D4">
        <w:rPr>
          <w:rFonts w:ascii="Tahoma" w:hAnsi="Tahoma" w:cs="Tahoma"/>
          <w:b/>
        </w:rPr>
        <w:t>Prilog</w:t>
      </w:r>
      <w:r w:rsidR="005E53D4">
        <w:rPr>
          <w:rFonts w:ascii="Tahoma" w:hAnsi="Tahoma" w:cs="Tahoma"/>
          <w:b/>
        </w:rPr>
        <w:t>i</w:t>
      </w:r>
      <w:r w:rsidR="00633003">
        <w:rPr>
          <w:rFonts w:ascii="Tahoma" w:hAnsi="Tahoma" w:cs="Tahoma"/>
          <w:b/>
        </w:rPr>
        <w:t xml:space="preserve"> 2</w:t>
      </w:r>
      <w:r w:rsidR="005E53D4" w:rsidRPr="005E53D4">
        <w:rPr>
          <w:rFonts w:ascii="Tahoma" w:hAnsi="Tahoma" w:cs="Tahoma"/>
          <w:b/>
        </w:rPr>
        <w:t xml:space="preserve"> </w:t>
      </w:r>
      <w:r w:rsidR="005E53D4">
        <w:rPr>
          <w:rFonts w:ascii="Tahoma" w:hAnsi="Tahoma" w:cs="Tahoma"/>
          <w:b/>
        </w:rPr>
        <w:t>»</w:t>
      </w:r>
      <w:r w:rsidR="005E53D4" w:rsidRPr="005E53D4">
        <w:rPr>
          <w:rFonts w:ascii="Tahoma" w:hAnsi="Tahoma" w:cs="Tahoma"/>
          <w:b/>
        </w:rPr>
        <w:t>PONUDBA</w:t>
      </w:r>
      <w:r w:rsidR="005E53D4">
        <w:rPr>
          <w:rFonts w:ascii="Tahoma" w:hAnsi="Tahoma" w:cs="Tahoma"/>
          <w:b/>
        </w:rPr>
        <w:t>«</w:t>
      </w:r>
      <w:r w:rsidRPr="00195DEF">
        <w:rPr>
          <w:rFonts w:ascii="Tahoma" w:hAnsi="Tahoma" w:cs="Tahoma"/>
          <w:b/>
        </w:rPr>
        <w:t>, naloženim v razdelku »</w:t>
      </w:r>
      <w:r w:rsidR="00581FDA" w:rsidRPr="002B2157">
        <w:rPr>
          <w:rFonts w:ascii="Tahoma" w:hAnsi="Tahoma" w:cs="Tahoma"/>
          <w:b/>
        </w:rPr>
        <w:t>Dokumenti«, del »Ostale priloge</w:t>
      </w:r>
      <w:r w:rsidRPr="00195DEF">
        <w:rPr>
          <w:rFonts w:ascii="Tahoma" w:hAnsi="Tahoma" w:cs="Tahoma"/>
          <w:b/>
        </w:rPr>
        <w:t xml:space="preserve">«. </w:t>
      </w:r>
    </w:p>
    <w:p w14:paraId="471E750D" w14:textId="77777777" w:rsidR="003724F1" w:rsidRPr="00C8579C" w:rsidRDefault="003724F1" w:rsidP="00467591">
      <w:pPr>
        <w:keepNext/>
        <w:keepLines/>
        <w:jc w:val="both"/>
        <w:rPr>
          <w:rFonts w:ascii="Tahoma" w:hAnsi="Tahoma" w:cs="Tahoma"/>
        </w:rPr>
      </w:pPr>
    </w:p>
    <w:p w14:paraId="767D4AA3" w14:textId="77777777" w:rsidR="0075292D" w:rsidRPr="00C8579C" w:rsidRDefault="00325548" w:rsidP="00467591">
      <w:pPr>
        <w:keepNext/>
        <w:keepLines/>
        <w:numPr>
          <w:ilvl w:val="1"/>
          <w:numId w:val="2"/>
        </w:numPr>
        <w:jc w:val="both"/>
        <w:rPr>
          <w:rFonts w:ascii="Tahoma" w:hAnsi="Tahoma" w:cs="Tahoma"/>
          <w:b/>
        </w:rPr>
      </w:pPr>
      <w:r w:rsidRPr="00C8579C">
        <w:rPr>
          <w:rFonts w:ascii="Tahoma" w:hAnsi="Tahoma" w:cs="Tahoma"/>
          <w:b/>
        </w:rPr>
        <w:t>Veljavnost ponudbe</w:t>
      </w:r>
    </w:p>
    <w:p w14:paraId="3FA54407" w14:textId="77777777" w:rsidR="00325548" w:rsidRPr="00C8579C" w:rsidRDefault="00325548" w:rsidP="00467591">
      <w:pPr>
        <w:keepNext/>
        <w:keepLines/>
        <w:jc w:val="both"/>
        <w:rPr>
          <w:rFonts w:ascii="Tahoma" w:hAnsi="Tahoma" w:cs="Tahoma"/>
        </w:rPr>
      </w:pPr>
    </w:p>
    <w:p w14:paraId="422FA147" w14:textId="77777777" w:rsidR="00C53A34" w:rsidRPr="00C8579C" w:rsidRDefault="00C53A34" w:rsidP="00467591">
      <w:pPr>
        <w:keepNext/>
        <w:keepLines/>
        <w:jc w:val="both"/>
        <w:rPr>
          <w:rFonts w:ascii="Tahoma" w:hAnsi="Tahoma" w:cs="Tahoma"/>
        </w:rPr>
      </w:pPr>
      <w:r w:rsidRPr="00C8579C">
        <w:rPr>
          <w:rFonts w:ascii="Tahoma" w:hAnsi="Tahoma" w:cs="Tahoma"/>
        </w:rPr>
        <w:t>Ponudba</w:t>
      </w:r>
      <w:r w:rsidR="00A01E1E">
        <w:rPr>
          <w:rFonts w:ascii="Tahoma" w:hAnsi="Tahoma" w:cs="Tahoma"/>
        </w:rPr>
        <w:t xml:space="preserve"> </w:t>
      </w:r>
      <w:r w:rsidRPr="00C8579C">
        <w:rPr>
          <w:rFonts w:ascii="Tahoma" w:hAnsi="Tahoma" w:cs="Tahoma"/>
        </w:rPr>
        <w:t>mora biti veljavna</w:t>
      </w:r>
      <w:r w:rsidR="00A01E1E">
        <w:rPr>
          <w:rFonts w:ascii="Tahoma" w:hAnsi="Tahoma" w:cs="Tahoma"/>
        </w:rPr>
        <w:t xml:space="preserve"> in zavezujoča</w:t>
      </w:r>
      <w:r w:rsidRPr="00C8579C">
        <w:rPr>
          <w:rFonts w:ascii="Tahoma" w:hAnsi="Tahoma" w:cs="Tahoma"/>
        </w:rPr>
        <w:t xml:space="preserve"> še najmanj štiri (4) mesece od datuma, določenega za oddajo ponudb</w:t>
      </w:r>
      <w:r w:rsidR="00830931" w:rsidRPr="00C8579C">
        <w:rPr>
          <w:rFonts w:ascii="Tahoma" w:hAnsi="Tahoma" w:cs="Tahoma"/>
        </w:rPr>
        <w:t>.</w:t>
      </w:r>
      <w:r w:rsidRPr="00C8579C" w:rsidDel="00C53A34">
        <w:rPr>
          <w:rFonts w:ascii="Tahoma" w:hAnsi="Tahoma" w:cs="Tahoma"/>
        </w:rPr>
        <w:t xml:space="preserve"> </w:t>
      </w:r>
    </w:p>
    <w:p w14:paraId="384AE760" w14:textId="77777777" w:rsidR="00102611" w:rsidRDefault="00102611" w:rsidP="00467591">
      <w:pPr>
        <w:keepNext/>
        <w:keepLines/>
        <w:jc w:val="both"/>
        <w:rPr>
          <w:rFonts w:ascii="Tahoma" w:hAnsi="Tahoma" w:cs="Tahoma"/>
        </w:rPr>
      </w:pPr>
    </w:p>
    <w:p w14:paraId="2C9B2BC3" w14:textId="77777777" w:rsidR="00193548" w:rsidRPr="00C8579C" w:rsidRDefault="00734DC1" w:rsidP="00467591">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57EAA22B" w14:textId="77777777" w:rsidR="003C01C9" w:rsidRPr="00C8579C" w:rsidRDefault="003C01C9" w:rsidP="00467591">
      <w:pPr>
        <w:pStyle w:val="BESEDILO"/>
        <w:keepNext/>
        <w:widowControl/>
        <w:tabs>
          <w:tab w:val="clear" w:pos="2155"/>
        </w:tabs>
        <w:rPr>
          <w:rFonts w:ascii="Tahoma" w:hAnsi="Tahoma" w:cs="Tahoma"/>
        </w:rPr>
      </w:pPr>
    </w:p>
    <w:p w14:paraId="5F5C2CA7" w14:textId="77777777" w:rsidR="003418E8" w:rsidRPr="00C8579C" w:rsidRDefault="003418E8" w:rsidP="00467591">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6E29E51F" w14:textId="77777777" w:rsidR="00E51E22" w:rsidRDefault="00E51E22" w:rsidP="00467591">
      <w:pPr>
        <w:keepNext/>
        <w:keepLines/>
        <w:rPr>
          <w:rFonts w:ascii="Tahoma" w:hAnsi="Tahoma" w:cs="Tahoma"/>
          <w:kern w:val="16"/>
        </w:rPr>
      </w:pPr>
    </w:p>
    <w:p w14:paraId="5847CA06" w14:textId="77777777" w:rsidR="00203567" w:rsidRPr="00C8579C" w:rsidRDefault="005E53D4" w:rsidP="00467591">
      <w:pPr>
        <w:keepNext/>
        <w:keepLines/>
        <w:numPr>
          <w:ilvl w:val="0"/>
          <w:numId w:val="2"/>
        </w:numPr>
        <w:jc w:val="both"/>
        <w:rPr>
          <w:rFonts w:ascii="Tahoma" w:hAnsi="Tahoma" w:cs="Tahoma"/>
          <w:b/>
          <w:sz w:val="24"/>
        </w:rPr>
      </w:pPr>
      <w:r>
        <w:rPr>
          <w:rFonts w:ascii="Tahoma" w:hAnsi="Tahoma" w:cs="Tahoma"/>
          <w:b/>
          <w:sz w:val="24"/>
        </w:rPr>
        <w:t>OPIS PREDMETA JAVNEGA NAROČILA</w:t>
      </w:r>
      <w:r w:rsidR="00DE5970" w:rsidRPr="00C8579C">
        <w:rPr>
          <w:rFonts w:ascii="Tahoma" w:hAnsi="Tahoma" w:cs="Tahoma"/>
          <w:b/>
          <w:sz w:val="24"/>
        </w:rPr>
        <w:t xml:space="preserve"> TER OSTALI PONUDBENI POGOJI IN ZAHTEVE</w:t>
      </w:r>
    </w:p>
    <w:p w14:paraId="551E3A72" w14:textId="77777777" w:rsidR="00A621A7" w:rsidRPr="00C8579C" w:rsidRDefault="00A621A7" w:rsidP="00467591">
      <w:pPr>
        <w:keepNext/>
        <w:keepLines/>
        <w:jc w:val="both"/>
        <w:rPr>
          <w:rFonts w:ascii="Tahoma" w:hAnsi="Tahoma" w:cs="Tahoma"/>
        </w:rPr>
      </w:pPr>
    </w:p>
    <w:p w14:paraId="03B50155" w14:textId="77777777" w:rsidR="00E51BA3" w:rsidRDefault="00E51BA3" w:rsidP="00467591">
      <w:pPr>
        <w:keepNext/>
        <w:keepLines/>
        <w:numPr>
          <w:ilvl w:val="1"/>
          <w:numId w:val="2"/>
        </w:numPr>
        <w:jc w:val="both"/>
        <w:rPr>
          <w:rFonts w:ascii="Tahoma" w:hAnsi="Tahoma" w:cs="Tahoma"/>
          <w:b/>
        </w:rPr>
      </w:pPr>
      <w:r>
        <w:rPr>
          <w:rFonts w:ascii="Tahoma" w:hAnsi="Tahoma" w:cs="Tahoma"/>
          <w:b/>
        </w:rPr>
        <w:t>Opis predmeta javnega naročila</w:t>
      </w:r>
    </w:p>
    <w:p w14:paraId="5200CC28" w14:textId="77777777" w:rsidR="00F73BC8" w:rsidRDefault="00F73BC8" w:rsidP="00467591">
      <w:pPr>
        <w:keepNext/>
        <w:keepLines/>
        <w:jc w:val="both"/>
        <w:rPr>
          <w:rFonts w:ascii="Tahoma" w:hAnsi="Tahoma" w:cs="Tahoma"/>
          <w:b/>
        </w:rPr>
      </w:pPr>
    </w:p>
    <w:p w14:paraId="03A4EFCE" w14:textId="77777777" w:rsidR="00F73BC8" w:rsidRPr="005D654E" w:rsidRDefault="00F73BC8" w:rsidP="00467591">
      <w:pPr>
        <w:keepNext/>
        <w:keepLines/>
        <w:jc w:val="both"/>
        <w:rPr>
          <w:rFonts w:ascii="Tahoma" w:hAnsi="Tahoma" w:cs="Tahoma"/>
        </w:rPr>
      </w:pPr>
      <w:r w:rsidRPr="005D654E">
        <w:rPr>
          <w:rFonts w:ascii="Tahoma" w:hAnsi="Tahoma" w:cs="Tahoma"/>
        </w:rPr>
        <w:t xml:space="preserve">Predmet javnega naročila je </w:t>
      </w:r>
      <w:r w:rsidRPr="00E533B8">
        <w:rPr>
          <w:rFonts w:ascii="Tahoma" w:hAnsi="Tahoma" w:cs="Tahoma"/>
        </w:rPr>
        <w:t xml:space="preserve">prevzem </w:t>
      </w:r>
      <w:r w:rsidR="00FF799E">
        <w:rPr>
          <w:rFonts w:ascii="Tahoma" w:hAnsi="Tahoma" w:cs="Tahoma"/>
        </w:rPr>
        <w:t>LFB-FOLIJA</w:t>
      </w:r>
      <w:r>
        <w:rPr>
          <w:rFonts w:ascii="Tahoma" w:hAnsi="Tahoma" w:cs="Tahoma"/>
        </w:rPr>
        <w:t xml:space="preserve"> </w:t>
      </w:r>
      <w:r w:rsidRPr="00E533B8">
        <w:rPr>
          <w:rFonts w:ascii="Tahoma" w:hAnsi="Tahoma" w:cs="Tahoma"/>
        </w:rPr>
        <w:t xml:space="preserve">iz obdelave </w:t>
      </w:r>
      <w:r>
        <w:rPr>
          <w:rFonts w:ascii="Tahoma" w:hAnsi="Tahoma" w:cs="Tahoma"/>
        </w:rPr>
        <w:t>MKO</w:t>
      </w:r>
      <w:r w:rsidRPr="005D654E">
        <w:rPr>
          <w:rFonts w:ascii="Tahoma" w:hAnsi="Tahoma" w:cs="Tahoma"/>
        </w:rPr>
        <w:t xml:space="preserve">, ki </w:t>
      </w:r>
      <w:r>
        <w:rPr>
          <w:rFonts w:ascii="Tahoma" w:hAnsi="Tahoma" w:cs="Tahoma"/>
        </w:rPr>
        <w:t>nastaja</w:t>
      </w:r>
      <w:r w:rsidRPr="005D654E">
        <w:rPr>
          <w:rFonts w:ascii="Tahoma" w:hAnsi="Tahoma" w:cs="Tahoma"/>
        </w:rPr>
        <w:t xml:space="preserve"> </w:t>
      </w:r>
      <w:r>
        <w:rPr>
          <w:rFonts w:ascii="Tahoma" w:hAnsi="Tahoma" w:cs="Tahoma"/>
        </w:rPr>
        <w:t>v</w:t>
      </w:r>
      <w:r w:rsidRPr="005D654E">
        <w:rPr>
          <w:rFonts w:ascii="Tahoma" w:hAnsi="Tahoma" w:cs="Tahoma"/>
        </w:rPr>
        <w:t xml:space="preserve"> procesu obdelave odpadkov v obratu </w:t>
      </w:r>
      <w:r>
        <w:rPr>
          <w:rFonts w:ascii="Tahoma" w:hAnsi="Tahoma" w:cs="Tahoma"/>
        </w:rPr>
        <w:t xml:space="preserve">MBO </w:t>
      </w:r>
      <w:r w:rsidRPr="005D654E">
        <w:rPr>
          <w:rFonts w:ascii="Tahoma" w:hAnsi="Tahoma" w:cs="Tahoma"/>
        </w:rPr>
        <w:t>RCERO Ljubljana.</w:t>
      </w:r>
    </w:p>
    <w:p w14:paraId="69905A12" w14:textId="77777777" w:rsidR="00F73BC8" w:rsidRDefault="00F73BC8" w:rsidP="00467591">
      <w:pPr>
        <w:keepNext/>
        <w:keepLines/>
        <w:jc w:val="both"/>
        <w:rPr>
          <w:rFonts w:ascii="Tahoma" w:hAnsi="Tahoma" w:cs="Tahoma"/>
          <w:b/>
        </w:rPr>
      </w:pPr>
    </w:p>
    <w:p w14:paraId="61DC5322" w14:textId="77777777" w:rsidR="00F73BC8" w:rsidRDefault="00F73BC8" w:rsidP="00467591">
      <w:pPr>
        <w:keepNext/>
        <w:keepLines/>
        <w:jc w:val="both"/>
        <w:rPr>
          <w:rFonts w:ascii="Tahoma" w:hAnsi="Tahoma" w:cs="Tahoma"/>
          <w:color w:val="000000"/>
        </w:rPr>
      </w:pPr>
      <w:r w:rsidRPr="005D654E">
        <w:rPr>
          <w:rFonts w:ascii="Tahoma" w:hAnsi="Tahoma" w:cs="Tahoma"/>
        </w:rPr>
        <w:t>Produkt obdelave odpadkov</w:t>
      </w:r>
      <w:r>
        <w:rPr>
          <w:rFonts w:ascii="Tahoma" w:hAnsi="Tahoma" w:cs="Tahoma"/>
        </w:rPr>
        <w:t xml:space="preserve"> </w:t>
      </w:r>
      <w:r w:rsidR="00FF799E">
        <w:rPr>
          <w:rFonts w:ascii="Tahoma" w:hAnsi="Tahoma" w:cs="Tahoma"/>
          <w:b/>
        </w:rPr>
        <w:t>LFB-FOLIJA</w:t>
      </w:r>
      <w:r>
        <w:rPr>
          <w:rFonts w:ascii="Tahoma" w:hAnsi="Tahoma" w:cs="Tahoma"/>
          <w:b/>
        </w:rPr>
        <w:t xml:space="preserve"> </w:t>
      </w:r>
      <w:r w:rsidRPr="005D654E">
        <w:rPr>
          <w:rFonts w:ascii="Tahoma" w:hAnsi="Tahoma" w:cs="Tahoma"/>
        </w:rPr>
        <w:t xml:space="preserve">predstavlja </w:t>
      </w:r>
      <w:r>
        <w:rPr>
          <w:rFonts w:ascii="Tahoma" w:hAnsi="Tahoma" w:cs="Tahoma"/>
        </w:rPr>
        <w:t>t.i. lahko frakcijo</w:t>
      </w:r>
      <w:r w:rsidRPr="005D654E">
        <w:rPr>
          <w:rFonts w:ascii="Tahoma" w:hAnsi="Tahoma" w:cs="Tahoma"/>
        </w:rPr>
        <w:t xml:space="preserve">, ki nastane pri mehanski obdelavi mešanih komunalnih odpadkov in v skladu s predpisom, ki ureja predelavo nenevarnih odpadkov, s klasifikacijsko številko odpadka 19 12 </w:t>
      </w:r>
      <w:r>
        <w:rPr>
          <w:rFonts w:ascii="Tahoma" w:hAnsi="Tahoma" w:cs="Tahoma"/>
        </w:rPr>
        <w:t>12</w:t>
      </w:r>
      <w:r w:rsidRPr="001073E4">
        <w:rPr>
          <w:rFonts w:ascii="Tahoma" w:hAnsi="Tahoma" w:cs="Tahoma"/>
          <w:color w:val="000000"/>
        </w:rPr>
        <w:t>.</w:t>
      </w:r>
      <w:r w:rsidR="001B59CB">
        <w:rPr>
          <w:rFonts w:ascii="Tahoma" w:hAnsi="Tahoma" w:cs="Tahoma"/>
          <w:color w:val="000000"/>
        </w:rPr>
        <w:t xml:space="preserve"> </w:t>
      </w:r>
    </w:p>
    <w:p w14:paraId="5C6E1D16" w14:textId="77777777" w:rsidR="001B59CB" w:rsidRDefault="001B59CB" w:rsidP="00467591">
      <w:pPr>
        <w:keepNext/>
        <w:keepLines/>
        <w:jc w:val="both"/>
        <w:rPr>
          <w:rFonts w:ascii="Tahoma" w:hAnsi="Tahoma" w:cs="Tahoma"/>
          <w:color w:val="000000"/>
        </w:rPr>
      </w:pPr>
    </w:p>
    <w:p w14:paraId="075EB7C0" w14:textId="2E57C092" w:rsidR="006B3825" w:rsidRDefault="00A91717">
      <w:pPr>
        <w:keepNext/>
        <w:keepLines/>
        <w:jc w:val="both"/>
        <w:rPr>
          <w:rFonts w:ascii="Tahoma" w:hAnsi="Tahoma" w:cs="Tahoma"/>
        </w:rPr>
      </w:pPr>
      <w:r w:rsidRPr="00A91717">
        <w:rPr>
          <w:rFonts w:ascii="Tahoma" w:hAnsi="Tahoma" w:cs="Tahoma"/>
          <w:color w:val="000000"/>
        </w:rPr>
        <w:t>LFB - FOLIJA z EWC oznako 19 12 12 v RCERO Ljubljana nastaja med postopkom mehansko biološke obdelave mešanih komunalnih odpadkov (MKO). Sestavni delež je pretežno plastična folija, ki ima višjo kalorično vrednost in nižjo vsebnost vlage. Iz tega vidika smatramo, da lahko pri novem javnem naročilu za to frakcijo pridobimo nižjo prevzemno ceno kot pri klasični Lahki frakciji B.</w:t>
      </w:r>
      <w:r w:rsidR="002F1085">
        <w:rPr>
          <w:rFonts w:ascii="Tahoma" w:hAnsi="Tahoma" w:cs="Tahoma"/>
          <w:color w:val="000000"/>
        </w:rPr>
        <w:t xml:space="preserve"> </w:t>
      </w:r>
      <w:r w:rsidR="006B3825" w:rsidRPr="00BE609F">
        <w:rPr>
          <w:rFonts w:ascii="Tahoma" w:hAnsi="Tahoma" w:cs="Tahoma"/>
        </w:rPr>
        <w:t xml:space="preserve">Naročnik bo </w:t>
      </w:r>
      <w:r w:rsidR="006B3825">
        <w:rPr>
          <w:rFonts w:ascii="Tahoma" w:hAnsi="Tahoma" w:cs="Tahoma"/>
        </w:rPr>
        <w:t xml:space="preserve">izbranemu ponudniku </w:t>
      </w:r>
      <w:r w:rsidR="006B3825" w:rsidRPr="00BE609F">
        <w:rPr>
          <w:rFonts w:ascii="Tahoma" w:hAnsi="Tahoma" w:cs="Tahoma"/>
        </w:rPr>
        <w:t xml:space="preserve">predajal produkte v razsutem stanju, naložen na kamion. </w:t>
      </w:r>
    </w:p>
    <w:p w14:paraId="57BC03A9" w14:textId="77777777" w:rsidR="006B3825" w:rsidRDefault="006B3825" w:rsidP="00467591">
      <w:pPr>
        <w:keepNext/>
        <w:keepLines/>
        <w:jc w:val="both"/>
        <w:rPr>
          <w:rFonts w:ascii="Tahoma" w:hAnsi="Tahoma" w:cs="Tahoma"/>
          <w:b/>
        </w:rPr>
      </w:pPr>
    </w:p>
    <w:p w14:paraId="62E54C19" w14:textId="77777777" w:rsidR="006B3825" w:rsidRPr="00C55B77" w:rsidRDefault="006B3825" w:rsidP="00467591">
      <w:pPr>
        <w:keepNext/>
        <w:keepLines/>
        <w:jc w:val="both"/>
        <w:rPr>
          <w:rFonts w:ascii="Tahoma" w:hAnsi="Tahoma" w:cs="Tahoma"/>
        </w:rPr>
      </w:pPr>
      <w:r w:rsidRPr="00C55B77">
        <w:rPr>
          <w:rFonts w:ascii="Tahoma" w:hAnsi="Tahoma" w:cs="Tahoma"/>
        </w:rPr>
        <w:t>Naročnik ne nudi storitve skladiščenja produktov.</w:t>
      </w:r>
    </w:p>
    <w:p w14:paraId="11A555E5" w14:textId="77777777" w:rsidR="006B3825" w:rsidRDefault="006B3825" w:rsidP="00467591">
      <w:pPr>
        <w:keepNext/>
        <w:keepLines/>
        <w:jc w:val="both"/>
        <w:rPr>
          <w:rFonts w:ascii="Tahoma" w:hAnsi="Tahoma" w:cs="Tahoma"/>
          <w:b/>
        </w:rPr>
      </w:pPr>
    </w:p>
    <w:p w14:paraId="0EDCDA82" w14:textId="77777777" w:rsidR="006B3825" w:rsidRPr="001302B5" w:rsidRDefault="006B3825" w:rsidP="00467591">
      <w:pPr>
        <w:keepNext/>
        <w:keepLines/>
        <w:jc w:val="both"/>
        <w:rPr>
          <w:rFonts w:ascii="Tahoma" w:hAnsi="Tahoma" w:cs="Tahoma"/>
          <w:bCs/>
        </w:rPr>
      </w:pPr>
      <w:r w:rsidRPr="001302B5">
        <w:rPr>
          <w:rFonts w:ascii="Tahoma" w:hAnsi="Tahoma" w:cs="Tahoma"/>
          <w:bCs/>
        </w:rPr>
        <w:t xml:space="preserve">V obdobju veljavnosti okvirnega sporazuma bo izbrani ponudnik prevzemal s sporazumom določene količine produkta, nastalega pri obdelavi odpadkov v MBO RCERO Ljubljana v navedenem obdobju. </w:t>
      </w:r>
    </w:p>
    <w:p w14:paraId="49B75610" w14:textId="77777777" w:rsidR="006B3825" w:rsidRDefault="006B3825" w:rsidP="00467591">
      <w:pPr>
        <w:keepNext/>
        <w:keepLines/>
        <w:jc w:val="both"/>
        <w:rPr>
          <w:rFonts w:ascii="Tahoma" w:hAnsi="Tahoma" w:cs="Tahoma"/>
          <w:b/>
        </w:rPr>
      </w:pPr>
    </w:p>
    <w:p w14:paraId="196D7D6E" w14:textId="77777777" w:rsidR="00E51BA3" w:rsidRPr="00E51BA3" w:rsidRDefault="00E51BA3" w:rsidP="00467591">
      <w:pPr>
        <w:pStyle w:val="Odstavekseznama"/>
        <w:keepNext/>
        <w:keepLines/>
        <w:numPr>
          <w:ilvl w:val="2"/>
          <w:numId w:val="2"/>
        </w:numPr>
        <w:jc w:val="both"/>
        <w:rPr>
          <w:rFonts w:ascii="Tahoma" w:hAnsi="Tahoma" w:cs="Tahoma"/>
          <w:b/>
        </w:rPr>
      </w:pPr>
      <w:r w:rsidRPr="00E51BA3">
        <w:rPr>
          <w:rFonts w:ascii="Tahoma" w:hAnsi="Tahoma" w:cs="Tahoma"/>
          <w:b/>
        </w:rPr>
        <w:t>LF</w:t>
      </w:r>
      <w:r w:rsidR="00B70DE3">
        <w:rPr>
          <w:rFonts w:ascii="Tahoma" w:hAnsi="Tahoma" w:cs="Tahoma"/>
          <w:b/>
        </w:rPr>
        <w:t>B-FOLIJA</w:t>
      </w:r>
    </w:p>
    <w:p w14:paraId="1871A1BB" w14:textId="77777777" w:rsidR="00E51BA3" w:rsidRDefault="00E51BA3" w:rsidP="00467591">
      <w:pPr>
        <w:keepNext/>
        <w:keepLines/>
        <w:jc w:val="both"/>
        <w:rPr>
          <w:rFonts w:ascii="Tahoma" w:hAnsi="Tahoma" w:cs="Tahoma"/>
        </w:rPr>
      </w:pPr>
    </w:p>
    <w:p w14:paraId="5A564252" w14:textId="77777777" w:rsidR="00D740F9" w:rsidRPr="00BE609F" w:rsidRDefault="00D740F9" w:rsidP="00467591">
      <w:pPr>
        <w:keepNext/>
        <w:keepLines/>
        <w:jc w:val="both"/>
        <w:rPr>
          <w:rFonts w:ascii="Tahoma" w:hAnsi="Tahoma" w:cs="Tahoma"/>
        </w:rPr>
      </w:pPr>
      <w:r w:rsidRPr="00BE609F">
        <w:rPr>
          <w:rFonts w:ascii="Tahoma" w:hAnsi="Tahoma" w:cs="Tahoma"/>
        </w:rPr>
        <w:t>Predviden je prevzem, odvoz in nadaljnja obdelava nastale količine produkt</w:t>
      </w:r>
      <w:r>
        <w:rPr>
          <w:rFonts w:ascii="Tahoma" w:hAnsi="Tahoma" w:cs="Tahoma"/>
        </w:rPr>
        <w:t>a</w:t>
      </w:r>
      <w:r w:rsidRPr="00BE609F">
        <w:rPr>
          <w:rFonts w:ascii="Tahoma" w:hAnsi="Tahoma" w:cs="Tahoma"/>
        </w:rPr>
        <w:t xml:space="preserve"> LF</w:t>
      </w:r>
      <w:r w:rsidR="00EC32E5">
        <w:rPr>
          <w:rFonts w:ascii="Tahoma" w:hAnsi="Tahoma" w:cs="Tahoma"/>
        </w:rPr>
        <w:t>B-FOLIJA</w:t>
      </w:r>
      <w:r w:rsidRPr="00BE609F">
        <w:rPr>
          <w:rFonts w:ascii="Tahoma" w:hAnsi="Tahoma" w:cs="Tahoma"/>
        </w:rPr>
        <w:t xml:space="preserve">. </w:t>
      </w:r>
      <w:r>
        <w:rPr>
          <w:rFonts w:ascii="Tahoma" w:hAnsi="Tahoma" w:cs="Tahoma"/>
        </w:rPr>
        <w:t>Spodaj n</w:t>
      </w:r>
      <w:r w:rsidRPr="00BE609F">
        <w:rPr>
          <w:rFonts w:ascii="Tahoma" w:hAnsi="Tahoma" w:cs="Tahoma"/>
        </w:rPr>
        <w:t xml:space="preserve">avedene količine so okvirne in niso obvezujoče za naročnika. </w:t>
      </w:r>
    </w:p>
    <w:p w14:paraId="3A3B3741" w14:textId="77777777" w:rsidR="00D740F9" w:rsidRDefault="00D740F9" w:rsidP="00467591">
      <w:pPr>
        <w:keepNext/>
        <w:keepLines/>
        <w:jc w:val="both"/>
        <w:rPr>
          <w:rFonts w:ascii="Tahoma" w:hAnsi="Tahoma" w:cs="Tahoma"/>
        </w:rPr>
      </w:pPr>
    </w:p>
    <w:p w14:paraId="0CC38EEF" w14:textId="77777777" w:rsidR="00D740F9" w:rsidRPr="00F72A9E" w:rsidRDefault="00D740F9" w:rsidP="00467591">
      <w:pPr>
        <w:keepNext/>
        <w:keepLines/>
        <w:jc w:val="both"/>
        <w:rPr>
          <w:rFonts w:ascii="Tahoma" w:hAnsi="Tahoma" w:cs="Tahoma"/>
        </w:rPr>
      </w:pPr>
      <w:r>
        <w:rPr>
          <w:rFonts w:ascii="Tahoma" w:hAnsi="Tahoma" w:cs="Tahoma"/>
        </w:rPr>
        <w:t>Skupna o</w:t>
      </w:r>
      <w:r w:rsidRPr="00F72A9E">
        <w:rPr>
          <w:rFonts w:ascii="Tahoma" w:hAnsi="Tahoma" w:cs="Tahoma"/>
        </w:rPr>
        <w:t>kvirna skupna količina produkt</w:t>
      </w:r>
      <w:r>
        <w:rPr>
          <w:rFonts w:ascii="Tahoma" w:hAnsi="Tahoma" w:cs="Tahoma"/>
        </w:rPr>
        <w:t>a</w:t>
      </w:r>
      <w:r w:rsidRPr="00F72A9E">
        <w:rPr>
          <w:rFonts w:ascii="Tahoma" w:hAnsi="Tahoma" w:cs="Tahoma"/>
        </w:rPr>
        <w:t xml:space="preserve">, ki je predmet tega javnega naročila, znaša </w:t>
      </w:r>
      <w:r w:rsidR="00485AA3">
        <w:rPr>
          <w:rFonts w:ascii="Tahoma" w:hAnsi="Tahoma" w:cs="Tahoma"/>
        </w:rPr>
        <w:t>2</w:t>
      </w:r>
      <w:r w:rsidR="00633003">
        <w:rPr>
          <w:rFonts w:ascii="Tahoma" w:hAnsi="Tahoma" w:cs="Tahoma"/>
        </w:rPr>
        <w:t>0</w:t>
      </w:r>
      <w:r>
        <w:rPr>
          <w:rFonts w:ascii="Tahoma" w:hAnsi="Tahoma" w:cs="Tahoma"/>
        </w:rPr>
        <w:t>.000</w:t>
      </w:r>
      <w:r w:rsidRPr="00F72A9E">
        <w:rPr>
          <w:rFonts w:ascii="Tahoma" w:hAnsi="Tahoma" w:cs="Tahoma"/>
        </w:rPr>
        <w:t xml:space="preserve"> ton</w:t>
      </w:r>
      <w:r>
        <w:rPr>
          <w:rFonts w:ascii="Tahoma" w:hAnsi="Tahoma" w:cs="Tahoma"/>
        </w:rPr>
        <w:t xml:space="preserve"> </w:t>
      </w:r>
      <w:r w:rsidR="00FF799E">
        <w:rPr>
          <w:rFonts w:ascii="Tahoma" w:hAnsi="Tahoma" w:cs="Tahoma"/>
        </w:rPr>
        <w:t>LFB-FOLIJA</w:t>
      </w:r>
      <w:r>
        <w:rPr>
          <w:rFonts w:ascii="Tahoma" w:hAnsi="Tahoma" w:cs="Tahoma"/>
        </w:rPr>
        <w:t xml:space="preserve"> v razsutem stanju iz obdelave komunalnih odpadkov v RCERO Ljubljana. </w:t>
      </w:r>
    </w:p>
    <w:p w14:paraId="454F23E4" w14:textId="77777777" w:rsidR="00D740F9" w:rsidRDefault="00D740F9" w:rsidP="00467591">
      <w:pPr>
        <w:keepNext/>
        <w:keepLines/>
        <w:jc w:val="both"/>
        <w:rPr>
          <w:rFonts w:ascii="Tahoma" w:hAnsi="Tahoma" w:cs="Tahoma"/>
        </w:rPr>
      </w:pPr>
    </w:p>
    <w:p w14:paraId="0820BD18" w14:textId="77777777" w:rsidR="00657C5C" w:rsidRPr="001302B5" w:rsidRDefault="00E51BA3" w:rsidP="00467591">
      <w:pPr>
        <w:keepNext/>
        <w:keepLines/>
        <w:jc w:val="both"/>
        <w:rPr>
          <w:rFonts w:ascii="Tahoma" w:hAnsi="Tahoma" w:cs="Tahoma"/>
        </w:rPr>
      </w:pPr>
      <w:r w:rsidRPr="001302B5">
        <w:rPr>
          <w:rFonts w:ascii="Tahoma" w:hAnsi="Tahoma" w:cs="Tahoma"/>
        </w:rPr>
        <w:t xml:space="preserve">Prevzem, odvoz in nadaljnja obdelava produkta bo potekala sukcesivno na podlagi posameznih naročil naročnika. </w:t>
      </w:r>
    </w:p>
    <w:p w14:paraId="6B02FE55" w14:textId="77777777" w:rsidR="00657C5C" w:rsidRPr="001302B5" w:rsidRDefault="00657C5C" w:rsidP="00467591">
      <w:pPr>
        <w:keepNext/>
        <w:keepLines/>
        <w:jc w:val="both"/>
        <w:rPr>
          <w:rFonts w:ascii="Tahoma" w:hAnsi="Tahoma" w:cs="Tahoma"/>
        </w:rPr>
      </w:pPr>
    </w:p>
    <w:p w14:paraId="6CE4010E" w14:textId="77777777" w:rsidR="00E51BA3" w:rsidRPr="00556034" w:rsidRDefault="00E51BA3" w:rsidP="00467591">
      <w:pPr>
        <w:keepNext/>
        <w:keepLines/>
        <w:jc w:val="both"/>
        <w:rPr>
          <w:rFonts w:ascii="Tahoma" w:hAnsi="Tahoma" w:cs="Tahoma"/>
          <w:b/>
        </w:rPr>
      </w:pPr>
      <w:r w:rsidRPr="00556034">
        <w:rPr>
          <w:rFonts w:ascii="Tahoma" w:hAnsi="Tahoma" w:cs="Tahoma"/>
          <w:b/>
        </w:rPr>
        <w:t xml:space="preserve">Naročnik na podlagi </w:t>
      </w:r>
      <w:r w:rsidR="00014F24" w:rsidRPr="00556034">
        <w:rPr>
          <w:rFonts w:ascii="Tahoma" w:hAnsi="Tahoma" w:cs="Tahoma"/>
          <w:b/>
        </w:rPr>
        <w:t xml:space="preserve">internih </w:t>
      </w:r>
      <w:r w:rsidRPr="00556034">
        <w:rPr>
          <w:rFonts w:ascii="Tahoma" w:hAnsi="Tahoma" w:cs="Tahoma"/>
          <w:b/>
        </w:rPr>
        <w:t xml:space="preserve">fizikalno kemijskih analiz produkta v letu </w:t>
      </w:r>
      <w:r w:rsidR="00CC12EA" w:rsidRPr="00556034">
        <w:rPr>
          <w:rFonts w:ascii="Tahoma" w:hAnsi="Tahoma" w:cs="Tahoma"/>
          <w:b/>
        </w:rPr>
        <w:t xml:space="preserve">2024 </w:t>
      </w:r>
      <w:r w:rsidRPr="00556034">
        <w:rPr>
          <w:rFonts w:ascii="Tahoma" w:hAnsi="Tahoma" w:cs="Tahoma"/>
          <w:b/>
        </w:rPr>
        <w:t xml:space="preserve">ugotavlja naslednje lastnosti </w:t>
      </w:r>
      <w:r w:rsidR="00FF799E" w:rsidRPr="00556034">
        <w:rPr>
          <w:rFonts w:ascii="Tahoma" w:hAnsi="Tahoma" w:cs="Tahoma"/>
          <w:b/>
        </w:rPr>
        <w:t>LFB-FOLIJA</w:t>
      </w:r>
      <w:r w:rsidRPr="00556034">
        <w:rPr>
          <w:rFonts w:ascii="Tahoma" w:hAnsi="Tahoma" w:cs="Tahoma"/>
          <w:b/>
        </w:rPr>
        <w:t>:</w:t>
      </w:r>
    </w:p>
    <w:p w14:paraId="020971CC" w14:textId="77777777" w:rsidR="00E51BA3" w:rsidRPr="00556034" w:rsidRDefault="00E51BA3" w:rsidP="00467591">
      <w:pPr>
        <w:keepNext/>
        <w:keepLines/>
        <w:jc w:val="both"/>
        <w:rPr>
          <w:rFonts w:ascii="Tahoma" w:hAnsi="Tahoma" w:cs="Tahoma"/>
          <w:b/>
        </w:rPr>
      </w:pPr>
    </w:p>
    <w:tbl>
      <w:tblPr>
        <w:tblStyle w:val="Tabelamrea"/>
        <w:tblW w:w="0" w:type="auto"/>
        <w:tblLook w:val="04A0" w:firstRow="1" w:lastRow="0" w:firstColumn="1" w:lastColumn="0" w:noHBand="0" w:noVBand="1"/>
      </w:tblPr>
      <w:tblGrid>
        <w:gridCol w:w="421"/>
        <w:gridCol w:w="5620"/>
        <w:gridCol w:w="3021"/>
      </w:tblGrid>
      <w:tr w:rsidR="00F73BC8" w:rsidRPr="00556034" w14:paraId="6FF1F578" w14:textId="77777777" w:rsidTr="00F73BC8">
        <w:tc>
          <w:tcPr>
            <w:tcW w:w="421" w:type="dxa"/>
          </w:tcPr>
          <w:p w14:paraId="3F5F4E64" w14:textId="77777777" w:rsidR="00F73BC8" w:rsidRPr="00556034" w:rsidRDefault="00F73BC8" w:rsidP="00467591">
            <w:pPr>
              <w:keepNext/>
              <w:keepLines/>
              <w:jc w:val="both"/>
              <w:rPr>
                <w:rFonts w:ascii="Tahoma" w:hAnsi="Tahoma" w:cs="Tahoma"/>
              </w:rPr>
            </w:pPr>
          </w:p>
        </w:tc>
        <w:tc>
          <w:tcPr>
            <w:tcW w:w="5620" w:type="dxa"/>
          </w:tcPr>
          <w:p w14:paraId="464F1D69" w14:textId="77777777" w:rsidR="00F73BC8" w:rsidRPr="00556034" w:rsidRDefault="00F73BC8" w:rsidP="00467591">
            <w:pPr>
              <w:keepNext/>
              <w:keepLines/>
              <w:jc w:val="center"/>
              <w:rPr>
                <w:rFonts w:ascii="Tahoma" w:hAnsi="Tahoma" w:cs="Tahoma"/>
                <w:b/>
              </w:rPr>
            </w:pPr>
            <w:r w:rsidRPr="00556034">
              <w:rPr>
                <w:rFonts w:ascii="Tahoma" w:hAnsi="Tahoma" w:cs="Tahoma"/>
                <w:b/>
              </w:rPr>
              <w:t>PARAMETER</w:t>
            </w:r>
          </w:p>
        </w:tc>
        <w:tc>
          <w:tcPr>
            <w:tcW w:w="3021" w:type="dxa"/>
          </w:tcPr>
          <w:p w14:paraId="64280FC5" w14:textId="77777777" w:rsidR="00F73BC8" w:rsidRPr="00556034" w:rsidRDefault="00FF799E" w:rsidP="00467591">
            <w:pPr>
              <w:keepNext/>
              <w:keepLines/>
              <w:jc w:val="center"/>
              <w:rPr>
                <w:rFonts w:ascii="Tahoma" w:hAnsi="Tahoma" w:cs="Tahoma"/>
                <w:b/>
              </w:rPr>
            </w:pPr>
            <w:r w:rsidRPr="00556034">
              <w:rPr>
                <w:rFonts w:ascii="Tahoma" w:hAnsi="Tahoma" w:cs="Tahoma"/>
                <w:b/>
              </w:rPr>
              <w:t>LFB-FOLIJA</w:t>
            </w:r>
          </w:p>
        </w:tc>
      </w:tr>
      <w:tr w:rsidR="00F73BC8" w:rsidRPr="00556034" w14:paraId="0BFF7A14" w14:textId="77777777" w:rsidTr="00F73BC8">
        <w:tc>
          <w:tcPr>
            <w:tcW w:w="421" w:type="dxa"/>
          </w:tcPr>
          <w:p w14:paraId="3062F4EE" w14:textId="77777777" w:rsidR="00F73BC8" w:rsidRPr="00556034" w:rsidRDefault="00F73BC8" w:rsidP="00467591">
            <w:pPr>
              <w:keepNext/>
              <w:keepLines/>
              <w:jc w:val="both"/>
              <w:rPr>
                <w:rFonts w:ascii="Tahoma" w:hAnsi="Tahoma" w:cs="Tahoma"/>
              </w:rPr>
            </w:pPr>
            <w:r w:rsidRPr="00556034">
              <w:rPr>
                <w:rFonts w:ascii="Tahoma" w:hAnsi="Tahoma" w:cs="Tahoma"/>
              </w:rPr>
              <w:t>1</w:t>
            </w:r>
          </w:p>
        </w:tc>
        <w:tc>
          <w:tcPr>
            <w:tcW w:w="5620" w:type="dxa"/>
          </w:tcPr>
          <w:p w14:paraId="5F5B1D82" w14:textId="77777777" w:rsidR="00F73BC8" w:rsidRPr="00556034" w:rsidRDefault="00F73BC8" w:rsidP="00467591">
            <w:pPr>
              <w:keepNext/>
              <w:keepLines/>
              <w:jc w:val="both"/>
              <w:rPr>
                <w:rFonts w:ascii="Tahoma" w:hAnsi="Tahoma" w:cs="Tahoma"/>
              </w:rPr>
            </w:pPr>
            <w:r w:rsidRPr="00556034">
              <w:rPr>
                <w:rFonts w:ascii="Tahoma" w:hAnsi="Tahoma" w:cs="Tahoma"/>
                <w:sz w:val="18"/>
                <w:szCs w:val="18"/>
              </w:rPr>
              <w:t xml:space="preserve">Spodnja kurilna vrednost v </w:t>
            </w:r>
            <w:r w:rsidRPr="00556034">
              <w:rPr>
                <w:rFonts w:ascii="Tahoma" w:hAnsi="Tahoma" w:cs="Tahoma"/>
                <w:sz w:val="16"/>
                <w:szCs w:val="16"/>
              </w:rPr>
              <w:t>MJ/kg</w:t>
            </w:r>
          </w:p>
        </w:tc>
        <w:tc>
          <w:tcPr>
            <w:tcW w:w="3021" w:type="dxa"/>
          </w:tcPr>
          <w:p w14:paraId="4587F644" w14:textId="77777777" w:rsidR="00B70DE3" w:rsidRPr="00556034" w:rsidRDefault="00014F24" w:rsidP="00467591">
            <w:pPr>
              <w:keepNext/>
              <w:keepLines/>
              <w:jc w:val="center"/>
              <w:rPr>
                <w:rFonts w:ascii="Tahoma" w:hAnsi="Tahoma" w:cs="Tahoma"/>
              </w:rPr>
            </w:pPr>
            <w:r w:rsidRPr="00556034">
              <w:rPr>
                <w:rFonts w:ascii="Tahoma" w:hAnsi="Tahoma" w:cs="Tahoma"/>
                <w:sz w:val="18"/>
                <w:szCs w:val="18"/>
              </w:rPr>
              <w:t>21,4</w:t>
            </w:r>
          </w:p>
        </w:tc>
      </w:tr>
      <w:tr w:rsidR="00F73BC8" w:rsidRPr="00556034" w14:paraId="1CCD7187" w14:textId="77777777" w:rsidTr="00F73BC8">
        <w:tc>
          <w:tcPr>
            <w:tcW w:w="421" w:type="dxa"/>
          </w:tcPr>
          <w:p w14:paraId="62FB0FE7" w14:textId="77777777" w:rsidR="00F73BC8" w:rsidRPr="00556034" w:rsidRDefault="00F73BC8" w:rsidP="00467591">
            <w:pPr>
              <w:keepNext/>
              <w:keepLines/>
              <w:jc w:val="both"/>
              <w:rPr>
                <w:rFonts w:ascii="Tahoma" w:hAnsi="Tahoma" w:cs="Tahoma"/>
              </w:rPr>
            </w:pPr>
            <w:r w:rsidRPr="00556034">
              <w:rPr>
                <w:rFonts w:ascii="Tahoma" w:hAnsi="Tahoma" w:cs="Tahoma"/>
              </w:rPr>
              <w:t>2</w:t>
            </w:r>
          </w:p>
        </w:tc>
        <w:tc>
          <w:tcPr>
            <w:tcW w:w="5620" w:type="dxa"/>
          </w:tcPr>
          <w:p w14:paraId="549E0B6D" w14:textId="77777777" w:rsidR="00F73BC8" w:rsidRPr="00556034" w:rsidRDefault="00F73BC8" w:rsidP="00467591">
            <w:pPr>
              <w:keepNext/>
              <w:keepLines/>
              <w:jc w:val="both"/>
              <w:rPr>
                <w:rFonts w:ascii="Tahoma" w:hAnsi="Tahoma" w:cs="Tahoma"/>
              </w:rPr>
            </w:pPr>
            <w:r w:rsidRPr="00556034">
              <w:rPr>
                <w:rFonts w:ascii="Tahoma" w:hAnsi="Tahoma" w:cs="Tahoma"/>
                <w:sz w:val="18"/>
                <w:szCs w:val="18"/>
              </w:rPr>
              <w:t>Vlaga v %</w:t>
            </w:r>
          </w:p>
        </w:tc>
        <w:tc>
          <w:tcPr>
            <w:tcW w:w="3021" w:type="dxa"/>
          </w:tcPr>
          <w:p w14:paraId="4E292DC3" w14:textId="77777777" w:rsidR="00F73BC8" w:rsidRPr="00556034" w:rsidRDefault="00CC12EA" w:rsidP="00467591">
            <w:pPr>
              <w:keepNext/>
              <w:keepLines/>
              <w:jc w:val="center"/>
              <w:rPr>
                <w:rFonts w:ascii="Tahoma" w:hAnsi="Tahoma" w:cs="Tahoma"/>
              </w:rPr>
            </w:pPr>
            <w:r w:rsidRPr="00556034">
              <w:rPr>
                <w:rFonts w:ascii="Tahoma" w:hAnsi="Tahoma" w:cs="Tahoma"/>
              </w:rPr>
              <w:t>21,9</w:t>
            </w:r>
          </w:p>
        </w:tc>
      </w:tr>
      <w:tr w:rsidR="00F73BC8" w:rsidRPr="00556034" w14:paraId="6C1DD8AF" w14:textId="77777777" w:rsidTr="00F73BC8">
        <w:tc>
          <w:tcPr>
            <w:tcW w:w="421" w:type="dxa"/>
          </w:tcPr>
          <w:p w14:paraId="1088F9CC" w14:textId="77777777" w:rsidR="00F73BC8" w:rsidRPr="00556034" w:rsidRDefault="00F73BC8" w:rsidP="00467591">
            <w:pPr>
              <w:keepNext/>
              <w:keepLines/>
              <w:jc w:val="both"/>
              <w:rPr>
                <w:rFonts w:ascii="Tahoma" w:hAnsi="Tahoma" w:cs="Tahoma"/>
              </w:rPr>
            </w:pPr>
            <w:r w:rsidRPr="00556034">
              <w:rPr>
                <w:rFonts w:ascii="Tahoma" w:hAnsi="Tahoma" w:cs="Tahoma"/>
              </w:rPr>
              <w:t>3</w:t>
            </w:r>
          </w:p>
        </w:tc>
        <w:tc>
          <w:tcPr>
            <w:tcW w:w="5620" w:type="dxa"/>
          </w:tcPr>
          <w:p w14:paraId="71E3D1F6" w14:textId="77777777" w:rsidR="00F73BC8" w:rsidRPr="00556034" w:rsidRDefault="00F73BC8" w:rsidP="00467591">
            <w:pPr>
              <w:keepNext/>
              <w:keepLines/>
              <w:jc w:val="both"/>
              <w:rPr>
                <w:rFonts w:ascii="Tahoma" w:hAnsi="Tahoma" w:cs="Tahoma"/>
              </w:rPr>
            </w:pPr>
            <w:r w:rsidRPr="00556034">
              <w:rPr>
                <w:rFonts w:ascii="Tahoma" w:hAnsi="Tahoma" w:cs="Tahoma"/>
                <w:sz w:val="18"/>
                <w:szCs w:val="18"/>
              </w:rPr>
              <w:t>Velikost delcev (povprečje)</w:t>
            </w:r>
          </w:p>
        </w:tc>
        <w:tc>
          <w:tcPr>
            <w:tcW w:w="3021" w:type="dxa"/>
          </w:tcPr>
          <w:p w14:paraId="4BFAB5D0" w14:textId="77777777" w:rsidR="00F73BC8" w:rsidRPr="00556034" w:rsidRDefault="001E5D34" w:rsidP="0092776F">
            <w:pPr>
              <w:keepNext/>
              <w:keepLines/>
              <w:jc w:val="center"/>
              <w:rPr>
                <w:rFonts w:ascii="Tahoma" w:hAnsi="Tahoma" w:cs="Tahoma"/>
              </w:rPr>
            </w:pPr>
            <w:r w:rsidRPr="00556034">
              <w:rPr>
                <w:rFonts w:ascii="Tahoma" w:hAnsi="Tahoma" w:cs="Tahoma"/>
                <w:sz w:val="18"/>
                <w:szCs w:val="18"/>
              </w:rPr>
              <w:t>50 % ≤ 250 mm</w:t>
            </w:r>
          </w:p>
        </w:tc>
      </w:tr>
    </w:tbl>
    <w:p w14:paraId="500E8F89" w14:textId="77777777" w:rsidR="00E51BA3" w:rsidRDefault="00E51BA3" w:rsidP="00467591">
      <w:pPr>
        <w:keepNext/>
        <w:keepLines/>
        <w:jc w:val="both"/>
        <w:rPr>
          <w:rFonts w:ascii="Tahoma" w:hAnsi="Tahoma" w:cs="Tahoma"/>
          <w:b/>
        </w:rPr>
      </w:pPr>
      <w:r w:rsidRPr="00556034">
        <w:rPr>
          <w:rFonts w:ascii="Tahoma" w:hAnsi="Tahoma" w:cs="Tahoma"/>
          <w:b/>
        </w:rPr>
        <w:t xml:space="preserve">Podatki </w:t>
      </w:r>
      <w:r w:rsidR="00F73BC8" w:rsidRPr="00556034">
        <w:rPr>
          <w:rFonts w:ascii="Tahoma" w:hAnsi="Tahoma" w:cs="Tahoma"/>
          <w:b/>
        </w:rPr>
        <w:t xml:space="preserve">v zgornji tabeli </w:t>
      </w:r>
      <w:r w:rsidRPr="00556034">
        <w:rPr>
          <w:rFonts w:ascii="Tahoma" w:hAnsi="Tahoma" w:cs="Tahoma"/>
          <w:b/>
        </w:rPr>
        <w:t xml:space="preserve">so informativne narave in </w:t>
      </w:r>
      <w:r w:rsidR="00F73BC8" w:rsidRPr="00556034">
        <w:rPr>
          <w:rFonts w:ascii="Tahoma" w:hAnsi="Tahoma" w:cs="Tahoma"/>
          <w:b/>
        </w:rPr>
        <w:t xml:space="preserve">za naročnika </w:t>
      </w:r>
      <w:r w:rsidRPr="00556034">
        <w:rPr>
          <w:rFonts w:ascii="Tahoma" w:hAnsi="Tahoma" w:cs="Tahoma"/>
          <w:b/>
        </w:rPr>
        <w:t>niso zavezujoči.</w:t>
      </w:r>
    </w:p>
    <w:p w14:paraId="59A54C37" w14:textId="77777777" w:rsidR="00E51BA3" w:rsidRDefault="00E51BA3" w:rsidP="00467591">
      <w:pPr>
        <w:keepNext/>
        <w:keepLines/>
        <w:jc w:val="both"/>
        <w:rPr>
          <w:rFonts w:ascii="Tahoma" w:hAnsi="Tahoma" w:cs="Tahoma"/>
          <w:b/>
        </w:rPr>
      </w:pPr>
    </w:p>
    <w:p w14:paraId="3569C4D4" w14:textId="77777777" w:rsidR="00E51BA3" w:rsidRPr="00B93C06" w:rsidRDefault="00E51BA3" w:rsidP="00467591">
      <w:pPr>
        <w:keepNext/>
        <w:keepLines/>
        <w:jc w:val="both"/>
        <w:rPr>
          <w:rFonts w:ascii="Tahoma" w:hAnsi="Tahoma" w:cs="Tahoma"/>
        </w:rPr>
      </w:pPr>
      <w:r w:rsidRPr="00B93C06">
        <w:rPr>
          <w:rFonts w:ascii="Tahoma" w:hAnsi="Tahoma" w:cs="Tahoma"/>
        </w:rPr>
        <w:t>Naročnik razpisni dokumentaciji prilaga oceno odpadka</w:t>
      </w:r>
      <w:r>
        <w:rPr>
          <w:rFonts w:ascii="Tahoma" w:hAnsi="Tahoma" w:cs="Tahoma"/>
        </w:rPr>
        <w:t>,</w:t>
      </w:r>
      <w:r w:rsidRPr="00B93C06">
        <w:rPr>
          <w:rFonts w:ascii="Tahoma" w:hAnsi="Tahoma" w:cs="Tahoma"/>
        </w:rPr>
        <w:t xml:space="preserve"> in sicer:</w:t>
      </w:r>
    </w:p>
    <w:p w14:paraId="35B0D39B" w14:textId="14091F25" w:rsidR="00581FDA" w:rsidRPr="00367CC6" w:rsidRDefault="001B6A28" w:rsidP="00DD10EC">
      <w:pPr>
        <w:pStyle w:val="Odstavekseznama"/>
        <w:keepNext/>
        <w:keepLines/>
        <w:numPr>
          <w:ilvl w:val="0"/>
          <w:numId w:val="22"/>
        </w:numPr>
        <w:jc w:val="both"/>
        <w:rPr>
          <w:rFonts w:ascii="Tahoma" w:hAnsi="Tahoma" w:cs="Tahoma"/>
          <w:b/>
        </w:rPr>
      </w:pPr>
      <w:r w:rsidRPr="00367CC6">
        <w:rPr>
          <w:rFonts w:ascii="Tahoma" w:hAnsi="Tahoma" w:cs="Tahoma"/>
        </w:rPr>
        <w:t>Ocena odpadka za podjetje JP VOKA SNAGA d.o.o. (v slovenskem</w:t>
      </w:r>
      <w:r w:rsidR="00536386">
        <w:rPr>
          <w:rFonts w:ascii="Tahoma" w:hAnsi="Tahoma" w:cs="Tahoma"/>
        </w:rPr>
        <w:t xml:space="preserve"> in angleškem</w:t>
      </w:r>
      <w:r w:rsidRPr="00367CC6">
        <w:rPr>
          <w:rFonts w:ascii="Tahoma" w:hAnsi="Tahoma" w:cs="Tahoma"/>
        </w:rPr>
        <w:t xml:space="preserve"> jeziku) </w:t>
      </w:r>
    </w:p>
    <w:p w14:paraId="5BB2ABF0" w14:textId="77777777" w:rsidR="00367CC6" w:rsidRPr="00367CC6" w:rsidRDefault="00367CC6" w:rsidP="00367CC6">
      <w:pPr>
        <w:pStyle w:val="Odstavekseznama"/>
        <w:keepNext/>
        <w:keepLines/>
        <w:ind w:left="720"/>
        <w:jc w:val="both"/>
        <w:rPr>
          <w:rFonts w:ascii="Tahoma" w:hAnsi="Tahoma" w:cs="Tahoma"/>
          <w:b/>
        </w:rPr>
      </w:pPr>
    </w:p>
    <w:p w14:paraId="707AECBA" w14:textId="77777777" w:rsidR="00404AFE" w:rsidRPr="00841111" w:rsidRDefault="00BB4F43" w:rsidP="00467591">
      <w:pPr>
        <w:keepNext/>
        <w:keepLines/>
        <w:numPr>
          <w:ilvl w:val="1"/>
          <w:numId w:val="2"/>
        </w:numPr>
        <w:jc w:val="both"/>
        <w:rPr>
          <w:rFonts w:ascii="Tahoma" w:hAnsi="Tahoma" w:cs="Tahoma"/>
          <w:b/>
        </w:rPr>
      </w:pPr>
      <w:r>
        <w:rPr>
          <w:rFonts w:ascii="Tahoma" w:hAnsi="Tahoma" w:cs="Tahoma"/>
          <w:b/>
        </w:rPr>
        <w:t>Obseg storitev</w:t>
      </w:r>
    </w:p>
    <w:p w14:paraId="36D893E8" w14:textId="77777777" w:rsidR="00404AFE" w:rsidRPr="00C8579C" w:rsidRDefault="00404AFE" w:rsidP="00467591">
      <w:pPr>
        <w:keepNext/>
        <w:keepLines/>
        <w:jc w:val="both"/>
        <w:rPr>
          <w:rFonts w:ascii="Tahoma" w:hAnsi="Tahoma" w:cs="Tahoma"/>
        </w:rPr>
      </w:pPr>
    </w:p>
    <w:p w14:paraId="2DAEFA55" w14:textId="77777777" w:rsidR="00BB4F43" w:rsidRDefault="00BB4F43" w:rsidP="00467591">
      <w:pPr>
        <w:keepNext/>
        <w:keepLines/>
        <w:jc w:val="both"/>
        <w:rPr>
          <w:rFonts w:ascii="Tahoma" w:hAnsi="Tahoma" w:cs="Tahoma"/>
          <w:u w:val="single"/>
        </w:rPr>
      </w:pPr>
      <w:r>
        <w:rPr>
          <w:rFonts w:ascii="Tahoma" w:hAnsi="Tahoma" w:cs="Tahoma"/>
        </w:rPr>
        <w:t>Ponudnik (samostojno ali skupaj s partnerji in/ali s podizvajalci)</w:t>
      </w:r>
      <w:r w:rsidRPr="008A7FE3">
        <w:rPr>
          <w:rFonts w:ascii="Tahoma" w:hAnsi="Tahoma" w:cs="Tahoma"/>
          <w:lang w:val="x-none"/>
        </w:rPr>
        <w:t xml:space="preserve"> </w:t>
      </w:r>
      <w:r w:rsidRPr="005D654E">
        <w:rPr>
          <w:rFonts w:ascii="Tahoma" w:hAnsi="Tahoma" w:cs="Tahoma"/>
        </w:rPr>
        <w:t xml:space="preserve">bo moral prevzeti in nadalje obdelati produkt v strukturah, ki nastanejo </w:t>
      </w:r>
      <w:r>
        <w:rPr>
          <w:rFonts w:ascii="Tahoma" w:hAnsi="Tahoma" w:cs="Tahoma"/>
        </w:rPr>
        <w:t>kot</w:t>
      </w:r>
      <w:r w:rsidRPr="005D654E">
        <w:rPr>
          <w:rFonts w:ascii="Tahoma" w:hAnsi="Tahoma" w:cs="Tahoma"/>
        </w:rPr>
        <w:t xml:space="preserve"> </w:t>
      </w:r>
      <w:r>
        <w:rPr>
          <w:rFonts w:ascii="Tahoma" w:hAnsi="Tahoma" w:cs="Tahoma"/>
        </w:rPr>
        <w:t xml:space="preserve">rezultat </w:t>
      </w:r>
      <w:r w:rsidRPr="005D654E">
        <w:rPr>
          <w:rFonts w:ascii="Tahoma" w:hAnsi="Tahoma" w:cs="Tahoma"/>
        </w:rPr>
        <w:t>obdelav</w:t>
      </w:r>
      <w:r>
        <w:rPr>
          <w:rFonts w:ascii="Tahoma" w:hAnsi="Tahoma" w:cs="Tahoma"/>
        </w:rPr>
        <w:t>e</w:t>
      </w:r>
      <w:r w:rsidRPr="005D654E">
        <w:rPr>
          <w:rFonts w:ascii="Tahoma" w:hAnsi="Tahoma" w:cs="Tahoma"/>
        </w:rPr>
        <w:t xml:space="preserve"> MKO v obratu MBO RCERO Ljubljana.</w:t>
      </w:r>
      <w:r>
        <w:rPr>
          <w:rFonts w:ascii="Tahoma" w:hAnsi="Tahoma" w:cs="Tahoma"/>
        </w:rPr>
        <w:t xml:space="preserve"> </w:t>
      </w:r>
      <w:r w:rsidRPr="005D654E">
        <w:rPr>
          <w:rFonts w:ascii="Tahoma" w:hAnsi="Tahoma" w:cs="Tahoma"/>
          <w:u w:val="single"/>
        </w:rPr>
        <w:t>Dejanske</w:t>
      </w:r>
      <w:r>
        <w:rPr>
          <w:rFonts w:ascii="Tahoma" w:hAnsi="Tahoma" w:cs="Tahoma"/>
          <w:u w:val="single"/>
        </w:rPr>
        <w:t xml:space="preserve"> </w:t>
      </w:r>
      <w:r w:rsidRPr="005D654E">
        <w:rPr>
          <w:rFonts w:ascii="Tahoma" w:hAnsi="Tahoma" w:cs="Tahoma"/>
          <w:u w:val="single"/>
        </w:rPr>
        <w:t xml:space="preserve">količine in dinamika prevzema se bodo določale na osnovi </w:t>
      </w:r>
      <w:r>
        <w:rPr>
          <w:rFonts w:ascii="Tahoma" w:hAnsi="Tahoma" w:cs="Tahoma"/>
          <w:u w:val="single"/>
        </w:rPr>
        <w:t xml:space="preserve">sprotnih </w:t>
      </w:r>
      <w:r w:rsidRPr="005D654E">
        <w:rPr>
          <w:rFonts w:ascii="Tahoma" w:hAnsi="Tahoma" w:cs="Tahoma"/>
          <w:u w:val="single"/>
        </w:rPr>
        <w:t xml:space="preserve">potreb naročnika. </w:t>
      </w:r>
      <w:r>
        <w:rPr>
          <w:rFonts w:ascii="Tahoma" w:hAnsi="Tahoma" w:cs="Tahoma"/>
          <w:u w:val="single"/>
        </w:rPr>
        <w:t>Ponudnik</w:t>
      </w:r>
      <w:r w:rsidRPr="004607A5">
        <w:rPr>
          <w:rFonts w:ascii="Tahoma" w:hAnsi="Tahoma" w:cs="Tahoma"/>
          <w:u w:val="single"/>
        </w:rPr>
        <w:t xml:space="preserve"> </w:t>
      </w:r>
      <w:r w:rsidRPr="005D654E">
        <w:rPr>
          <w:rFonts w:ascii="Tahoma" w:hAnsi="Tahoma" w:cs="Tahoma"/>
          <w:u w:val="single"/>
        </w:rPr>
        <w:t xml:space="preserve">ne bo mogel uveljavljati odškodnine zaradi morebitnega </w:t>
      </w:r>
      <w:r>
        <w:rPr>
          <w:rFonts w:ascii="Tahoma" w:hAnsi="Tahoma" w:cs="Tahoma"/>
          <w:u w:val="single"/>
        </w:rPr>
        <w:t>odstopanja</w:t>
      </w:r>
      <w:r w:rsidRPr="005D654E">
        <w:rPr>
          <w:rFonts w:ascii="Tahoma" w:hAnsi="Tahoma" w:cs="Tahoma"/>
          <w:u w:val="single"/>
        </w:rPr>
        <w:t xml:space="preserve"> količin. </w:t>
      </w:r>
    </w:p>
    <w:p w14:paraId="2CC65A8F" w14:textId="77777777" w:rsidR="000A3EF9" w:rsidRDefault="000A3EF9" w:rsidP="00467591">
      <w:pPr>
        <w:keepNext/>
        <w:keepLines/>
        <w:jc w:val="both"/>
        <w:rPr>
          <w:rFonts w:ascii="Tahoma" w:hAnsi="Tahoma" w:cs="Tahoma"/>
          <w:u w:val="single"/>
        </w:rPr>
      </w:pPr>
    </w:p>
    <w:p w14:paraId="508CE4F5" w14:textId="77777777" w:rsidR="00BB4F43" w:rsidRDefault="00BB4F43" w:rsidP="00467591">
      <w:pPr>
        <w:keepNext/>
        <w:keepLines/>
        <w:jc w:val="both"/>
        <w:rPr>
          <w:rFonts w:ascii="Tahoma" w:hAnsi="Tahoma" w:cs="Tahoma"/>
        </w:rPr>
      </w:pPr>
      <w:r>
        <w:rPr>
          <w:rFonts w:ascii="Tahoma" w:hAnsi="Tahoma" w:cs="Tahoma"/>
        </w:rPr>
        <w:t>S</w:t>
      </w:r>
      <w:r w:rsidRPr="005D654E">
        <w:rPr>
          <w:rFonts w:ascii="Tahoma" w:hAnsi="Tahoma" w:cs="Tahoma"/>
        </w:rPr>
        <w:t>toritve je potrebno opravlj</w:t>
      </w:r>
      <w:r>
        <w:rPr>
          <w:rFonts w:ascii="Tahoma" w:hAnsi="Tahoma" w:cs="Tahoma"/>
        </w:rPr>
        <w:t>ati na način, kot ga predpisuje zakonodaja Republike Slovenije</w:t>
      </w:r>
      <w:r w:rsidRPr="005D654E">
        <w:rPr>
          <w:rFonts w:ascii="Tahoma" w:hAnsi="Tahoma" w:cs="Tahoma"/>
        </w:rPr>
        <w:t xml:space="preserve"> in v primeru </w:t>
      </w:r>
      <w:r>
        <w:rPr>
          <w:rFonts w:ascii="Tahoma" w:hAnsi="Tahoma" w:cs="Tahoma"/>
        </w:rPr>
        <w:t>čez</w:t>
      </w:r>
      <w:r w:rsidRPr="005D654E">
        <w:rPr>
          <w:rFonts w:ascii="Tahoma" w:hAnsi="Tahoma" w:cs="Tahoma"/>
        </w:rPr>
        <w:t>mejnega pošiljanja odpadkov tudi tuja zakonodaja. Ponudnik</w:t>
      </w:r>
      <w:r>
        <w:rPr>
          <w:rFonts w:ascii="Tahoma" w:hAnsi="Tahoma" w:cs="Tahoma"/>
        </w:rPr>
        <w:t xml:space="preserve"> (samostojno ali skupaj s partnerji in/ali skupaj s podizvajalci)</w:t>
      </w:r>
      <w:r w:rsidRPr="005D654E">
        <w:rPr>
          <w:rFonts w:ascii="Tahoma" w:hAnsi="Tahoma" w:cs="Tahoma"/>
        </w:rPr>
        <w:t xml:space="preserve"> mora zagotoviti vodenje potrebne dokumentacije in v mesecu odvoza </w:t>
      </w:r>
      <w:r w:rsidR="00D740F9">
        <w:rPr>
          <w:rFonts w:ascii="Tahoma" w:hAnsi="Tahoma" w:cs="Tahoma"/>
        </w:rPr>
        <w:t>produktov</w:t>
      </w:r>
      <w:r w:rsidRPr="005D654E">
        <w:rPr>
          <w:rFonts w:ascii="Tahoma" w:hAnsi="Tahoma" w:cs="Tahoma"/>
        </w:rPr>
        <w:t xml:space="preserve"> potrditi elektronske evidenčne liste oz. dostaviti naročniku potrjene </w:t>
      </w:r>
      <w:r>
        <w:rPr>
          <w:rFonts w:ascii="Tahoma" w:hAnsi="Tahoma" w:cs="Tahoma"/>
        </w:rPr>
        <w:t>t</w:t>
      </w:r>
      <w:r w:rsidRPr="005D654E">
        <w:rPr>
          <w:rFonts w:ascii="Tahoma" w:hAnsi="Tahoma" w:cs="Tahoma"/>
        </w:rPr>
        <w:t xml:space="preserve">ransportne dokumente za </w:t>
      </w:r>
      <w:r>
        <w:rPr>
          <w:rFonts w:ascii="Tahoma" w:hAnsi="Tahoma" w:cs="Tahoma"/>
        </w:rPr>
        <w:t xml:space="preserve">čezmejne </w:t>
      </w:r>
      <w:r w:rsidRPr="005D654E">
        <w:rPr>
          <w:rFonts w:ascii="Tahoma" w:hAnsi="Tahoma" w:cs="Tahoma"/>
        </w:rPr>
        <w:t xml:space="preserve">prehode pošiljk </w:t>
      </w:r>
      <w:r w:rsidR="00D740F9">
        <w:rPr>
          <w:rFonts w:ascii="Tahoma" w:hAnsi="Tahoma" w:cs="Tahoma"/>
        </w:rPr>
        <w:t>produktov</w:t>
      </w:r>
      <w:r w:rsidRPr="005D654E">
        <w:rPr>
          <w:rFonts w:ascii="Tahoma" w:hAnsi="Tahoma" w:cs="Tahoma"/>
        </w:rPr>
        <w:t xml:space="preserve"> za vsak</w:t>
      </w:r>
      <w:r>
        <w:rPr>
          <w:rFonts w:ascii="Tahoma" w:hAnsi="Tahoma" w:cs="Tahoma"/>
        </w:rPr>
        <w:t>o pošiljko</w:t>
      </w:r>
      <w:r w:rsidRPr="005D654E">
        <w:rPr>
          <w:rFonts w:ascii="Tahoma" w:hAnsi="Tahoma" w:cs="Tahoma"/>
        </w:rPr>
        <w:t xml:space="preserve"> odpadkov preko meje Republike Slovenije</w:t>
      </w:r>
      <w:r>
        <w:rPr>
          <w:rFonts w:ascii="Tahoma" w:hAnsi="Tahoma" w:cs="Tahoma"/>
        </w:rPr>
        <w:t xml:space="preserve"> posebej</w:t>
      </w:r>
      <w:r w:rsidRPr="005D654E">
        <w:rPr>
          <w:rFonts w:ascii="Tahoma" w:hAnsi="Tahoma" w:cs="Tahoma"/>
        </w:rPr>
        <w:t>.</w:t>
      </w:r>
    </w:p>
    <w:p w14:paraId="48387002" w14:textId="77777777" w:rsidR="001B6A28" w:rsidRPr="00C8579C" w:rsidRDefault="001B6A28" w:rsidP="00467591">
      <w:pPr>
        <w:keepNext/>
        <w:keepLines/>
        <w:jc w:val="both"/>
        <w:rPr>
          <w:rFonts w:ascii="Tahoma" w:hAnsi="Tahoma" w:cs="Tahoma"/>
        </w:rPr>
      </w:pPr>
    </w:p>
    <w:p w14:paraId="382DD0DF" w14:textId="77777777" w:rsidR="00000C09" w:rsidRPr="00841111" w:rsidRDefault="00BB4F43" w:rsidP="00467591">
      <w:pPr>
        <w:keepNext/>
        <w:keepLines/>
        <w:numPr>
          <w:ilvl w:val="1"/>
          <w:numId w:val="2"/>
        </w:numPr>
        <w:jc w:val="both"/>
        <w:rPr>
          <w:rFonts w:ascii="Tahoma" w:hAnsi="Tahoma" w:cs="Tahoma"/>
          <w:b/>
        </w:rPr>
      </w:pPr>
      <w:r>
        <w:rPr>
          <w:rFonts w:ascii="Tahoma" w:hAnsi="Tahoma" w:cs="Tahoma"/>
          <w:b/>
        </w:rPr>
        <w:t>Začetek odvoza produkta</w:t>
      </w:r>
    </w:p>
    <w:p w14:paraId="50B2D42D" w14:textId="77777777" w:rsidR="00000C09" w:rsidRDefault="00000C09" w:rsidP="00467591">
      <w:pPr>
        <w:keepNext/>
        <w:keepLines/>
        <w:jc w:val="both"/>
        <w:rPr>
          <w:rFonts w:ascii="Tahoma" w:hAnsi="Tahoma" w:cs="Tahoma"/>
        </w:rPr>
      </w:pPr>
    </w:p>
    <w:p w14:paraId="7782A207" w14:textId="77777777" w:rsidR="00BB4F43" w:rsidRDefault="000022D0" w:rsidP="00467591">
      <w:pPr>
        <w:pStyle w:val="Pripombabesedilo"/>
        <w:keepNext/>
        <w:keepLines/>
        <w:jc w:val="both"/>
        <w:rPr>
          <w:rFonts w:ascii="Tahoma" w:hAnsi="Tahoma" w:cs="Tahoma"/>
          <w:bCs/>
          <w:lang w:val="sl-SI"/>
        </w:rPr>
      </w:pPr>
      <w:r w:rsidRPr="0045383F">
        <w:rPr>
          <w:rFonts w:ascii="Tahoma" w:hAnsi="Tahoma" w:cs="Tahoma"/>
          <w:bCs/>
          <w:lang w:val="sl-SI"/>
        </w:rPr>
        <w:t>Ponudnik mora biti za prvi prevzem in nadaljnjo obdelavo produkta, ki dnevno nastaja v obratu MBO RCERO Ljubljana, pripravljen najkasneje v osmih (8) dneh od podpisa okvirnega sporazuma s strani obeh strank okvirnega sporazuma.</w:t>
      </w:r>
    </w:p>
    <w:p w14:paraId="698EE505" w14:textId="77777777" w:rsidR="001E0C11" w:rsidRPr="000022D0" w:rsidRDefault="001E0C11" w:rsidP="00467591">
      <w:pPr>
        <w:pStyle w:val="Pripombabesedilo"/>
        <w:keepNext/>
        <w:keepLines/>
        <w:jc w:val="both"/>
        <w:rPr>
          <w:rFonts w:ascii="Tahoma" w:hAnsi="Tahoma" w:cs="Tahoma"/>
        </w:rPr>
      </w:pPr>
    </w:p>
    <w:p w14:paraId="29F4E209" w14:textId="77777777" w:rsidR="00BB4F43" w:rsidRDefault="00BB4F43" w:rsidP="00467591">
      <w:pPr>
        <w:pStyle w:val="Telobesedila211"/>
        <w:keepNext/>
        <w:keepLines/>
        <w:suppressAutoHyphens w:val="0"/>
        <w:rPr>
          <w:rFonts w:ascii="Tahoma" w:hAnsi="Tahoma" w:cs="Tahoma"/>
          <w:sz w:val="20"/>
          <w:szCs w:val="20"/>
        </w:rPr>
      </w:pPr>
      <w:r w:rsidRPr="00B25896">
        <w:rPr>
          <w:rFonts w:ascii="Tahoma" w:hAnsi="Tahoma" w:cs="Tahoma"/>
          <w:sz w:val="20"/>
          <w:szCs w:val="20"/>
        </w:rPr>
        <w:t xml:space="preserve">Naročnik bo v primeru začasne zaustavitve obdelave MKO (npr. zaradi tehničnih težav, ipd.) in s tem zaustavljenega </w:t>
      </w:r>
      <w:r>
        <w:rPr>
          <w:rFonts w:ascii="Tahoma" w:hAnsi="Tahoma" w:cs="Tahoma"/>
          <w:sz w:val="20"/>
          <w:szCs w:val="20"/>
        </w:rPr>
        <w:t>prevzema</w:t>
      </w:r>
      <w:r w:rsidRPr="00B25896">
        <w:rPr>
          <w:rFonts w:ascii="Tahoma" w:hAnsi="Tahoma" w:cs="Tahoma"/>
          <w:sz w:val="20"/>
          <w:szCs w:val="20"/>
        </w:rPr>
        <w:t xml:space="preserve"> produkt</w:t>
      </w:r>
      <w:r>
        <w:rPr>
          <w:rFonts w:ascii="Tahoma" w:hAnsi="Tahoma" w:cs="Tahoma"/>
          <w:sz w:val="20"/>
          <w:szCs w:val="20"/>
        </w:rPr>
        <w:t>a</w:t>
      </w:r>
      <w:r w:rsidRPr="00B25896">
        <w:rPr>
          <w:rFonts w:ascii="Tahoma" w:hAnsi="Tahoma" w:cs="Tahoma"/>
          <w:sz w:val="20"/>
          <w:szCs w:val="20"/>
        </w:rPr>
        <w:t xml:space="preserve"> o tem izbranega ponudnika obvestil takoj, oziroma najkasneje na dan, ko bo do zaustavitve prišlo.</w:t>
      </w:r>
      <w:r>
        <w:rPr>
          <w:rFonts w:ascii="Tahoma" w:hAnsi="Tahoma" w:cs="Tahoma"/>
          <w:sz w:val="20"/>
          <w:szCs w:val="20"/>
        </w:rPr>
        <w:t xml:space="preserve"> </w:t>
      </w:r>
    </w:p>
    <w:p w14:paraId="3290385B" w14:textId="77777777" w:rsidR="00245293" w:rsidRDefault="00245293" w:rsidP="00467591">
      <w:pPr>
        <w:keepNext/>
        <w:keepLines/>
        <w:jc w:val="both"/>
        <w:rPr>
          <w:rFonts w:ascii="Tahoma" w:hAnsi="Tahoma" w:cs="Tahoma"/>
        </w:rPr>
      </w:pPr>
    </w:p>
    <w:p w14:paraId="61CEC0AA" w14:textId="77777777" w:rsidR="00BB4F43" w:rsidRDefault="00BB4F43" w:rsidP="00467591">
      <w:pPr>
        <w:keepNext/>
        <w:keepLines/>
        <w:numPr>
          <w:ilvl w:val="1"/>
          <w:numId w:val="2"/>
        </w:numPr>
        <w:jc w:val="both"/>
        <w:rPr>
          <w:rFonts w:ascii="Tahoma" w:hAnsi="Tahoma" w:cs="Tahoma"/>
          <w:b/>
        </w:rPr>
      </w:pPr>
      <w:r>
        <w:rPr>
          <w:rFonts w:ascii="Tahoma" w:hAnsi="Tahoma" w:cs="Tahoma"/>
          <w:b/>
        </w:rPr>
        <w:t>Način in čas prevzema</w:t>
      </w:r>
    </w:p>
    <w:p w14:paraId="53C23025" w14:textId="77777777" w:rsidR="00BB4F43" w:rsidRDefault="00BB4F43" w:rsidP="00467591">
      <w:pPr>
        <w:keepNext/>
        <w:keepLines/>
        <w:jc w:val="both"/>
        <w:rPr>
          <w:rFonts w:ascii="Tahoma" w:hAnsi="Tahoma" w:cs="Tahoma"/>
          <w:b/>
        </w:rPr>
      </w:pPr>
    </w:p>
    <w:p w14:paraId="5BBDD4FB" w14:textId="77777777" w:rsidR="00BB4F43" w:rsidRDefault="00BB4F43" w:rsidP="00467591">
      <w:pPr>
        <w:keepNext/>
        <w:keepLines/>
        <w:jc w:val="both"/>
        <w:rPr>
          <w:rFonts w:ascii="Tahoma" w:hAnsi="Tahoma" w:cs="Tahoma"/>
        </w:rPr>
      </w:pPr>
      <w:r w:rsidRPr="005D654E">
        <w:rPr>
          <w:rFonts w:ascii="Tahoma" w:hAnsi="Tahoma" w:cs="Tahoma"/>
        </w:rPr>
        <w:t xml:space="preserve">Vozila, s katerimi se bo odvažal produkt, se bodo morala pred prihodom in odhodom z lokacije </w:t>
      </w:r>
      <w:r>
        <w:rPr>
          <w:rFonts w:ascii="Tahoma" w:hAnsi="Tahoma" w:cs="Tahoma"/>
        </w:rPr>
        <w:t xml:space="preserve">RCERO Ljubljana </w:t>
      </w:r>
      <w:r w:rsidRPr="005D654E">
        <w:rPr>
          <w:rFonts w:ascii="Tahoma" w:hAnsi="Tahoma" w:cs="Tahoma"/>
        </w:rPr>
        <w:t>peljati preko uradno umerjene tehtnice na lokaciji RCERO Ljubljana. Osnova za obračun in vodenje evidenc je neto masa produkt</w:t>
      </w:r>
      <w:r>
        <w:rPr>
          <w:rFonts w:ascii="Tahoma" w:hAnsi="Tahoma" w:cs="Tahoma"/>
        </w:rPr>
        <w:t>a</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1CA07D59" w14:textId="77777777" w:rsidR="00BB4F43" w:rsidRPr="005D654E" w:rsidRDefault="00BB4F43" w:rsidP="00467591">
      <w:pPr>
        <w:keepNext/>
        <w:keepLines/>
        <w:jc w:val="both"/>
        <w:rPr>
          <w:rFonts w:ascii="Tahoma" w:hAnsi="Tahoma" w:cs="Tahoma"/>
        </w:rPr>
      </w:pPr>
    </w:p>
    <w:p w14:paraId="53F582D7" w14:textId="77777777" w:rsidR="00BB4F43" w:rsidRPr="005D654E" w:rsidRDefault="00BB4F43" w:rsidP="00467591">
      <w:pPr>
        <w:keepNext/>
        <w:keepLines/>
        <w:jc w:val="both"/>
        <w:rPr>
          <w:rFonts w:ascii="Tahoma" w:hAnsi="Tahoma" w:cs="Tahoma"/>
        </w:rPr>
      </w:pPr>
      <w:r w:rsidRPr="005D654E">
        <w:rPr>
          <w:rFonts w:ascii="Tahoma" w:hAnsi="Tahoma" w:cs="Tahoma"/>
        </w:rPr>
        <w:t>Za prevzem in odvoz produkt</w:t>
      </w:r>
      <w:r>
        <w:rPr>
          <w:rFonts w:ascii="Tahoma" w:hAnsi="Tahoma" w:cs="Tahoma"/>
        </w:rPr>
        <w:t>a</w:t>
      </w:r>
      <w:r w:rsidRPr="005D654E">
        <w:rPr>
          <w:rFonts w:ascii="Tahoma" w:hAnsi="Tahoma" w:cs="Tahoma"/>
        </w:rPr>
        <w:t xml:space="preserve"> bo zadolžen </w:t>
      </w:r>
      <w:r w:rsidRPr="00162521">
        <w:rPr>
          <w:rFonts w:ascii="Tahoma" w:hAnsi="Tahoma" w:cs="Tahoma"/>
        </w:rPr>
        <w:t>izbran</w:t>
      </w:r>
      <w:r w:rsidR="001302B5">
        <w:rPr>
          <w:rFonts w:ascii="Tahoma" w:hAnsi="Tahoma" w:cs="Tahoma"/>
        </w:rPr>
        <w:t xml:space="preserve"> </w:t>
      </w:r>
      <w:r w:rsidRPr="00162521">
        <w:rPr>
          <w:rFonts w:ascii="Tahoma" w:hAnsi="Tahoma" w:cs="Tahoma"/>
        </w:rPr>
        <w:t>ponudnik</w:t>
      </w:r>
      <w:r w:rsidRPr="005D654E">
        <w:rPr>
          <w:rFonts w:ascii="Tahoma" w:hAnsi="Tahoma" w:cs="Tahoma"/>
        </w:rPr>
        <w:t xml:space="preserve">, ki bo moral pri izvajanju storitve upoštevati veljavna navodila in pogoje na lokaciji RCERO Ljubljana, </w:t>
      </w:r>
      <w:r>
        <w:rPr>
          <w:rFonts w:ascii="Tahoma" w:hAnsi="Tahoma" w:cs="Tahoma"/>
        </w:rPr>
        <w:t xml:space="preserve">s katerimi </w:t>
      </w:r>
      <w:r w:rsidR="001302B5">
        <w:rPr>
          <w:rFonts w:ascii="Tahoma" w:hAnsi="Tahoma" w:cs="Tahoma"/>
        </w:rPr>
        <w:t xml:space="preserve">ga </w:t>
      </w:r>
      <w:r>
        <w:rPr>
          <w:rFonts w:ascii="Tahoma" w:hAnsi="Tahoma" w:cs="Tahoma"/>
        </w:rPr>
        <w:t xml:space="preserve">bo naročnik seznanil pred pričetkom izvajanja storitev po okvirnem sporazumu in po potrebi tudi tekom veljavnosti </w:t>
      </w:r>
      <w:r w:rsidR="00122B0C">
        <w:rPr>
          <w:rFonts w:ascii="Tahoma" w:hAnsi="Tahoma" w:cs="Tahoma"/>
        </w:rPr>
        <w:t xml:space="preserve">okvirnega </w:t>
      </w:r>
      <w:r>
        <w:rPr>
          <w:rFonts w:ascii="Tahoma" w:hAnsi="Tahoma" w:cs="Tahoma"/>
        </w:rPr>
        <w:t xml:space="preserve">sporazuma. </w:t>
      </w:r>
    </w:p>
    <w:p w14:paraId="0CA96533" w14:textId="77777777" w:rsidR="00BB4F43" w:rsidRPr="005D654E" w:rsidRDefault="00BB4F43" w:rsidP="00467591">
      <w:pPr>
        <w:keepNext/>
        <w:keepLines/>
        <w:jc w:val="both"/>
        <w:rPr>
          <w:rFonts w:ascii="Tahoma" w:hAnsi="Tahoma" w:cs="Tahoma"/>
        </w:rPr>
      </w:pPr>
    </w:p>
    <w:p w14:paraId="599C0900" w14:textId="77777777" w:rsidR="00BB4F43" w:rsidRDefault="00BB4F43" w:rsidP="00467591">
      <w:pPr>
        <w:keepNext/>
        <w:keepLines/>
        <w:jc w:val="both"/>
        <w:rPr>
          <w:rFonts w:ascii="Tahoma" w:hAnsi="Tahoma" w:cs="Tahoma"/>
        </w:rPr>
      </w:pPr>
      <w:r w:rsidRPr="005D654E">
        <w:rPr>
          <w:rFonts w:ascii="Tahoma" w:hAnsi="Tahoma" w:cs="Tahoma"/>
        </w:rPr>
        <w:t>Nakladanje</w:t>
      </w:r>
      <w:r>
        <w:rPr>
          <w:rFonts w:ascii="Tahoma" w:hAnsi="Tahoma" w:cs="Tahoma"/>
        </w:rPr>
        <w:t xml:space="preserve"> produkta</w:t>
      </w:r>
      <w:r w:rsidRPr="005D654E">
        <w:rPr>
          <w:rFonts w:ascii="Tahoma" w:hAnsi="Tahoma" w:cs="Tahoma"/>
        </w:rPr>
        <w:t xml:space="preserve"> in izdajo tehtalnih listov bo zagotovil naročnik.</w:t>
      </w:r>
      <w:r>
        <w:rPr>
          <w:rFonts w:ascii="Tahoma" w:hAnsi="Tahoma" w:cs="Tahoma"/>
        </w:rPr>
        <w:t xml:space="preserve"> P</w:t>
      </w:r>
      <w:r w:rsidRPr="005D654E">
        <w:rPr>
          <w:rFonts w:ascii="Tahoma" w:hAnsi="Tahoma" w:cs="Tahoma"/>
        </w:rPr>
        <w:t>rodukt se prevzema na oddajnih mestih v obratu MBO RCERO Ljubljana, vsak delovni dan</w:t>
      </w:r>
      <w:r>
        <w:rPr>
          <w:rFonts w:ascii="Tahoma" w:hAnsi="Tahoma" w:cs="Tahoma"/>
        </w:rPr>
        <w:t>,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Pr>
          <w:rFonts w:ascii="Tahoma" w:hAnsi="Tahoma" w:cs="Tahoma"/>
        </w:rPr>
        <w:t>.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w:t>
      </w:r>
      <w:r w:rsidR="00AC4341">
        <w:rPr>
          <w:rFonts w:ascii="Tahoma" w:hAnsi="Tahoma" w:cs="Tahoma"/>
        </w:rPr>
        <w:t>17</w:t>
      </w:r>
      <w:r w:rsidRPr="005D654E">
        <w:rPr>
          <w:rFonts w:ascii="Tahoma" w:hAnsi="Tahoma" w:cs="Tahoma"/>
        </w:rPr>
        <w:t>.</w:t>
      </w:r>
      <w:r w:rsidR="00AC4341">
        <w:rPr>
          <w:rFonts w:ascii="Tahoma" w:hAnsi="Tahoma" w:cs="Tahoma"/>
        </w:rPr>
        <w:t>15</w:t>
      </w:r>
      <w:r w:rsidRPr="005D654E">
        <w:rPr>
          <w:rFonts w:ascii="Tahoma" w:hAnsi="Tahoma" w:cs="Tahoma"/>
        </w:rPr>
        <w:t xml:space="preserve">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20BC5BA9" w14:textId="77777777" w:rsidR="00BB4F43" w:rsidRDefault="00BB4F43" w:rsidP="00467591">
      <w:pPr>
        <w:keepNext/>
        <w:keepLines/>
        <w:jc w:val="both"/>
        <w:rPr>
          <w:rFonts w:ascii="Tahoma" w:hAnsi="Tahoma" w:cs="Tahoma"/>
          <w:b/>
        </w:rPr>
      </w:pPr>
    </w:p>
    <w:p w14:paraId="7515309E" w14:textId="77777777" w:rsidR="00E937B2" w:rsidRPr="00841111" w:rsidRDefault="00E937B2" w:rsidP="00467591">
      <w:pPr>
        <w:keepNext/>
        <w:keepLines/>
        <w:numPr>
          <w:ilvl w:val="1"/>
          <w:numId w:val="2"/>
        </w:numPr>
        <w:jc w:val="both"/>
        <w:rPr>
          <w:rFonts w:ascii="Tahoma" w:hAnsi="Tahoma" w:cs="Tahoma"/>
          <w:b/>
        </w:rPr>
      </w:pPr>
      <w:r w:rsidRPr="00841111">
        <w:rPr>
          <w:rFonts w:ascii="Tahoma" w:hAnsi="Tahoma" w:cs="Tahoma"/>
          <w:b/>
        </w:rPr>
        <w:t>Zagotavljanje varnosti in zdravja pri delu</w:t>
      </w:r>
    </w:p>
    <w:p w14:paraId="48F70F84" w14:textId="77777777" w:rsidR="00E937B2" w:rsidRPr="00C8579C" w:rsidRDefault="00E937B2" w:rsidP="00467591">
      <w:pPr>
        <w:keepNext/>
        <w:keepLines/>
        <w:jc w:val="both"/>
        <w:rPr>
          <w:rFonts w:ascii="Tahoma" w:hAnsi="Tahoma" w:cs="Tahoma"/>
        </w:rPr>
      </w:pPr>
    </w:p>
    <w:p w14:paraId="491B0701" w14:textId="77777777" w:rsidR="00E937B2" w:rsidRDefault="00E937B2" w:rsidP="00467591">
      <w:pPr>
        <w:keepNext/>
        <w:keepLines/>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(Ur. l. RS, št.</w:t>
      </w:r>
      <w:r w:rsidR="00CC7C3C">
        <w:rPr>
          <w:rFonts w:ascii="Tahoma" w:hAnsi="Tahoma" w:cs="Tahoma"/>
        </w:rPr>
        <w:t xml:space="preserve"> 83/05</w:t>
      </w:r>
      <w:r w:rsidR="00B25DEB" w:rsidRPr="00B25DEB">
        <w:rPr>
          <w:rFonts w:ascii="Tahoma" w:hAnsi="Tahoma" w:cs="Tahoma"/>
          <w:bCs/>
        </w:rPr>
        <w:t xml:space="preserve"> in </w:t>
      </w:r>
      <w:r w:rsidR="00CC7C3C">
        <w:rPr>
          <w:rFonts w:ascii="Tahoma" w:hAnsi="Tahoma" w:cs="Tahoma"/>
          <w:bCs/>
        </w:rPr>
        <w:t>43/11</w:t>
      </w:r>
      <w:r w:rsidR="00B25DEB" w:rsidRPr="00B25DEB">
        <w:rPr>
          <w:rFonts w:ascii="Tahoma" w:hAnsi="Tahoma" w:cs="Tahoma"/>
          <w:bCs/>
        </w:rPr>
        <w:t xml:space="preserve"> – ZVZD-1</w:t>
      </w:r>
      <w:r w:rsidRPr="00C8579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2CE89937" w14:textId="77777777" w:rsidR="00581FDA" w:rsidRPr="00C8579C" w:rsidRDefault="00581FDA" w:rsidP="00467591">
      <w:pPr>
        <w:keepNext/>
        <w:keepLines/>
        <w:jc w:val="both"/>
        <w:rPr>
          <w:rFonts w:ascii="Tahoma" w:hAnsi="Tahoma" w:cs="Tahoma"/>
        </w:rPr>
      </w:pPr>
    </w:p>
    <w:p w14:paraId="724AA360" w14:textId="77777777" w:rsidR="00404AFE" w:rsidRPr="00841111" w:rsidRDefault="00F5309D" w:rsidP="00467591">
      <w:pPr>
        <w:keepNext/>
        <w:keepLines/>
        <w:numPr>
          <w:ilvl w:val="1"/>
          <w:numId w:val="2"/>
        </w:numPr>
        <w:jc w:val="both"/>
        <w:rPr>
          <w:rFonts w:ascii="Tahoma" w:hAnsi="Tahoma" w:cs="Tahoma"/>
          <w:b/>
        </w:rPr>
      </w:pPr>
      <w:r w:rsidRPr="00F5309D">
        <w:rPr>
          <w:rFonts w:ascii="Tahoma" w:hAnsi="Tahoma" w:cs="Tahoma"/>
          <w:b/>
        </w:rPr>
        <w:t>Ogled produkta na lokaciji naročnika</w:t>
      </w:r>
    </w:p>
    <w:p w14:paraId="346A9642" w14:textId="77777777" w:rsidR="001360A5" w:rsidRPr="00C8579C" w:rsidRDefault="001360A5" w:rsidP="00467591">
      <w:pPr>
        <w:keepNext/>
        <w:keepLines/>
        <w:jc w:val="both"/>
        <w:rPr>
          <w:rFonts w:ascii="Tahoma" w:hAnsi="Tahoma" w:cs="Tahoma"/>
        </w:rPr>
      </w:pPr>
    </w:p>
    <w:p w14:paraId="78132988" w14:textId="77777777" w:rsidR="002A0B40" w:rsidRDefault="00CD5A2B" w:rsidP="00467591">
      <w:pPr>
        <w:keepNext/>
        <w:keepLines/>
        <w:jc w:val="both"/>
        <w:rPr>
          <w:rFonts w:ascii="Tahoma" w:hAnsi="Tahoma" w:cs="Tahoma"/>
        </w:rPr>
      </w:pPr>
      <w:r w:rsidRPr="00C8579C">
        <w:rPr>
          <w:rFonts w:ascii="Tahoma" w:hAnsi="Tahoma" w:cs="Tahoma"/>
        </w:rPr>
        <w:lastRenderedPageBreak/>
        <w:t xml:space="preserve">Neodvisno od podatkov, ki so vsebovani v razpisni dokumentaciji, lahko </w:t>
      </w:r>
      <w:r w:rsidR="00540BFA" w:rsidRPr="00C8579C">
        <w:rPr>
          <w:rFonts w:ascii="Tahoma" w:hAnsi="Tahoma" w:cs="Tahoma"/>
        </w:rPr>
        <w:t>zainteresirani ponudniki</w:t>
      </w:r>
      <w:r w:rsidR="004607A5" w:rsidRPr="00C8579C">
        <w:rPr>
          <w:rFonts w:ascii="Tahoma" w:hAnsi="Tahoma" w:cs="Tahoma"/>
        </w:rPr>
        <w:t xml:space="preserve"> </w:t>
      </w:r>
      <w:r w:rsidRPr="00C8579C">
        <w:rPr>
          <w:rFonts w:ascii="Tahoma" w:hAnsi="Tahoma" w:cs="Tahoma"/>
        </w:rPr>
        <w:t>pred oddajo ponudbe pridobi</w:t>
      </w:r>
      <w:r w:rsidR="00540BFA" w:rsidRPr="00C8579C">
        <w:rPr>
          <w:rFonts w:ascii="Tahoma" w:hAnsi="Tahoma" w:cs="Tahoma"/>
        </w:rPr>
        <w:t>jo</w:t>
      </w:r>
      <w:r w:rsidRPr="00C8579C">
        <w:rPr>
          <w:rFonts w:ascii="Tahoma" w:hAnsi="Tahoma" w:cs="Tahoma"/>
        </w:rPr>
        <w:t xml:space="preserve"> morebitne </w:t>
      </w:r>
      <w:r w:rsidR="00205398" w:rsidRPr="00C8579C">
        <w:rPr>
          <w:rFonts w:ascii="Tahoma" w:hAnsi="Tahoma" w:cs="Tahoma"/>
        </w:rPr>
        <w:t>druge</w:t>
      </w:r>
      <w:r w:rsidRPr="00C8579C">
        <w:rPr>
          <w:rFonts w:ascii="Tahoma" w:hAnsi="Tahoma" w:cs="Tahoma"/>
        </w:rPr>
        <w:t xml:space="preserve"> podatke, ki se nanašajo na izvedbo </w:t>
      </w:r>
      <w:r w:rsidR="00540BFA" w:rsidRPr="00C8579C">
        <w:rPr>
          <w:rFonts w:ascii="Tahoma" w:hAnsi="Tahoma" w:cs="Tahoma"/>
        </w:rPr>
        <w:t xml:space="preserve">storitev </w:t>
      </w:r>
      <w:r w:rsidRPr="00C8579C">
        <w:rPr>
          <w:rFonts w:ascii="Tahoma" w:hAnsi="Tahoma" w:cs="Tahoma"/>
        </w:rPr>
        <w:t>po tej razpisni dokumentaciji in ki lahko vplivajo na ponudnikovo ceno ali ponudnikove obveznosti in izvedbene zmogljivosti ter se seznani z dejanskimi razmerami v obratu MBO RCERO Ljubljana.</w:t>
      </w:r>
    </w:p>
    <w:p w14:paraId="122D3228" w14:textId="77777777" w:rsidR="00CD5A2B" w:rsidRPr="00C8579C" w:rsidRDefault="00CD5A2B" w:rsidP="00467591">
      <w:pPr>
        <w:keepNext/>
        <w:keepLines/>
        <w:jc w:val="both"/>
        <w:rPr>
          <w:rFonts w:ascii="Tahoma" w:hAnsi="Tahoma" w:cs="Tahoma"/>
        </w:rPr>
      </w:pPr>
      <w:r w:rsidRPr="00C8579C">
        <w:rPr>
          <w:rFonts w:ascii="Tahoma" w:hAnsi="Tahoma" w:cs="Tahoma"/>
        </w:rPr>
        <w:t xml:space="preserve"> </w:t>
      </w:r>
    </w:p>
    <w:p w14:paraId="6AE9E3CC" w14:textId="77777777" w:rsidR="00CD5A2B" w:rsidRPr="00C8579C" w:rsidRDefault="00F5309D" w:rsidP="00467591">
      <w:pPr>
        <w:keepNext/>
        <w:keepLines/>
        <w:jc w:val="both"/>
        <w:rPr>
          <w:rFonts w:ascii="Tahoma" w:hAnsi="Tahoma" w:cs="Tahoma"/>
        </w:rPr>
      </w:pPr>
      <w:r w:rsidRPr="00F5309D">
        <w:rPr>
          <w:rFonts w:ascii="Tahoma" w:hAnsi="Tahoma" w:cs="Tahoma"/>
        </w:rPr>
        <w:t>Naročnik bo v ta namen ločeno organiziral oglede produkta z zainteresiranimi ponudniki na</w:t>
      </w:r>
      <w:r w:rsidRPr="00F5309D">
        <w:rPr>
          <w:rFonts w:ascii="Tahoma" w:hAnsi="Tahoma" w:cs="Tahoma"/>
          <w:bCs/>
        </w:rPr>
        <w:t xml:space="preserve"> lokaciji obrata MBO RCERO Ljubljana</w:t>
      </w:r>
      <w:r w:rsidRPr="00F5309D">
        <w:rPr>
          <w:rFonts w:ascii="Tahoma" w:hAnsi="Tahoma" w:cs="Tahoma"/>
        </w:rPr>
        <w:t>. Ponudniki lahko kontaktirajo predstavnika naročnika in se dogovorijo za sestanek najkasneje do datuma, določenega za postavljanje vprašanj na Portalu javnih naročil.</w:t>
      </w:r>
      <w:r w:rsidR="00CD5A2B" w:rsidRPr="00C8579C">
        <w:rPr>
          <w:rFonts w:ascii="Tahoma" w:hAnsi="Tahoma" w:cs="Tahoma"/>
        </w:rPr>
        <w:t xml:space="preserve"> </w:t>
      </w:r>
    </w:p>
    <w:p w14:paraId="29D4FCF3" w14:textId="77777777" w:rsidR="00CD5A2B" w:rsidRPr="00C8579C" w:rsidRDefault="00CD5A2B" w:rsidP="00467591">
      <w:pPr>
        <w:keepNext/>
        <w:keepLines/>
        <w:jc w:val="both"/>
        <w:rPr>
          <w:rFonts w:ascii="Tahoma" w:hAnsi="Tahoma" w:cs="Tahoma"/>
        </w:rPr>
      </w:pPr>
    </w:p>
    <w:p w14:paraId="6AF8C938" w14:textId="77777777" w:rsidR="00CD5A2B" w:rsidRDefault="00CD5A2B" w:rsidP="00467591">
      <w:pPr>
        <w:keepNext/>
        <w:keepLines/>
        <w:jc w:val="both"/>
        <w:rPr>
          <w:rFonts w:ascii="Tahoma" w:hAnsi="Tahoma" w:cs="Tahoma"/>
        </w:rPr>
      </w:pPr>
      <w:r w:rsidRPr="00362702">
        <w:rPr>
          <w:rFonts w:ascii="Tahoma" w:hAnsi="Tahoma" w:cs="Tahoma"/>
        </w:rPr>
        <w:t xml:space="preserve">Kontaktna oseba za izvedbo sestanka in terenskega ogleda je g. </w:t>
      </w:r>
      <w:r w:rsidR="00BB4F43">
        <w:rPr>
          <w:rFonts w:ascii="Tahoma" w:hAnsi="Tahoma" w:cs="Tahoma"/>
        </w:rPr>
        <w:t>Jan Poglajen</w:t>
      </w:r>
      <w:r w:rsidRPr="00362702">
        <w:rPr>
          <w:rFonts w:ascii="Tahoma" w:hAnsi="Tahoma" w:cs="Tahoma"/>
        </w:rPr>
        <w:t xml:space="preserve">, elektronska pošta: </w:t>
      </w:r>
      <w:r w:rsidR="00BB4F43">
        <w:rPr>
          <w:rStyle w:val="Hiperpovezava"/>
          <w:rFonts w:ascii="Tahoma" w:hAnsi="Tahoma" w:cs="Tahoma"/>
        </w:rPr>
        <w:t>jan.poglajen</w:t>
      </w:r>
      <w:r w:rsidR="00362702" w:rsidRPr="00362702">
        <w:rPr>
          <w:rStyle w:val="Hiperpovezava"/>
          <w:rFonts w:ascii="Tahoma" w:hAnsi="Tahoma" w:cs="Tahoma"/>
        </w:rPr>
        <w:t>@vokasnaga.si</w:t>
      </w:r>
      <w:r w:rsidRPr="00362702">
        <w:rPr>
          <w:rFonts w:ascii="Tahoma" w:hAnsi="Tahoma" w:cs="Tahoma"/>
        </w:rPr>
        <w:t xml:space="preserve">, </w:t>
      </w:r>
      <w:r w:rsidR="00514460" w:rsidRPr="00362702">
        <w:rPr>
          <w:rFonts w:ascii="Tahoma" w:hAnsi="Tahoma" w:cs="Tahoma"/>
        </w:rPr>
        <w:t xml:space="preserve">telefon: 01 </w:t>
      </w:r>
      <w:r w:rsidR="009574ED">
        <w:rPr>
          <w:rFonts w:ascii="Tahoma" w:hAnsi="Tahoma" w:cs="Tahoma"/>
        </w:rPr>
        <w:t>5808 011</w:t>
      </w:r>
      <w:r w:rsidR="00362702" w:rsidRPr="00362702">
        <w:rPr>
          <w:rFonts w:ascii="Tahoma" w:hAnsi="Tahoma" w:cs="Tahoma"/>
        </w:rPr>
        <w:t xml:space="preserve"> </w:t>
      </w:r>
      <w:r w:rsidR="00514460" w:rsidRPr="00362702">
        <w:rPr>
          <w:rFonts w:ascii="Tahoma" w:hAnsi="Tahoma" w:cs="Tahoma"/>
        </w:rPr>
        <w:t>ali</w:t>
      </w:r>
      <w:r w:rsidR="00356B57" w:rsidRPr="00362702">
        <w:rPr>
          <w:rFonts w:ascii="Tahoma" w:hAnsi="Tahoma" w:cs="Tahoma"/>
        </w:rPr>
        <w:t xml:space="preserve"> </w:t>
      </w:r>
      <w:r w:rsidR="00BB4F43">
        <w:rPr>
          <w:rFonts w:ascii="Tahoma" w:hAnsi="Tahoma" w:cs="Tahoma"/>
        </w:rPr>
        <w:t>051 224 824</w:t>
      </w:r>
      <w:r w:rsidRPr="00362702">
        <w:rPr>
          <w:rFonts w:ascii="Tahoma" w:hAnsi="Tahoma" w:cs="Tahoma"/>
        </w:rPr>
        <w:t>.</w:t>
      </w:r>
    </w:p>
    <w:p w14:paraId="654C6C77" w14:textId="77777777" w:rsidR="00581FDA" w:rsidRPr="00C8579C" w:rsidRDefault="00581FDA" w:rsidP="00467591">
      <w:pPr>
        <w:keepNext/>
        <w:keepLines/>
        <w:jc w:val="both"/>
        <w:rPr>
          <w:rFonts w:ascii="Tahoma" w:hAnsi="Tahoma" w:cs="Tahoma"/>
        </w:rPr>
      </w:pPr>
    </w:p>
    <w:p w14:paraId="3FEA0CA3" w14:textId="77777777" w:rsidR="00065E94" w:rsidRDefault="00540BFA" w:rsidP="00467591">
      <w:pPr>
        <w:keepNext/>
        <w:keepLines/>
        <w:jc w:val="both"/>
        <w:rPr>
          <w:rFonts w:ascii="Tahoma" w:hAnsi="Tahoma" w:cs="Tahoma"/>
        </w:rPr>
      </w:pPr>
      <w:r w:rsidRPr="00C8579C">
        <w:rPr>
          <w:rFonts w:ascii="Tahoma" w:hAnsi="Tahoma" w:cs="Tahoma"/>
        </w:rPr>
        <w:t>Ponudnik</w:t>
      </w:r>
      <w:r w:rsidR="003F441A" w:rsidRPr="00C8579C">
        <w:rPr>
          <w:rFonts w:ascii="Tahoma" w:hAnsi="Tahoma" w:cs="Tahoma"/>
        </w:rPr>
        <w:t xml:space="preserve"> </w:t>
      </w:r>
      <w:r w:rsidR="00CD5A2B" w:rsidRPr="00C8579C">
        <w:rPr>
          <w:rFonts w:ascii="Tahoma" w:hAnsi="Tahoma" w:cs="Tahoma"/>
        </w:rPr>
        <w:t xml:space="preserve">ne bo upravičen do povečanja cene, ki bi ga utemeljeval s tem, da ni bil obveščen o pogojih, ki se nanašajo na </w:t>
      </w:r>
      <w:r w:rsidR="00122B0C">
        <w:rPr>
          <w:rFonts w:ascii="Tahoma" w:hAnsi="Tahoma" w:cs="Tahoma"/>
        </w:rPr>
        <w:t xml:space="preserve">izvajanje </w:t>
      </w:r>
      <w:r w:rsidR="00CD5A2B" w:rsidRPr="00C8579C">
        <w:rPr>
          <w:rFonts w:ascii="Tahoma" w:hAnsi="Tahoma" w:cs="Tahoma"/>
        </w:rPr>
        <w:t>predmetn</w:t>
      </w:r>
      <w:r w:rsidR="00122B0C">
        <w:rPr>
          <w:rFonts w:ascii="Tahoma" w:hAnsi="Tahoma" w:cs="Tahoma"/>
        </w:rPr>
        <w:t>ih</w:t>
      </w:r>
      <w:r w:rsidR="00CD5A2B" w:rsidRPr="00C8579C">
        <w:rPr>
          <w:rFonts w:ascii="Tahoma" w:hAnsi="Tahoma" w:cs="Tahoma"/>
        </w:rPr>
        <w:t xml:space="preserve"> storit</w:t>
      </w:r>
      <w:r w:rsidR="00122B0C">
        <w:rPr>
          <w:rFonts w:ascii="Tahoma" w:hAnsi="Tahoma" w:cs="Tahoma"/>
        </w:rPr>
        <w:t>ev</w:t>
      </w:r>
      <w:r w:rsidR="00CD5A2B" w:rsidRPr="00C8579C">
        <w:rPr>
          <w:rFonts w:ascii="Tahoma" w:hAnsi="Tahoma" w:cs="Tahoma"/>
        </w:rPr>
        <w:t xml:space="preserve">. </w:t>
      </w:r>
    </w:p>
    <w:p w14:paraId="10F3A947" w14:textId="77777777" w:rsidR="00FA5A74" w:rsidRDefault="00FA5A74" w:rsidP="00467591">
      <w:pPr>
        <w:keepNext/>
        <w:keepLines/>
        <w:jc w:val="both"/>
        <w:rPr>
          <w:rFonts w:ascii="Tahoma" w:hAnsi="Tahoma" w:cs="Tahoma"/>
        </w:rPr>
      </w:pPr>
    </w:p>
    <w:p w14:paraId="6EB1B705" w14:textId="77777777" w:rsidR="001B6A28" w:rsidRDefault="001B6A28" w:rsidP="00467591">
      <w:pPr>
        <w:keepNext/>
        <w:keepLines/>
        <w:jc w:val="both"/>
        <w:rPr>
          <w:rFonts w:ascii="Tahoma" w:hAnsi="Tahoma" w:cs="Tahoma"/>
        </w:rPr>
      </w:pPr>
    </w:p>
    <w:p w14:paraId="32C73DCB" w14:textId="77777777" w:rsidR="007C70A1" w:rsidRPr="00C8579C" w:rsidRDefault="009F4E76" w:rsidP="00467591">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209A5BB5" w14:textId="77777777" w:rsidR="007C70A1" w:rsidRPr="00C8579C" w:rsidRDefault="007C70A1" w:rsidP="00467591">
      <w:pPr>
        <w:keepNext/>
        <w:keepLines/>
        <w:jc w:val="both"/>
        <w:rPr>
          <w:rFonts w:ascii="Tahoma" w:hAnsi="Tahoma" w:cs="Tahoma"/>
        </w:rPr>
      </w:pPr>
    </w:p>
    <w:p w14:paraId="5CBCE2C1" w14:textId="77777777" w:rsidR="00C53A34" w:rsidRPr="00C8579C" w:rsidRDefault="00C53A34" w:rsidP="00467591">
      <w:pPr>
        <w:keepNext/>
        <w:keepLines/>
        <w:numPr>
          <w:ilvl w:val="0"/>
          <w:numId w:val="18"/>
        </w:numPr>
        <w:jc w:val="both"/>
        <w:rPr>
          <w:rFonts w:ascii="Tahoma" w:hAnsi="Tahoma" w:cs="Tahoma"/>
          <w:b/>
        </w:rPr>
      </w:pPr>
      <w:r w:rsidRPr="00C8579C">
        <w:rPr>
          <w:rFonts w:ascii="Tahoma" w:hAnsi="Tahoma" w:cs="Tahoma"/>
          <w:b/>
        </w:rPr>
        <w:t xml:space="preserve">Splošno: </w:t>
      </w:r>
    </w:p>
    <w:p w14:paraId="5553E233" w14:textId="77777777" w:rsidR="00C53A34" w:rsidRPr="00C8579C" w:rsidRDefault="00C53A34" w:rsidP="00467591">
      <w:pPr>
        <w:keepNext/>
        <w:keepLines/>
        <w:jc w:val="both"/>
        <w:rPr>
          <w:rFonts w:ascii="Tahoma" w:hAnsi="Tahoma" w:cs="Tahoma"/>
          <w:bCs/>
        </w:rPr>
      </w:pPr>
    </w:p>
    <w:p w14:paraId="0E19A170" w14:textId="77777777" w:rsidR="005657CA" w:rsidRPr="00C8579C" w:rsidRDefault="005657CA" w:rsidP="00467591">
      <w:pPr>
        <w:keepNext/>
        <w:keepLines/>
        <w:jc w:val="both"/>
        <w:rPr>
          <w:rFonts w:ascii="Tahoma" w:hAnsi="Tahoma" w:cs="Tahoma"/>
          <w:bCs/>
        </w:rPr>
      </w:pPr>
      <w:r w:rsidRPr="00C8579C">
        <w:rPr>
          <w:rFonts w:ascii="Tahoma" w:hAnsi="Tahoma" w:cs="Tahoma"/>
          <w:bCs/>
        </w:rPr>
        <w:t xml:space="preserve">Za ugotavljanje sposobnosti mora ponudnik izpolnjevati pogoje in zahteve skladno z določbami ZJN-3, ter pogoje in zahteve, ki so določene v tej razpisni dokumentaciji. </w:t>
      </w:r>
    </w:p>
    <w:p w14:paraId="0852F02D" w14:textId="77777777" w:rsidR="005657CA" w:rsidRPr="00C8579C" w:rsidRDefault="005657CA" w:rsidP="00467591">
      <w:pPr>
        <w:keepNext/>
        <w:keepLines/>
        <w:jc w:val="both"/>
        <w:rPr>
          <w:rFonts w:ascii="Tahoma" w:hAnsi="Tahoma" w:cs="Tahoma"/>
        </w:rPr>
      </w:pPr>
    </w:p>
    <w:p w14:paraId="70D4A172" w14:textId="77777777" w:rsidR="005657CA" w:rsidRPr="00C8579C" w:rsidRDefault="005657CA" w:rsidP="00467591">
      <w:pPr>
        <w:keepNext/>
        <w:keepLines/>
        <w:jc w:val="both"/>
        <w:rPr>
          <w:rFonts w:ascii="Tahoma" w:hAnsi="Tahoma" w:cs="Tahoma"/>
        </w:rPr>
      </w:pPr>
      <w:r w:rsidRPr="00C8579C">
        <w:rPr>
          <w:rFonts w:ascii="Tahoma" w:hAnsi="Tahoma" w:cs="Tahoma"/>
        </w:rPr>
        <w:t xml:space="preserve">Naročnik bo od </w:t>
      </w:r>
      <w:r w:rsidR="00FB4EB6">
        <w:rPr>
          <w:rFonts w:ascii="Tahoma" w:hAnsi="Tahoma" w:cs="Tahoma"/>
        </w:rPr>
        <w:t>ponudnik</w:t>
      </w:r>
      <w:r w:rsidRPr="00C8579C">
        <w:rPr>
          <w:rFonts w:ascii="Tahoma" w:hAnsi="Tahoma" w:cs="Tahoma"/>
        </w:rPr>
        <w:t xml:space="preserve">, zahteval, da predloži dokazila o izpolnjevanju pogojev in zahtev iz razpisne dokumentacije, v kolikor </w:t>
      </w:r>
      <w:r>
        <w:rPr>
          <w:rFonts w:ascii="Tahoma" w:hAnsi="Tahoma" w:cs="Tahoma"/>
        </w:rPr>
        <w:t>kandidat</w:t>
      </w:r>
      <w:r w:rsidRPr="00C8579C">
        <w:rPr>
          <w:rFonts w:ascii="Tahoma" w:hAnsi="Tahoma" w:cs="Tahoma"/>
        </w:rPr>
        <w:t xml:space="preserve"> vseh zahtevanih dokazil že ne bo sam priložil v </w:t>
      </w:r>
      <w:r>
        <w:rPr>
          <w:rFonts w:ascii="Tahoma" w:hAnsi="Tahoma" w:cs="Tahoma"/>
        </w:rPr>
        <w:t>prijavi/</w:t>
      </w:r>
      <w:r w:rsidRPr="00C8579C">
        <w:rPr>
          <w:rFonts w:ascii="Tahoma" w:hAnsi="Tahoma" w:cs="Tahoma"/>
        </w:rPr>
        <w:t xml:space="preserve">ponudbi. </w:t>
      </w:r>
    </w:p>
    <w:p w14:paraId="28428DF9" w14:textId="77777777" w:rsidR="005657CA" w:rsidRDefault="005657CA" w:rsidP="00467591">
      <w:pPr>
        <w:keepNext/>
        <w:keepLines/>
        <w:jc w:val="both"/>
        <w:rPr>
          <w:rFonts w:ascii="Tahoma" w:hAnsi="Tahoma" w:cs="Tahoma"/>
          <w:bCs/>
          <w:i/>
        </w:rPr>
      </w:pPr>
    </w:p>
    <w:p w14:paraId="1C4D512A" w14:textId="77777777" w:rsidR="005657CA" w:rsidRPr="00C8579C" w:rsidRDefault="005657CA" w:rsidP="00467591">
      <w:pPr>
        <w:keepNext/>
        <w:keepLines/>
        <w:jc w:val="both"/>
        <w:rPr>
          <w:rFonts w:ascii="Tahoma" w:hAnsi="Tahoma" w:cs="Tahoma"/>
          <w:bCs/>
          <w:i/>
        </w:rPr>
      </w:pPr>
      <w:r w:rsidRPr="00C8579C">
        <w:rPr>
          <w:rFonts w:ascii="Tahoma" w:hAnsi="Tahoma" w:cs="Tahoma"/>
          <w:bCs/>
          <w:i/>
        </w:rPr>
        <w:t xml:space="preserve">V primeru, da </w:t>
      </w:r>
      <w:r w:rsidR="00FB4EB6">
        <w:rPr>
          <w:rFonts w:ascii="Tahoma" w:hAnsi="Tahoma" w:cs="Tahoma"/>
          <w:bCs/>
          <w:i/>
        </w:rPr>
        <w:t>ponudnik</w:t>
      </w:r>
      <w:r w:rsidRPr="00C8579C">
        <w:rPr>
          <w:rFonts w:ascii="Tahoma" w:hAnsi="Tahoma" w:cs="Tahoma"/>
          <w:bCs/>
          <w:i/>
        </w:rPr>
        <w:t xml:space="preserve"> nastopa v skupni ponudbi mora zahtevane pogoje za ugotavljanje sposobnosti </w:t>
      </w:r>
      <w:r w:rsidR="00FB4EB6">
        <w:rPr>
          <w:rFonts w:ascii="Tahoma" w:hAnsi="Tahoma" w:cs="Tahoma"/>
          <w:bCs/>
          <w:i/>
        </w:rPr>
        <w:t>ponudnika</w:t>
      </w:r>
      <w:r w:rsidRPr="00C8579C">
        <w:rPr>
          <w:rFonts w:ascii="Tahoma" w:hAnsi="Tahoma" w:cs="Tahoma"/>
          <w:bCs/>
          <w:i/>
        </w:rPr>
        <w:t xml:space="preserve">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w:t>
      </w:r>
      <w:r w:rsidR="00FB4EB6">
        <w:rPr>
          <w:rFonts w:ascii="Tahoma" w:hAnsi="Tahoma" w:cs="Tahoma"/>
          <w:bCs/>
          <w:i/>
        </w:rPr>
        <w:t>ponudnik</w:t>
      </w:r>
      <w:r w:rsidRPr="00C8579C">
        <w:rPr>
          <w:rFonts w:ascii="Tahoma" w:hAnsi="Tahoma" w:cs="Tahoma"/>
          <w:bCs/>
          <w:i/>
        </w:rPr>
        <w:t xml:space="preserve"> </w:t>
      </w:r>
      <w:r w:rsidR="00FB4EB6">
        <w:rPr>
          <w:rFonts w:ascii="Tahoma" w:hAnsi="Tahoma" w:cs="Tahoma"/>
          <w:bCs/>
          <w:i/>
        </w:rPr>
        <w:t xml:space="preserve">v </w:t>
      </w:r>
      <w:r w:rsidRPr="00C8579C">
        <w:rPr>
          <w:rFonts w:ascii="Tahoma" w:hAnsi="Tahoma" w:cs="Tahoma"/>
          <w:bCs/>
          <w:i/>
        </w:rPr>
        <w:t xml:space="preserve">ponudbi navede, ter tudi vsak subjekt, katerih zmogljivosti uporablja gospodarski subjekt. </w:t>
      </w:r>
    </w:p>
    <w:p w14:paraId="5D2F8B94" w14:textId="77777777" w:rsidR="00F25778" w:rsidRDefault="00F25778" w:rsidP="00467591">
      <w:pPr>
        <w:keepNext/>
        <w:keepLines/>
        <w:jc w:val="both"/>
        <w:rPr>
          <w:rFonts w:ascii="Tahoma" w:hAnsi="Tahoma" w:cs="Tahoma"/>
          <w:bCs/>
          <w:i/>
        </w:rPr>
      </w:pPr>
    </w:p>
    <w:p w14:paraId="040A8602" w14:textId="77777777" w:rsidR="00C53A34" w:rsidRPr="00C8579C" w:rsidRDefault="00C53A34" w:rsidP="00467591">
      <w:pPr>
        <w:keepNext/>
        <w:keepLines/>
        <w:numPr>
          <w:ilvl w:val="0"/>
          <w:numId w:val="18"/>
        </w:numPr>
        <w:jc w:val="both"/>
        <w:rPr>
          <w:rFonts w:ascii="Tahoma" w:hAnsi="Tahoma" w:cs="Tahoma"/>
          <w:b/>
        </w:rPr>
      </w:pPr>
      <w:r w:rsidRPr="00C8579C">
        <w:rPr>
          <w:rFonts w:ascii="Tahoma" w:hAnsi="Tahoma" w:cs="Tahoma"/>
          <w:b/>
        </w:rPr>
        <w:t xml:space="preserve">Ponudnik: </w:t>
      </w:r>
    </w:p>
    <w:p w14:paraId="22C3BB04" w14:textId="77777777" w:rsidR="00C53A34" w:rsidRPr="00C8579C" w:rsidRDefault="00C53A34" w:rsidP="00467591">
      <w:pPr>
        <w:keepNext/>
        <w:keepLines/>
        <w:jc w:val="both"/>
        <w:rPr>
          <w:rFonts w:ascii="Tahoma" w:hAnsi="Tahoma" w:cs="Tahoma"/>
        </w:rPr>
      </w:pPr>
    </w:p>
    <w:p w14:paraId="49EA5C73" w14:textId="77777777" w:rsidR="00C53A34" w:rsidRPr="00C8579C" w:rsidRDefault="00C53A34" w:rsidP="00467591">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3EE97301" w14:textId="77777777" w:rsidR="006927C4" w:rsidRDefault="006927C4" w:rsidP="00467591">
      <w:pPr>
        <w:keepNext/>
        <w:keepLines/>
        <w:jc w:val="both"/>
        <w:rPr>
          <w:rFonts w:ascii="Tahoma" w:hAnsi="Tahoma" w:cs="Tahoma"/>
        </w:rPr>
      </w:pPr>
    </w:p>
    <w:p w14:paraId="1CEDD54B" w14:textId="77777777" w:rsidR="00524A46" w:rsidRPr="00C8579C" w:rsidRDefault="00524A46" w:rsidP="00467591">
      <w:pPr>
        <w:keepNext/>
        <w:keepLines/>
        <w:jc w:val="both"/>
        <w:rPr>
          <w:rFonts w:ascii="Tahoma" w:hAnsi="Tahoma" w:cs="Tahoma"/>
        </w:rPr>
      </w:pPr>
    </w:p>
    <w:p w14:paraId="6B1C4F3F" w14:textId="77777777" w:rsidR="00C53A34" w:rsidRPr="00C8579C" w:rsidRDefault="00C53A34" w:rsidP="00467591">
      <w:pPr>
        <w:keepNext/>
        <w:keepLines/>
        <w:numPr>
          <w:ilvl w:val="0"/>
          <w:numId w:val="18"/>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38191C26" w14:textId="77777777" w:rsidR="006927C4" w:rsidRPr="00C8579C" w:rsidRDefault="006927C4" w:rsidP="00467591">
      <w:pPr>
        <w:keepNext/>
        <w:keepLines/>
        <w:jc w:val="both"/>
        <w:rPr>
          <w:rFonts w:ascii="Tahoma" w:hAnsi="Tahoma" w:cs="Tahoma"/>
        </w:rPr>
      </w:pPr>
    </w:p>
    <w:p w14:paraId="3659A5D0" w14:textId="77777777" w:rsidR="00C53A34" w:rsidRDefault="00C53A34" w:rsidP="00467591">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283AE565" w14:textId="77777777" w:rsidR="00FA5A74" w:rsidRPr="00C8579C" w:rsidRDefault="00FA5A74" w:rsidP="00467591">
      <w:pPr>
        <w:keepNext/>
        <w:keepLines/>
        <w:jc w:val="both"/>
        <w:rPr>
          <w:rFonts w:ascii="Tahoma" w:hAnsi="Tahoma" w:cs="Tahoma"/>
        </w:rPr>
      </w:pPr>
    </w:p>
    <w:p w14:paraId="767F1C72" w14:textId="77777777" w:rsidR="00C53A34" w:rsidRPr="00C8579C" w:rsidRDefault="00C53A34" w:rsidP="00467591">
      <w:pPr>
        <w:keepNext/>
        <w:keepLines/>
        <w:numPr>
          <w:ilvl w:val="0"/>
          <w:numId w:val="18"/>
        </w:numPr>
        <w:jc w:val="both"/>
        <w:rPr>
          <w:rFonts w:ascii="Tahoma" w:hAnsi="Tahoma" w:cs="Tahoma"/>
          <w:b/>
        </w:rPr>
      </w:pPr>
      <w:r w:rsidRPr="00C8579C">
        <w:rPr>
          <w:rFonts w:ascii="Tahoma" w:hAnsi="Tahoma" w:cs="Tahoma"/>
          <w:b/>
        </w:rPr>
        <w:t>Navodila za ESPD obrazec:</w:t>
      </w:r>
    </w:p>
    <w:p w14:paraId="05732991" w14:textId="77777777" w:rsidR="00C53A34" w:rsidRPr="00C8579C" w:rsidRDefault="00C53A34" w:rsidP="00467591">
      <w:pPr>
        <w:keepNext/>
        <w:keepLines/>
        <w:jc w:val="both"/>
        <w:rPr>
          <w:rFonts w:ascii="Tahoma" w:hAnsi="Tahoma" w:cs="Tahoma"/>
        </w:rPr>
      </w:pPr>
    </w:p>
    <w:p w14:paraId="2E0E65BC" w14:textId="77777777" w:rsidR="00C53A34" w:rsidRPr="00C8579C" w:rsidRDefault="00C53A34" w:rsidP="00467591">
      <w:pPr>
        <w:keepNext/>
        <w:keepLines/>
        <w:jc w:val="both"/>
        <w:rPr>
          <w:rFonts w:ascii="Tahoma" w:hAnsi="Tahoma" w:cs="Tahoma"/>
          <w:bCs/>
        </w:rPr>
      </w:pPr>
      <w:r w:rsidRPr="00C8579C">
        <w:rPr>
          <w:rFonts w:ascii="Tahoma" w:hAnsi="Tahoma" w:cs="Tahoma"/>
        </w:rPr>
        <w:t xml:space="preserve">ESPD predstavlja uradno izjavo gospodarskega subjekta, da ne obstajajo razlogi za izključitev in da izpolnjuje pogoje za sodelovanje, hkrati pa zagotavlja ustrezne informacije, ki jih zahteva naročnik. </w:t>
      </w:r>
    </w:p>
    <w:p w14:paraId="7961B0C4" w14:textId="77777777" w:rsidR="00D239BA" w:rsidRPr="00C8579C" w:rsidRDefault="00D239BA" w:rsidP="00467591">
      <w:pPr>
        <w:keepNext/>
        <w:keepLines/>
        <w:jc w:val="both"/>
        <w:rPr>
          <w:rFonts w:ascii="Tahoma" w:hAnsi="Tahoma" w:cs="Tahoma"/>
          <w:bCs/>
        </w:rPr>
      </w:pPr>
    </w:p>
    <w:p w14:paraId="33C73661" w14:textId="77777777" w:rsidR="00A3096A" w:rsidRDefault="00DA0B3F" w:rsidP="00467591">
      <w:pPr>
        <w:keepNext/>
        <w:keepLines/>
        <w:jc w:val="both"/>
        <w:rPr>
          <w:rFonts w:ascii="Tahoma" w:hAnsi="Tahoma" w:cs="Tahoma"/>
          <w:bCs/>
        </w:rPr>
      </w:pPr>
      <w:bookmarkStart w:id="12" w:name="_Hlk511905322"/>
      <w:r w:rsidRPr="00C8579C">
        <w:rPr>
          <w:rFonts w:ascii="Tahoma" w:hAnsi="Tahoma" w:cs="Tahoma"/>
          <w:bC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xml. </w:t>
      </w:r>
      <w:r w:rsidR="0010602E">
        <w:rPr>
          <w:rFonts w:ascii="Tahoma" w:hAnsi="Tahoma" w:cs="Tahoma"/>
          <w:bCs/>
        </w:rPr>
        <w:t>formatu</w:t>
      </w:r>
      <w:r w:rsidRPr="00C8579C">
        <w:rPr>
          <w:rFonts w:ascii="Tahoma" w:hAnsi="Tahoma" w:cs="Tahoma"/>
          <w:bCs/>
        </w:rPr>
        <w:t xml:space="preserve"> ali nepodpisan ESPD v xml. </w:t>
      </w:r>
      <w:r w:rsidR="0010602E">
        <w:rPr>
          <w:rFonts w:ascii="Tahoma" w:hAnsi="Tahoma" w:cs="Tahoma"/>
          <w:bCs/>
        </w:rPr>
        <w:t>formatu</w:t>
      </w:r>
      <w:r w:rsidRPr="00C8579C">
        <w:rPr>
          <w:rFonts w:ascii="Tahoma" w:hAnsi="Tahoma" w:cs="Tahoma"/>
          <w:bCs/>
        </w:rPr>
        <w:t>, pri čemer se v slednjem primeru v skladu Splošnimi pogoji uporabe informacijskega sistema e-JN šteje, da je oddan pravno zavezujoč dokument, ki ima enako veljavnost kot podpisan.</w:t>
      </w:r>
    </w:p>
    <w:p w14:paraId="7C7E05B8" w14:textId="77777777" w:rsidR="00DA0B3F" w:rsidRPr="00C8579C" w:rsidRDefault="00DA0B3F" w:rsidP="00467591">
      <w:pPr>
        <w:keepNext/>
        <w:keepLines/>
        <w:jc w:val="both"/>
        <w:rPr>
          <w:rFonts w:ascii="Tahoma" w:hAnsi="Tahoma" w:cs="Tahoma"/>
          <w:bCs/>
        </w:rPr>
      </w:pPr>
      <w:r w:rsidRPr="00C8579C">
        <w:rPr>
          <w:rFonts w:ascii="Tahoma" w:hAnsi="Tahoma" w:cs="Tahoma"/>
          <w:bCs/>
        </w:rPr>
        <w:t xml:space="preserve"> </w:t>
      </w:r>
    </w:p>
    <w:bookmarkEnd w:id="12"/>
    <w:p w14:paraId="09AE65EC" w14:textId="77777777" w:rsidR="00DA0B3F" w:rsidRPr="00C8579C" w:rsidRDefault="00DA0B3F" w:rsidP="00467591">
      <w:pPr>
        <w:keepNext/>
        <w:keepLines/>
        <w:jc w:val="both"/>
        <w:rPr>
          <w:rFonts w:ascii="Tahoma" w:hAnsi="Tahoma" w:cs="Tahoma"/>
          <w:bCs/>
        </w:rPr>
      </w:pPr>
      <w:r w:rsidRPr="00C8579C">
        <w:rPr>
          <w:rFonts w:ascii="Tahoma" w:hAnsi="Tahoma" w:cs="Tahoma"/>
          <w:bCs/>
        </w:rPr>
        <w:t xml:space="preserve">Za ostale sodelujoče ponudnik v razdelek »ESPD – ostali sodelujoči« priloži podpisane ESPD v pdf. </w:t>
      </w:r>
      <w:r w:rsidR="0010602E">
        <w:rPr>
          <w:rFonts w:ascii="Tahoma" w:hAnsi="Tahoma" w:cs="Tahoma"/>
          <w:bCs/>
        </w:rPr>
        <w:t>formatu</w:t>
      </w:r>
      <w:r w:rsidRPr="00C8579C">
        <w:rPr>
          <w:rFonts w:ascii="Tahoma" w:hAnsi="Tahoma" w:cs="Tahoma"/>
          <w:bCs/>
        </w:rPr>
        <w:t>, ali v elektronski obliki podpisan xml.</w:t>
      </w:r>
    </w:p>
    <w:p w14:paraId="0288CECD" w14:textId="77777777" w:rsidR="00AF7EF7" w:rsidRDefault="00AF7EF7" w:rsidP="00467591">
      <w:pPr>
        <w:keepNext/>
        <w:keepLines/>
        <w:jc w:val="both"/>
        <w:rPr>
          <w:rFonts w:ascii="Tahoma" w:hAnsi="Tahoma" w:cs="Tahoma"/>
          <w:b/>
          <w:bCs/>
          <w:i/>
          <w:sz w:val="18"/>
        </w:rPr>
      </w:pPr>
    </w:p>
    <w:p w14:paraId="55724D90" w14:textId="77777777" w:rsidR="00341A94" w:rsidRPr="008A3D17" w:rsidRDefault="00341A94" w:rsidP="00467591">
      <w:pPr>
        <w:keepNext/>
        <w:keepLines/>
        <w:jc w:val="both"/>
        <w:rPr>
          <w:rFonts w:ascii="Tahoma" w:hAnsi="Tahoma" w:cs="Tahoma"/>
          <w:b/>
          <w:bCs/>
          <w:i/>
          <w:sz w:val="18"/>
        </w:rPr>
      </w:pPr>
      <w:r w:rsidRPr="008A3D17">
        <w:rPr>
          <w:rFonts w:ascii="Tahoma" w:hAnsi="Tahoma" w:cs="Tahoma"/>
          <w:b/>
          <w:bCs/>
          <w:i/>
          <w:sz w:val="18"/>
        </w:rPr>
        <w:t>Naročnik lahko ponudnike kadarkoli med postopkom pozove, da predložijo vsa dokazila ali del dokazil v zvezi z navedbami v izjavi (ESPD).</w:t>
      </w:r>
    </w:p>
    <w:p w14:paraId="1D1664E9" w14:textId="77777777" w:rsidR="00CD3CCA" w:rsidRDefault="00CD3CCA" w:rsidP="00467591">
      <w:pPr>
        <w:keepNext/>
        <w:keepLines/>
        <w:jc w:val="both"/>
        <w:rPr>
          <w:rFonts w:ascii="Tahoma" w:hAnsi="Tahoma" w:cs="Tahoma"/>
          <w:bCs/>
        </w:rPr>
      </w:pPr>
    </w:p>
    <w:p w14:paraId="7F29EFB8" w14:textId="77777777" w:rsidR="00D80183" w:rsidRDefault="00D80183" w:rsidP="00467591">
      <w:pPr>
        <w:keepNext/>
        <w:keepLines/>
        <w:jc w:val="both"/>
        <w:rPr>
          <w:rFonts w:ascii="Tahoma" w:hAnsi="Tahoma" w:cs="Tahoma"/>
          <w:bCs/>
        </w:rPr>
      </w:pPr>
      <w:r>
        <w:rPr>
          <w:rFonts w:ascii="Tahoma" w:hAnsi="Tahoma" w:cs="Tahoma"/>
          <w:bCs/>
        </w:rPr>
        <w:t xml:space="preserve">Navodila za uporabo ESPD za ponudnike in Pojasnila za izpolnjevanje ESPD so dostopna na povezavi: </w:t>
      </w:r>
      <w:hyperlink r:id="rId12" w:history="1">
        <w:r w:rsidRPr="00D80183">
          <w:rPr>
            <w:rStyle w:val="Hiperpovezava"/>
            <w:rFonts w:ascii="Tahoma" w:hAnsi="Tahoma" w:cs="Tahoma"/>
            <w:bCs/>
          </w:rPr>
          <w:t>Navodila in obrazci (gov.si)</w:t>
        </w:r>
      </w:hyperlink>
      <w:r>
        <w:rPr>
          <w:rFonts w:ascii="Tahoma" w:hAnsi="Tahoma" w:cs="Tahoma"/>
          <w:bCs/>
        </w:rPr>
        <w:t>.</w:t>
      </w:r>
    </w:p>
    <w:p w14:paraId="06DE6513" w14:textId="77777777" w:rsidR="00D80183" w:rsidRDefault="00D80183" w:rsidP="00467591">
      <w:pPr>
        <w:keepNext/>
        <w:keepLines/>
        <w:jc w:val="both"/>
        <w:rPr>
          <w:rFonts w:ascii="Tahoma" w:hAnsi="Tahoma" w:cs="Tahoma"/>
          <w:bCs/>
        </w:rPr>
      </w:pPr>
    </w:p>
    <w:p w14:paraId="1CD84DDD" w14:textId="77777777" w:rsidR="00734DC1" w:rsidRDefault="00734DC1" w:rsidP="00467591">
      <w:pPr>
        <w:keepNext/>
        <w:keepLines/>
        <w:jc w:val="both"/>
        <w:rPr>
          <w:rFonts w:ascii="Tahoma" w:hAnsi="Tahoma" w:cs="Tahoma"/>
        </w:rPr>
      </w:pPr>
    </w:p>
    <w:p w14:paraId="312FE776" w14:textId="77777777" w:rsidR="00FA5A74" w:rsidRPr="00FE0BDC" w:rsidRDefault="00FA5A74" w:rsidP="00FA5A74">
      <w:pPr>
        <w:keepNext/>
        <w:keepLines/>
        <w:numPr>
          <w:ilvl w:val="1"/>
          <w:numId w:val="2"/>
        </w:numPr>
        <w:jc w:val="both"/>
        <w:rPr>
          <w:rFonts w:ascii="Tahoma" w:hAnsi="Tahoma" w:cs="Tahoma"/>
          <w:b/>
        </w:rPr>
      </w:pPr>
      <w:r w:rsidRPr="00FE0BDC">
        <w:rPr>
          <w:rFonts w:ascii="Tahoma" w:hAnsi="Tahoma" w:cs="Tahoma"/>
          <w:b/>
        </w:rPr>
        <w:t>Razlogi za izključitev</w:t>
      </w:r>
    </w:p>
    <w:p w14:paraId="15CF5AFC" w14:textId="77777777" w:rsidR="00FA5A74" w:rsidRPr="00FE0BDC" w:rsidRDefault="00FA5A74" w:rsidP="00FA5A74">
      <w:pPr>
        <w:keepNext/>
        <w:keepLines/>
        <w:jc w:val="both"/>
        <w:rPr>
          <w:rFonts w:ascii="Tahoma" w:hAnsi="Tahoma" w:cs="Tahoma"/>
        </w:rPr>
      </w:pPr>
    </w:p>
    <w:p w14:paraId="4EE2231A" w14:textId="77777777" w:rsidR="00FA5A74" w:rsidRPr="00FE0BDC" w:rsidRDefault="00FA5A74" w:rsidP="00FA5A74">
      <w:pPr>
        <w:keepNext/>
        <w:keepLines/>
        <w:jc w:val="both"/>
        <w:rPr>
          <w:rFonts w:ascii="Tahoma" w:hAnsi="Tahoma" w:cs="Tahoma"/>
          <w:i/>
        </w:rPr>
      </w:pPr>
      <w:r w:rsidRPr="00FE0BDC">
        <w:rPr>
          <w:rFonts w:ascii="Tahoma" w:hAnsi="Tahoma" w:cs="Tahoma"/>
          <w:i/>
        </w:rPr>
        <w:t>Ponudnik mora izpolnjevati zahtevane pogoje v tej točki. V primeru, da ponudnik nastopa v skupni ponudbi</w:t>
      </w:r>
      <w:r>
        <w:rPr>
          <w:rFonts w:ascii="Tahoma" w:hAnsi="Tahoma" w:cs="Tahoma"/>
          <w:i/>
        </w:rPr>
        <w:t>,</w:t>
      </w:r>
      <w:r w:rsidRPr="00FE0BDC">
        <w:rPr>
          <w:rFonts w:ascii="Tahoma" w:hAnsi="Tahoma" w:cs="Tahoma"/>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 V podtočkah A, B, D.1, D.2, D.3 in E uporabljen izraz »</w:t>
      </w:r>
      <w:r w:rsidRPr="00FE0BDC">
        <w:rPr>
          <w:rFonts w:ascii="Tahoma" w:hAnsi="Tahoma" w:cs="Tahoma"/>
          <w:bCs/>
          <w:i/>
        </w:rPr>
        <w:t>gospodarski subjekt</w:t>
      </w:r>
      <w:r w:rsidRPr="00FE0BDC">
        <w:rPr>
          <w:rFonts w:ascii="Tahoma" w:hAnsi="Tahoma" w:cs="Tahoma"/>
          <w:i/>
        </w:rPr>
        <w:t xml:space="preserve">«, je uporabljen kot nevtralni izraz za ponudnika, partnerja, podizvajalca in subjekta, katerega zmogljivost uporablja </w:t>
      </w:r>
      <w:r w:rsidRPr="00FE0BDC">
        <w:rPr>
          <w:rFonts w:ascii="Tahoma" w:hAnsi="Tahoma" w:cs="Tahoma"/>
          <w:bCs/>
          <w:i/>
        </w:rPr>
        <w:t>gospodarski subjekt</w:t>
      </w:r>
      <w:r w:rsidRPr="00FE0BDC">
        <w:rPr>
          <w:rFonts w:ascii="Tahoma" w:hAnsi="Tahoma" w:cs="Tahoma"/>
          <w:i/>
        </w:rPr>
        <w:t>.</w:t>
      </w:r>
    </w:p>
    <w:p w14:paraId="54698711" w14:textId="77777777" w:rsidR="00FA5A74" w:rsidRPr="00FE0BDC" w:rsidRDefault="00FA5A74" w:rsidP="00FA5A74">
      <w:pPr>
        <w:keepNext/>
        <w:keepLines/>
        <w:jc w:val="both"/>
        <w:rPr>
          <w:rFonts w:ascii="Tahoma" w:hAnsi="Tahoma" w:cs="Tahoma"/>
        </w:rPr>
      </w:pPr>
    </w:p>
    <w:p w14:paraId="6F6F8338" w14:textId="77777777" w:rsidR="00FA5A74" w:rsidRPr="00FE0BDC" w:rsidRDefault="00FA5A74" w:rsidP="00FA5A74">
      <w:pPr>
        <w:keepNext/>
        <w:keepLines/>
        <w:jc w:val="both"/>
        <w:rPr>
          <w:rFonts w:ascii="Tahoma" w:hAnsi="Tahoma" w:cs="Tahoma"/>
          <w:bCs/>
          <w:u w:val="single"/>
        </w:rPr>
      </w:pPr>
      <w:r w:rsidRPr="00FE0BDC">
        <w:rPr>
          <w:rFonts w:ascii="Tahoma" w:hAnsi="Tahoma" w:cs="Tahoma"/>
          <w:bCs/>
          <w:u w:val="single"/>
        </w:rPr>
        <w:t xml:space="preserve">Naročnik bo iz sodelovanja v postopku javnega naročanja izključil </w:t>
      </w:r>
      <w:r w:rsidRPr="00FE0BDC">
        <w:rPr>
          <w:rFonts w:ascii="Tahoma" w:hAnsi="Tahoma" w:cs="Tahoma"/>
          <w:u w:val="single"/>
        </w:rPr>
        <w:t>ponudnika</w:t>
      </w:r>
      <w:r w:rsidRPr="00FE0BDC">
        <w:rPr>
          <w:rFonts w:ascii="Tahoma" w:hAnsi="Tahoma" w:cs="Tahoma"/>
          <w:bCs/>
          <w:u w:val="single"/>
        </w:rPr>
        <w:t xml:space="preserve">, če pri preverjanju v skladu z ZJN-3 ugotovi ali je drugače seznanjen, da ponudnik ne izpolnjuje pogojev v skladu s prvim, drugim in četrtim odstavkom 75. člena ZJN-3. </w:t>
      </w:r>
    </w:p>
    <w:p w14:paraId="2409F8B3" w14:textId="77777777" w:rsidR="00FA5A74" w:rsidRPr="00FE0BDC" w:rsidRDefault="00FA5A74" w:rsidP="00FA5A74">
      <w:pPr>
        <w:keepNext/>
        <w:keepLines/>
        <w:jc w:val="both"/>
        <w:rPr>
          <w:rFonts w:ascii="Tahoma" w:hAnsi="Tahoma" w:cs="Tahoma"/>
        </w:rPr>
      </w:pPr>
    </w:p>
    <w:p w14:paraId="2D96C086" w14:textId="77777777" w:rsidR="00FA5A74" w:rsidRPr="00FE0BDC" w:rsidRDefault="00FA5A74" w:rsidP="00FA5A74">
      <w:pPr>
        <w:keepNext/>
        <w:keepLines/>
        <w:jc w:val="both"/>
        <w:rPr>
          <w:rFonts w:ascii="Tahoma" w:hAnsi="Tahoma" w:cs="Tahoma"/>
          <w:b/>
        </w:rPr>
      </w:pPr>
      <w:r w:rsidRPr="00FE0BDC">
        <w:rPr>
          <w:rFonts w:ascii="Tahoma" w:hAnsi="Tahoma" w:cs="Tahoma"/>
          <w:b/>
        </w:rPr>
        <w:t>A: Razlogi, povezani s kazenskimi obsodbami (prvi odstavek 75. člena ZJN-3)</w:t>
      </w:r>
    </w:p>
    <w:p w14:paraId="0B6491D3" w14:textId="77777777" w:rsidR="00FA5A74" w:rsidRPr="00FE0BDC" w:rsidRDefault="00FA5A74" w:rsidP="00FA5A74">
      <w:pPr>
        <w:keepNext/>
        <w:keepLines/>
        <w:jc w:val="both"/>
        <w:rPr>
          <w:rFonts w:ascii="Tahoma" w:hAnsi="Tahoma" w:cs="Tahoma"/>
        </w:rPr>
      </w:pPr>
      <w:r w:rsidRPr="00FE0BDC">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 s spremembami; v nadaljnjem besedilu: KZ-1) ali za primerljiva kazniva dejanja, ki so jih izrekla tuja sodišča, ki so opredeljena v prvem odstavku 75. člena ZJN-3.</w:t>
      </w:r>
    </w:p>
    <w:p w14:paraId="2C3B0786" w14:textId="77777777" w:rsidR="00FA5A74" w:rsidRPr="00FE0BDC" w:rsidRDefault="00FA5A74" w:rsidP="00FA5A74">
      <w:pPr>
        <w:pStyle w:val="Odstavekseznama"/>
        <w:keepNext/>
        <w:keepLines/>
        <w:ind w:left="0"/>
        <w:jc w:val="both"/>
        <w:rPr>
          <w:rFonts w:ascii="Tahoma" w:hAnsi="Tahoma" w:cs="Tahoma"/>
          <w:szCs w:val="22"/>
        </w:rPr>
      </w:pPr>
    </w:p>
    <w:p w14:paraId="6F9C582C" w14:textId="77777777" w:rsidR="00FA5A74" w:rsidRPr="00FE0BDC" w:rsidRDefault="00FA5A74" w:rsidP="00FA5A74">
      <w:pPr>
        <w:pStyle w:val="Odstavekseznama"/>
        <w:keepNext/>
        <w:keepLines/>
        <w:ind w:left="0"/>
        <w:jc w:val="both"/>
        <w:rPr>
          <w:rFonts w:ascii="Tahoma" w:hAnsi="Tahoma" w:cs="Tahoma"/>
          <w:bCs/>
        </w:rPr>
      </w:pPr>
      <w:r w:rsidRPr="00FE0BDC">
        <w:rPr>
          <w:rFonts w:ascii="Tahoma" w:hAnsi="Tahoma" w:cs="Tahoma"/>
          <w:bCs/>
        </w:rPr>
        <w:t>Če država članica ali tretja država dokumentov in potrdil iz prejšnjega odstavka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BEF8E89" w14:textId="77777777" w:rsidR="00FA5A74" w:rsidRPr="00FE0BDC" w:rsidRDefault="00FA5A74" w:rsidP="00FA5A74">
      <w:pPr>
        <w:keepNext/>
        <w:keepLines/>
        <w:jc w:val="both"/>
        <w:rPr>
          <w:rFonts w:ascii="Tahoma" w:hAnsi="Tahoma" w:cs="Tahoma"/>
          <w:b/>
        </w:rPr>
      </w:pPr>
    </w:p>
    <w:p w14:paraId="103C1608" w14:textId="77777777" w:rsidR="00FA5A74" w:rsidRPr="00FE0BDC" w:rsidRDefault="00FA5A74" w:rsidP="00FA5A74">
      <w:pPr>
        <w:keepNext/>
        <w:keepLines/>
        <w:jc w:val="both"/>
        <w:rPr>
          <w:rFonts w:ascii="Tahoma" w:hAnsi="Tahoma" w:cs="Tahoma"/>
          <w:b/>
        </w:rPr>
      </w:pPr>
      <w:r w:rsidRPr="00FE0BDC">
        <w:rPr>
          <w:rFonts w:ascii="Tahoma" w:hAnsi="Tahoma" w:cs="Tahoma"/>
          <w:b/>
        </w:rPr>
        <w:t>B: Razlogi, povezani s plačilom davkov ali prispevkov za socialno varnost (drugi odstavek 75. člena ZJN-3)</w:t>
      </w:r>
    </w:p>
    <w:p w14:paraId="6C25F8D6" w14:textId="77777777" w:rsidR="00FA5A74" w:rsidRPr="00FE0BDC" w:rsidRDefault="00FA5A74" w:rsidP="00FA5A74">
      <w:pPr>
        <w:keepNext/>
        <w:keepLines/>
        <w:jc w:val="both"/>
        <w:rPr>
          <w:rFonts w:ascii="Tahoma" w:hAnsi="Tahoma" w:cs="Tahoma"/>
        </w:rPr>
      </w:pPr>
      <w:r w:rsidRPr="00FE0BDC">
        <w:rPr>
          <w:rFonts w:ascii="Tahoma" w:hAnsi="Tahoma" w:cs="Tahoma"/>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w:t>
      </w:r>
    </w:p>
    <w:p w14:paraId="07C811F9" w14:textId="77777777" w:rsidR="00FA5A74" w:rsidRPr="00FE0BDC" w:rsidRDefault="00FA5A74" w:rsidP="00FA5A74">
      <w:pPr>
        <w:keepNext/>
        <w:keepLines/>
        <w:jc w:val="both"/>
        <w:rPr>
          <w:rFonts w:ascii="Tahoma" w:hAnsi="Tahoma" w:cs="Tahoma"/>
        </w:rPr>
      </w:pPr>
      <w:r w:rsidRPr="00FE0BDC">
        <w:rPr>
          <w:rFonts w:ascii="Tahoma" w:hAnsi="Tahoma" w:cs="Tahoma"/>
        </w:rPr>
        <w:lastRenderedPageBreak/>
        <w:t>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166240C" w14:textId="77777777" w:rsidR="00FA5A74" w:rsidRPr="00FE0BDC" w:rsidRDefault="00FA5A74" w:rsidP="00FA5A74">
      <w:pPr>
        <w:keepNext/>
        <w:keepLines/>
        <w:jc w:val="both"/>
        <w:rPr>
          <w:rFonts w:ascii="Tahoma" w:hAnsi="Tahoma" w:cs="Tahoma"/>
          <w:b/>
        </w:rPr>
      </w:pPr>
    </w:p>
    <w:p w14:paraId="6681A8BD" w14:textId="77777777" w:rsidR="00FA5A74" w:rsidRPr="00FE0BDC" w:rsidRDefault="00FA5A74" w:rsidP="00FA5A74">
      <w:pPr>
        <w:keepNext/>
        <w:keepLines/>
        <w:jc w:val="both"/>
        <w:rPr>
          <w:rFonts w:ascii="Tahoma" w:hAnsi="Tahoma" w:cs="Tahoma"/>
          <w:b/>
        </w:rPr>
      </w:pPr>
      <w:r w:rsidRPr="00FE0BDC">
        <w:rPr>
          <w:rFonts w:ascii="Tahoma" w:hAnsi="Tahoma" w:cs="Tahoma"/>
          <w:b/>
        </w:rPr>
        <w:t>D: Nacionalni razlogi za izključitev</w:t>
      </w:r>
    </w:p>
    <w:p w14:paraId="17334656" w14:textId="77777777" w:rsidR="00FA5A74" w:rsidRPr="00FE0BDC" w:rsidRDefault="00FA5A74" w:rsidP="00FA5A74">
      <w:pPr>
        <w:keepNext/>
        <w:keepLines/>
        <w:jc w:val="both"/>
        <w:rPr>
          <w:rFonts w:ascii="Tahoma" w:hAnsi="Tahoma" w:cs="Tahoma"/>
        </w:rPr>
      </w:pPr>
      <w:r w:rsidRPr="00FE0BDC">
        <w:rPr>
          <w:rFonts w:ascii="Tahoma" w:hAnsi="Tahoma" w:cs="Tahoma"/>
        </w:rPr>
        <w:t>Naročnik bo iz posameznega postopka javnega naročanja izključil gospodarski subjekt:</w:t>
      </w:r>
    </w:p>
    <w:p w14:paraId="251E0565" w14:textId="77777777" w:rsidR="00FA5A74" w:rsidRPr="00FE0BDC" w:rsidRDefault="00FA5A74" w:rsidP="00FA5A74">
      <w:pPr>
        <w:keepNext/>
        <w:keepLines/>
        <w:jc w:val="both"/>
        <w:rPr>
          <w:rFonts w:ascii="Tahoma" w:hAnsi="Tahoma" w:cs="Tahoma"/>
        </w:rPr>
      </w:pPr>
    </w:p>
    <w:p w14:paraId="0BC1B75B" w14:textId="77777777" w:rsidR="00FA5A74" w:rsidRPr="00FE0BDC" w:rsidRDefault="00FA5A74" w:rsidP="00FA5A74">
      <w:pPr>
        <w:keepNext/>
        <w:keepLines/>
        <w:jc w:val="both"/>
        <w:rPr>
          <w:rFonts w:ascii="Tahoma" w:hAnsi="Tahoma" w:cs="Tahoma"/>
        </w:rPr>
      </w:pPr>
      <w:r w:rsidRPr="00FE0BDC">
        <w:rPr>
          <w:rFonts w:ascii="Tahoma" w:hAnsi="Tahoma" w:cs="Tahoma"/>
          <w:b/>
        </w:rPr>
        <w:t>D.1: Točka a) četrtega odstavka 75. člena ZJN-3</w:t>
      </w:r>
    </w:p>
    <w:p w14:paraId="21A3D25C" w14:textId="77777777" w:rsidR="00FA5A74" w:rsidRPr="00FE0BDC" w:rsidRDefault="00FA5A74" w:rsidP="00FA5A74">
      <w:pPr>
        <w:keepNext/>
        <w:keepLines/>
        <w:numPr>
          <w:ilvl w:val="0"/>
          <w:numId w:val="42"/>
        </w:numPr>
        <w:jc w:val="both"/>
        <w:rPr>
          <w:rFonts w:ascii="Tahoma" w:hAnsi="Tahoma" w:cs="Tahoma"/>
        </w:rPr>
      </w:pPr>
      <w:r w:rsidRPr="00FE0BDC">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4C9E505" w14:textId="77777777" w:rsidR="00FA5A74" w:rsidRPr="00FE0BDC" w:rsidRDefault="00FA5A74" w:rsidP="00FA5A74">
      <w:pPr>
        <w:keepNext/>
        <w:keepLines/>
        <w:jc w:val="both"/>
        <w:rPr>
          <w:rFonts w:ascii="Tahoma" w:hAnsi="Tahoma" w:cs="Tahoma"/>
          <w:b/>
        </w:rPr>
      </w:pPr>
    </w:p>
    <w:p w14:paraId="7063C33C" w14:textId="77777777" w:rsidR="00FA5A74" w:rsidRPr="00FE0BDC" w:rsidRDefault="00FA5A74" w:rsidP="00FA5A74">
      <w:pPr>
        <w:keepNext/>
        <w:keepLines/>
        <w:jc w:val="both"/>
        <w:rPr>
          <w:rFonts w:ascii="Tahoma" w:hAnsi="Tahoma" w:cs="Tahoma"/>
        </w:rPr>
      </w:pPr>
      <w:r w:rsidRPr="00FE0BDC">
        <w:rPr>
          <w:rFonts w:ascii="Tahoma" w:hAnsi="Tahoma" w:cs="Tahoma"/>
          <w:b/>
        </w:rPr>
        <w:t>D.2: Točka b) četrtega odstavka 75. člena ZJN-3</w:t>
      </w:r>
    </w:p>
    <w:p w14:paraId="3E45CD82" w14:textId="77777777" w:rsidR="00FA5A74" w:rsidRPr="00FE0BDC" w:rsidRDefault="00FA5A74" w:rsidP="00FA5A74">
      <w:pPr>
        <w:keepNext/>
        <w:keepLines/>
        <w:numPr>
          <w:ilvl w:val="0"/>
          <w:numId w:val="42"/>
        </w:numPr>
        <w:jc w:val="both"/>
        <w:rPr>
          <w:rFonts w:ascii="Tahoma" w:hAnsi="Tahoma" w:cs="Tahoma"/>
        </w:rPr>
      </w:pPr>
      <w:r w:rsidRPr="00FE0BDC">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E9BFAF" w14:textId="77777777" w:rsidR="00FA5A74" w:rsidRPr="00FE0BDC" w:rsidRDefault="00FA5A74" w:rsidP="00FA5A74">
      <w:pPr>
        <w:keepNext/>
        <w:keepLines/>
        <w:jc w:val="both"/>
        <w:rPr>
          <w:rFonts w:ascii="Tahoma" w:hAnsi="Tahoma" w:cs="Tahoma"/>
          <w:b/>
          <w:sz w:val="14"/>
        </w:rPr>
      </w:pPr>
    </w:p>
    <w:p w14:paraId="206B4CAE" w14:textId="77777777" w:rsidR="00FA5A74" w:rsidRPr="00FE0BDC" w:rsidRDefault="00FA5A74" w:rsidP="00FA5A74">
      <w:pPr>
        <w:keepNext/>
        <w:keepLines/>
        <w:jc w:val="both"/>
        <w:rPr>
          <w:rFonts w:ascii="Tahoma" w:hAnsi="Tahoma" w:cs="Tahoma"/>
          <w:b/>
        </w:rPr>
      </w:pPr>
      <w:r w:rsidRPr="00FE0BDC">
        <w:rPr>
          <w:rFonts w:ascii="Tahoma" w:hAnsi="Tahoma" w:cs="Tahoma"/>
          <w:b/>
        </w:rPr>
        <w:t>D.3: Kršitev temeljnih pravic delavcev (196. člen KZ-1), prvi odstavek 75. člena ZJN-3</w:t>
      </w:r>
    </w:p>
    <w:p w14:paraId="4F697A37" w14:textId="77777777" w:rsidR="00FA5A74" w:rsidRPr="00FE0BDC" w:rsidRDefault="00FA5A74" w:rsidP="00FA5A74">
      <w:pPr>
        <w:keepNext/>
        <w:keepLines/>
        <w:numPr>
          <w:ilvl w:val="0"/>
          <w:numId w:val="42"/>
        </w:numPr>
        <w:jc w:val="both"/>
        <w:rPr>
          <w:rFonts w:ascii="Tahoma" w:hAnsi="Tahoma" w:cs="Tahoma"/>
        </w:rPr>
      </w:pPr>
      <w:r w:rsidRPr="00FE0BDC">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C826301" w14:textId="77777777" w:rsidR="00FA5A74" w:rsidRPr="00FE0BDC" w:rsidRDefault="00FA5A74" w:rsidP="00FA5A74">
      <w:pPr>
        <w:keepNext/>
        <w:keepLines/>
        <w:jc w:val="both"/>
        <w:rPr>
          <w:rFonts w:ascii="Tahoma" w:hAnsi="Tahoma" w:cs="Tahoma"/>
          <w:b/>
        </w:rPr>
      </w:pPr>
    </w:p>
    <w:p w14:paraId="511CDABB" w14:textId="77777777" w:rsidR="00FA5A74" w:rsidRPr="00FE0BDC" w:rsidRDefault="00FA5A74" w:rsidP="00FA5A74">
      <w:pPr>
        <w:keepNext/>
        <w:keepLines/>
        <w:ind w:right="-2"/>
        <w:jc w:val="both"/>
        <w:rPr>
          <w:rFonts w:ascii="Tahoma" w:hAnsi="Tahoma" w:cs="Tahoma"/>
          <w:b/>
          <w:bCs/>
        </w:rPr>
      </w:pPr>
    </w:p>
    <w:p w14:paraId="5B0008B4" w14:textId="77777777" w:rsidR="00FA5A74" w:rsidRPr="00FE0BDC" w:rsidRDefault="00FA5A74" w:rsidP="00FA5A74">
      <w:pPr>
        <w:keepNext/>
        <w:keepLines/>
        <w:ind w:right="-2"/>
        <w:jc w:val="both"/>
        <w:rPr>
          <w:rFonts w:ascii="Tahoma" w:hAnsi="Tahoma" w:cs="Tahoma"/>
          <w:b/>
          <w:bCs/>
        </w:rPr>
      </w:pPr>
    </w:p>
    <w:p w14:paraId="2B5ADA40" w14:textId="77777777" w:rsidR="00FA5A74" w:rsidRPr="00FE0BDC" w:rsidRDefault="00FA5A74" w:rsidP="00FA5A74">
      <w:pPr>
        <w:keepNext/>
        <w:keepLines/>
        <w:ind w:right="-2"/>
        <w:jc w:val="both"/>
        <w:rPr>
          <w:rFonts w:ascii="Tahoma" w:hAnsi="Tahoma" w:cs="Tahoma"/>
          <w:b/>
          <w:bCs/>
        </w:rPr>
      </w:pPr>
      <w:r w:rsidRPr="00FE0BDC">
        <w:rPr>
          <w:rFonts w:ascii="Tahoma" w:hAnsi="Tahoma" w:cs="Tahoma"/>
          <w:b/>
          <w:bCs/>
        </w:rPr>
        <w:t>OPOMBA:</w:t>
      </w:r>
    </w:p>
    <w:p w14:paraId="5773A290" w14:textId="77777777" w:rsidR="00FA5A74" w:rsidRPr="00FE0BDC" w:rsidRDefault="00FA5A74" w:rsidP="00FA5A74">
      <w:pPr>
        <w:keepNext/>
        <w:keepLines/>
        <w:ind w:right="-2"/>
        <w:jc w:val="both"/>
        <w:rPr>
          <w:rFonts w:ascii="Tahoma" w:hAnsi="Tahoma" w:cs="Tahoma"/>
          <w:bCs/>
          <w:i/>
        </w:rPr>
      </w:pPr>
      <w:r w:rsidRPr="00FE0BDC">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0A305BF0" w14:textId="77777777" w:rsidR="00FA5A74" w:rsidRPr="00FE0BDC" w:rsidRDefault="00FA5A74" w:rsidP="00FA5A74">
      <w:pPr>
        <w:keepNext/>
        <w:keepLines/>
        <w:jc w:val="both"/>
        <w:rPr>
          <w:rFonts w:ascii="Tahoma" w:hAnsi="Tahoma" w:cs="Tahoma"/>
          <w:b/>
        </w:rPr>
      </w:pPr>
    </w:p>
    <w:p w14:paraId="7C43AFB2" w14:textId="77777777" w:rsidR="00FA5A74" w:rsidRPr="00FE0BDC" w:rsidRDefault="00FA5A74" w:rsidP="00FA5A74">
      <w:pPr>
        <w:keepNext/>
        <w:keepLines/>
        <w:ind w:right="-2"/>
        <w:jc w:val="both"/>
        <w:rPr>
          <w:rFonts w:ascii="Tahoma" w:hAnsi="Tahoma" w:cs="Tahoma"/>
          <w:b/>
          <w:smallCaps/>
          <w:sz w:val="22"/>
        </w:rPr>
      </w:pPr>
      <w:r w:rsidRPr="00FE0BDC">
        <w:rPr>
          <w:rFonts w:ascii="Tahoma" w:hAnsi="Tahoma" w:cs="Tahoma"/>
          <w:b/>
          <w:smallCaps/>
          <w:sz w:val="22"/>
        </w:rPr>
        <w:t>Dokazila (velja za vse pogoje zgoraj):</w:t>
      </w:r>
    </w:p>
    <w:p w14:paraId="4BB831A1" w14:textId="77777777" w:rsidR="00FA5A74" w:rsidRPr="00FE0BDC" w:rsidRDefault="00FA5A74" w:rsidP="00FA5A74">
      <w:pPr>
        <w:keepNext/>
        <w:keepLines/>
        <w:jc w:val="both"/>
        <w:rPr>
          <w:rFonts w:ascii="Tahoma" w:hAnsi="Tahoma" w:cs="Tahoma"/>
        </w:rPr>
      </w:pPr>
      <w:r w:rsidRPr="00FE0BDC">
        <w:rPr>
          <w:rFonts w:ascii="Tahoma" w:hAnsi="Tahoma" w:cs="Tahoma"/>
        </w:rPr>
        <w:t xml:space="preserve">Priložen ESPD s strani vseh sodelujočih gospodarskih subjektov v ponudbi. </w:t>
      </w:r>
    </w:p>
    <w:p w14:paraId="7454D1F7" w14:textId="77777777" w:rsidR="00FA5A74" w:rsidRPr="00FE0BDC" w:rsidRDefault="00FA5A74" w:rsidP="00FA5A74">
      <w:pPr>
        <w:keepNext/>
        <w:keepLines/>
        <w:jc w:val="both"/>
        <w:rPr>
          <w:rFonts w:ascii="Tahoma" w:hAnsi="Tahoma" w:cs="Tahoma"/>
          <w:b/>
          <w:bCs/>
        </w:rPr>
      </w:pPr>
    </w:p>
    <w:p w14:paraId="7507E0D2" w14:textId="77777777" w:rsidR="00FA5A74" w:rsidRPr="00FE0BDC" w:rsidRDefault="00FA5A74" w:rsidP="00FA5A74">
      <w:pPr>
        <w:keepNext/>
        <w:keepLines/>
        <w:jc w:val="both"/>
        <w:rPr>
          <w:rFonts w:ascii="Tahoma" w:hAnsi="Tahoma" w:cs="Tahoma"/>
          <w:bCs/>
        </w:rPr>
      </w:pPr>
      <w:r w:rsidRPr="00FE0BDC">
        <w:rPr>
          <w:rFonts w:ascii="Tahoma" w:hAnsi="Tahoma" w:cs="Tahoma"/>
          <w:bCs/>
          <w:u w:val="single"/>
        </w:rPr>
        <w:t>Naročnik bo preveril izpolnjevanje pogojev iz prvega, drugega in četrtega odstavka 75. člena ZJN-3 preko informacijskega sistema e-Dosje</w:t>
      </w:r>
      <w:r w:rsidRPr="00FE0BDC">
        <w:rPr>
          <w:rFonts w:ascii="Tahoma" w:hAnsi="Tahoma" w:cs="Tahoma"/>
          <w:bCs/>
        </w:rPr>
        <w:t>, ki je namenjen elektronskem preverjanju ponudnikov (partnerjev), podizvajalcev in drugih gospodarskih subjektov, na čigar zmogljivosti se sklicuje ponudnik, v (predmetnih) nacionalnih uradnih evidencah.</w:t>
      </w:r>
      <w:r w:rsidRPr="00FE0BDC">
        <w:rPr>
          <w:rFonts w:ascii="Tahoma" w:hAnsi="Tahoma" w:cs="Tahoma"/>
          <w:bCs/>
          <w:i/>
        </w:rPr>
        <w:t xml:space="preserve"> </w:t>
      </w:r>
    </w:p>
    <w:p w14:paraId="4A48CE4D" w14:textId="77777777" w:rsidR="00FA5A74" w:rsidRPr="00FE0BDC" w:rsidRDefault="00FA5A74" w:rsidP="00FA5A74">
      <w:pPr>
        <w:keepNext/>
        <w:keepLines/>
        <w:jc w:val="both"/>
        <w:rPr>
          <w:rFonts w:ascii="Tahoma" w:hAnsi="Tahoma" w:cs="Tahoma"/>
        </w:rPr>
      </w:pPr>
    </w:p>
    <w:p w14:paraId="661F3D1B" w14:textId="77777777" w:rsidR="00FA5A74" w:rsidRPr="00FE0BDC" w:rsidRDefault="00FA5A74" w:rsidP="00FA5A74">
      <w:pPr>
        <w:keepNext/>
        <w:keepLines/>
        <w:jc w:val="both"/>
        <w:rPr>
          <w:rFonts w:ascii="Tahoma" w:hAnsi="Tahoma" w:cs="Tahoma"/>
          <w:bCs/>
        </w:rPr>
      </w:pPr>
      <w:r w:rsidRPr="00FE0BDC">
        <w:rPr>
          <w:rFonts w:ascii="Tahoma" w:hAnsi="Tahoma" w:cs="Tahoma"/>
          <w:bCs/>
        </w:rPr>
        <w:t>Naročnik lahko zahteva potrdila, izjave in druga dokazila iz 77. člena ZJN-3 kot dokaz neobstoja razlogov za izključitev iz 75. člena ZJN-3.</w:t>
      </w:r>
    </w:p>
    <w:p w14:paraId="57782C8B" w14:textId="77777777" w:rsidR="00FA5A74" w:rsidRPr="00FE0BDC" w:rsidRDefault="00FA5A74" w:rsidP="00FA5A74">
      <w:pPr>
        <w:keepNext/>
        <w:keepLines/>
        <w:jc w:val="both"/>
        <w:rPr>
          <w:rFonts w:ascii="Tahoma" w:hAnsi="Tahoma" w:cs="Tahoma"/>
          <w:bCs/>
        </w:rPr>
      </w:pPr>
    </w:p>
    <w:p w14:paraId="3851B460" w14:textId="77777777" w:rsidR="00FA5A74" w:rsidRPr="00FE0BDC" w:rsidRDefault="00FA5A74" w:rsidP="00FA5A74">
      <w:pPr>
        <w:keepNext/>
        <w:keepLines/>
        <w:jc w:val="both"/>
        <w:rPr>
          <w:rFonts w:ascii="Tahoma" w:hAnsi="Tahoma" w:cs="Tahoma"/>
          <w:bCs/>
        </w:rPr>
      </w:pPr>
      <w:r w:rsidRPr="00FE0BDC">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3181A596" w14:textId="290950C2" w:rsidR="00FA5A74" w:rsidRPr="00FE0BDC" w:rsidRDefault="00FA5A74" w:rsidP="00FA5A74">
      <w:pPr>
        <w:pStyle w:val="Odstavekseznama"/>
        <w:keepNext/>
        <w:keepLines/>
        <w:numPr>
          <w:ilvl w:val="0"/>
          <w:numId w:val="28"/>
        </w:numPr>
        <w:jc w:val="both"/>
        <w:rPr>
          <w:rFonts w:ascii="Tahoma" w:hAnsi="Tahoma" w:cs="Tahoma"/>
          <w:bCs/>
        </w:rPr>
      </w:pPr>
      <w:r w:rsidRPr="00FE0BDC">
        <w:rPr>
          <w:rFonts w:ascii="Tahoma" w:hAnsi="Tahoma" w:cs="Tahoma"/>
          <w:bCs/>
        </w:rPr>
        <w:lastRenderedPageBreak/>
        <w:t>pooblastilo za preveritev gospodarskega subjekta in vse</w:t>
      </w:r>
      <w:r w:rsidR="00712B5D">
        <w:rPr>
          <w:rFonts w:ascii="Tahoma" w:hAnsi="Tahoma" w:cs="Tahoma"/>
          <w:bCs/>
        </w:rPr>
        <w:t>h</w:t>
      </w:r>
      <w:r w:rsidRPr="00FE0BDC">
        <w:rPr>
          <w:rFonts w:ascii="Tahoma" w:hAnsi="Tahoma" w:cs="Tahoma"/>
          <w:bCs/>
        </w:rPr>
        <w:t xml:space="preserve"> oseb, ki so člani upravnega, vodstvenega ali nadzornega organa gospodarskega subjekta ali ki imajo pooblastila za njegovo zastopanje ali odločanje ali nadzor v kazenski evidenci ali</w:t>
      </w:r>
    </w:p>
    <w:p w14:paraId="55BA35BF" w14:textId="77777777" w:rsidR="00FA5A74" w:rsidRPr="00FE0BDC" w:rsidRDefault="00FA5A74" w:rsidP="00FA5A74">
      <w:pPr>
        <w:pStyle w:val="Odstavekseznama"/>
        <w:keepNext/>
        <w:keepLines/>
        <w:numPr>
          <w:ilvl w:val="0"/>
          <w:numId w:val="28"/>
        </w:numPr>
        <w:jc w:val="both"/>
        <w:rPr>
          <w:rFonts w:ascii="Tahoma" w:hAnsi="Tahoma" w:cs="Tahoma"/>
          <w:bCs/>
        </w:rPr>
      </w:pPr>
      <w:r w:rsidRPr="00FE0BDC">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63ACBA73" w14:textId="77777777" w:rsidR="00FA5A74" w:rsidRPr="00FE0BDC" w:rsidRDefault="00FA5A74" w:rsidP="00FA5A74">
      <w:pPr>
        <w:pStyle w:val="Odstavekseznama"/>
        <w:keepNext/>
        <w:keepLines/>
        <w:numPr>
          <w:ilvl w:val="0"/>
          <w:numId w:val="28"/>
        </w:numPr>
        <w:jc w:val="both"/>
        <w:rPr>
          <w:rFonts w:ascii="Tahoma" w:hAnsi="Tahoma" w:cs="Tahoma"/>
          <w:bCs/>
        </w:rPr>
      </w:pPr>
      <w:r w:rsidRPr="00FE0BDC">
        <w:rPr>
          <w:rFonts w:ascii="Tahoma" w:hAnsi="Tahoma" w:cs="Tahoma"/>
        </w:rPr>
        <w:t xml:space="preserve">potrdilo, ki ga izda pristojni organ v Republiki Sloveniji, drugi državi članici ali tretji državi, </w:t>
      </w:r>
      <w:r w:rsidRPr="00FE0BDC">
        <w:rPr>
          <w:rFonts w:ascii="Tahoma" w:hAnsi="Tahoma" w:cs="Tahoma"/>
          <w:bCs/>
        </w:rPr>
        <w:t>da ne obstajajo razlogi za izključitev iz drugega odstavka 75. člena ZJN-3</w:t>
      </w:r>
      <w:r w:rsidRPr="00FE0BDC">
        <w:rPr>
          <w:rFonts w:ascii="Tahoma" w:hAnsi="Tahoma" w:cs="Tahoma"/>
        </w:rPr>
        <w:t>;</w:t>
      </w:r>
    </w:p>
    <w:p w14:paraId="7479B45A" w14:textId="656BEB88" w:rsidR="00FA5A74" w:rsidRPr="00FE0BDC" w:rsidRDefault="00FA5A74" w:rsidP="00FA5A74">
      <w:pPr>
        <w:pStyle w:val="Odstavekseznama"/>
        <w:keepNext/>
        <w:keepLines/>
        <w:numPr>
          <w:ilvl w:val="0"/>
          <w:numId w:val="28"/>
        </w:numPr>
        <w:jc w:val="both"/>
        <w:rPr>
          <w:rFonts w:ascii="Tahoma" w:hAnsi="Tahoma" w:cs="Tahoma"/>
          <w:bCs/>
        </w:rPr>
      </w:pPr>
      <w:r w:rsidRPr="00FE0BDC">
        <w:rPr>
          <w:rFonts w:ascii="Tahoma" w:hAnsi="Tahoma" w:cs="Tahoma"/>
          <w:bCs/>
        </w:rPr>
        <w:t>zaprisežen</w:t>
      </w:r>
      <w:r w:rsidR="00712B5D">
        <w:rPr>
          <w:rFonts w:ascii="Tahoma" w:hAnsi="Tahoma" w:cs="Tahoma"/>
          <w:bCs/>
        </w:rPr>
        <w:t>o</w:t>
      </w:r>
      <w:r w:rsidRPr="00FE0BDC">
        <w:rPr>
          <w:rFonts w:ascii="Tahoma" w:hAnsi="Tahoma" w:cs="Tahoma"/>
          <w:bCs/>
        </w:rPr>
        <w:t xml:space="preserve">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7C08D415" w14:textId="77777777" w:rsidR="00FA5A74" w:rsidRPr="00FE0BDC" w:rsidRDefault="00FA5A74" w:rsidP="00FA5A74">
      <w:pPr>
        <w:pStyle w:val="Odstavekseznama"/>
        <w:keepNext/>
        <w:keepLines/>
        <w:numPr>
          <w:ilvl w:val="0"/>
          <w:numId w:val="28"/>
        </w:numPr>
        <w:jc w:val="both"/>
        <w:rPr>
          <w:rFonts w:ascii="Tahoma" w:hAnsi="Tahoma" w:cs="Tahoma"/>
          <w:bCs/>
        </w:rPr>
      </w:pPr>
      <w:r w:rsidRPr="00FE0BDC">
        <w:rPr>
          <w:rFonts w:ascii="Tahoma" w:hAnsi="Tahoma" w:cs="Tahoma"/>
        </w:rPr>
        <w:t xml:space="preserve">izpis iz evidence o pravnomočnih odločbah o prekrških, ki jo vodi pristojni organ v Republiki Sloveniji, drugi državi članici ali tretji državi, </w:t>
      </w:r>
      <w:r w:rsidRPr="00FE0BDC">
        <w:rPr>
          <w:rFonts w:ascii="Tahoma" w:hAnsi="Tahoma" w:cs="Tahoma"/>
          <w:bCs/>
        </w:rPr>
        <w:t>da ne obstajajo razlogi za izključitev iz b) točke četrtega odstavka 75. člena ZJN-3.</w:t>
      </w:r>
    </w:p>
    <w:p w14:paraId="79BD1F57" w14:textId="77777777" w:rsidR="00FA5A74" w:rsidRPr="00FE0BDC" w:rsidRDefault="00FA5A74" w:rsidP="00FA5A74">
      <w:pPr>
        <w:pStyle w:val="Odstavekseznama"/>
        <w:keepNext/>
        <w:keepLines/>
        <w:ind w:left="0"/>
        <w:jc w:val="both"/>
        <w:rPr>
          <w:rFonts w:ascii="Tahoma" w:hAnsi="Tahoma" w:cs="Tahoma"/>
          <w:szCs w:val="22"/>
        </w:rPr>
      </w:pPr>
    </w:p>
    <w:p w14:paraId="6768343B" w14:textId="77777777" w:rsidR="00FA5A74" w:rsidRPr="00FE0BDC" w:rsidRDefault="00FA5A74" w:rsidP="00FA5A74">
      <w:pPr>
        <w:pStyle w:val="Odstavekseznama"/>
        <w:keepNext/>
        <w:keepLines/>
        <w:ind w:left="0"/>
        <w:jc w:val="both"/>
        <w:rPr>
          <w:rFonts w:ascii="Tahoma" w:hAnsi="Tahoma" w:cs="Tahoma"/>
          <w:bCs/>
        </w:rPr>
      </w:pPr>
      <w:r w:rsidRPr="00FE0BDC">
        <w:rPr>
          <w:rFonts w:ascii="Tahoma"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3A89D5E" w14:textId="77777777" w:rsidR="00FA5A74" w:rsidRPr="00FE0BDC" w:rsidRDefault="00FA5A74" w:rsidP="00FA5A74">
      <w:pPr>
        <w:keepNext/>
        <w:keepLines/>
        <w:jc w:val="both"/>
        <w:rPr>
          <w:rFonts w:ascii="Tahoma" w:hAnsi="Tahoma" w:cs="Tahoma"/>
        </w:rPr>
      </w:pPr>
    </w:p>
    <w:p w14:paraId="16A9E223" w14:textId="77777777" w:rsidR="00FA5A74" w:rsidRPr="00FE0BDC" w:rsidRDefault="00FA5A74" w:rsidP="00FA5A74">
      <w:pPr>
        <w:keepNext/>
        <w:keepLines/>
        <w:jc w:val="both"/>
        <w:rPr>
          <w:rFonts w:ascii="Tahoma" w:hAnsi="Tahoma" w:cs="Tahoma"/>
        </w:rPr>
      </w:pPr>
      <w:r w:rsidRPr="00FE0BDC">
        <w:rPr>
          <w:rFonts w:ascii="Tahoma" w:hAnsi="Tahoma" w:cs="Tahoma"/>
        </w:rPr>
        <w:t>Gospodarski subjekt s sedežem izven Republike Slovenije bo moral potrdilo pristojnega organa predložiti sam, v kolikor takšnega potrdila iz ustreznega registra ne bo mogel pridobiti naročnik.</w:t>
      </w:r>
    </w:p>
    <w:p w14:paraId="0E551B08" w14:textId="77777777" w:rsidR="00FA5A74" w:rsidRPr="00FE0BDC" w:rsidRDefault="00FA5A74" w:rsidP="00FA5A74">
      <w:pPr>
        <w:keepNext/>
        <w:keepLines/>
        <w:jc w:val="both"/>
        <w:rPr>
          <w:rFonts w:ascii="Tahoma" w:hAnsi="Tahoma" w:cs="Tahoma"/>
        </w:rPr>
      </w:pPr>
    </w:p>
    <w:p w14:paraId="71FAABDD" w14:textId="77777777" w:rsidR="00FA5A74" w:rsidRPr="00FE0BDC" w:rsidRDefault="00FA5A74" w:rsidP="00FA5A74">
      <w:pPr>
        <w:keepNext/>
        <w:keepLines/>
        <w:numPr>
          <w:ilvl w:val="0"/>
          <w:numId w:val="41"/>
        </w:numPr>
        <w:ind w:left="284" w:hanging="284"/>
        <w:jc w:val="both"/>
        <w:rPr>
          <w:rFonts w:ascii="Tahoma" w:hAnsi="Tahoma" w:cs="Tahoma"/>
          <w:b/>
          <w:bCs/>
        </w:rPr>
      </w:pPr>
      <w:r w:rsidRPr="00FE0BDC">
        <w:rPr>
          <w:rFonts w:ascii="Tahoma" w:hAnsi="Tahoma" w:cs="Tahoma"/>
          <w:b/>
          <w:bCs/>
        </w:rPr>
        <w:t>EMŠO:</w:t>
      </w:r>
    </w:p>
    <w:p w14:paraId="38A032B3" w14:textId="77777777" w:rsidR="00FA5A74" w:rsidRPr="00FE0BDC" w:rsidRDefault="00FA5A74" w:rsidP="00FA5A74">
      <w:pPr>
        <w:keepNext/>
        <w:keepLines/>
        <w:jc w:val="both"/>
        <w:rPr>
          <w:rFonts w:ascii="Tahoma" w:hAnsi="Tahoma" w:cs="Tahoma"/>
          <w:bCs/>
          <w:sz w:val="10"/>
        </w:rPr>
      </w:pPr>
    </w:p>
    <w:p w14:paraId="74C5C8C7" w14:textId="77777777" w:rsidR="00FA5A74" w:rsidRPr="00FE0BDC" w:rsidRDefault="00FA5A74" w:rsidP="00FA5A74">
      <w:pPr>
        <w:keepNext/>
        <w:keepLines/>
        <w:jc w:val="both"/>
        <w:rPr>
          <w:rFonts w:ascii="Tahoma" w:hAnsi="Tahoma" w:cs="Tahoma"/>
          <w:bCs/>
        </w:rPr>
      </w:pPr>
      <w:r w:rsidRPr="00FE0BDC">
        <w:rPr>
          <w:rFonts w:ascii="Tahoma" w:hAnsi="Tahoma" w:cs="Tahoma"/>
          <w:bCs/>
        </w:rPr>
        <w:t xml:space="preserve">Za potrebe preverjanja v informacijskem sistemu e-Dosje </w:t>
      </w:r>
      <w:r w:rsidRPr="00FE0BDC">
        <w:rPr>
          <w:rFonts w:ascii="Tahoma" w:hAnsi="Tahoma" w:cs="Tahoma"/>
          <w:bCs/>
          <w:u w:val="single"/>
        </w:rPr>
        <w:t xml:space="preserve">ponudnik (in vsi ostali sodelujoči gospodarski subjekti v ponudbi) za </w:t>
      </w:r>
      <w:r w:rsidRPr="00FE0BDC">
        <w:rPr>
          <w:rFonts w:ascii="Tahoma" w:hAnsi="Tahoma" w:cs="Tahoma"/>
          <w:b/>
          <w:bCs/>
          <w:u w:val="single"/>
        </w:rPr>
        <w:t>VSE</w:t>
      </w:r>
      <w:r w:rsidRPr="00FE0BDC">
        <w:rPr>
          <w:rFonts w:ascii="Tahoma" w:hAnsi="Tahoma" w:cs="Tahoma"/>
          <w:bCs/>
          <w:u w:val="single"/>
        </w:rPr>
        <w:t xml:space="preserve"> osebe, ki so člani upravnega, vodstvenega </w:t>
      </w:r>
      <w:r w:rsidRPr="00FE0BDC">
        <w:rPr>
          <w:rFonts w:ascii="Tahoma" w:hAnsi="Tahoma" w:cs="Tahoma"/>
          <w:b/>
          <w:bCs/>
          <w:u w:val="single"/>
        </w:rPr>
        <w:t>ali</w:t>
      </w:r>
      <w:r w:rsidRPr="00FE0BDC">
        <w:rPr>
          <w:rFonts w:ascii="Tahoma" w:hAnsi="Tahoma" w:cs="Tahoma"/>
          <w:bCs/>
          <w:u w:val="single"/>
        </w:rPr>
        <w:t xml:space="preserve"> nadzornega organa gospodarskega subjekta </w:t>
      </w:r>
      <w:r w:rsidRPr="00FE0BDC">
        <w:rPr>
          <w:rFonts w:ascii="Tahoma" w:hAnsi="Tahoma" w:cs="Tahoma"/>
          <w:b/>
          <w:bCs/>
          <w:u w:val="single"/>
        </w:rPr>
        <w:t>ali</w:t>
      </w:r>
      <w:r w:rsidRPr="00FE0BDC">
        <w:rPr>
          <w:rFonts w:ascii="Tahoma" w:hAnsi="Tahoma" w:cs="Tahoma"/>
          <w:bCs/>
          <w:u w:val="single"/>
        </w:rPr>
        <w:t xml:space="preserve"> ki imajo pooblastila za njegovo zastopanje </w:t>
      </w:r>
      <w:r w:rsidRPr="00FE0BDC">
        <w:rPr>
          <w:rFonts w:ascii="Tahoma" w:hAnsi="Tahoma" w:cs="Tahoma"/>
          <w:b/>
          <w:bCs/>
          <w:u w:val="single"/>
        </w:rPr>
        <w:t>ali</w:t>
      </w:r>
      <w:r w:rsidRPr="00FE0BDC">
        <w:rPr>
          <w:rFonts w:ascii="Tahoma" w:hAnsi="Tahoma" w:cs="Tahoma"/>
          <w:bCs/>
          <w:u w:val="single"/>
        </w:rPr>
        <w:t xml:space="preserve"> odločanje </w:t>
      </w:r>
      <w:r w:rsidRPr="00FE0BDC">
        <w:rPr>
          <w:rFonts w:ascii="Tahoma" w:hAnsi="Tahoma" w:cs="Tahoma"/>
          <w:b/>
          <w:bCs/>
          <w:u w:val="single"/>
        </w:rPr>
        <w:t>ali</w:t>
      </w:r>
      <w:r w:rsidRPr="00FE0BDC">
        <w:rPr>
          <w:rFonts w:ascii="Tahoma" w:hAnsi="Tahoma" w:cs="Tahoma"/>
          <w:bCs/>
          <w:u w:val="single"/>
        </w:rPr>
        <w:t xml:space="preserve"> nadzor v njem</w:t>
      </w:r>
      <w:r w:rsidRPr="00FE0BDC">
        <w:rPr>
          <w:rFonts w:ascii="Tahoma" w:hAnsi="Tahoma" w:cs="Tahoma"/>
          <w:bCs/>
        </w:rPr>
        <w:t xml:space="preserve">, </w:t>
      </w:r>
      <w:r w:rsidRPr="00FE0BDC">
        <w:rPr>
          <w:rFonts w:ascii="Tahoma" w:hAnsi="Tahoma" w:cs="Tahoma"/>
          <w:b/>
          <w:bCs/>
        </w:rPr>
        <w:t>vnesejo/navedejo EMŠO:</w:t>
      </w:r>
      <w:r w:rsidRPr="00FE0BDC">
        <w:rPr>
          <w:rFonts w:ascii="Tahoma" w:hAnsi="Tahoma" w:cs="Tahoma"/>
          <w:bCs/>
        </w:rPr>
        <w:t xml:space="preserve"> </w:t>
      </w:r>
    </w:p>
    <w:p w14:paraId="62B46CA2" w14:textId="77777777" w:rsidR="00FA5A74" w:rsidRPr="00FE0BDC" w:rsidRDefault="00FA5A74" w:rsidP="00FA5A74">
      <w:pPr>
        <w:keepNext/>
        <w:keepLines/>
        <w:numPr>
          <w:ilvl w:val="0"/>
          <w:numId w:val="40"/>
        </w:numPr>
        <w:jc w:val="both"/>
        <w:rPr>
          <w:rFonts w:ascii="Tahoma" w:hAnsi="Tahoma" w:cs="Tahoma"/>
          <w:bCs/>
        </w:rPr>
      </w:pPr>
      <w:r w:rsidRPr="00FE0BDC">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0BDC">
        <w:rPr>
          <w:rFonts w:ascii="Tahoma" w:hAnsi="Tahoma" w:cs="Tahoma"/>
          <w:bCs/>
          <w:u w:val="single"/>
        </w:rPr>
        <w:t>ali</w:t>
      </w:r>
    </w:p>
    <w:p w14:paraId="3EB863E2" w14:textId="77777777" w:rsidR="00FA5A74" w:rsidRPr="00FE0BDC" w:rsidRDefault="00FA5A74" w:rsidP="00FA5A74">
      <w:pPr>
        <w:keepNext/>
        <w:keepLines/>
        <w:numPr>
          <w:ilvl w:val="0"/>
          <w:numId w:val="40"/>
        </w:numPr>
        <w:jc w:val="both"/>
        <w:rPr>
          <w:rFonts w:ascii="Tahoma" w:hAnsi="Tahoma" w:cs="Tahoma"/>
          <w:bCs/>
        </w:rPr>
      </w:pPr>
      <w:r w:rsidRPr="00FE0BDC">
        <w:rPr>
          <w:rFonts w:ascii="Tahoma" w:hAnsi="Tahoma" w:cs="Tahoma"/>
          <w:bCs/>
        </w:rPr>
        <w:t xml:space="preserve">v Prilogo 1 (ponudnik/partner), Prilogo 4/1 (podizvajalci), Prilogo 4/3 (subjekti, katerih zmogljivost uporablja ponudnik) </w:t>
      </w:r>
      <w:r w:rsidRPr="00FE0BDC">
        <w:rPr>
          <w:rFonts w:ascii="Tahoma" w:hAnsi="Tahoma" w:cs="Tahoma"/>
          <w:bCs/>
          <w:u w:val="single"/>
        </w:rPr>
        <w:t>ali</w:t>
      </w:r>
    </w:p>
    <w:p w14:paraId="42DCB78F" w14:textId="77777777" w:rsidR="00FA5A74" w:rsidRPr="00FE0BDC" w:rsidRDefault="00FA5A74" w:rsidP="00FA5A74">
      <w:pPr>
        <w:keepNext/>
        <w:keepLines/>
        <w:numPr>
          <w:ilvl w:val="0"/>
          <w:numId w:val="40"/>
        </w:numPr>
        <w:jc w:val="both"/>
        <w:rPr>
          <w:rFonts w:ascii="Tahoma" w:hAnsi="Tahoma" w:cs="Tahoma"/>
          <w:bCs/>
        </w:rPr>
      </w:pPr>
      <w:r w:rsidRPr="00FE0BDC">
        <w:rPr>
          <w:rFonts w:ascii="Tahoma" w:hAnsi="Tahoma" w:cs="Tahoma"/>
          <w:bCs/>
        </w:rPr>
        <w:t>na lastnem obrazcu.</w:t>
      </w:r>
    </w:p>
    <w:p w14:paraId="287AB65A" w14:textId="77777777" w:rsidR="00FA5A74" w:rsidRPr="00FE0BDC" w:rsidRDefault="00FA5A74" w:rsidP="00FA5A74">
      <w:pPr>
        <w:keepNext/>
        <w:keepLines/>
        <w:jc w:val="both"/>
        <w:rPr>
          <w:rFonts w:ascii="Tahoma" w:hAnsi="Tahoma" w:cs="Tahoma"/>
          <w:sz w:val="14"/>
        </w:rPr>
      </w:pPr>
    </w:p>
    <w:p w14:paraId="06B26687" w14:textId="77777777" w:rsidR="00FA5A74" w:rsidRPr="00FE0BDC" w:rsidRDefault="00FA5A74" w:rsidP="00FA5A74">
      <w:pPr>
        <w:keepNext/>
        <w:keepLines/>
        <w:jc w:val="both"/>
        <w:rPr>
          <w:rFonts w:ascii="Tahoma" w:hAnsi="Tahoma" w:cs="Tahoma"/>
        </w:rPr>
      </w:pPr>
    </w:p>
    <w:p w14:paraId="0513F5A1" w14:textId="77777777" w:rsidR="00FA5A74" w:rsidRPr="00FE0BDC" w:rsidRDefault="00FA5A74" w:rsidP="00FA5A74">
      <w:pPr>
        <w:keepNext/>
        <w:keepLines/>
        <w:numPr>
          <w:ilvl w:val="0"/>
          <w:numId w:val="41"/>
        </w:numPr>
        <w:ind w:left="284" w:hanging="284"/>
        <w:jc w:val="both"/>
        <w:rPr>
          <w:rFonts w:ascii="Tahoma" w:hAnsi="Tahoma" w:cs="Tahoma"/>
          <w:b/>
          <w:bCs/>
        </w:rPr>
      </w:pPr>
      <w:r w:rsidRPr="00FE0BDC">
        <w:rPr>
          <w:rFonts w:ascii="Tahoma" w:hAnsi="Tahoma" w:cs="Tahoma"/>
          <w:b/>
          <w:bCs/>
        </w:rPr>
        <w:t>POPRAVNI MEHANIZMI:</w:t>
      </w:r>
    </w:p>
    <w:p w14:paraId="69C2D7E2" w14:textId="77777777" w:rsidR="00FA5A74" w:rsidRPr="00FE0BDC" w:rsidRDefault="00FA5A74" w:rsidP="00FA5A74">
      <w:pPr>
        <w:keepNext/>
        <w:keepLines/>
        <w:jc w:val="both"/>
        <w:rPr>
          <w:rFonts w:ascii="Tahoma" w:hAnsi="Tahoma" w:cs="Tahoma"/>
          <w:bCs/>
          <w:sz w:val="12"/>
        </w:rPr>
      </w:pPr>
    </w:p>
    <w:p w14:paraId="72E0F45B" w14:textId="77777777" w:rsidR="00FA5A74" w:rsidRPr="00FE0BDC" w:rsidRDefault="00FA5A74" w:rsidP="00FA5A74">
      <w:pPr>
        <w:keepNext/>
        <w:keepLines/>
        <w:jc w:val="both"/>
        <w:rPr>
          <w:rFonts w:ascii="Tahoma" w:hAnsi="Tahoma" w:cs="Tahoma"/>
          <w:b/>
          <w:bCs/>
        </w:rPr>
      </w:pPr>
      <w:r w:rsidRPr="00FE0BDC">
        <w:rPr>
          <w:rFonts w:ascii="Tahoma" w:hAnsi="Tahoma" w:cs="Tahoma"/>
          <w:b/>
          <w:bCs/>
          <w:u w:val="single"/>
        </w:rPr>
        <w:t>2. odstavek 75. člena ZJN-3:</w:t>
      </w:r>
    </w:p>
    <w:p w14:paraId="3B0B3F8B" w14:textId="77777777" w:rsidR="00FA5A74" w:rsidRPr="00FE0BDC" w:rsidRDefault="00FA5A74" w:rsidP="00FA5A74">
      <w:pPr>
        <w:keepNext/>
        <w:keepLines/>
        <w:jc w:val="both"/>
        <w:rPr>
          <w:rFonts w:ascii="Tahoma" w:hAnsi="Tahoma" w:cs="Tahoma"/>
          <w:bCs/>
          <w:sz w:val="8"/>
        </w:rPr>
      </w:pPr>
    </w:p>
    <w:p w14:paraId="39919455" w14:textId="77777777" w:rsidR="00FA5A74" w:rsidRPr="00FE0BDC" w:rsidRDefault="00FA5A74" w:rsidP="00FA5A74">
      <w:pPr>
        <w:keepNext/>
        <w:keepLines/>
        <w:jc w:val="both"/>
        <w:rPr>
          <w:rFonts w:ascii="Tahoma" w:hAnsi="Tahoma" w:cs="Tahoma"/>
          <w:bCs/>
        </w:rPr>
      </w:pPr>
      <w:r w:rsidRPr="00FE0BDC">
        <w:rPr>
          <w:rFonts w:ascii="Tahoma" w:hAnsi="Tahoma" w:cs="Tahoma"/>
          <w:bCs/>
        </w:rPr>
        <w:t xml:space="preserve">Gospodarskega subjekta </w:t>
      </w:r>
      <w:r w:rsidRPr="00FE0BDC">
        <w:rPr>
          <w:rFonts w:ascii="Tahoma" w:hAnsi="Tahoma" w:cs="Tahoma"/>
          <w:b/>
          <w:bCs/>
          <w:u w:val="single"/>
        </w:rPr>
        <w:t>se ne izloči</w:t>
      </w:r>
      <w:r w:rsidRPr="00FE0BDC">
        <w:rPr>
          <w:rFonts w:ascii="Tahoma" w:hAnsi="Tahoma" w:cs="Tahoma"/>
          <w:bCs/>
        </w:rPr>
        <w:t xml:space="preserve">, če gospodarski subjekt </w:t>
      </w:r>
      <w:r w:rsidRPr="00FE0BDC">
        <w:rPr>
          <w:rFonts w:ascii="Tahoma" w:hAnsi="Tahoma" w:cs="Tahoma"/>
          <w:b/>
          <w:bCs/>
        </w:rPr>
        <w:t>do roka za oddajo ponudb</w:t>
      </w:r>
      <w:r w:rsidRPr="00FE0BDC">
        <w:rPr>
          <w:rFonts w:ascii="Tahoma" w:hAnsi="Tahoma" w:cs="Tahoma"/>
          <w:bCs/>
        </w:rPr>
        <w:t xml:space="preserve"> </w:t>
      </w:r>
      <w:r w:rsidRPr="00FE0BDC">
        <w:rPr>
          <w:rFonts w:ascii="Tahoma" w:hAnsi="Tahoma" w:cs="Tahoma"/>
          <w:b/>
          <w:bCs/>
        </w:rPr>
        <w:t>poravna</w:t>
      </w:r>
      <w:r w:rsidRPr="00FE0BDC">
        <w:rPr>
          <w:rFonts w:ascii="Tahoma" w:hAnsi="Tahoma" w:cs="Tahoma"/>
          <w:bCs/>
        </w:rPr>
        <w:t xml:space="preserve"> neplačane zapadle obveznosti, ki znašajo 50 eurov ali več</w:t>
      </w:r>
      <w:r>
        <w:rPr>
          <w:rFonts w:ascii="Tahoma" w:hAnsi="Tahoma" w:cs="Tahoma"/>
          <w:bCs/>
        </w:rPr>
        <w:t>,</w:t>
      </w:r>
      <w:r w:rsidRPr="00FE0BDC">
        <w:rPr>
          <w:rFonts w:ascii="Tahoma" w:hAnsi="Tahoma" w:cs="Tahoma"/>
          <w:bCs/>
        </w:rPr>
        <w:t xml:space="preserve"> in predloži vse obračune davčnih odtegljajev za dohodke iz delovnega razmerja za obdobje zadnjih pet let do roka za oddajo prijave ali ponudbe.</w:t>
      </w:r>
    </w:p>
    <w:p w14:paraId="20F45CBE" w14:textId="77777777" w:rsidR="00FA5A74" w:rsidRPr="00FE0BDC" w:rsidRDefault="00FA5A74" w:rsidP="00FA5A74">
      <w:pPr>
        <w:keepNext/>
        <w:keepLines/>
        <w:jc w:val="both"/>
        <w:rPr>
          <w:rFonts w:ascii="Tahoma" w:hAnsi="Tahoma" w:cs="Tahoma"/>
          <w:bCs/>
        </w:rPr>
      </w:pPr>
    </w:p>
    <w:p w14:paraId="5996B306" w14:textId="77777777" w:rsidR="00FA5A74" w:rsidRPr="00FE0BDC" w:rsidRDefault="00FA5A74" w:rsidP="00FA5A74">
      <w:pPr>
        <w:keepNext/>
        <w:keepLines/>
        <w:jc w:val="both"/>
        <w:rPr>
          <w:rFonts w:ascii="Tahoma" w:hAnsi="Tahoma" w:cs="Tahoma"/>
          <w:b/>
          <w:bCs/>
          <w:u w:val="single"/>
        </w:rPr>
      </w:pPr>
      <w:r w:rsidRPr="00FE0BDC">
        <w:rPr>
          <w:rFonts w:ascii="Tahoma" w:hAnsi="Tahoma" w:cs="Tahoma"/>
          <w:b/>
          <w:bCs/>
          <w:u w:val="single"/>
        </w:rPr>
        <w:t>1. odstavek in b) točka 4. odstavka 75. člena ZJN-3:</w:t>
      </w:r>
    </w:p>
    <w:p w14:paraId="055ECA65" w14:textId="77777777" w:rsidR="00FA5A74" w:rsidRPr="00FE0BDC" w:rsidRDefault="00FA5A74" w:rsidP="00FA5A74">
      <w:pPr>
        <w:keepNext/>
        <w:keepLines/>
        <w:jc w:val="both"/>
        <w:rPr>
          <w:rFonts w:ascii="Tahoma" w:hAnsi="Tahoma" w:cs="Tahoma"/>
          <w:bCs/>
          <w:sz w:val="8"/>
        </w:rPr>
      </w:pPr>
    </w:p>
    <w:p w14:paraId="208736AC" w14:textId="77777777" w:rsidR="00FA5A74" w:rsidRPr="00FE0BDC" w:rsidRDefault="00FA5A74" w:rsidP="00FA5A74">
      <w:pPr>
        <w:keepNext/>
        <w:keepLines/>
        <w:jc w:val="both"/>
        <w:rPr>
          <w:rFonts w:ascii="Tahoma" w:hAnsi="Tahoma" w:cs="Tahoma"/>
          <w:bCs/>
        </w:rPr>
      </w:pPr>
      <w:r w:rsidRPr="00FE0BDC">
        <w:rPr>
          <w:rFonts w:ascii="Tahoma" w:hAnsi="Tahoma" w:cs="Tahoma"/>
          <w:bCs/>
        </w:rPr>
        <w:t xml:space="preserve">Gospodarski subjekt, ki je v enem od položajev iz 1. ali b) točke 4. odstavka 75. člena ZJN-3, lahko </w:t>
      </w:r>
      <w:r w:rsidRPr="00FE0BDC">
        <w:rPr>
          <w:rFonts w:ascii="Tahoma" w:hAnsi="Tahoma" w:cs="Tahoma"/>
          <w:b/>
          <w:bCs/>
        </w:rPr>
        <w:t>najkasneje do roka za oddajo ponudb</w:t>
      </w:r>
      <w:r w:rsidRPr="00FE0BDC">
        <w:rPr>
          <w:rFonts w:ascii="Tahoma" w:hAnsi="Tahoma" w:cs="Tahoma"/>
          <w:bCs/>
        </w:rPr>
        <w:t xml:space="preserve"> naročniku </w:t>
      </w:r>
      <w:r w:rsidRPr="00FE0BDC">
        <w:rPr>
          <w:rFonts w:ascii="Tahoma" w:hAnsi="Tahoma" w:cs="Tahoma"/>
          <w:bCs/>
          <w:u w:val="single"/>
        </w:rPr>
        <w:t>predloži dokaze</w:t>
      </w:r>
      <w:r w:rsidRPr="00FE0BDC">
        <w:rPr>
          <w:rFonts w:ascii="Tahoma" w:hAnsi="Tahoma" w:cs="Tahoma"/>
          <w:bCs/>
        </w:rPr>
        <w:t xml:space="preserve">, </w:t>
      </w:r>
      <w:r w:rsidRPr="00FE0BDC">
        <w:rPr>
          <w:rFonts w:ascii="Tahoma" w:hAnsi="Tahoma" w:cs="Tahoma"/>
          <w:bCs/>
          <w:u w:val="single"/>
        </w:rPr>
        <w:t>da je sprejel zadostne ukrepe</w:t>
      </w:r>
      <w:r w:rsidRPr="00FE0BDC">
        <w:rPr>
          <w:rFonts w:ascii="Tahoma" w:hAnsi="Tahoma" w:cs="Tahoma"/>
          <w:bCs/>
        </w:rPr>
        <w:t xml:space="preserve">, s katerimi lahko dokaže svojo zanesljivost kljub obstoju razlogov za izključitev. </w:t>
      </w:r>
    </w:p>
    <w:p w14:paraId="7E491DE0" w14:textId="77777777" w:rsidR="00FA5A74" w:rsidRPr="00FE0BDC" w:rsidRDefault="00FA5A74" w:rsidP="00FA5A74">
      <w:pPr>
        <w:keepNext/>
        <w:keepLines/>
        <w:jc w:val="both"/>
        <w:rPr>
          <w:rFonts w:ascii="Tahoma" w:hAnsi="Tahoma" w:cs="Tahoma"/>
          <w:bCs/>
        </w:rPr>
      </w:pPr>
    </w:p>
    <w:p w14:paraId="560C1FD2" w14:textId="77777777" w:rsidR="00FA5A74" w:rsidRPr="00FE0BDC" w:rsidRDefault="00FA5A74" w:rsidP="00FA5A74">
      <w:pPr>
        <w:keepNext/>
        <w:keepLines/>
        <w:jc w:val="both"/>
        <w:rPr>
          <w:rFonts w:ascii="Tahoma" w:hAnsi="Tahoma" w:cs="Tahoma"/>
          <w:bCs/>
        </w:rPr>
      </w:pPr>
      <w:r w:rsidRPr="00FE0BDC">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A2DA876" w14:textId="77777777" w:rsidR="00FA5A74" w:rsidRPr="00FE0BDC" w:rsidRDefault="00FA5A74" w:rsidP="00FA5A74">
      <w:pPr>
        <w:keepNext/>
        <w:keepLines/>
        <w:jc w:val="both"/>
        <w:rPr>
          <w:rFonts w:ascii="Tahoma" w:hAnsi="Tahoma" w:cs="Tahoma"/>
          <w:bCs/>
        </w:rPr>
      </w:pPr>
    </w:p>
    <w:p w14:paraId="34A4834C" w14:textId="77777777" w:rsidR="00FA5A74" w:rsidRPr="00FE0BDC" w:rsidRDefault="00FA5A74" w:rsidP="00FA5A74">
      <w:pPr>
        <w:keepNext/>
        <w:keepLines/>
        <w:jc w:val="both"/>
        <w:rPr>
          <w:rFonts w:ascii="Tahoma" w:hAnsi="Tahoma" w:cs="Tahoma"/>
          <w:bCs/>
        </w:rPr>
      </w:pPr>
      <w:r w:rsidRPr="00FE0BDC">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64DB894" w14:textId="77777777" w:rsidR="00FA5A74" w:rsidRPr="00FE0BDC" w:rsidRDefault="00FA5A74" w:rsidP="00FA5A74">
      <w:pPr>
        <w:keepNext/>
        <w:keepLines/>
        <w:jc w:val="both"/>
        <w:rPr>
          <w:rFonts w:ascii="Tahoma" w:hAnsi="Tahoma" w:cs="Tahoma"/>
          <w:bCs/>
        </w:rPr>
      </w:pPr>
    </w:p>
    <w:p w14:paraId="0EAEC190" w14:textId="77777777" w:rsidR="00FA5A74" w:rsidRPr="00FE0BDC" w:rsidRDefault="00FA5A74" w:rsidP="00FA5A74">
      <w:pPr>
        <w:keepNext/>
        <w:keepLines/>
        <w:jc w:val="both"/>
        <w:rPr>
          <w:rFonts w:ascii="Tahoma" w:hAnsi="Tahoma" w:cs="Tahoma"/>
          <w:bCs/>
        </w:rPr>
      </w:pPr>
      <w:r w:rsidRPr="00FE0BDC">
        <w:rPr>
          <w:rFonts w:ascii="Tahoma"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samoočiščenje </w:t>
      </w:r>
      <w:r w:rsidRPr="00FE0BDC">
        <w:rPr>
          <w:rFonts w:ascii="Tahoma" w:hAnsi="Tahoma" w:cs="Tahoma"/>
          <w:b/>
          <w:bCs/>
          <w:u w:val="single"/>
        </w:rPr>
        <w:t>ali</w:t>
      </w:r>
      <w:r w:rsidRPr="00FE0BDC">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614462D7" w14:textId="77777777" w:rsidR="001E0C11" w:rsidRDefault="001E0C11" w:rsidP="00467591">
      <w:pPr>
        <w:keepNext/>
        <w:keepLines/>
        <w:jc w:val="both"/>
        <w:rPr>
          <w:rFonts w:ascii="Tahoma" w:hAnsi="Tahoma" w:cs="Tahoma"/>
        </w:rPr>
      </w:pPr>
    </w:p>
    <w:p w14:paraId="1790AE6B" w14:textId="77777777" w:rsidR="00FA5A74" w:rsidRDefault="00FA5A74" w:rsidP="00467591">
      <w:pPr>
        <w:keepNext/>
        <w:keepLines/>
        <w:jc w:val="both"/>
        <w:rPr>
          <w:rFonts w:ascii="Tahoma" w:hAnsi="Tahoma" w:cs="Tahoma"/>
        </w:rPr>
      </w:pPr>
    </w:p>
    <w:p w14:paraId="24801052" w14:textId="77777777" w:rsidR="00440BF3" w:rsidRPr="00C8579C" w:rsidRDefault="00440BF3" w:rsidP="00467591">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5FFEDE46" w14:textId="77777777" w:rsidR="00440BF3" w:rsidRPr="00C8579C" w:rsidRDefault="00440BF3" w:rsidP="00467591">
      <w:pPr>
        <w:keepNext/>
        <w:keepLines/>
        <w:ind w:left="720"/>
        <w:jc w:val="both"/>
        <w:rPr>
          <w:rFonts w:ascii="Tahoma" w:hAnsi="Tahoma" w:cs="Tahoma"/>
          <w:b/>
        </w:rPr>
      </w:pPr>
    </w:p>
    <w:p w14:paraId="4FA1FE04" w14:textId="77777777" w:rsidR="00F04689" w:rsidRPr="00C8579C" w:rsidRDefault="00702B79" w:rsidP="00467591">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149AD073" w14:textId="77777777" w:rsidR="00E11ADF" w:rsidRPr="00C8579C" w:rsidRDefault="00E11ADF" w:rsidP="00467591">
      <w:pPr>
        <w:keepNext/>
        <w:keepLines/>
        <w:jc w:val="both"/>
        <w:rPr>
          <w:rFonts w:ascii="Tahoma" w:hAnsi="Tahoma" w:cs="Tahoma"/>
        </w:rPr>
      </w:pPr>
    </w:p>
    <w:p w14:paraId="123B7BF6" w14:textId="77777777" w:rsidR="00BF1947" w:rsidRPr="00C8579C" w:rsidRDefault="00702B79" w:rsidP="00467591">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F0F37FB" w14:textId="77777777" w:rsidR="00F20C0B" w:rsidRPr="00C8579C" w:rsidRDefault="00F20C0B" w:rsidP="00467591">
      <w:pPr>
        <w:keepNext/>
        <w:keepLines/>
        <w:jc w:val="both"/>
        <w:rPr>
          <w:rFonts w:ascii="Tahoma" w:hAnsi="Tahoma" w:cs="Tahoma"/>
        </w:rPr>
      </w:pPr>
    </w:p>
    <w:p w14:paraId="55E340B8" w14:textId="77777777" w:rsidR="00702B79" w:rsidRDefault="00702B79" w:rsidP="00467591">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A36B6F4" w14:textId="77777777" w:rsidR="00341A94" w:rsidRPr="00C8579C" w:rsidRDefault="00341A94" w:rsidP="00467591">
      <w:pPr>
        <w:keepNext/>
        <w:keepLines/>
        <w:jc w:val="both"/>
        <w:rPr>
          <w:rFonts w:ascii="Tahoma" w:hAnsi="Tahoma" w:cs="Tahoma"/>
        </w:rPr>
      </w:pPr>
    </w:p>
    <w:p w14:paraId="70155587" w14:textId="77777777" w:rsidR="00821BE2" w:rsidRPr="00C8579C" w:rsidRDefault="00821BE2" w:rsidP="00467591">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7D7F004B" w14:textId="77777777" w:rsidR="006A4A03" w:rsidRPr="00C8579C" w:rsidRDefault="006A4A03" w:rsidP="00467591">
      <w:pPr>
        <w:keepNext/>
        <w:keepLines/>
        <w:jc w:val="both"/>
        <w:rPr>
          <w:rFonts w:ascii="Tahoma" w:eastAsia="Calibri" w:hAnsi="Tahoma" w:cs="Tahoma"/>
          <w:bCs/>
        </w:rPr>
      </w:pPr>
    </w:p>
    <w:p w14:paraId="0C3B3EF3" w14:textId="77777777" w:rsidR="00650E5C" w:rsidRPr="00C8579C" w:rsidRDefault="00650E5C" w:rsidP="00467591">
      <w:pPr>
        <w:pStyle w:val="Telobesedila2"/>
        <w:keepNext/>
        <w:keepLines/>
        <w:rPr>
          <w:rFonts w:ascii="Tahoma" w:hAnsi="Tahoma" w:cs="Tahoma"/>
          <w:smallCaps/>
          <w:lang w:val="sl-SI"/>
        </w:rPr>
      </w:pPr>
      <w:r w:rsidRPr="00C8579C">
        <w:rPr>
          <w:rFonts w:ascii="Tahoma" w:hAnsi="Tahoma" w:cs="Tahoma"/>
          <w:smallCaps/>
          <w:lang w:val="sl-SI"/>
        </w:rPr>
        <w:t>Dokazila:</w:t>
      </w:r>
    </w:p>
    <w:p w14:paraId="57EAB3F0" w14:textId="77777777" w:rsidR="0049652C" w:rsidRDefault="0049652C" w:rsidP="00467591">
      <w:pPr>
        <w:pStyle w:val="Telobesedila2"/>
        <w:keepNext/>
        <w:keepLines/>
        <w:rPr>
          <w:rFonts w:ascii="Tahoma" w:hAnsi="Tahoma" w:cs="Tahoma"/>
          <w:b w:val="0"/>
          <w:szCs w:val="22"/>
          <w:lang w:val="sl-SI"/>
        </w:rPr>
      </w:pPr>
      <w:r w:rsidRPr="00C8579C">
        <w:rPr>
          <w:rFonts w:ascii="Tahoma" w:hAnsi="Tahoma" w:cs="Tahoma"/>
          <w:b w:val="0"/>
          <w:szCs w:val="22"/>
          <w:lang w:val="sl-SI"/>
        </w:rPr>
        <w:t>Izpolnjen ESPD (</w:t>
      </w:r>
      <w:r w:rsidRPr="00C8579C">
        <w:rPr>
          <w:rFonts w:ascii="Tahoma" w:hAnsi="Tahoma" w:cs="Tahoma"/>
          <w:b w:val="0"/>
          <w:i/>
          <w:szCs w:val="22"/>
          <w:lang w:val="sl-SI"/>
        </w:rPr>
        <w:t xml:space="preserve">v »Del IV: Pogoji za sodelovanje, </w:t>
      </w:r>
      <w:r>
        <w:rPr>
          <w:rFonts w:ascii="Tahoma" w:hAnsi="Tahoma" w:cs="Tahoma"/>
          <w:b w:val="0"/>
          <w:i/>
          <w:szCs w:val="22"/>
          <w:lang w:val="sl-SI"/>
        </w:rPr>
        <w:t>A: Ustreznost, Vpis v ustrezen poklicni register</w:t>
      </w:r>
      <w:r w:rsidRPr="00C8579C">
        <w:rPr>
          <w:rFonts w:ascii="Tahoma" w:hAnsi="Tahoma" w:cs="Tahoma"/>
          <w:b w:val="0"/>
          <w:i/>
          <w:szCs w:val="22"/>
          <w:lang w:val="sl-SI"/>
        </w:rPr>
        <w:t>«</w:t>
      </w:r>
      <w:r w:rsidRPr="00C8579C">
        <w:rPr>
          <w:rFonts w:ascii="Tahoma" w:hAnsi="Tahoma" w:cs="Tahoma"/>
          <w:b w:val="0"/>
          <w:szCs w:val="22"/>
          <w:lang w:val="sl-SI"/>
        </w:rPr>
        <w:t>) s strani vseh gospodarskih subjektov v ponudbi.</w:t>
      </w:r>
    </w:p>
    <w:p w14:paraId="6205D8D9" w14:textId="77777777" w:rsidR="0049652C" w:rsidRDefault="0049652C" w:rsidP="00467591">
      <w:pPr>
        <w:pStyle w:val="Odstavekseznama"/>
        <w:keepNext/>
        <w:keepLines/>
        <w:ind w:left="0"/>
        <w:jc w:val="both"/>
        <w:rPr>
          <w:rFonts w:ascii="Tahoma" w:hAnsi="Tahoma" w:cs="Tahoma"/>
          <w:szCs w:val="22"/>
        </w:rPr>
      </w:pPr>
    </w:p>
    <w:p w14:paraId="155CF4CC" w14:textId="77777777" w:rsidR="0049652C" w:rsidRDefault="0049652C" w:rsidP="00467591">
      <w:pPr>
        <w:pStyle w:val="Telobesedila2"/>
        <w:keepNext/>
        <w:keepLines/>
        <w:rPr>
          <w:rFonts w:ascii="Tahoma" w:hAnsi="Tahoma" w:cs="Tahoma"/>
          <w:b w:val="0"/>
          <w:szCs w:val="22"/>
          <w:lang w:val="sl-SI"/>
        </w:rPr>
      </w:pPr>
      <w:r>
        <w:rPr>
          <w:rFonts w:ascii="Tahoma" w:hAnsi="Tahoma" w:cs="Tahoma"/>
          <w:b w:val="0"/>
          <w:szCs w:val="22"/>
          <w:lang w:val="sl-SI"/>
        </w:rPr>
        <w:t>Naročnik bo preveril, ali je gospodarski subjekt s sedežem v Republiki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2A27E22B" w14:textId="77777777" w:rsidR="0056348F" w:rsidRDefault="0056348F" w:rsidP="00467591">
      <w:pPr>
        <w:pStyle w:val="Telobesedila2"/>
        <w:keepNext/>
        <w:keepLines/>
        <w:rPr>
          <w:rFonts w:ascii="Tahoma" w:hAnsi="Tahoma" w:cs="Tahoma"/>
          <w:b w:val="0"/>
          <w:szCs w:val="22"/>
          <w:lang w:val="sl-SI"/>
        </w:rPr>
      </w:pPr>
    </w:p>
    <w:p w14:paraId="571C5DF7" w14:textId="0490A3E6" w:rsidR="0056348F" w:rsidRDefault="0056348F" w:rsidP="00467591">
      <w:pPr>
        <w:pStyle w:val="Telobesedila2"/>
        <w:keepNext/>
        <w:keepLines/>
        <w:rPr>
          <w:rFonts w:ascii="Tahoma" w:hAnsi="Tahoma" w:cs="Tahoma"/>
          <w:b w:val="0"/>
          <w:lang w:val="sl-SI"/>
        </w:rPr>
      </w:pPr>
      <w:r w:rsidRPr="00752313">
        <w:rPr>
          <w:rFonts w:ascii="Tahoma" w:hAnsi="Tahoma" w:cs="Tahoma"/>
          <w:b w:val="0"/>
          <w:lang w:val="sl-SI"/>
        </w:rPr>
        <w:t>Če ima ponudnik sedež izven Republike Slovenije, bo moral ponudnik, na poziv naročnika, dokazilo o vpisu v enega od poklicnih ali poslovnih registrov, ki se vodijo v državi članici, v kateri ima gospodarski subjekt sedež</w:t>
      </w:r>
      <w:r w:rsidR="00712B5D">
        <w:rPr>
          <w:rFonts w:ascii="Tahoma" w:hAnsi="Tahoma" w:cs="Tahoma"/>
          <w:b w:val="0"/>
          <w:lang w:val="sl-SI"/>
        </w:rPr>
        <w:t>,</w:t>
      </w:r>
      <w:r w:rsidRPr="00752313">
        <w:rPr>
          <w:rFonts w:ascii="Tahoma" w:hAnsi="Tahoma" w:cs="Tahoma"/>
          <w:lang w:val="sl-SI"/>
        </w:rPr>
        <w:t xml:space="preserve"> </w:t>
      </w:r>
      <w:r w:rsidRPr="00752313">
        <w:rPr>
          <w:rFonts w:ascii="Tahoma" w:hAnsi="Tahoma" w:cs="Tahoma"/>
          <w:b w:val="0"/>
          <w:lang w:val="sl-SI"/>
        </w:rPr>
        <w:t>predložiti sam. Navedeno dokazilo lahko ponudnik predloži že v ponudbi.</w:t>
      </w:r>
    </w:p>
    <w:p w14:paraId="764DBE78" w14:textId="77777777" w:rsidR="005F1B04" w:rsidRPr="00C8579C" w:rsidRDefault="005F1B04" w:rsidP="00467591">
      <w:pPr>
        <w:pStyle w:val="Odstavekseznama"/>
        <w:keepNext/>
        <w:keepLines/>
        <w:ind w:left="0"/>
        <w:jc w:val="both"/>
        <w:rPr>
          <w:rFonts w:ascii="Tahoma" w:hAnsi="Tahoma" w:cs="Tahoma"/>
          <w:szCs w:val="22"/>
        </w:rPr>
      </w:pPr>
    </w:p>
    <w:p w14:paraId="1F90F775" w14:textId="77777777" w:rsidR="009729B6" w:rsidRPr="00C8579C" w:rsidRDefault="00307846" w:rsidP="00467591">
      <w:pPr>
        <w:keepNext/>
        <w:keepLines/>
        <w:numPr>
          <w:ilvl w:val="2"/>
          <w:numId w:val="2"/>
        </w:numPr>
        <w:jc w:val="both"/>
        <w:rPr>
          <w:rFonts w:ascii="Tahoma" w:hAnsi="Tahoma" w:cs="Tahoma"/>
          <w:b/>
        </w:rPr>
      </w:pPr>
      <w:r>
        <w:rPr>
          <w:rFonts w:ascii="Tahoma" w:hAnsi="Tahoma" w:cs="Tahoma"/>
          <w:b/>
        </w:rPr>
        <w:t>Tehnična sposobnost</w:t>
      </w:r>
    </w:p>
    <w:p w14:paraId="177212B5" w14:textId="77777777" w:rsidR="000A1EC6" w:rsidRPr="00C8579C" w:rsidRDefault="000A1EC6" w:rsidP="00467591">
      <w:pPr>
        <w:keepNext/>
        <w:keepLines/>
        <w:ind w:left="1080"/>
        <w:jc w:val="both"/>
        <w:rPr>
          <w:rFonts w:ascii="Tahoma" w:hAnsi="Tahoma" w:cs="Tahoma"/>
          <w:b/>
        </w:rPr>
      </w:pPr>
    </w:p>
    <w:p w14:paraId="0E445D02" w14:textId="77777777" w:rsidR="00703EC3" w:rsidRPr="00703EC3" w:rsidRDefault="00703EC3" w:rsidP="00467591">
      <w:pPr>
        <w:pStyle w:val="Odstavekseznama"/>
        <w:keepNext/>
        <w:keepLines/>
        <w:numPr>
          <w:ilvl w:val="3"/>
          <w:numId w:val="2"/>
        </w:numPr>
        <w:jc w:val="both"/>
        <w:rPr>
          <w:rFonts w:ascii="Tahoma" w:hAnsi="Tahoma" w:cs="Tahoma"/>
          <w:bCs/>
        </w:rPr>
      </w:pPr>
      <w:r w:rsidRPr="00703EC3">
        <w:rPr>
          <w:rFonts w:ascii="Tahoma" w:hAnsi="Tahoma" w:cs="Tahoma"/>
          <w:bCs/>
        </w:rPr>
        <w:t>Dovoljenja</w:t>
      </w:r>
    </w:p>
    <w:p w14:paraId="6FB0D27E" w14:textId="77777777" w:rsidR="00703EC3" w:rsidRDefault="00703EC3" w:rsidP="00467591">
      <w:pPr>
        <w:keepNext/>
        <w:keepLines/>
        <w:jc w:val="both"/>
        <w:rPr>
          <w:rFonts w:ascii="Tahoma" w:hAnsi="Tahoma" w:cs="Tahoma"/>
          <w:bCs/>
        </w:rPr>
      </w:pPr>
    </w:p>
    <w:p w14:paraId="6D881186" w14:textId="4B46E5A2" w:rsidR="00703EC3" w:rsidRPr="005D654E" w:rsidRDefault="00703EC3" w:rsidP="00467591">
      <w:pPr>
        <w:keepNext/>
        <w:keepLines/>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bCs/>
        </w:rPr>
        <w:t>mora</w:t>
      </w:r>
      <w:r w:rsidR="00D81A2A">
        <w:rPr>
          <w:rFonts w:ascii="Tahoma" w:hAnsi="Tahoma" w:cs="Tahoma"/>
          <w:bCs/>
        </w:rPr>
        <w:t xml:space="preserve"> imeti </w:t>
      </w:r>
      <w:r w:rsidR="00D81A2A" w:rsidRPr="00D81A2A">
        <w:rPr>
          <w:rFonts w:ascii="Tahoma" w:hAnsi="Tahoma" w:cs="Tahoma"/>
          <w:bCs/>
        </w:rPr>
        <w:t>na dan, ko poteče rok za oddajo ponudb</w:t>
      </w:r>
      <w:r w:rsidR="00712B5D">
        <w:rPr>
          <w:rFonts w:ascii="Tahoma" w:hAnsi="Tahoma" w:cs="Tahoma"/>
          <w:bCs/>
        </w:rPr>
        <w:t>,</w:t>
      </w:r>
      <w:r w:rsidR="00D81A2A">
        <w:rPr>
          <w:rFonts w:ascii="Tahoma" w:hAnsi="Tahoma" w:cs="Tahoma"/>
          <w:bCs/>
        </w:rPr>
        <w:t xml:space="preserve"> </w:t>
      </w:r>
      <w:r w:rsidRPr="005D654E">
        <w:rPr>
          <w:rFonts w:ascii="Tahoma" w:hAnsi="Tahoma" w:cs="Tahoma"/>
          <w:bCs/>
        </w:rPr>
        <w:t>vsa potrebna</w:t>
      </w:r>
      <w:r w:rsidR="00D81A2A">
        <w:rPr>
          <w:rFonts w:ascii="Tahoma" w:hAnsi="Tahoma" w:cs="Tahoma"/>
          <w:bCs/>
        </w:rPr>
        <w:t xml:space="preserve"> veljavna</w:t>
      </w:r>
      <w:r w:rsidRPr="005D654E">
        <w:rPr>
          <w:rFonts w:ascii="Tahoma" w:hAnsi="Tahoma" w:cs="Tahoma"/>
          <w:bCs/>
        </w:rPr>
        <w:t xml:space="preserve"> dovoljenja pristojnih institucij za izvajanje dejavnosti ravnanja z odpadki, ki so predmet tega javnega naročila, in sicer od prevzema produkt</w:t>
      </w:r>
      <w:r>
        <w:rPr>
          <w:rFonts w:ascii="Tahoma" w:hAnsi="Tahoma" w:cs="Tahoma"/>
          <w:bCs/>
        </w:rPr>
        <w:t xml:space="preserve">a </w:t>
      </w:r>
      <w:r w:rsidRPr="005D654E">
        <w:rPr>
          <w:rFonts w:ascii="Tahoma" w:hAnsi="Tahoma" w:cs="Tahoma"/>
          <w:bCs/>
        </w:rPr>
        <w:t xml:space="preserve">do </w:t>
      </w:r>
      <w:r>
        <w:rPr>
          <w:rFonts w:ascii="Tahoma" w:hAnsi="Tahoma" w:cs="Tahoma"/>
          <w:bCs/>
        </w:rPr>
        <w:t>njegove</w:t>
      </w:r>
      <w:r w:rsidRPr="005D654E">
        <w:rPr>
          <w:rFonts w:ascii="Tahoma" w:hAnsi="Tahoma" w:cs="Tahoma"/>
          <w:bCs/>
        </w:rPr>
        <w:t xml:space="preserve"> končne obdelave.</w:t>
      </w:r>
      <w:r w:rsidR="00D81A2A">
        <w:rPr>
          <w:rFonts w:ascii="Tahoma" w:hAnsi="Tahoma" w:cs="Tahoma"/>
          <w:bCs/>
        </w:rPr>
        <w:t xml:space="preserve"> </w:t>
      </w:r>
    </w:p>
    <w:p w14:paraId="1815354C" w14:textId="77777777" w:rsidR="00703EC3" w:rsidRPr="005D654E" w:rsidRDefault="00703EC3" w:rsidP="00467591">
      <w:pPr>
        <w:keepNext/>
        <w:keepLines/>
        <w:jc w:val="both"/>
        <w:rPr>
          <w:rFonts w:ascii="Tahoma" w:hAnsi="Tahoma" w:cs="Tahoma"/>
        </w:rPr>
      </w:pPr>
    </w:p>
    <w:p w14:paraId="00AA6294" w14:textId="78379E10" w:rsidR="00703EC3" w:rsidRDefault="00703EC3" w:rsidP="00467591">
      <w:pPr>
        <w:keepNext/>
        <w:keepLines/>
        <w:jc w:val="both"/>
        <w:rPr>
          <w:rFonts w:ascii="Tahoma" w:hAnsi="Tahoma" w:cs="Tahoma"/>
        </w:rPr>
      </w:pPr>
      <w:r>
        <w:rPr>
          <w:rFonts w:ascii="Tahoma" w:hAnsi="Tahoma" w:cs="Tahoma"/>
        </w:rPr>
        <w:lastRenderedPageBreak/>
        <w:t xml:space="preserve">Ponudnik </w:t>
      </w:r>
      <w:r w:rsidR="00D81A2A">
        <w:rPr>
          <w:rFonts w:ascii="Tahoma" w:hAnsi="Tahoma" w:cs="Tahoma"/>
        </w:rPr>
        <w:t>mora</w:t>
      </w:r>
      <w:r w:rsidRPr="005D654E">
        <w:rPr>
          <w:rFonts w:ascii="Tahoma" w:hAnsi="Tahoma" w:cs="Tahoma"/>
        </w:rPr>
        <w:t xml:space="preserve"> biti</w:t>
      </w:r>
      <w:r w:rsidR="00D81A2A">
        <w:rPr>
          <w:rFonts w:ascii="Tahoma" w:hAnsi="Tahoma" w:cs="Tahoma"/>
        </w:rPr>
        <w:t xml:space="preserve"> </w:t>
      </w:r>
      <w:r w:rsidR="00D81A2A" w:rsidRPr="00D81A2A">
        <w:rPr>
          <w:rFonts w:ascii="Tahoma" w:hAnsi="Tahoma" w:cs="Tahoma"/>
        </w:rPr>
        <w:t>na dan, ko poteče rok za oddajo ponudb</w:t>
      </w:r>
      <w:r w:rsidR="00712B5D">
        <w:rPr>
          <w:rFonts w:ascii="Tahoma" w:hAnsi="Tahoma" w:cs="Tahoma"/>
        </w:rPr>
        <w:t>,</w:t>
      </w:r>
      <w:r w:rsidRPr="005D654E">
        <w:rPr>
          <w:rFonts w:ascii="Tahoma" w:hAnsi="Tahoma" w:cs="Tahoma"/>
        </w:rPr>
        <w:t xml:space="preserve"> vpisan v ustrezne evidence oseb, ki ravnajo z odpadki v skladu z Uredbo o odpadkih (Ur. l</w:t>
      </w:r>
      <w:r>
        <w:rPr>
          <w:rFonts w:ascii="Tahoma" w:hAnsi="Tahoma" w:cs="Tahoma"/>
        </w:rPr>
        <w:t xml:space="preserve">. </w:t>
      </w:r>
      <w:r w:rsidRPr="005D654E">
        <w:rPr>
          <w:rFonts w:ascii="Tahoma" w:hAnsi="Tahoma" w:cs="Tahoma"/>
        </w:rPr>
        <w:t xml:space="preserve">RS št. </w:t>
      </w:r>
      <w:r w:rsidR="00122B0C" w:rsidRPr="0084548A">
        <w:rPr>
          <w:rFonts w:ascii="Tahoma" w:hAnsi="Tahoma" w:cs="Tahoma"/>
        </w:rPr>
        <w:t>št. 77/22</w:t>
      </w:r>
      <w:r w:rsidR="00122B0C">
        <w:rPr>
          <w:rFonts w:ascii="Tahoma" w:hAnsi="Tahoma" w:cs="Tahoma"/>
        </w:rPr>
        <w:t xml:space="preserve"> in</w:t>
      </w:r>
      <w:r w:rsidR="00122B0C" w:rsidRPr="0084548A">
        <w:rPr>
          <w:rFonts w:ascii="Tahoma" w:hAnsi="Tahoma" w:cs="Tahoma"/>
        </w:rPr>
        <w:t xml:space="preserve"> 113/23</w:t>
      </w:r>
      <w:r w:rsidRPr="005D654E">
        <w:rPr>
          <w:rFonts w:ascii="Tahoma" w:hAnsi="Tahoma" w:cs="Tahoma"/>
        </w:rPr>
        <w:t>) in ostalo veljavno zakonodajo oz. v ustrezne evidence oseb, ki ravnajo z odpadki v skladu s predpisi, ki veljajo v državi, kjer ima ponudnik svoj sedež.</w:t>
      </w:r>
    </w:p>
    <w:p w14:paraId="2394838F" w14:textId="77777777" w:rsidR="00703EC3" w:rsidRPr="005D654E" w:rsidRDefault="00703EC3" w:rsidP="00467591">
      <w:pPr>
        <w:keepNext/>
        <w:keepLines/>
        <w:jc w:val="both"/>
        <w:rPr>
          <w:rFonts w:ascii="Tahoma" w:hAnsi="Tahoma" w:cs="Tahoma"/>
        </w:rPr>
      </w:pPr>
    </w:p>
    <w:p w14:paraId="1387DCD8" w14:textId="08B7CDF7" w:rsidR="00703EC3" w:rsidRPr="005D654E" w:rsidRDefault="00703EC3" w:rsidP="00467591">
      <w:pPr>
        <w:keepNext/>
        <w:keepLines/>
        <w:jc w:val="both"/>
        <w:rPr>
          <w:rFonts w:ascii="Tahoma" w:hAnsi="Tahoma" w:cs="Tahoma"/>
        </w:rPr>
      </w:pPr>
      <w:r>
        <w:rPr>
          <w:rFonts w:ascii="Tahoma" w:hAnsi="Tahoma" w:cs="Tahoma"/>
        </w:rPr>
        <w:t xml:space="preserve">Ponudnik </w:t>
      </w:r>
      <w:r w:rsidRPr="00C2309E">
        <w:rPr>
          <w:rFonts w:ascii="Tahoma" w:hAnsi="Tahoma" w:cs="Tahoma"/>
        </w:rPr>
        <w:t>mora biti</w:t>
      </w:r>
      <w:r w:rsidR="00D81A2A">
        <w:rPr>
          <w:rFonts w:ascii="Tahoma" w:hAnsi="Tahoma" w:cs="Tahoma"/>
        </w:rPr>
        <w:t xml:space="preserve"> </w:t>
      </w:r>
      <w:r w:rsidR="00D81A2A" w:rsidRPr="00D81A2A">
        <w:rPr>
          <w:rFonts w:ascii="Tahoma" w:hAnsi="Tahoma" w:cs="Tahoma"/>
        </w:rPr>
        <w:t>na dan, ko poteče rok za oddajo ponudb</w:t>
      </w:r>
      <w:r w:rsidR="00712B5D">
        <w:rPr>
          <w:rFonts w:ascii="Tahoma" w:hAnsi="Tahoma" w:cs="Tahoma"/>
        </w:rPr>
        <w:t>,</w:t>
      </w:r>
      <w:r w:rsidRPr="00C2309E">
        <w:rPr>
          <w:rFonts w:ascii="Tahoma" w:hAnsi="Tahoma" w:cs="Tahoma"/>
        </w:rPr>
        <w:t xml:space="preserve"> pooblaščen za ravnanje z vrstami odpadkov, kar dokazuje </w:t>
      </w:r>
      <w:r>
        <w:rPr>
          <w:rFonts w:ascii="Tahoma" w:hAnsi="Tahoma" w:cs="Tahoma"/>
        </w:rPr>
        <w:t>s</w:t>
      </w:r>
      <w:r w:rsidRPr="00C2309E">
        <w:rPr>
          <w:rFonts w:ascii="Tahoma" w:hAnsi="Tahoma" w:cs="Tahoma"/>
        </w:rPr>
        <w:t xml:space="preserve"> kopij</w:t>
      </w:r>
      <w:r w:rsidR="00D81A2A">
        <w:rPr>
          <w:rFonts w:ascii="Tahoma" w:hAnsi="Tahoma" w:cs="Tahoma"/>
        </w:rPr>
        <w:t>ami</w:t>
      </w:r>
      <w:r w:rsidRPr="00C2309E">
        <w:rPr>
          <w:rFonts w:ascii="Tahoma" w:hAnsi="Tahoma" w:cs="Tahoma"/>
        </w:rPr>
        <w:t xml:space="preserve"> odločbe Agencije Republike Slovenije za okolje o vpisu v ustrezne evidence oseb, ki ravnajo z odpadki v skladu z Uredbo o odpadkih (Ur. l</w:t>
      </w:r>
      <w:r>
        <w:rPr>
          <w:rFonts w:ascii="Tahoma" w:hAnsi="Tahoma" w:cs="Tahoma"/>
        </w:rPr>
        <w:t xml:space="preserve">. </w:t>
      </w:r>
      <w:r w:rsidRPr="00C2309E">
        <w:rPr>
          <w:rFonts w:ascii="Tahoma" w:hAnsi="Tahoma" w:cs="Tahoma"/>
        </w:rPr>
        <w:t xml:space="preserve">RS št. </w:t>
      </w:r>
      <w:r w:rsidR="00122B0C" w:rsidRPr="0084548A">
        <w:rPr>
          <w:rFonts w:ascii="Tahoma" w:hAnsi="Tahoma" w:cs="Tahoma"/>
        </w:rPr>
        <w:t>št. 77/22</w:t>
      </w:r>
      <w:r w:rsidR="00122B0C">
        <w:rPr>
          <w:rFonts w:ascii="Tahoma" w:hAnsi="Tahoma" w:cs="Tahoma"/>
        </w:rPr>
        <w:t xml:space="preserve"> in</w:t>
      </w:r>
      <w:r w:rsidR="00122B0C" w:rsidRPr="0084548A">
        <w:rPr>
          <w:rFonts w:ascii="Tahoma" w:hAnsi="Tahoma" w:cs="Tahoma"/>
        </w:rPr>
        <w:t xml:space="preserve"> 113/23</w:t>
      </w:r>
      <w:r w:rsidR="00712B5D">
        <w:rPr>
          <w:rFonts w:ascii="Tahoma" w:hAnsi="Tahoma" w:cs="Tahoma"/>
        </w:rPr>
        <w:t>)</w:t>
      </w:r>
      <w:r w:rsidRPr="00C2309E">
        <w:rPr>
          <w:rFonts w:ascii="Tahoma" w:hAnsi="Tahoma" w:cs="Tahoma"/>
        </w:rPr>
        <w:t xml:space="preserve"> oziroma s primerljivimi dokazili pooblaščenega tujega organa v primeru ponudnika, ki nima sedeža v Republiki Sloveniji v skladu z zahtevami Uredbe 1013/2006/ES.</w:t>
      </w:r>
      <w:r w:rsidRPr="005D654E">
        <w:rPr>
          <w:rFonts w:ascii="Tahoma" w:hAnsi="Tahoma" w:cs="Tahoma"/>
        </w:rPr>
        <w:t xml:space="preserve"> </w:t>
      </w:r>
    </w:p>
    <w:p w14:paraId="5E300BEB" w14:textId="77777777" w:rsidR="00703EC3" w:rsidRPr="005D654E" w:rsidRDefault="00703EC3" w:rsidP="00467591">
      <w:pPr>
        <w:keepNext/>
        <w:keepLines/>
        <w:jc w:val="both"/>
        <w:rPr>
          <w:rFonts w:ascii="Tahoma" w:hAnsi="Tahoma" w:cs="Tahoma"/>
        </w:rPr>
      </w:pPr>
    </w:p>
    <w:p w14:paraId="74461677" w14:textId="0E6543D7" w:rsidR="00703EC3" w:rsidRPr="000F6B53" w:rsidRDefault="00703EC3" w:rsidP="00467591">
      <w:pPr>
        <w:keepNext/>
        <w:keepLines/>
        <w:jc w:val="both"/>
        <w:rPr>
          <w:rFonts w:ascii="Tahoma" w:hAnsi="Tahoma" w:cs="Tahoma"/>
        </w:rPr>
      </w:pPr>
      <w:r w:rsidRPr="00800EDD">
        <w:rPr>
          <w:rFonts w:ascii="Tahoma" w:hAnsi="Tahoma" w:cs="Tahoma"/>
        </w:rPr>
        <w:t xml:space="preserve">V skladu z določili OVD RCERO Ljubljana 35406-56/2015-11 z dne 9. 8. 2016 mora </w:t>
      </w:r>
      <w:r>
        <w:rPr>
          <w:rFonts w:ascii="Tahoma" w:hAnsi="Tahoma" w:cs="Tahoma"/>
        </w:rPr>
        <w:t>ponudnik</w:t>
      </w:r>
      <w:r w:rsidR="00712B5D">
        <w:rPr>
          <w:rFonts w:ascii="Tahoma" w:hAnsi="Tahoma" w:cs="Tahoma"/>
        </w:rPr>
        <w:t>,</w:t>
      </w:r>
      <w:r>
        <w:rPr>
          <w:rFonts w:ascii="Tahoma" w:hAnsi="Tahoma" w:cs="Tahoma"/>
        </w:rPr>
        <w:t>skupina ponudnikov ali skupaj z nominiranimi podizvajalci</w:t>
      </w:r>
      <w:r w:rsidRPr="005D654E">
        <w:rPr>
          <w:rFonts w:ascii="Tahoma" w:hAnsi="Tahoma" w:cs="Tahoma"/>
        </w:rPr>
        <w:t xml:space="preserve"> </w:t>
      </w:r>
      <w:r w:rsidRPr="00800EDD">
        <w:rPr>
          <w:rFonts w:ascii="Tahoma" w:hAnsi="Tahoma" w:cs="Tahoma"/>
        </w:rPr>
        <w:t>zagotavljati obdelavo odpadkov po postopku R1 ali D10</w:t>
      </w:r>
      <w:r>
        <w:rPr>
          <w:rFonts w:ascii="Tahoma" w:hAnsi="Tahoma" w:cs="Tahoma"/>
        </w:rPr>
        <w:t xml:space="preserve"> ali predelavo nenevarnih odpadkov v trdo gorivo po postopku R12</w:t>
      </w:r>
      <w:r w:rsidRPr="00800EDD">
        <w:rPr>
          <w:rFonts w:ascii="Tahoma" w:hAnsi="Tahoma" w:cs="Tahoma"/>
        </w:rPr>
        <w:t>.</w:t>
      </w:r>
    </w:p>
    <w:p w14:paraId="3FD8BE87" w14:textId="77777777" w:rsidR="00703EC3" w:rsidRDefault="00703EC3" w:rsidP="00467591">
      <w:pPr>
        <w:keepNext/>
        <w:keepLines/>
        <w:jc w:val="both"/>
        <w:rPr>
          <w:rFonts w:ascii="Tahoma" w:hAnsi="Tahoma" w:cs="Tahoma"/>
        </w:rPr>
      </w:pPr>
    </w:p>
    <w:p w14:paraId="79121F13" w14:textId="77777777" w:rsidR="00703EC3" w:rsidRPr="005D654E" w:rsidRDefault="00703EC3" w:rsidP="00467591">
      <w:pPr>
        <w:keepNext/>
        <w:keepLines/>
        <w:jc w:val="both"/>
        <w:rPr>
          <w:rFonts w:ascii="Tahoma" w:hAnsi="Tahoma" w:cs="Tahoma"/>
        </w:rPr>
      </w:pPr>
      <w:r>
        <w:rPr>
          <w:rFonts w:ascii="Tahoma" w:hAnsi="Tahoma" w:cs="Tahoma"/>
        </w:rPr>
        <w:t xml:space="preserve">V primeru, da se bo </w:t>
      </w:r>
      <w:r w:rsidRPr="005D654E">
        <w:rPr>
          <w:rFonts w:ascii="Tahoma" w:hAnsi="Tahoma" w:cs="Tahoma"/>
        </w:rPr>
        <w:t xml:space="preserve">obdelava odpadkov </w:t>
      </w:r>
      <w:r>
        <w:rPr>
          <w:rFonts w:ascii="Tahoma" w:hAnsi="Tahoma" w:cs="Tahoma"/>
        </w:rPr>
        <w:t xml:space="preserve">izvajala </w:t>
      </w:r>
      <w:r w:rsidRPr="005D654E">
        <w:rPr>
          <w:rFonts w:ascii="Tahoma" w:hAnsi="Tahoma" w:cs="Tahoma"/>
        </w:rPr>
        <w:t xml:space="preserve">izven meja Republike Slovenije, bo moral izbrani ponudnik pridobiti vsa potrebna dovoljenja in listine v skladu z Uredbo (ES) št. 1013/2006 o pošiljkah odpadkov </w:t>
      </w:r>
      <w:r>
        <w:rPr>
          <w:rFonts w:ascii="Tahoma" w:hAnsi="Tahoma" w:cs="Tahoma"/>
        </w:rPr>
        <w:t xml:space="preserve">in </w:t>
      </w:r>
      <w:r w:rsidRPr="005D654E">
        <w:rPr>
          <w:rFonts w:ascii="Tahoma" w:hAnsi="Tahoma" w:cs="Tahoma"/>
        </w:rPr>
        <w:t xml:space="preserve">v skladu z določili te razpisne </w:t>
      </w:r>
      <w:r w:rsidRPr="001302B5">
        <w:rPr>
          <w:rFonts w:ascii="Tahoma" w:hAnsi="Tahoma" w:cs="Tahoma"/>
        </w:rPr>
        <w:t>dokumentacije (točk</w:t>
      </w:r>
      <w:r w:rsidR="001B6A28" w:rsidRPr="001302B5">
        <w:rPr>
          <w:rFonts w:ascii="Tahoma" w:hAnsi="Tahoma" w:cs="Tahoma"/>
        </w:rPr>
        <w:t>a</w:t>
      </w:r>
      <w:r w:rsidRPr="001302B5">
        <w:rPr>
          <w:rFonts w:ascii="Tahoma" w:hAnsi="Tahoma" w:cs="Tahoma"/>
        </w:rPr>
        <w:t xml:space="preserve"> 2.3. razpisne dokumentacije (</w:t>
      </w:r>
      <w:r w:rsidR="001B6A28" w:rsidRPr="001302B5">
        <w:rPr>
          <w:rFonts w:ascii="Tahoma" w:hAnsi="Tahoma" w:cs="Tahoma"/>
        </w:rPr>
        <w:t xml:space="preserve">2.3. </w:t>
      </w:r>
      <w:r w:rsidR="00D81A2A" w:rsidRPr="001302B5">
        <w:rPr>
          <w:rFonts w:ascii="Tahoma" w:hAnsi="Tahoma" w:cs="Tahoma"/>
        </w:rPr>
        <w:t>Z</w:t>
      </w:r>
      <w:r w:rsidRPr="001302B5">
        <w:rPr>
          <w:rFonts w:ascii="Tahoma" w:hAnsi="Tahoma" w:cs="Tahoma"/>
        </w:rPr>
        <w:t>ačet</w:t>
      </w:r>
      <w:r w:rsidR="00D81A2A" w:rsidRPr="001302B5">
        <w:rPr>
          <w:rFonts w:ascii="Tahoma" w:hAnsi="Tahoma" w:cs="Tahoma"/>
        </w:rPr>
        <w:t>ek</w:t>
      </w:r>
      <w:r w:rsidRPr="001302B5">
        <w:rPr>
          <w:rFonts w:ascii="Tahoma" w:hAnsi="Tahoma" w:cs="Tahoma"/>
        </w:rPr>
        <w:t xml:space="preserve"> odvoza produkta)).</w:t>
      </w:r>
      <w:r w:rsidRPr="005D654E">
        <w:rPr>
          <w:rFonts w:ascii="Tahoma" w:hAnsi="Tahoma" w:cs="Tahoma"/>
        </w:rPr>
        <w:t xml:space="preserve"> </w:t>
      </w:r>
    </w:p>
    <w:p w14:paraId="473F1A88" w14:textId="77777777" w:rsidR="00703EC3" w:rsidRPr="005D654E" w:rsidRDefault="00703EC3" w:rsidP="00467591">
      <w:pPr>
        <w:keepNext/>
        <w:keepLines/>
        <w:jc w:val="both"/>
        <w:rPr>
          <w:rFonts w:ascii="Tahoma" w:hAnsi="Tahoma" w:cs="Tahoma"/>
        </w:rPr>
      </w:pPr>
    </w:p>
    <w:p w14:paraId="5AE9AC58" w14:textId="77777777" w:rsidR="00703EC3" w:rsidRDefault="00703EC3" w:rsidP="00467591">
      <w:pPr>
        <w:keepNext/>
        <w:keepLines/>
        <w:jc w:val="both"/>
        <w:rPr>
          <w:rFonts w:ascii="Tahoma" w:hAnsi="Tahoma" w:cs="Tahoma"/>
        </w:rPr>
      </w:pPr>
      <w:r w:rsidRPr="005D654E">
        <w:rPr>
          <w:rFonts w:ascii="Tahoma" w:hAnsi="Tahoma" w:cs="Tahoma"/>
        </w:rPr>
        <w:t xml:space="preserve">V primeru iz prejšnjega odstavka </w:t>
      </w:r>
      <w:r>
        <w:rPr>
          <w:rFonts w:ascii="Tahoma" w:hAnsi="Tahoma" w:cs="Tahoma"/>
        </w:rPr>
        <w:t>mora ponudnik</w:t>
      </w:r>
      <w:r w:rsidRPr="005D654E">
        <w:rPr>
          <w:rFonts w:ascii="Tahoma" w:hAnsi="Tahoma" w:cs="Tahoma"/>
        </w:rPr>
        <w:t xml:space="preserve"> predložiti še:</w:t>
      </w:r>
    </w:p>
    <w:p w14:paraId="51859D1C" w14:textId="77777777" w:rsidR="00703EC3" w:rsidRPr="005D654E" w:rsidRDefault="00703EC3" w:rsidP="00467591">
      <w:pPr>
        <w:keepNext/>
        <w:keepLines/>
        <w:numPr>
          <w:ilvl w:val="0"/>
          <w:numId w:val="23"/>
        </w:numPr>
        <w:jc w:val="both"/>
        <w:rPr>
          <w:rFonts w:ascii="Tahoma" w:hAnsi="Tahoma" w:cs="Tahoma"/>
        </w:rPr>
      </w:pPr>
      <w:r>
        <w:rPr>
          <w:rFonts w:ascii="Tahoma" w:hAnsi="Tahoma" w:cs="Tahoma"/>
        </w:rPr>
        <w:t>t</w:t>
      </w:r>
      <w:r w:rsidRPr="005D654E">
        <w:rPr>
          <w:rFonts w:ascii="Tahoma" w:hAnsi="Tahoma" w:cs="Tahoma"/>
        </w:rPr>
        <w:t>ehnični opis naprave za obdelavo,</w:t>
      </w:r>
    </w:p>
    <w:p w14:paraId="0DE91FA7" w14:textId="77777777" w:rsidR="00703EC3" w:rsidRPr="005D654E" w:rsidRDefault="00703EC3" w:rsidP="00467591">
      <w:pPr>
        <w:keepNext/>
        <w:keepLines/>
        <w:numPr>
          <w:ilvl w:val="0"/>
          <w:numId w:val="23"/>
        </w:numPr>
        <w:jc w:val="both"/>
        <w:rPr>
          <w:rFonts w:ascii="Tahoma" w:hAnsi="Tahoma" w:cs="Tahoma"/>
        </w:rPr>
      </w:pPr>
      <w:r>
        <w:rPr>
          <w:rFonts w:ascii="Tahoma" w:hAnsi="Tahoma" w:cs="Tahoma"/>
        </w:rPr>
        <w:t>k</w:t>
      </w:r>
      <w:r w:rsidRPr="005D654E">
        <w:rPr>
          <w:rFonts w:ascii="Tahoma" w:hAnsi="Tahoma" w:cs="Tahoma"/>
        </w:rPr>
        <w:t>opijo dovoljenja za napravo v skladu s 4. in 5. členom Direktive 96/61/ES (Direktiva 2008/1/ES)</w:t>
      </w:r>
      <w:r>
        <w:rPr>
          <w:rFonts w:ascii="Tahoma" w:hAnsi="Tahoma" w:cs="Tahoma"/>
        </w:rPr>
        <w:t>.</w:t>
      </w:r>
      <w:r w:rsidRPr="005D654E">
        <w:rPr>
          <w:rFonts w:ascii="Tahoma" w:hAnsi="Tahoma" w:cs="Tahoma"/>
        </w:rPr>
        <w:t xml:space="preserve"> </w:t>
      </w:r>
    </w:p>
    <w:p w14:paraId="43701366" w14:textId="77777777" w:rsidR="00703EC3" w:rsidRDefault="00703EC3" w:rsidP="00467591">
      <w:pPr>
        <w:keepNext/>
        <w:keepLines/>
        <w:jc w:val="both"/>
        <w:rPr>
          <w:rFonts w:ascii="Tahoma" w:hAnsi="Tahoma" w:cs="Tahoma"/>
        </w:rPr>
      </w:pPr>
    </w:p>
    <w:p w14:paraId="3DA4FFB4" w14:textId="77777777" w:rsidR="00703EC3" w:rsidRDefault="00703EC3" w:rsidP="00467591">
      <w:pPr>
        <w:keepNext/>
        <w:keepLines/>
        <w:jc w:val="both"/>
        <w:rPr>
          <w:rFonts w:ascii="Tahoma" w:hAnsi="Tahoma" w:cs="Tahoma"/>
        </w:rPr>
      </w:pPr>
      <w:r w:rsidRPr="005D654E">
        <w:rPr>
          <w:rFonts w:ascii="Tahoma" w:hAnsi="Tahoma" w:cs="Tahoma"/>
        </w:rPr>
        <w:t xml:space="preserve">V kolikor izbrani ponudnik ne bo pravočasno pridobil </w:t>
      </w:r>
      <w:r w:rsidR="00D81A2A">
        <w:rPr>
          <w:rFonts w:ascii="Tahoma" w:hAnsi="Tahoma" w:cs="Tahoma"/>
        </w:rPr>
        <w:t>ustreznih dovoljenj in listin</w:t>
      </w:r>
      <w:r w:rsidRPr="005D654E">
        <w:rPr>
          <w:rFonts w:ascii="Tahoma" w:hAnsi="Tahoma" w:cs="Tahoma"/>
        </w:rPr>
        <w:t xml:space="preserve">, ima naročnik pravico odstopiti od okvirnega sporazuma in unovčiti </w:t>
      </w:r>
      <w:r>
        <w:rPr>
          <w:rFonts w:ascii="Tahoma" w:hAnsi="Tahoma" w:cs="Tahoma"/>
        </w:rPr>
        <w:t xml:space="preserve">finančno zavarovanje dobre izvedbe </w:t>
      </w:r>
      <w:r w:rsidRPr="005D654E">
        <w:rPr>
          <w:rFonts w:ascii="Tahoma" w:hAnsi="Tahoma" w:cs="Tahoma"/>
        </w:rPr>
        <w:t xml:space="preserve">obveznosti. </w:t>
      </w:r>
    </w:p>
    <w:p w14:paraId="7DF27973" w14:textId="77777777" w:rsidR="00703EC3" w:rsidRPr="005D654E" w:rsidRDefault="00703EC3" w:rsidP="00467591">
      <w:pPr>
        <w:keepNext/>
        <w:keepLines/>
        <w:jc w:val="both"/>
        <w:rPr>
          <w:rFonts w:ascii="Tahoma" w:hAnsi="Tahoma" w:cs="Tahoma"/>
        </w:rPr>
      </w:pPr>
    </w:p>
    <w:p w14:paraId="5A2A218B" w14:textId="77777777" w:rsidR="00703EC3" w:rsidRPr="005D654E" w:rsidRDefault="00703EC3" w:rsidP="00467591">
      <w:pPr>
        <w:keepNext/>
        <w:keepLines/>
        <w:jc w:val="both"/>
        <w:rPr>
          <w:rFonts w:ascii="Tahoma" w:hAnsi="Tahoma" w:cs="Tahoma"/>
        </w:rPr>
      </w:pPr>
      <w:r w:rsidRPr="005D654E">
        <w:rPr>
          <w:rFonts w:ascii="Tahoma" w:hAnsi="Tahoma" w:cs="Tahoma"/>
        </w:rPr>
        <w:t>Izbrani ponudnik lahko za pridobitev dovoljenj pooblasti trgovca ali posrednika. V tem primeru mora za to predhodno pridobiti pooblastilo od naročnika.</w:t>
      </w:r>
    </w:p>
    <w:p w14:paraId="1D55B993" w14:textId="77777777" w:rsidR="00DA15B1" w:rsidRDefault="00DA15B1" w:rsidP="00467591">
      <w:pPr>
        <w:keepNext/>
        <w:keepLines/>
        <w:jc w:val="both"/>
        <w:rPr>
          <w:rFonts w:ascii="Tahoma" w:hAnsi="Tahoma" w:cs="Tahoma"/>
        </w:rPr>
      </w:pPr>
    </w:p>
    <w:p w14:paraId="7CBCFB57" w14:textId="77777777" w:rsidR="00DA15B1" w:rsidRDefault="00DA15B1" w:rsidP="00467591">
      <w:pPr>
        <w:keepNext/>
        <w:keepLines/>
        <w:jc w:val="both"/>
        <w:rPr>
          <w:rFonts w:ascii="Tahoma" w:hAnsi="Tahoma" w:cs="Tahoma"/>
        </w:rPr>
      </w:pPr>
      <w:r w:rsidRPr="00DA15B1">
        <w:rPr>
          <w:rFonts w:ascii="Tahoma" w:hAnsi="Tahoma" w:cs="Tahoma"/>
        </w:rPr>
        <w:t>Ponudnik se lahko z naročnikom dogovori, da naročnik pridobiva soglasje pri pristojnem organu za čezmejne pošiljke odpadkov v svojem imenu. V primeru, da bo soglasje pridobival naročnik, bo naročnik nastale stroške pridobivanja soglasja zaračunal ponudniku. Morebitne takšne stroške mora ponudnik upoštevati pri pripravi ponudbe. Način obračuna nastalih stroškov je naveden v vzorcu okvirnega sporazuma.</w:t>
      </w:r>
    </w:p>
    <w:p w14:paraId="7903289F" w14:textId="77777777" w:rsidR="00E51E22" w:rsidRDefault="00E51E22" w:rsidP="00467591">
      <w:pPr>
        <w:keepNext/>
        <w:keepLines/>
        <w:jc w:val="both"/>
        <w:rPr>
          <w:rFonts w:ascii="Tahoma" w:hAnsi="Tahoma" w:cs="Tahoma"/>
        </w:rPr>
      </w:pPr>
    </w:p>
    <w:p w14:paraId="093A4AE2" w14:textId="77777777" w:rsidR="00D81A2A" w:rsidRPr="00307846" w:rsidRDefault="00D81A2A" w:rsidP="00467591">
      <w:pPr>
        <w:keepNext/>
        <w:keepLines/>
        <w:jc w:val="both"/>
        <w:rPr>
          <w:rFonts w:ascii="Tahoma" w:hAnsi="Tahoma" w:cs="Tahoma"/>
          <w:bCs/>
        </w:rPr>
      </w:pPr>
      <w:r w:rsidRPr="00307846">
        <w:rPr>
          <w:rFonts w:ascii="Tahoma" w:hAnsi="Tahoma" w:cs="Tahoma"/>
          <w:bCs/>
          <w:i/>
        </w:rPr>
        <w:t>Zgoraj navedeno tehnično sposobnost</w:t>
      </w:r>
      <w:r>
        <w:rPr>
          <w:rFonts w:ascii="Tahoma" w:hAnsi="Tahoma" w:cs="Tahoma"/>
          <w:bCs/>
          <w:i/>
        </w:rPr>
        <w:t xml:space="preserve"> (Dovoljenja)</w:t>
      </w:r>
      <w:r w:rsidRPr="00307846">
        <w:rPr>
          <w:rFonts w:ascii="Tahoma" w:hAnsi="Tahoma" w:cs="Tahoma"/>
          <w:bCs/>
          <w:i/>
        </w:rPr>
        <w:t xml:space="preserve"> lahko ponudnik izpolni samostojno, kot skupina ponudnikov (partnerji) v primeru skupne ponudbe ali skupaj s podizvajalci. V kolikor bo ponudnik izkazoval tehnično sposobnost skupaj s partnerjem in/ali skupaj s podizvajalcem, mora partner oziroma </w:t>
      </w:r>
      <w:r w:rsidRPr="00F11071">
        <w:rPr>
          <w:rFonts w:ascii="Tahoma" w:hAnsi="Tahoma" w:cs="Tahoma"/>
          <w:bCs/>
          <w:i/>
        </w:rPr>
        <w:t>nominirani podizvajalec sodelovati pri izvedbi del/storitev, za katere izkazuje tehnično sposobnost</w:t>
      </w:r>
      <w:r w:rsidRPr="00307846">
        <w:rPr>
          <w:rFonts w:ascii="Tahoma" w:hAnsi="Tahoma" w:cs="Tahoma"/>
          <w:bCs/>
        </w:rPr>
        <w:t>.</w:t>
      </w:r>
    </w:p>
    <w:p w14:paraId="1C5781F7" w14:textId="77777777" w:rsidR="00DA0A60" w:rsidRDefault="00DA0A60" w:rsidP="00467591">
      <w:pPr>
        <w:keepNext/>
        <w:keepLines/>
        <w:jc w:val="both"/>
        <w:rPr>
          <w:rFonts w:ascii="Tahoma" w:hAnsi="Tahoma" w:cs="Tahoma"/>
        </w:rPr>
      </w:pPr>
    </w:p>
    <w:p w14:paraId="6421AD9B" w14:textId="77777777" w:rsidR="00703EC3" w:rsidRDefault="00703EC3" w:rsidP="00467591">
      <w:pPr>
        <w:keepNext/>
        <w:keepLines/>
        <w:ind w:left="1080" w:hanging="1080"/>
        <w:jc w:val="both"/>
        <w:rPr>
          <w:rFonts w:ascii="Tahoma" w:hAnsi="Tahoma" w:cs="Tahoma"/>
          <w:b/>
          <w:smallCaps/>
        </w:rPr>
      </w:pPr>
      <w:r w:rsidRPr="00A1220B">
        <w:rPr>
          <w:rFonts w:ascii="Tahoma" w:hAnsi="Tahoma" w:cs="Tahoma"/>
          <w:b/>
          <w:smallCaps/>
        </w:rPr>
        <w:t>Dokazila:</w:t>
      </w:r>
    </w:p>
    <w:p w14:paraId="7B0DFB15" w14:textId="77777777" w:rsidR="00FA5A74" w:rsidRPr="00FE0BDC" w:rsidRDefault="00FA5A74" w:rsidP="00FA5A74">
      <w:pPr>
        <w:pStyle w:val="Odstavekseznama"/>
        <w:keepNext/>
        <w:keepLines/>
        <w:numPr>
          <w:ilvl w:val="0"/>
          <w:numId w:val="12"/>
        </w:numPr>
        <w:ind w:left="644"/>
        <w:jc w:val="both"/>
        <w:rPr>
          <w:rFonts w:ascii="Tahoma" w:hAnsi="Tahoma" w:cs="Tahoma"/>
          <w:szCs w:val="22"/>
        </w:rPr>
      </w:pPr>
      <w:r w:rsidRPr="00FE0BDC">
        <w:rPr>
          <w:rFonts w:ascii="Tahoma" w:hAnsi="Tahoma" w:cs="Tahoma"/>
          <w:szCs w:val="22"/>
        </w:rPr>
        <w:t>Izpolnjen ESPD s strani vseh gospodarskih subjektov v ponudbi.</w:t>
      </w:r>
    </w:p>
    <w:p w14:paraId="6266446C" w14:textId="6A68FDF0" w:rsidR="00703EC3" w:rsidRDefault="00D81A2A" w:rsidP="00467591">
      <w:pPr>
        <w:pStyle w:val="Odstavekseznama"/>
        <w:keepNext/>
        <w:keepLines/>
        <w:numPr>
          <w:ilvl w:val="0"/>
          <w:numId w:val="12"/>
        </w:numPr>
        <w:jc w:val="both"/>
        <w:rPr>
          <w:rFonts w:ascii="Tahoma" w:hAnsi="Tahoma" w:cs="Tahoma"/>
          <w:szCs w:val="22"/>
        </w:rPr>
      </w:pPr>
      <w:r>
        <w:rPr>
          <w:rFonts w:ascii="Tahoma" w:hAnsi="Tahoma" w:cs="Tahoma"/>
          <w:szCs w:val="22"/>
        </w:rPr>
        <w:t>K</w:t>
      </w:r>
      <w:r w:rsidR="00703EC3" w:rsidRPr="0097721A">
        <w:rPr>
          <w:rFonts w:ascii="Tahoma" w:hAnsi="Tahoma" w:cs="Tahoma"/>
          <w:szCs w:val="22"/>
        </w:rPr>
        <w:t>opije odločb/dovoljenj oziroma potrdil (in ostalih dokazil) o vpisu v ustrezne evidence oseb, ki ravnajo z odpadki s klasifikacijskimi številkami odpadkov in zahtevanimi postopki obdelave odpadkov</w:t>
      </w:r>
      <w:r w:rsidR="00712B5D">
        <w:rPr>
          <w:rFonts w:ascii="Tahoma" w:hAnsi="Tahoma" w:cs="Tahoma"/>
          <w:szCs w:val="22"/>
        </w:rPr>
        <w:t>,</w:t>
      </w:r>
      <w:r w:rsidR="0097373C">
        <w:rPr>
          <w:rFonts w:ascii="Tahoma" w:hAnsi="Tahoma" w:cs="Tahoma"/>
          <w:szCs w:val="22"/>
        </w:rPr>
        <w:t xml:space="preserve"> za katereg</w:t>
      </w:r>
      <w:r w:rsidR="001302B5">
        <w:rPr>
          <w:rFonts w:ascii="Tahoma" w:hAnsi="Tahoma" w:cs="Tahoma"/>
          <w:szCs w:val="22"/>
        </w:rPr>
        <w:t>a</w:t>
      </w:r>
      <w:r w:rsidR="00703EC3" w:rsidRPr="0097721A">
        <w:rPr>
          <w:rFonts w:ascii="Tahoma" w:hAnsi="Tahoma" w:cs="Tahoma"/>
          <w:szCs w:val="22"/>
        </w:rPr>
        <w:t xml:space="preserve"> ponudnik oddaja ponudbo (Priloga 5)</w:t>
      </w:r>
      <w:r w:rsidR="008D1023">
        <w:rPr>
          <w:rFonts w:ascii="Tahoma" w:hAnsi="Tahoma" w:cs="Tahoma"/>
          <w:szCs w:val="22"/>
        </w:rPr>
        <w:t>;</w:t>
      </w:r>
    </w:p>
    <w:p w14:paraId="085BBD60" w14:textId="479A2DD3" w:rsidR="0044224D" w:rsidRPr="00712B5D" w:rsidRDefault="00703EC3" w:rsidP="00467591">
      <w:pPr>
        <w:keepNext/>
        <w:keepLines/>
        <w:numPr>
          <w:ilvl w:val="0"/>
          <w:numId w:val="12"/>
        </w:numPr>
        <w:jc w:val="both"/>
        <w:rPr>
          <w:rFonts w:ascii="Tahoma" w:hAnsi="Tahoma" w:cs="Tahoma"/>
          <w:szCs w:val="22"/>
        </w:rPr>
      </w:pPr>
      <w:r w:rsidRPr="0056348F">
        <w:rPr>
          <w:rFonts w:ascii="Tahoma" w:hAnsi="Tahoma" w:cs="Tahoma"/>
          <w:szCs w:val="22"/>
        </w:rPr>
        <w:t xml:space="preserve">V primeru </w:t>
      </w:r>
      <w:r w:rsidRPr="0056348F">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 (Priloga 5).</w:t>
      </w:r>
    </w:p>
    <w:p w14:paraId="427CD30F" w14:textId="77777777" w:rsidR="00D81A2A" w:rsidRDefault="00D81A2A" w:rsidP="00467591">
      <w:pPr>
        <w:pStyle w:val="Odstavekseznama"/>
        <w:keepNext/>
        <w:keepLines/>
        <w:numPr>
          <w:ilvl w:val="3"/>
          <w:numId w:val="2"/>
        </w:numPr>
        <w:jc w:val="both"/>
        <w:rPr>
          <w:rFonts w:ascii="Tahoma" w:hAnsi="Tahoma" w:cs="Tahoma"/>
          <w:bCs/>
        </w:rPr>
      </w:pPr>
      <w:r w:rsidRPr="00D81A2A">
        <w:rPr>
          <w:rFonts w:ascii="Tahoma" w:hAnsi="Tahoma" w:cs="Tahoma"/>
          <w:bCs/>
        </w:rPr>
        <w:t>Postopek ravnanja z odpadki</w:t>
      </w:r>
    </w:p>
    <w:p w14:paraId="49B9AF5B" w14:textId="77777777" w:rsidR="00AF6136" w:rsidRDefault="00AF6136" w:rsidP="00467591">
      <w:pPr>
        <w:keepNext/>
        <w:keepLines/>
        <w:jc w:val="both"/>
        <w:rPr>
          <w:rFonts w:ascii="Tahoma" w:hAnsi="Tahoma" w:cs="Tahoma"/>
          <w:bCs/>
        </w:rPr>
      </w:pPr>
    </w:p>
    <w:p w14:paraId="738905C8" w14:textId="77777777" w:rsidR="00D156DA" w:rsidRPr="00B445A2" w:rsidRDefault="00AF6136" w:rsidP="00467591">
      <w:pPr>
        <w:keepNext/>
        <w:keepLines/>
        <w:tabs>
          <w:tab w:val="left" w:pos="8646"/>
        </w:tabs>
        <w:ind w:right="284"/>
        <w:jc w:val="both"/>
        <w:rPr>
          <w:rFonts w:ascii="Tahoma" w:hAnsi="Tahoma" w:cs="Tahoma"/>
          <w:color w:val="000000"/>
        </w:rPr>
      </w:pPr>
      <w:r>
        <w:rPr>
          <w:rFonts w:ascii="Tahoma" w:hAnsi="Tahoma" w:cs="Tahoma"/>
        </w:rPr>
        <w:lastRenderedPageBreak/>
        <w:t>Ponudnik</w:t>
      </w:r>
      <w:r w:rsidRPr="005D654E">
        <w:rPr>
          <w:rFonts w:ascii="Tahoma" w:hAnsi="Tahoma" w:cs="Tahoma"/>
        </w:rPr>
        <w:t xml:space="preserve"> </w:t>
      </w:r>
      <w:r>
        <w:rPr>
          <w:rFonts w:ascii="Tahoma" w:hAnsi="Tahoma" w:cs="Tahoma"/>
        </w:rPr>
        <w:t xml:space="preserve">mora </w:t>
      </w:r>
      <w:r>
        <w:rPr>
          <w:rFonts w:ascii="Tahoma" w:hAnsi="Tahoma" w:cs="Tahoma"/>
          <w:bCs/>
          <w:szCs w:val="22"/>
        </w:rPr>
        <w:t xml:space="preserve">opisati postopek </w:t>
      </w:r>
      <w:r w:rsidRPr="00D1171A">
        <w:rPr>
          <w:rFonts w:ascii="Tahoma" w:hAnsi="Tahoma" w:cs="Tahoma"/>
        </w:rPr>
        <w:t>ravnanja z odpadki od prevzema do vključno vseh postopkov nadaljnje</w:t>
      </w:r>
      <w:r w:rsidR="0010602E">
        <w:rPr>
          <w:rFonts w:ascii="Tahoma" w:hAnsi="Tahoma" w:cs="Tahoma"/>
        </w:rPr>
        <w:t xml:space="preserve"> </w:t>
      </w:r>
      <w:r w:rsidRPr="00D1171A">
        <w:rPr>
          <w:rFonts w:ascii="Tahoma" w:hAnsi="Tahoma" w:cs="Tahoma"/>
        </w:rPr>
        <w:t xml:space="preserve">obdelave. </w:t>
      </w:r>
      <w:r w:rsidR="002A4426">
        <w:rPr>
          <w:rFonts w:ascii="Tahoma" w:hAnsi="Tahoma" w:cs="Tahoma"/>
        </w:rPr>
        <w:t xml:space="preserve">Ponudnik </w:t>
      </w:r>
      <w:r w:rsidR="002A4426" w:rsidRPr="00C509F8">
        <w:rPr>
          <w:rFonts w:ascii="Tahoma" w:hAnsi="Tahoma" w:cs="Tahoma"/>
        </w:rPr>
        <w:t xml:space="preserve">mora navesti celoten postopek </w:t>
      </w:r>
      <w:r w:rsidR="002A4426">
        <w:rPr>
          <w:rFonts w:ascii="Tahoma" w:hAnsi="Tahoma" w:cs="Tahoma"/>
        </w:rPr>
        <w:t xml:space="preserve">nadaljnjega </w:t>
      </w:r>
      <w:r w:rsidR="002A4426" w:rsidRPr="00C509F8">
        <w:rPr>
          <w:rFonts w:ascii="Tahoma" w:hAnsi="Tahoma" w:cs="Tahoma"/>
        </w:rPr>
        <w:t>ravnanja z odpadki</w:t>
      </w:r>
      <w:r w:rsidR="002A4426">
        <w:rPr>
          <w:rFonts w:ascii="Tahoma" w:hAnsi="Tahoma" w:cs="Tahoma"/>
        </w:rPr>
        <w:t xml:space="preserve"> oziroma nadaljnje obdelave produkta</w:t>
      </w:r>
      <w:r w:rsidR="002A4426" w:rsidRPr="00C509F8">
        <w:rPr>
          <w:rFonts w:ascii="Tahoma" w:hAnsi="Tahoma" w:cs="Tahoma"/>
        </w:rPr>
        <w:t xml:space="preserve">, ki vključuje tudi tehnološki postopek </w:t>
      </w:r>
      <w:r w:rsidR="002A4426">
        <w:rPr>
          <w:rFonts w:ascii="Tahoma" w:hAnsi="Tahoma" w:cs="Tahoma"/>
        </w:rPr>
        <w:t>obdelave</w:t>
      </w:r>
      <w:r w:rsidR="002A4426" w:rsidRPr="00C509F8">
        <w:rPr>
          <w:rFonts w:ascii="Tahoma" w:hAnsi="Tahoma" w:cs="Tahoma"/>
        </w:rPr>
        <w:t xml:space="preserve">, lokacijo ter opis </w:t>
      </w:r>
      <w:r w:rsidR="002A4426">
        <w:rPr>
          <w:rFonts w:ascii="Tahoma" w:hAnsi="Tahoma" w:cs="Tahoma"/>
        </w:rPr>
        <w:t>izvajalca obdelave</w:t>
      </w:r>
      <w:r w:rsidR="002A4426" w:rsidRPr="00C509F8">
        <w:rPr>
          <w:rFonts w:ascii="Tahoma" w:hAnsi="Tahoma" w:cs="Tahoma"/>
        </w:rPr>
        <w:t xml:space="preserve"> (podjetje, naslov)</w:t>
      </w:r>
      <w:r w:rsidR="002A4426" w:rsidRPr="00C555C5">
        <w:rPr>
          <w:rFonts w:ascii="Tahoma" w:hAnsi="Tahoma" w:cs="Tahoma"/>
          <w:color w:val="FF0000"/>
        </w:rPr>
        <w:t xml:space="preserve"> </w:t>
      </w:r>
      <w:r w:rsidR="002A4426" w:rsidRPr="00B445A2">
        <w:rPr>
          <w:rFonts w:ascii="Tahoma" w:hAnsi="Tahoma" w:cs="Tahoma"/>
          <w:color w:val="000000"/>
        </w:rPr>
        <w:t>vključno z navedbo začasnega skladiščenja oziroma razpolaganja z objekti do pridobitve dovoljenj v primeru nadaljnje obdelave izven območja Republike Slovenije.</w:t>
      </w:r>
    </w:p>
    <w:p w14:paraId="6AAFADAF" w14:textId="77777777" w:rsidR="00AF6136" w:rsidRDefault="00AF6136" w:rsidP="00467591">
      <w:pPr>
        <w:keepNext/>
        <w:keepLines/>
        <w:jc w:val="both"/>
        <w:rPr>
          <w:rFonts w:ascii="Tahoma" w:hAnsi="Tahoma" w:cs="Tahoma"/>
        </w:rPr>
      </w:pPr>
    </w:p>
    <w:p w14:paraId="70A6FF4B" w14:textId="5DE8510A" w:rsidR="00AF6136" w:rsidRDefault="00AF6136" w:rsidP="00467591">
      <w:pPr>
        <w:keepNext/>
        <w:keepLines/>
        <w:jc w:val="both"/>
        <w:rPr>
          <w:rFonts w:ascii="Tahoma" w:hAnsi="Tahoma" w:cs="Tahoma"/>
        </w:rPr>
      </w:pPr>
      <w:r>
        <w:rPr>
          <w:rFonts w:ascii="Tahoma" w:hAnsi="Tahoma" w:cs="Tahoma"/>
        </w:rPr>
        <w:t>Ponudnik</w:t>
      </w:r>
      <w:r w:rsidRPr="005D654E">
        <w:rPr>
          <w:rFonts w:ascii="Tahoma" w:hAnsi="Tahoma" w:cs="Tahoma"/>
        </w:rPr>
        <w:t xml:space="preserve"> </w:t>
      </w:r>
      <w:r w:rsidRPr="00D1171A">
        <w:rPr>
          <w:rFonts w:ascii="Tahoma" w:hAnsi="Tahoma" w:cs="Tahoma"/>
        </w:rPr>
        <w:t>mora za navedene zbiralce oziroma izvajalce obdelave predložiti dokazila, da so vpisani v ustrezne evidence v skladu z Uredbo o ravnanju z odpadki oz. primerljiva dokazila pooblaščenega tujega organa v primeru ponudnika iz tujine v skladu z zahtevami Uredbe 1013/2006/ES.</w:t>
      </w:r>
    </w:p>
    <w:p w14:paraId="519CCF97" w14:textId="77777777" w:rsidR="00D156DA" w:rsidRDefault="00D156DA" w:rsidP="00467591">
      <w:pPr>
        <w:keepNext/>
        <w:keepLines/>
        <w:jc w:val="both"/>
        <w:rPr>
          <w:rFonts w:ascii="Tahoma" w:hAnsi="Tahoma" w:cs="Tahoma"/>
        </w:rPr>
      </w:pPr>
    </w:p>
    <w:p w14:paraId="07D4AAB3" w14:textId="3479E6D8" w:rsidR="00D156DA" w:rsidRPr="00752313" w:rsidRDefault="00D156DA" w:rsidP="00467591">
      <w:pPr>
        <w:keepNext/>
        <w:keepLines/>
        <w:jc w:val="both"/>
        <w:rPr>
          <w:rFonts w:ascii="Tahoma" w:hAnsi="Tahoma" w:cs="Tahoma"/>
          <w:color w:val="000000" w:themeColor="text1"/>
        </w:rPr>
      </w:pPr>
      <w:r w:rsidRPr="00752313">
        <w:rPr>
          <w:rFonts w:ascii="Tahoma" w:hAnsi="Tahoma" w:cs="Tahoma"/>
          <w:color w:val="000000" w:themeColor="text1"/>
        </w:rPr>
        <w:t xml:space="preserve">V kolikor ponudnik ni hkrati tudi izvajalec prevoza produkta ali zbiralec oziroma izvajalec obdelave, mora za v Prilogi </w:t>
      </w:r>
      <w:r w:rsidR="002E0150">
        <w:rPr>
          <w:rFonts w:ascii="Tahoma" w:hAnsi="Tahoma" w:cs="Tahoma"/>
          <w:color w:val="000000" w:themeColor="text1"/>
        </w:rPr>
        <w:t>4/1</w:t>
      </w:r>
      <w:r w:rsidR="002E0150" w:rsidRPr="00752313">
        <w:rPr>
          <w:rFonts w:ascii="Tahoma" w:hAnsi="Tahoma" w:cs="Tahoma"/>
          <w:color w:val="000000" w:themeColor="text1"/>
        </w:rPr>
        <w:t xml:space="preserve"> </w:t>
      </w:r>
      <w:r w:rsidRPr="00752313">
        <w:rPr>
          <w:rFonts w:ascii="Tahoma" w:hAnsi="Tahoma" w:cs="Tahoma"/>
          <w:color w:val="000000" w:themeColor="text1"/>
        </w:rPr>
        <w:t xml:space="preserve">navedene gospodarske subjekte upoštevati </w:t>
      </w:r>
      <w:r w:rsidRPr="0034299B">
        <w:rPr>
          <w:rFonts w:ascii="Tahoma" w:hAnsi="Tahoma" w:cs="Tahoma"/>
          <w:color w:val="000000" w:themeColor="text1"/>
        </w:rPr>
        <w:t>določila tč. 1.15 razpisne dokumentacije (skupna ponudba) ali tč. 1.16 razpisne dokumentacije (ponudba s podizvajalci).</w:t>
      </w:r>
    </w:p>
    <w:p w14:paraId="04A55C83" w14:textId="77777777" w:rsidR="00AF6136" w:rsidRDefault="00AF6136" w:rsidP="00467591">
      <w:pPr>
        <w:keepNext/>
        <w:keepLines/>
        <w:jc w:val="both"/>
        <w:rPr>
          <w:rFonts w:ascii="Tahoma" w:hAnsi="Tahoma" w:cs="Tahoma"/>
          <w:bCs/>
        </w:rPr>
      </w:pPr>
    </w:p>
    <w:p w14:paraId="56DACC01" w14:textId="77777777" w:rsidR="00AF6136" w:rsidRDefault="00AF6136" w:rsidP="00467591">
      <w:pPr>
        <w:keepNext/>
        <w:keepLines/>
        <w:jc w:val="both"/>
        <w:rPr>
          <w:rFonts w:ascii="Tahoma" w:hAnsi="Tahoma" w:cs="Tahoma"/>
          <w:b/>
          <w:smallCaps/>
        </w:rPr>
      </w:pPr>
      <w:r w:rsidRPr="00376D98">
        <w:rPr>
          <w:rFonts w:ascii="Tahoma" w:hAnsi="Tahoma" w:cs="Tahoma"/>
          <w:b/>
          <w:smallCaps/>
        </w:rPr>
        <w:t>Dokazila:</w:t>
      </w:r>
    </w:p>
    <w:p w14:paraId="22D127F8" w14:textId="77777777" w:rsidR="00FA5A74" w:rsidRPr="00FE0BDC" w:rsidRDefault="00FA5A74" w:rsidP="00FA5A74">
      <w:pPr>
        <w:pStyle w:val="Telobesedila2"/>
        <w:keepNext/>
        <w:keepLines/>
        <w:numPr>
          <w:ilvl w:val="0"/>
          <w:numId w:val="12"/>
        </w:numPr>
        <w:rPr>
          <w:rFonts w:ascii="Tahoma" w:hAnsi="Tahoma" w:cs="Tahoma"/>
          <w:b w:val="0"/>
          <w:szCs w:val="22"/>
        </w:rPr>
      </w:pPr>
      <w:r w:rsidRPr="00FE0BDC">
        <w:rPr>
          <w:rFonts w:ascii="Tahoma" w:hAnsi="Tahoma" w:cs="Tahoma"/>
          <w:b w:val="0"/>
          <w:szCs w:val="22"/>
        </w:rPr>
        <w:t>Izpolnjen ESPD  s strani vseh gospodarskih subjektov v ponudbi</w:t>
      </w:r>
      <w:r w:rsidRPr="00FE0BDC">
        <w:rPr>
          <w:rFonts w:ascii="Tahoma" w:hAnsi="Tahoma" w:cs="Tahoma"/>
          <w:szCs w:val="22"/>
        </w:rPr>
        <w:t xml:space="preserve">. </w:t>
      </w:r>
    </w:p>
    <w:p w14:paraId="4CF71442" w14:textId="77777777" w:rsidR="004E252F" w:rsidRPr="0097373C" w:rsidRDefault="00AF6136" w:rsidP="00DD10EC">
      <w:pPr>
        <w:pStyle w:val="Odstavekseznama"/>
        <w:keepNext/>
        <w:keepLines/>
        <w:numPr>
          <w:ilvl w:val="0"/>
          <w:numId w:val="12"/>
        </w:numPr>
        <w:jc w:val="both"/>
        <w:rPr>
          <w:rFonts w:ascii="Tahoma" w:hAnsi="Tahoma" w:cs="Tahoma"/>
          <w:bCs/>
        </w:rPr>
      </w:pPr>
      <w:r w:rsidRPr="0097373C">
        <w:rPr>
          <w:rFonts w:ascii="Tahoma" w:hAnsi="Tahoma" w:cs="Tahoma"/>
          <w:szCs w:val="22"/>
        </w:rPr>
        <w:t xml:space="preserve">Izpolnjena in podpisana Prilogo 7 POSTOPEK RAVNANJA Z ODPADKI </w:t>
      </w:r>
    </w:p>
    <w:p w14:paraId="3DD10689" w14:textId="77777777" w:rsidR="0097373C" w:rsidRPr="0097373C" w:rsidRDefault="0097373C" w:rsidP="0097373C">
      <w:pPr>
        <w:pStyle w:val="Odstavekseznama"/>
        <w:keepNext/>
        <w:keepLines/>
        <w:ind w:left="720"/>
        <w:jc w:val="both"/>
        <w:rPr>
          <w:rFonts w:ascii="Tahoma" w:hAnsi="Tahoma" w:cs="Tahoma"/>
          <w:bCs/>
        </w:rPr>
      </w:pPr>
    </w:p>
    <w:p w14:paraId="16F49874" w14:textId="77777777" w:rsidR="00AF6136" w:rsidRDefault="00AF6136" w:rsidP="00467591">
      <w:pPr>
        <w:pStyle w:val="Odstavekseznama"/>
        <w:keepNext/>
        <w:keepLines/>
        <w:numPr>
          <w:ilvl w:val="3"/>
          <w:numId w:val="2"/>
        </w:numPr>
        <w:jc w:val="both"/>
        <w:rPr>
          <w:rFonts w:ascii="Tahoma" w:hAnsi="Tahoma" w:cs="Tahoma"/>
          <w:bCs/>
        </w:rPr>
      </w:pPr>
      <w:r>
        <w:rPr>
          <w:rFonts w:ascii="Tahoma" w:hAnsi="Tahoma" w:cs="Tahoma"/>
          <w:bCs/>
        </w:rPr>
        <w:t>Reference</w:t>
      </w:r>
    </w:p>
    <w:p w14:paraId="40895615" w14:textId="77777777" w:rsidR="00AF6136" w:rsidRDefault="00AF6136" w:rsidP="00467591">
      <w:pPr>
        <w:keepNext/>
        <w:keepLines/>
        <w:jc w:val="both"/>
        <w:rPr>
          <w:rFonts w:ascii="Tahoma" w:hAnsi="Tahoma" w:cs="Tahoma"/>
          <w:bCs/>
        </w:rPr>
      </w:pPr>
    </w:p>
    <w:p w14:paraId="6FB84974" w14:textId="55F055D0" w:rsidR="00227094" w:rsidRPr="00227094" w:rsidRDefault="00227094" w:rsidP="00227094">
      <w:pPr>
        <w:keepNext/>
        <w:keepLines/>
        <w:jc w:val="both"/>
        <w:rPr>
          <w:rFonts w:ascii="Tahoma" w:hAnsi="Tahoma" w:cs="Tahoma"/>
          <w:bCs/>
          <w:i/>
        </w:rPr>
      </w:pPr>
      <w:r w:rsidRPr="00227094">
        <w:rPr>
          <w:rFonts w:ascii="Tahoma" w:hAnsi="Tahoma" w:cs="Tahoma"/>
          <w:bCs/>
          <w:i/>
        </w:rPr>
        <w:t>Naročnik je upravičen opraviti poizvedbe o navedenih referencah, zato si pridržuje pravico, da ponudnik na podlagi poziva naročnika v zahtevanem roku predloži dodatna dokazila o uspešni izvedbi navedenih referenčnih del. Če navedene reference ne izkazujejo resničnega stanja</w:t>
      </w:r>
      <w:r w:rsidR="002E0150">
        <w:rPr>
          <w:rFonts w:ascii="Tahoma" w:hAnsi="Tahoma" w:cs="Tahoma"/>
          <w:bCs/>
          <w:i/>
        </w:rPr>
        <w:t>,</w:t>
      </w:r>
      <w:r w:rsidRPr="00227094">
        <w:rPr>
          <w:rFonts w:ascii="Tahoma" w:hAnsi="Tahoma" w:cs="Tahoma"/>
          <w:bCs/>
          <w:i/>
        </w:rPr>
        <w:t xml:space="preserve"> jih naročnik ne bo upošteval.</w:t>
      </w:r>
    </w:p>
    <w:p w14:paraId="0BE6E194" w14:textId="77777777" w:rsidR="000A1EC6" w:rsidRPr="00C8579C" w:rsidRDefault="000A1EC6" w:rsidP="00467591">
      <w:pPr>
        <w:keepNext/>
        <w:keepLines/>
        <w:jc w:val="both"/>
        <w:rPr>
          <w:rFonts w:ascii="Tahoma" w:hAnsi="Tahoma" w:cs="Tahoma"/>
          <w:b/>
        </w:rPr>
      </w:pPr>
    </w:p>
    <w:p w14:paraId="336896C0" w14:textId="77777777" w:rsidR="003D2D57" w:rsidRDefault="003D2D57" w:rsidP="00467591">
      <w:pPr>
        <w:keepNext/>
        <w:keepLines/>
        <w:autoSpaceDE w:val="0"/>
        <w:autoSpaceDN w:val="0"/>
        <w:adjustRightInd w:val="0"/>
        <w:jc w:val="both"/>
        <w:rPr>
          <w:rFonts w:ascii="Tahoma" w:eastAsia="Calibri" w:hAnsi="Tahoma" w:cs="Tahoma"/>
          <w:b/>
          <w:bCs/>
          <w:i/>
          <w:u w:val="single"/>
        </w:rPr>
      </w:pPr>
      <w:r w:rsidRPr="00C8579C">
        <w:rPr>
          <w:rFonts w:ascii="Tahoma" w:eastAsia="Calibri" w:hAnsi="Tahoma" w:cs="Tahoma"/>
          <w:bCs/>
          <w:i/>
        </w:rPr>
        <w:t xml:space="preserve">Spodaj navedene referenčne zahteve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v primeru skupne ponudbe ali s</w:t>
      </w:r>
      <w:r w:rsidR="0097721A" w:rsidRPr="00C8579C">
        <w:rPr>
          <w:rFonts w:ascii="Tahoma" w:eastAsia="Calibri" w:hAnsi="Tahoma" w:cs="Tahoma"/>
          <w:bCs/>
          <w:i/>
        </w:rPr>
        <w:t>kupaj s</w:t>
      </w:r>
      <w:r w:rsidRPr="00C8579C">
        <w:rPr>
          <w:rFonts w:ascii="Tahoma" w:eastAsia="Calibri" w:hAnsi="Tahoma" w:cs="Tahoma"/>
          <w:bCs/>
          <w:i/>
        </w:rPr>
        <w:t xml:space="preserve"> podizvajalci</w:t>
      </w:r>
      <w:r w:rsidR="00096374" w:rsidRPr="00C8579C">
        <w:rPr>
          <w:rFonts w:ascii="Tahoma" w:eastAsia="Calibri" w:hAnsi="Tahoma" w:cs="Tahoma"/>
          <w:bCs/>
          <w:i/>
        </w:rPr>
        <w:t>,</w:t>
      </w:r>
      <w:r w:rsidRPr="00C8579C">
        <w:rPr>
          <w:rFonts w:ascii="Tahoma" w:eastAsia="Calibri" w:hAnsi="Tahoma" w:cs="Tahoma"/>
          <w:bCs/>
          <w:i/>
        </w:rPr>
        <w:t xml:space="preserve"> </w:t>
      </w:r>
      <w:r w:rsidRPr="00C8579C">
        <w:rPr>
          <w:rFonts w:ascii="Tahoma" w:eastAsia="Calibri" w:hAnsi="Tahoma" w:cs="Tahoma"/>
          <w:b/>
          <w:bCs/>
          <w:i/>
          <w:u w:val="single"/>
        </w:rPr>
        <w:t xml:space="preserve">vendar bo moral ta </w:t>
      </w:r>
      <w:r w:rsidR="002A4426">
        <w:rPr>
          <w:rFonts w:ascii="Tahoma" w:eastAsia="Calibri" w:hAnsi="Tahoma" w:cs="Tahoma"/>
          <w:b/>
          <w:bCs/>
          <w:i/>
          <w:u w:val="single"/>
        </w:rPr>
        <w:t xml:space="preserve">gospodarski </w:t>
      </w:r>
      <w:r w:rsidRPr="00C8579C">
        <w:rPr>
          <w:rFonts w:ascii="Tahoma" w:eastAsia="Calibri" w:hAnsi="Tahoma" w:cs="Tahoma"/>
          <w:b/>
          <w:bCs/>
          <w:i/>
          <w:u w:val="single"/>
        </w:rPr>
        <w:t>subjekt (s katerim se izkazuje reference) predmetne storitve javnega naročila (za katera se bo priložila ref</w:t>
      </w:r>
      <w:r w:rsidR="00227094">
        <w:rPr>
          <w:rFonts w:ascii="Tahoma" w:eastAsia="Calibri" w:hAnsi="Tahoma" w:cs="Tahoma"/>
          <w:b/>
          <w:bCs/>
          <w:i/>
          <w:u w:val="single"/>
        </w:rPr>
        <w:t>erenca v ponudbi) tudi izvesti.</w:t>
      </w:r>
    </w:p>
    <w:p w14:paraId="4E6C0F21" w14:textId="77777777" w:rsidR="002A4426" w:rsidRPr="00C8579C" w:rsidRDefault="002A4426" w:rsidP="00467591">
      <w:pPr>
        <w:keepNext/>
        <w:keepLines/>
        <w:autoSpaceDE w:val="0"/>
        <w:autoSpaceDN w:val="0"/>
        <w:adjustRightInd w:val="0"/>
        <w:jc w:val="both"/>
        <w:rPr>
          <w:rFonts w:ascii="Tahoma" w:hAnsi="Tahoma" w:cs="Tahoma"/>
          <w:color w:val="000000"/>
        </w:rPr>
      </w:pPr>
    </w:p>
    <w:p w14:paraId="228D347D" w14:textId="77777777" w:rsidR="000E0005" w:rsidRPr="000E0005" w:rsidRDefault="000E0005" w:rsidP="00467591">
      <w:pPr>
        <w:pStyle w:val="Telobesedila"/>
        <w:keepNext/>
        <w:keepLines/>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1E236E89" w14:textId="77777777" w:rsidR="000E0005" w:rsidRDefault="000E0005" w:rsidP="00467591">
      <w:pPr>
        <w:pStyle w:val="Telobesedila"/>
        <w:keepNext/>
        <w:keepLines/>
        <w:widowControl/>
        <w:rPr>
          <w:rFonts w:ascii="Tahoma" w:hAnsi="Tahoma" w:cs="Tahoma"/>
        </w:rPr>
      </w:pPr>
    </w:p>
    <w:p w14:paraId="5054506A" w14:textId="607B958E" w:rsidR="00AF6136" w:rsidRPr="005853DD" w:rsidRDefault="00AF6136" w:rsidP="00467591">
      <w:pPr>
        <w:keepNext/>
        <w:keepLines/>
        <w:jc w:val="both"/>
        <w:rPr>
          <w:rFonts w:ascii="Tahoma" w:hAnsi="Tahoma" w:cs="Tahoma"/>
        </w:rPr>
      </w:pPr>
      <w:r w:rsidRPr="005853DD">
        <w:rPr>
          <w:rFonts w:ascii="Tahoma" w:hAnsi="Tahoma" w:cs="Tahoma"/>
        </w:rPr>
        <w:t>Za referenčna naročila se štejejo tista naročila, ki izkazujejo, da je izvajalec kvalitetno in v skladu s pogodbenimi določili prevzel in obdelal navedene količine produkta v objektih z enakim načinom obdelave, kot jo ponuja</w:t>
      </w:r>
      <w:r w:rsidR="002E0150">
        <w:rPr>
          <w:rFonts w:ascii="Tahoma" w:hAnsi="Tahoma" w:cs="Tahoma"/>
        </w:rPr>
        <w:t>.</w:t>
      </w:r>
    </w:p>
    <w:p w14:paraId="4D9DD9C2" w14:textId="77777777" w:rsidR="001E0C11" w:rsidRDefault="001E0C11" w:rsidP="00467591">
      <w:pPr>
        <w:keepNext/>
        <w:keepLines/>
        <w:jc w:val="both"/>
        <w:rPr>
          <w:rFonts w:ascii="Tahoma" w:hAnsi="Tahoma" w:cs="Tahoma"/>
        </w:rPr>
      </w:pPr>
    </w:p>
    <w:p w14:paraId="3BB7CCDB" w14:textId="77777777" w:rsidR="00227094" w:rsidRPr="00112425" w:rsidRDefault="00227094" w:rsidP="00227094">
      <w:pPr>
        <w:keepNext/>
        <w:keepLines/>
        <w:jc w:val="both"/>
        <w:rPr>
          <w:rFonts w:ascii="Tahoma" w:eastAsia="Calibri" w:hAnsi="Tahoma" w:cs="Tahoma"/>
          <w:bCs/>
          <w:i/>
          <w:sz w:val="18"/>
        </w:rPr>
      </w:pPr>
      <w:r w:rsidRPr="00112425">
        <w:rPr>
          <w:rFonts w:ascii="Tahoma" w:eastAsia="Calibri" w:hAnsi="Tahoma" w:cs="Tahoma"/>
          <w:bCs/>
          <w:i/>
          <w:sz w:val="18"/>
        </w:rPr>
        <w:t>Referenčna potrdila (reference) lahko potrdi izključno končni naročnik/investitor/plačnik</w:t>
      </w:r>
      <w:r>
        <w:rPr>
          <w:rFonts w:ascii="Tahoma" w:eastAsia="Calibri" w:hAnsi="Tahoma" w:cs="Tahoma"/>
          <w:bCs/>
          <w:i/>
          <w:sz w:val="18"/>
        </w:rPr>
        <w:t xml:space="preserve"> </w:t>
      </w:r>
      <w:r w:rsidRPr="00112425">
        <w:rPr>
          <w:rFonts w:ascii="Tahoma" w:eastAsia="Calibri" w:hAnsi="Tahoma" w:cs="Tahoma"/>
          <w:bCs/>
          <w:i/>
          <w:sz w:val="18"/>
        </w:rPr>
        <w:t xml:space="preserve">referenčnega posla. </w:t>
      </w:r>
      <w:r>
        <w:rPr>
          <w:rFonts w:ascii="Tahoma" w:eastAsia="Calibri" w:hAnsi="Tahoma" w:cs="Tahoma"/>
          <w:bCs/>
          <w:i/>
          <w:sz w:val="18"/>
        </w:rPr>
        <w:t xml:space="preserve">Ponudnik, partner v primeru skupne ponudbe in/ali nominirani podizvajalec ne more biti hkrati tudi </w:t>
      </w:r>
      <w:r w:rsidRPr="00112425">
        <w:rPr>
          <w:rFonts w:ascii="Tahoma" w:eastAsia="Calibri" w:hAnsi="Tahoma" w:cs="Tahoma"/>
          <w:bCs/>
          <w:i/>
          <w:sz w:val="18"/>
        </w:rPr>
        <w:t>končni naročnik/investitor/plačnik referenčnega posla</w:t>
      </w:r>
      <w:r>
        <w:rPr>
          <w:rFonts w:ascii="Tahoma" w:eastAsia="Calibri" w:hAnsi="Tahoma" w:cs="Tahoma"/>
          <w:bCs/>
          <w:i/>
          <w:sz w:val="18"/>
        </w:rPr>
        <w:t xml:space="preserve"> (izdajatelj reference); naročnik takšne reference ne bo priznal.</w:t>
      </w:r>
    </w:p>
    <w:p w14:paraId="153ABE2F" w14:textId="77777777" w:rsidR="00227094" w:rsidRDefault="00227094" w:rsidP="00467591">
      <w:pPr>
        <w:keepNext/>
        <w:keepLines/>
        <w:jc w:val="both"/>
        <w:rPr>
          <w:rFonts w:ascii="Tahoma" w:hAnsi="Tahoma" w:cs="Tahoma"/>
        </w:rPr>
      </w:pPr>
    </w:p>
    <w:p w14:paraId="099ED5A3" w14:textId="77777777" w:rsidR="00227094" w:rsidRPr="00602923" w:rsidRDefault="00227094" w:rsidP="00227094">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2D768969" w14:textId="77777777" w:rsidR="00227094" w:rsidRDefault="00227094" w:rsidP="00467591">
      <w:pPr>
        <w:keepNext/>
        <w:keepLines/>
        <w:jc w:val="both"/>
        <w:rPr>
          <w:rFonts w:ascii="Tahoma" w:hAnsi="Tahoma" w:cs="Tahoma"/>
        </w:rPr>
      </w:pPr>
    </w:p>
    <w:p w14:paraId="378247A7" w14:textId="77777777" w:rsidR="00AF6136" w:rsidRPr="004463D5" w:rsidRDefault="004463D5" w:rsidP="004463D5">
      <w:pPr>
        <w:keepNext/>
        <w:keepLines/>
        <w:jc w:val="both"/>
        <w:rPr>
          <w:rFonts w:ascii="Tahoma" w:hAnsi="Tahoma" w:cs="Tahoma"/>
        </w:rPr>
      </w:pPr>
      <w:r>
        <w:rPr>
          <w:rFonts w:ascii="Tahoma" w:hAnsi="Tahoma" w:cs="Tahoma"/>
        </w:rPr>
        <w:t>Ponudnik mora</w:t>
      </w:r>
      <w:r w:rsidR="00AF6136">
        <w:rPr>
          <w:rFonts w:ascii="Tahoma" w:hAnsi="Tahoma" w:cs="Tahoma"/>
        </w:rPr>
        <w:t xml:space="preserve"> </w:t>
      </w:r>
      <w:r w:rsidR="00AF6136" w:rsidRPr="004463D5">
        <w:rPr>
          <w:rFonts w:ascii="Tahoma" w:hAnsi="Tahoma" w:cs="Tahoma"/>
        </w:rPr>
        <w:t xml:space="preserve">predložiti vsaj 1 (eno) referenco, s katero izkazuje, da je v obdobju zadnjih 3 (treh) let, šteto do datuma, določenega za oddajo ponudb, v neprekinjenem enoletnem obdobju (12 mesecev) zagotovil in izvedel storitev obdelave produkta (19 12 10, 19 12 12), v minimalni </w:t>
      </w:r>
      <w:r w:rsidR="002A4426" w:rsidRPr="004463D5">
        <w:rPr>
          <w:rFonts w:ascii="Tahoma" w:hAnsi="Tahoma" w:cs="Tahoma"/>
        </w:rPr>
        <w:t xml:space="preserve">skupni </w:t>
      </w:r>
      <w:r w:rsidR="00AF6136" w:rsidRPr="004463D5">
        <w:rPr>
          <w:rFonts w:ascii="Tahoma" w:hAnsi="Tahoma" w:cs="Tahoma"/>
        </w:rPr>
        <w:t xml:space="preserve">količini </w:t>
      </w:r>
      <w:r w:rsidR="00AA118C" w:rsidRPr="004463D5">
        <w:rPr>
          <w:rFonts w:ascii="Tahoma" w:hAnsi="Tahoma" w:cs="Tahoma"/>
        </w:rPr>
        <w:t>5</w:t>
      </w:r>
      <w:r w:rsidR="00AF6136" w:rsidRPr="004463D5">
        <w:rPr>
          <w:rFonts w:ascii="Tahoma" w:hAnsi="Tahoma" w:cs="Tahoma"/>
        </w:rPr>
        <w:t>.000</w:t>
      </w:r>
      <w:r w:rsidR="00B43307" w:rsidRPr="004463D5">
        <w:rPr>
          <w:rFonts w:ascii="Tahoma" w:hAnsi="Tahoma" w:cs="Tahoma"/>
        </w:rPr>
        <w:t xml:space="preserve"> </w:t>
      </w:r>
      <w:r w:rsidR="00AF6136" w:rsidRPr="004463D5">
        <w:rPr>
          <w:rFonts w:ascii="Tahoma" w:hAnsi="Tahoma" w:cs="Tahoma"/>
        </w:rPr>
        <w:t>ton.</w:t>
      </w:r>
      <w:r w:rsidR="00117A38" w:rsidRPr="004463D5">
        <w:rPr>
          <w:rFonts w:ascii="Tahoma" w:hAnsi="Tahoma" w:cs="Tahoma"/>
        </w:rPr>
        <w:t xml:space="preserve"> </w:t>
      </w:r>
    </w:p>
    <w:p w14:paraId="1C03A896" w14:textId="77777777" w:rsidR="004E252F" w:rsidRDefault="004E252F" w:rsidP="00467591">
      <w:pPr>
        <w:pStyle w:val="Telobesedila2"/>
        <w:keepNext/>
        <w:keepLines/>
        <w:rPr>
          <w:rFonts w:ascii="Tahoma" w:hAnsi="Tahoma" w:cs="Tahoma"/>
          <w:smallCaps/>
          <w:lang w:val="sl-SI"/>
        </w:rPr>
      </w:pPr>
    </w:p>
    <w:p w14:paraId="536750F1" w14:textId="77777777" w:rsidR="00623F48" w:rsidRPr="00C8579C" w:rsidRDefault="00623F48" w:rsidP="00467591">
      <w:pPr>
        <w:pStyle w:val="Telobesedila2"/>
        <w:keepNext/>
        <w:keepLines/>
        <w:rPr>
          <w:rFonts w:ascii="Tahoma" w:hAnsi="Tahoma" w:cs="Tahoma"/>
          <w:smallCaps/>
          <w:lang w:val="sl-SI"/>
        </w:rPr>
      </w:pPr>
      <w:r w:rsidRPr="00C8579C">
        <w:rPr>
          <w:rFonts w:ascii="Tahoma" w:hAnsi="Tahoma" w:cs="Tahoma"/>
          <w:smallCaps/>
          <w:lang w:val="sl-SI"/>
        </w:rPr>
        <w:t>Dokazila:</w:t>
      </w:r>
    </w:p>
    <w:p w14:paraId="3D990E35" w14:textId="77777777" w:rsidR="00D80183" w:rsidRPr="00C027DB" w:rsidRDefault="009F5955" w:rsidP="00D80183">
      <w:pPr>
        <w:pStyle w:val="Telobesedila2"/>
        <w:keepNext/>
        <w:keepLines/>
        <w:numPr>
          <w:ilvl w:val="0"/>
          <w:numId w:val="12"/>
        </w:numPr>
        <w:rPr>
          <w:rFonts w:ascii="Tahoma" w:hAnsi="Tahoma" w:cs="Tahoma"/>
          <w:b w:val="0"/>
          <w:i/>
          <w:color w:val="000000" w:themeColor="text1"/>
          <w:szCs w:val="22"/>
        </w:rPr>
      </w:pPr>
      <w:r w:rsidRPr="00C027DB">
        <w:rPr>
          <w:rFonts w:ascii="Tahoma" w:hAnsi="Tahoma" w:cs="Tahoma"/>
          <w:b w:val="0"/>
          <w:color w:val="000000" w:themeColor="text1"/>
          <w:szCs w:val="22"/>
          <w:lang w:val="sl-SI"/>
        </w:rPr>
        <w:lastRenderedPageBreak/>
        <w:t xml:space="preserve">Izpolnjen ESPD </w:t>
      </w:r>
      <w:r w:rsidR="00363E6C" w:rsidRPr="00C027DB">
        <w:rPr>
          <w:rFonts w:ascii="Tahoma" w:hAnsi="Tahoma" w:cs="Tahoma"/>
          <w:b w:val="0"/>
          <w:i/>
          <w:color w:val="000000" w:themeColor="text1"/>
          <w:szCs w:val="22"/>
          <w:lang w:val="sl-SI"/>
        </w:rPr>
        <w:t xml:space="preserve">v </w:t>
      </w:r>
      <w:r w:rsidRPr="00C027DB">
        <w:rPr>
          <w:rFonts w:ascii="Tahoma" w:hAnsi="Tahoma" w:cs="Tahoma"/>
          <w:b w:val="0"/>
          <w:i/>
          <w:color w:val="000000" w:themeColor="text1"/>
          <w:szCs w:val="22"/>
          <w:lang w:val="sl-SI"/>
        </w:rPr>
        <w:t>»Del IV: Pogoji za sodelovanje, C: Tehnična in strokovna sposobnost, Za naročila storitev: izvedba storitev določene vrste«. Gospodarski subjekt mora v tem delu obvezno izpolniti polja »Opis reference« (opiše svojo referenco in po potrebi navede naročnika v preteklem referenčnem poslu), »Skupni znesek« (navede celotni znesek reference), »Valuta«, »Aktivnosti gospodarskega subjekta« (navede, kako je bil udeležen v referenci - kot glavni izvajalec,  podizvajalec, partner v skupni ponudbi), »Točni znesek« (navede točen znesek za posel, ki ga je izvedel in je naveden v referenci), »Valuta«, »Začetni datum« in »Končni datum« (navede obdobje trajanja posla). Opozarjamo, da v primeru, ko se »Skupni znesek« razlikuje od »Točnega zneska«, se pravi, da je gospodarski subjekt v preteklem referenčnem poslu izvajal dela kot podizvajalec ali nastopal kot partner v skupni ponudbi, mora znesek v polju »Točni znesek« ustrezati pogoju glede zneska v referenci, ki ga je zahteval naročnik.</w:t>
      </w:r>
      <w:r w:rsidR="00D80183" w:rsidRPr="00C027DB">
        <w:rPr>
          <w:rFonts w:ascii="Tahoma" w:hAnsi="Tahoma" w:cs="Tahoma"/>
          <w:b w:val="0"/>
          <w:i/>
          <w:color w:val="000000" w:themeColor="text1"/>
          <w:szCs w:val="22"/>
          <w:lang w:val="sl-SI"/>
        </w:rPr>
        <w:t xml:space="preserve"> </w:t>
      </w:r>
      <w:r w:rsidR="00D80183" w:rsidRPr="00C027DB">
        <w:rPr>
          <w:rFonts w:ascii="Tahoma" w:hAnsi="Tahoma" w:cs="Tahoma"/>
          <w:b w:val="0"/>
          <w:bCs/>
          <w:i/>
          <w:color w:val="000000" w:themeColor="text1"/>
          <w:szCs w:val="22"/>
        </w:rPr>
        <w:t xml:space="preserve">V primeru, da pri javnem naročilu </w:t>
      </w:r>
      <w:r w:rsidR="00D80183" w:rsidRPr="00C027DB">
        <w:rPr>
          <w:rFonts w:ascii="Tahoma" w:hAnsi="Tahoma" w:cs="Tahoma"/>
          <w:b w:val="0"/>
          <w:i/>
          <w:color w:val="000000" w:themeColor="text1"/>
          <w:szCs w:val="22"/>
        </w:rPr>
        <w:t>sodeluje več gospodarskih subjektov</w:t>
      </w:r>
      <w:r w:rsidR="00D80183" w:rsidRPr="00C027DB">
        <w:rPr>
          <w:rFonts w:ascii="Tahoma" w:hAnsi="Tahoma" w:cs="Tahoma"/>
          <w:b w:val="0"/>
          <w:bCs/>
          <w:i/>
          <w:color w:val="000000" w:themeColor="text1"/>
          <w:szCs w:val="22"/>
        </w:rPr>
        <w:t xml:space="preserve"> (</w:t>
      </w:r>
      <w:r w:rsidR="00D80183" w:rsidRPr="00C027DB">
        <w:rPr>
          <w:rFonts w:ascii="Tahoma" w:hAnsi="Tahoma" w:cs="Tahoma"/>
          <w:b w:val="0"/>
          <w:i/>
          <w:color w:val="000000" w:themeColor="text1"/>
          <w:szCs w:val="22"/>
        </w:rPr>
        <w:t xml:space="preserve">partnerji v skupni ponudbi, subjekti, na katere se ponudnik sklicuje, da izkaže izpolnjevanje pogojev za sodelovanje, in podizvajalci), pri izpolnjevanju ESPD obrazca, gospodarski subjekt (npr. podizvajalec), ki ne razpolaga s tem pogojem (npr. pogoj izpolnjuje glavni izvajalec), v obveznih poljih v besedilu npr. navede »Ta pogoj izpolnjuje glavni izvajalec.«, v polja, kjer mora vpisati zneske oz. številke pa vpiše številko </w:t>
      </w:r>
      <w:r w:rsidR="00D80183" w:rsidRPr="00C027DB">
        <w:rPr>
          <w:rFonts w:ascii="Tahoma" w:hAnsi="Tahoma" w:cs="Tahoma"/>
          <w:b w:val="0"/>
          <w:i/>
          <w:color w:val="000000" w:themeColor="text1"/>
          <w:szCs w:val="22"/>
          <w:lang w:val="sl-SI"/>
        </w:rPr>
        <w:t>»</w:t>
      </w:r>
      <w:r w:rsidR="00D80183" w:rsidRPr="00C027DB">
        <w:rPr>
          <w:rFonts w:ascii="Tahoma" w:hAnsi="Tahoma" w:cs="Tahoma"/>
          <w:b w:val="0"/>
          <w:i/>
          <w:color w:val="000000" w:themeColor="text1"/>
          <w:szCs w:val="22"/>
        </w:rPr>
        <w:t>0</w:t>
      </w:r>
      <w:r w:rsidR="00D80183" w:rsidRPr="00C027DB">
        <w:rPr>
          <w:rFonts w:ascii="Tahoma" w:hAnsi="Tahoma" w:cs="Tahoma"/>
          <w:b w:val="0"/>
          <w:i/>
          <w:color w:val="000000" w:themeColor="text1"/>
          <w:szCs w:val="22"/>
          <w:lang w:val="sl-SI"/>
        </w:rPr>
        <w:t>«</w:t>
      </w:r>
      <w:r w:rsidR="00D80183" w:rsidRPr="00C027DB">
        <w:rPr>
          <w:rFonts w:ascii="Tahoma" w:hAnsi="Tahoma" w:cs="Tahoma"/>
          <w:b w:val="0"/>
          <w:i/>
          <w:color w:val="000000" w:themeColor="text1"/>
          <w:szCs w:val="22"/>
        </w:rPr>
        <w:t>. V polja, kjer je potrebno navesti datume (trajanje reference), pa gospodarski subjekt v obeh poljih navede enak datum, npr. datum oddaje prijave ali ponudbe.</w:t>
      </w:r>
    </w:p>
    <w:p w14:paraId="33C2ED3B" w14:textId="77777777" w:rsidR="00363E6C" w:rsidRPr="00C8579C" w:rsidRDefault="00363E6C" w:rsidP="00467591">
      <w:pPr>
        <w:pStyle w:val="Telobesedila2"/>
        <w:keepNext/>
        <w:keepLines/>
        <w:numPr>
          <w:ilvl w:val="0"/>
          <w:numId w:val="12"/>
        </w:numPr>
        <w:rPr>
          <w:rFonts w:ascii="Tahoma" w:hAnsi="Tahoma" w:cs="Tahoma"/>
          <w:b w:val="0"/>
          <w:bCs/>
          <w:szCs w:val="22"/>
          <w:lang w:val="sl-SI"/>
        </w:rPr>
      </w:pPr>
      <w:r w:rsidRPr="00C8579C">
        <w:rPr>
          <w:rFonts w:ascii="Tahoma" w:hAnsi="Tahoma" w:cs="Tahoma"/>
          <w:b w:val="0"/>
          <w:bCs/>
          <w:szCs w:val="22"/>
          <w:lang w:val="sl-SI"/>
        </w:rPr>
        <w:t xml:space="preserve">Izpolnjena in podpisana (potrjen obrazec) </w:t>
      </w:r>
      <w:r w:rsidRPr="0092776F">
        <w:rPr>
          <w:rFonts w:ascii="Tahoma" w:hAnsi="Tahoma" w:cs="Tahoma"/>
          <w:b w:val="0"/>
          <w:bCs/>
          <w:szCs w:val="22"/>
          <w:lang w:val="sl-SI"/>
        </w:rPr>
        <w:t xml:space="preserve">Priloga </w:t>
      </w:r>
      <w:r w:rsidR="00AF7EF7" w:rsidRPr="0092776F">
        <w:rPr>
          <w:rFonts w:ascii="Tahoma" w:hAnsi="Tahoma" w:cs="Tahoma"/>
          <w:b w:val="0"/>
          <w:bCs/>
          <w:szCs w:val="22"/>
          <w:lang w:val="sl-SI"/>
        </w:rPr>
        <w:t>6</w:t>
      </w:r>
      <w:r w:rsidRPr="0092776F">
        <w:rPr>
          <w:rFonts w:ascii="Tahoma" w:hAnsi="Tahoma" w:cs="Tahoma"/>
          <w:b w:val="0"/>
          <w:bCs/>
          <w:szCs w:val="22"/>
          <w:lang w:val="sl-SI"/>
        </w:rPr>
        <w:t xml:space="preserve"> »POTRDITEV </w:t>
      </w:r>
      <w:r w:rsidRPr="00C8579C">
        <w:rPr>
          <w:rFonts w:ascii="Tahoma" w:hAnsi="Tahoma" w:cs="Tahoma"/>
          <w:b w:val="0"/>
          <w:bCs/>
          <w:szCs w:val="22"/>
          <w:lang w:val="sl-SI"/>
        </w:rPr>
        <w:t xml:space="preserve">REFERENC S STRANI POSAMEZNIH NAROČNIKOV«. Ponudnik lahko namesto Priloge </w:t>
      </w:r>
      <w:r w:rsidR="00AF7EF7">
        <w:rPr>
          <w:rFonts w:ascii="Tahoma" w:hAnsi="Tahoma" w:cs="Tahoma"/>
          <w:b w:val="0"/>
          <w:bCs/>
          <w:szCs w:val="22"/>
          <w:lang w:val="sl-SI"/>
        </w:rPr>
        <w:t>6</w:t>
      </w:r>
      <w:r w:rsidR="0092776F">
        <w:rPr>
          <w:rFonts w:ascii="Tahoma" w:hAnsi="Tahoma" w:cs="Tahoma"/>
          <w:b w:val="0"/>
          <w:bCs/>
          <w:szCs w:val="22"/>
          <w:lang w:val="sl-SI"/>
        </w:rPr>
        <w:t xml:space="preserve"> </w:t>
      </w:r>
      <w:r w:rsidRPr="00C8579C">
        <w:rPr>
          <w:rFonts w:ascii="Tahoma" w:hAnsi="Tahoma" w:cs="Tahoma"/>
          <w:b w:val="0"/>
          <w:bCs/>
          <w:szCs w:val="22"/>
          <w:lang w:val="sl-SI"/>
        </w:rPr>
        <w:t>priloži tudi lasten obrazec, iz katerega bo razvidno izpolnjevanje zahtev.</w:t>
      </w:r>
    </w:p>
    <w:p w14:paraId="5813D270" w14:textId="77777777" w:rsidR="00FA5A74" w:rsidRPr="00FE0BDC" w:rsidRDefault="00FA5A74" w:rsidP="00FA5A74">
      <w:pPr>
        <w:keepNext/>
        <w:keepLines/>
        <w:tabs>
          <w:tab w:val="left" w:pos="284"/>
        </w:tabs>
        <w:jc w:val="both"/>
        <w:rPr>
          <w:rFonts w:ascii="Tahoma" w:hAnsi="Tahoma" w:cs="Tahoma"/>
        </w:rPr>
      </w:pPr>
    </w:p>
    <w:p w14:paraId="0B7D0302" w14:textId="77777777" w:rsidR="00363E6C" w:rsidRPr="00C8579C" w:rsidRDefault="00363E6C" w:rsidP="00467591">
      <w:pPr>
        <w:keepNext/>
        <w:keepLines/>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D87002">
        <w:rPr>
          <w:rFonts w:ascii="Tahoma" w:hAnsi="Tahoma" w:cs="Tahoma"/>
        </w:rPr>
        <w:t xml:space="preserve"> (prej SNAGA Javno podjetje d.o.o.)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AF7EF7">
        <w:rPr>
          <w:rFonts w:ascii="Tahoma" w:hAnsi="Tahoma" w:cs="Tahoma"/>
        </w:rPr>
        <w:t>6</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55E921EB" w14:textId="77777777" w:rsidR="00343206" w:rsidRPr="00C8579C" w:rsidRDefault="00343206" w:rsidP="00467591">
      <w:pPr>
        <w:keepNext/>
        <w:keepLines/>
        <w:tabs>
          <w:tab w:val="left" w:pos="284"/>
        </w:tabs>
        <w:jc w:val="both"/>
        <w:rPr>
          <w:rFonts w:ascii="Tahoma" w:hAnsi="Tahoma" w:cs="Tahoma"/>
        </w:rPr>
      </w:pPr>
    </w:p>
    <w:p w14:paraId="6BC70511" w14:textId="77777777" w:rsidR="004F741F" w:rsidRPr="00C8579C" w:rsidRDefault="004F741F" w:rsidP="00467591">
      <w:pPr>
        <w:keepNext/>
        <w:keepLines/>
        <w:numPr>
          <w:ilvl w:val="1"/>
          <w:numId w:val="2"/>
        </w:numPr>
        <w:jc w:val="both"/>
        <w:rPr>
          <w:rFonts w:ascii="Tahoma" w:hAnsi="Tahoma" w:cs="Tahoma"/>
          <w:b/>
        </w:rPr>
      </w:pPr>
      <w:r w:rsidRPr="00C8579C">
        <w:rPr>
          <w:rFonts w:ascii="Tahoma" w:hAnsi="Tahoma" w:cs="Tahoma"/>
          <w:b/>
        </w:rPr>
        <w:t>Ostale zahteve in pogoji naročnika</w:t>
      </w:r>
    </w:p>
    <w:p w14:paraId="4D1A4F11" w14:textId="77777777" w:rsidR="004F741F" w:rsidRPr="00C8579C" w:rsidRDefault="004F741F" w:rsidP="00467591">
      <w:pPr>
        <w:keepNext/>
        <w:keepLines/>
        <w:jc w:val="both"/>
        <w:rPr>
          <w:rFonts w:ascii="Tahoma" w:hAnsi="Tahoma" w:cs="Tahoma"/>
          <w:highlight w:val="yellow"/>
        </w:rPr>
      </w:pPr>
    </w:p>
    <w:p w14:paraId="05581C9E" w14:textId="77777777" w:rsidR="00D93998" w:rsidRPr="00FE0BDC" w:rsidRDefault="00D93998" w:rsidP="00D93998">
      <w:pPr>
        <w:keepNext/>
        <w:keepLines/>
        <w:jc w:val="both"/>
        <w:rPr>
          <w:rFonts w:ascii="Tahoma" w:hAnsi="Tahoma" w:cs="Tahoma"/>
          <w:i/>
          <w:szCs w:val="19"/>
        </w:rPr>
      </w:pPr>
      <w:r w:rsidRPr="00FE0BDC">
        <w:rPr>
          <w:rFonts w:ascii="Tahoma" w:hAnsi="Tahoma" w:cs="Tahoma"/>
          <w:i/>
          <w:szCs w:val="19"/>
        </w:rPr>
        <w:t xml:space="preserve">Spodaj navedeni pogoji v točki 3.4 veljajo tudi za posamezne člane skupine ponudnikov v okviru skupne ponudbe, za vse v ponudbi navedene podizvajalce in za vse druge subjekte, katerih zmogljivosti uporablja gospodarski subjekt. </w:t>
      </w:r>
    </w:p>
    <w:p w14:paraId="204E79EB" w14:textId="77777777" w:rsidR="00D93998" w:rsidRPr="00FE0BDC" w:rsidRDefault="00D93998" w:rsidP="00D93998">
      <w:pPr>
        <w:keepNext/>
        <w:keepLines/>
        <w:rPr>
          <w:rFonts w:ascii="Tahoma" w:hAnsi="Tahoma" w:cs="Tahoma"/>
          <w:b/>
          <w:szCs w:val="21"/>
        </w:rPr>
      </w:pPr>
    </w:p>
    <w:p w14:paraId="7DA7FFC3" w14:textId="77777777" w:rsidR="00D93998" w:rsidRPr="00FE0BDC" w:rsidRDefault="00D93998" w:rsidP="00D93998">
      <w:pPr>
        <w:keepNext/>
        <w:keepLines/>
        <w:tabs>
          <w:tab w:val="left" w:pos="-1560"/>
        </w:tabs>
        <w:jc w:val="both"/>
        <w:rPr>
          <w:rFonts w:ascii="Tahoma" w:hAnsi="Tahoma" w:cs="Tahoma"/>
        </w:rPr>
      </w:pPr>
      <w:r w:rsidRPr="00FE0BDC">
        <w:rPr>
          <w:rFonts w:ascii="Tahoma" w:hAnsi="Tahoma" w:cs="Tahoma"/>
          <w:b/>
        </w:rPr>
        <w:t xml:space="preserve">A. </w:t>
      </w:r>
      <w:r w:rsidRPr="00FE0BDC">
        <w:rPr>
          <w:rFonts w:ascii="Tahoma" w:hAnsi="Tahoma" w:cs="Tahoma"/>
        </w:rPr>
        <w:t xml:space="preserve">Ponudnik, skupina ponudnikov v okviru skupne ponudbe, vsi v ponudbi navedeni podizvajalci ter </w:t>
      </w:r>
      <w:r w:rsidRPr="00FE0BDC">
        <w:rPr>
          <w:rFonts w:ascii="Tahoma" w:hAnsi="Tahoma" w:cs="Tahoma"/>
          <w:bCs/>
        </w:rPr>
        <w:t>subjekti, katerega zmogljivost bo ponudnik uporabil,</w:t>
      </w:r>
      <w:r w:rsidRPr="00FE0BDC">
        <w:rPr>
          <w:rFonts w:ascii="Tahoma" w:hAnsi="Tahoma" w:cs="Tahoma"/>
        </w:rPr>
        <w:t xml:space="preserve"> ne sme/jo biti uvrščen na seznam poslovnih subjektov, s katerimi na podlagi 35. člena Zakona o integriteti in preprečevanju korupcije (Ur. l. RS, št. 69/11-UPB2 s spremembami, v nadaljevanju: ZIntPK), naročniki ne smejo sodelovati.</w:t>
      </w:r>
    </w:p>
    <w:p w14:paraId="310BE26A" w14:textId="77777777" w:rsidR="00D93998" w:rsidRPr="00FE0BDC" w:rsidRDefault="00D93998" w:rsidP="00D93998">
      <w:pPr>
        <w:keepNext/>
        <w:keepLines/>
        <w:jc w:val="both"/>
        <w:rPr>
          <w:rFonts w:ascii="Tahoma" w:hAnsi="Tahoma" w:cs="Tahoma"/>
          <w:b/>
          <w:smallCaps/>
          <w:sz w:val="16"/>
        </w:rPr>
      </w:pPr>
    </w:p>
    <w:p w14:paraId="2FF9B8AD" w14:textId="77777777" w:rsidR="00D93998" w:rsidRPr="00FE0BDC" w:rsidRDefault="00D93998" w:rsidP="00D93998">
      <w:pPr>
        <w:keepNext/>
        <w:keepLines/>
        <w:jc w:val="both"/>
        <w:rPr>
          <w:rFonts w:ascii="Tahoma" w:hAnsi="Tahoma" w:cs="Tahoma"/>
          <w:b/>
          <w:smallCaps/>
        </w:rPr>
      </w:pPr>
      <w:r w:rsidRPr="00FE0BDC">
        <w:rPr>
          <w:rFonts w:ascii="Tahoma" w:hAnsi="Tahoma" w:cs="Tahoma"/>
          <w:b/>
          <w:smallCaps/>
        </w:rPr>
        <w:t>Dokazila:</w:t>
      </w:r>
    </w:p>
    <w:p w14:paraId="1A2E9938" w14:textId="77777777" w:rsidR="00D93998" w:rsidRPr="00FE0BDC" w:rsidRDefault="00D93998" w:rsidP="00D93998">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08B8C10E" w14:textId="77777777" w:rsidR="00D93998" w:rsidRPr="00FE0BDC" w:rsidRDefault="00D93998" w:rsidP="00D93998">
      <w:pPr>
        <w:keepNext/>
        <w:keepLines/>
        <w:jc w:val="both"/>
        <w:rPr>
          <w:rFonts w:ascii="Tahoma" w:hAnsi="Tahoma" w:cs="Tahoma"/>
          <w:szCs w:val="22"/>
        </w:rPr>
      </w:pPr>
    </w:p>
    <w:p w14:paraId="32D2E30B" w14:textId="4399A9C3" w:rsidR="00D93998" w:rsidRPr="00FE0BDC" w:rsidRDefault="00D93998" w:rsidP="00D93998">
      <w:pPr>
        <w:keepNext/>
        <w:keepLines/>
        <w:tabs>
          <w:tab w:val="left" w:pos="284"/>
        </w:tabs>
        <w:jc w:val="both"/>
        <w:rPr>
          <w:rFonts w:ascii="Tahoma" w:hAnsi="Tahoma" w:cs="Tahoma"/>
        </w:rPr>
      </w:pPr>
      <w:r w:rsidRPr="00FE0BDC">
        <w:rPr>
          <w:rFonts w:ascii="Tahoma" w:hAnsi="Tahoma" w:cs="Tahoma"/>
          <w:b/>
        </w:rPr>
        <w:t xml:space="preserve">B. </w:t>
      </w:r>
      <w:r w:rsidRPr="00FE0BDC">
        <w:rPr>
          <w:rFonts w:ascii="Tahoma" w:hAnsi="Tahoma" w:cs="Tahoma"/>
        </w:rPr>
        <w:t xml:space="preserve">V skladu s šestim odstavkom 14. člena Zakona o integriteti in preprečevanju korupcije (Uradni list RS, št. 69/11-UPB2 s spremembami;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w:t>
      </w:r>
      <w:r w:rsidR="002E0150">
        <w:rPr>
          <w:rFonts w:ascii="Tahoma" w:hAnsi="Tahoma" w:cs="Tahoma"/>
        </w:rPr>
        <w:t>3/2</w:t>
      </w:r>
      <w:r w:rsidRPr="00FE0BDC">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5F5CF63C" w14:textId="77777777" w:rsidR="00D93998" w:rsidRPr="00FE0BDC" w:rsidRDefault="00D93998" w:rsidP="00D93998">
      <w:pPr>
        <w:keepNext/>
        <w:keepLines/>
        <w:jc w:val="both"/>
        <w:rPr>
          <w:rFonts w:ascii="Tahoma" w:hAnsi="Tahoma" w:cs="Tahoma"/>
          <w:b/>
          <w:smallCaps/>
        </w:rPr>
      </w:pPr>
    </w:p>
    <w:p w14:paraId="0C5F4274" w14:textId="77777777" w:rsidR="00D93998" w:rsidRPr="00FE0BDC" w:rsidRDefault="00D93998" w:rsidP="00D93998">
      <w:pPr>
        <w:keepNext/>
        <w:keepLines/>
        <w:jc w:val="both"/>
        <w:rPr>
          <w:rFonts w:ascii="Tahoma" w:hAnsi="Tahoma" w:cs="Tahoma"/>
          <w:b/>
          <w:smallCaps/>
        </w:rPr>
      </w:pPr>
      <w:r w:rsidRPr="00FE0BDC">
        <w:rPr>
          <w:rFonts w:ascii="Tahoma" w:hAnsi="Tahoma" w:cs="Tahoma"/>
          <w:b/>
          <w:smallCaps/>
        </w:rPr>
        <w:t>Dokazila:</w:t>
      </w:r>
    </w:p>
    <w:p w14:paraId="3D8509C6" w14:textId="77777777" w:rsidR="00D93998" w:rsidRPr="00FE0BDC" w:rsidRDefault="00D93998" w:rsidP="00D93998">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33D4BC29" w14:textId="77777777" w:rsidR="00D93998" w:rsidRPr="00FE0BDC" w:rsidRDefault="00D93998" w:rsidP="00D93998">
      <w:pPr>
        <w:keepNext/>
        <w:keepLines/>
        <w:jc w:val="both"/>
        <w:rPr>
          <w:rFonts w:ascii="Tahoma" w:hAnsi="Tahoma" w:cs="Tahoma"/>
          <w:sz w:val="16"/>
          <w:szCs w:val="22"/>
        </w:rPr>
      </w:pPr>
    </w:p>
    <w:p w14:paraId="03433276" w14:textId="5F39A4DD" w:rsidR="00D93998" w:rsidRPr="00FE0BDC" w:rsidRDefault="00D93998" w:rsidP="00D93998">
      <w:pPr>
        <w:keepNext/>
        <w:keepLines/>
        <w:jc w:val="both"/>
        <w:rPr>
          <w:rFonts w:ascii="Tahoma" w:hAnsi="Tahoma" w:cs="Tahoma"/>
          <w:szCs w:val="22"/>
        </w:rPr>
      </w:pPr>
      <w:r w:rsidRPr="00FE0BDC">
        <w:rPr>
          <w:rFonts w:ascii="Tahoma" w:hAnsi="Tahoma" w:cs="Tahoma"/>
          <w:b/>
          <w:szCs w:val="22"/>
        </w:rPr>
        <w:t xml:space="preserve">Ponudnik </w:t>
      </w:r>
      <w:r w:rsidRPr="00FE0BDC">
        <w:rPr>
          <w:rFonts w:ascii="Tahoma" w:hAnsi="Tahoma" w:cs="Tahoma"/>
          <w:b/>
          <w:szCs w:val="22"/>
          <w:u w:val="single"/>
        </w:rPr>
        <w:t>lahko že ob oddaji ponudbe</w:t>
      </w:r>
      <w:r w:rsidRPr="00FE0BDC">
        <w:rPr>
          <w:rFonts w:ascii="Tahoma" w:hAnsi="Tahoma" w:cs="Tahoma"/>
          <w:b/>
          <w:szCs w:val="22"/>
        </w:rPr>
        <w:t xml:space="preserve"> predloži predmetno Prilogo 3</w:t>
      </w:r>
      <w:r w:rsidR="002E0150">
        <w:rPr>
          <w:rFonts w:ascii="Tahoma" w:hAnsi="Tahoma" w:cs="Tahoma"/>
          <w:b/>
          <w:szCs w:val="22"/>
        </w:rPr>
        <w:t>/2</w:t>
      </w:r>
      <w:r w:rsidRPr="00FE0BDC">
        <w:rPr>
          <w:rFonts w:ascii="Tahoma" w:hAnsi="Tahoma" w:cs="Tahoma"/>
          <w:b/>
          <w:szCs w:val="22"/>
        </w:rPr>
        <w:t xml:space="preserve">, </w:t>
      </w:r>
      <w:r w:rsidRPr="00FE0BDC">
        <w:rPr>
          <w:rFonts w:ascii="Tahoma" w:hAnsi="Tahoma" w:cs="Tahoma"/>
          <w:szCs w:val="22"/>
        </w:rPr>
        <w:t xml:space="preserve">in sicer </w:t>
      </w:r>
      <w:r w:rsidRPr="00FE0BDC">
        <w:rPr>
          <w:rFonts w:ascii="Tahoma" w:hAnsi="Tahoma" w:cs="Tahoma"/>
          <w:szCs w:val="22"/>
          <w:u w:val="single"/>
        </w:rPr>
        <w:t>za vse</w:t>
      </w:r>
      <w:r w:rsidRPr="00FE0BDC">
        <w:rPr>
          <w:rFonts w:ascii="Tahoma" w:hAnsi="Tahoma" w:cs="Tahoma"/>
          <w:szCs w:val="22"/>
        </w:rPr>
        <w:t xml:space="preserve"> gospodarske subjekte, ki nastopajo v ponudbi skupaj s ponudnikom (za vse partnerje, podizvajalce in/ali s subjekte, katerih zmogljivosti uporablja gospodarski subjekt).</w:t>
      </w:r>
    </w:p>
    <w:p w14:paraId="43F389DF" w14:textId="77777777" w:rsidR="00D93998" w:rsidRPr="00FE0BDC" w:rsidRDefault="00D93998" w:rsidP="00D93998">
      <w:pPr>
        <w:keepNext/>
        <w:keepLines/>
        <w:jc w:val="both"/>
        <w:rPr>
          <w:rFonts w:ascii="Tahoma" w:hAnsi="Tahoma" w:cs="Tahoma"/>
          <w:szCs w:val="22"/>
        </w:rPr>
      </w:pPr>
    </w:p>
    <w:p w14:paraId="70FD01E8" w14:textId="77777777" w:rsidR="00D93998" w:rsidRPr="00FE0BDC" w:rsidRDefault="00D93998" w:rsidP="00D93998">
      <w:pPr>
        <w:keepNext/>
        <w:keepLines/>
        <w:jc w:val="both"/>
        <w:rPr>
          <w:rFonts w:ascii="Tahoma" w:hAnsi="Tahoma" w:cs="Tahoma"/>
          <w:bCs/>
        </w:rPr>
      </w:pPr>
      <w:r w:rsidRPr="00FE0BDC">
        <w:rPr>
          <w:rFonts w:ascii="Tahoma" w:hAnsi="Tahoma" w:cs="Tahoma"/>
          <w:b/>
        </w:rPr>
        <w:lastRenderedPageBreak/>
        <w:t xml:space="preserve">C. </w:t>
      </w:r>
      <w:r w:rsidRPr="00FE0BDC">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53F2694" w14:textId="77777777" w:rsidR="00D93998" w:rsidRPr="00FE0BDC" w:rsidRDefault="00D93998" w:rsidP="00D93998">
      <w:pPr>
        <w:keepNext/>
        <w:keepLines/>
        <w:jc w:val="both"/>
        <w:rPr>
          <w:rFonts w:ascii="Tahoma" w:hAnsi="Tahoma" w:cs="Tahoma"/>
          <w:b/>
          <w:bCs/>
        </w:rPr>
      </w:pPr>
    </w:p>
    <w:p w14:paraId="52B7DB00" w14:textId="77777777" w:rsidR="00D93998" w:rsidRPr="00FE0BDC" w:rsidRDefault="00D93998" w:rsidP="00D93998">
      <w:pPr>
        <w:keepNext/>
        <w:keepLines/>
        <w:jc w:val="both"/>
        <w:rPr>
          <w:rFonts w:ascii="Tahoma" w:hAnsi="Tahoma" w:cs="Tahoma"/>
          <w:b/>
          <w:bCs/>
        </w:rPr>
      </w:pPr>
      <w:r w:rsidRPr="00FE0BDC">
        <w:rPr>
          <w:rFonts w:ascii="Tahoma" w:eastAsia="Calibri" w:hAnsi="Tahoma" w:cs="Tahoma"/>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25963AB" w14:textId="77777777" w:rsidR="00D93998" w:rsidRPr="00FE0BDC" w:rsidRDefault="00D93998" w:rsidP="00D93998">
      <w:pPr>
        <w:keepNext/>
        <w:keepLines/>
        <w:numPr>
          <w:ilvl w:val="0"/>
          <w:numId w:val="43"/>
        </w:numPr>
        <w:ind w:left="426" w:hanging="284"/>
        <w:jc w:val="both"/>
        <w:rPr>
          <w:rFonts w:ascii="Tahoma" w:hAnsi="Tahoma" w:cs="Tahoma"/>
          <w:bCs/>
        </w:rPr>
      </w:pPr>
      <w:r w:rsidRPr="00FE0BDC">
        <w:rPr>
          <w:rFonts w:ascii="Tahoma" w:hAnsi="Tahoma" w:cs="Tahoma"/>
          <w:bCs/>
        </w:rPr>
        <w:t>ruski državljan ali fizična ali pravna oseba, subjekt ali organ s sedežem v Rusiji,</w:t>
      </w:r>
    </w:p>
    <w:p w14:paraId="6A517AB3" w14:textId="77777777" w:rsidR="00D93998" w:rsidRPr="00FE0BDC" w:rsidRDefault="00D93998" w:rsidP="00D93998">
      <w:pPr>
        <w:keepNext/>
        <w:keepLines/>
        <w:numPr>
          <w:ilvl w:val="0"/>
          <w:numId w:val="43"/>
        </w:numPr>
        <w:ind w:left="426" w:hanging="284"/>
        <w:jc w:val="both"/>
        <w:rPr>
          <w:rFonts w:ascii="Tahoma" w:hAnsi="Tahoma" w:cs="Tahoma"/>
          <w:bCs/>
        </w:rPr>
      </w:pPr>
      <w:r w:rsidRPr="00FE0BDC">
        <w:rPr>
          <w:rFonts w:ascii="Tahoma" w:hAnsi="Tahoma" w:cs="Tahoma"/>
          <w:bCs/>
        </w:rPr>
        <w:t xml:space="preserve">pravna oseba, subjekt ali organ, katerih več kot 50-odstotni delež je v neposredni ali posredni lasti subjekta iz prejšnje alineje, ali </w:t>
      </w:r>
    </w:p>
    <w:p w14:paraId="52DD0E4D" w14:textId="77777777" w:rsidR="00D93998" w:rsidRPr="00FE0BDC" w:rsidRDefault="00D93998" w:rsidP="00D93998">
      <w:pPr>
        <w:keepNext/>
        <w:keepLines/>
        <w:numPr>
          <w:ilvl w:val="0"/>
          <w:numId w:val="43"/>
        </w:numPr>
        <w:ind w:left="426" w:hanging="284"/>
        <w:jc w:val="both"/>
        <w:rPr>
          <w:rFonts w:ascii="Tahoma" w:hAnsi="Tahoma" w:cs="Tahoma"/>
          <w:bCs/>
        </w:rPr>
      </w:pPr>
      <w:r w:rsidRPr="00FE0BDC">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057A81AF" w14:textId="77777777" w:rsidR="00D93998" w:rsidRPr="00FE0BDC" w:rsidRDefault="00D93998" w:rsidP="00D93998">
      <w:pPr>
        <w:keepNext/>
        <w:keepLines/>
        <w:jc w:val="both"/>
        <w:rPr>
          <w:rFonts w:ascii="Tahoma" w:hAnsi="Tahoma" w:cs="Tahoma"/>
          <w:szCs w:val="22"/>
        </w:rPr>
      </w:pPr>
    </w:p>
    <w:p w14:paraId="47CDC4A8" w14:textId="77777777" w:rsidR="00D93998" w:rsidRPr="00FE0BDC" w:rsidRDefault="00D93998" w:rsidP="00D93998">
      <w:pPr>
        <w:keepNext/>
        <w:keepLines/>
        <w:jc w:val="both"/>
        <w:rPr>
          <w:rFonts w:ascii="Tahoma" w:hAnsi="Tahoma" w:cs="Tahoma"/>
          <w:b/>
          <w:smallCaps/>
        </w:rPr>
      </w:pPr>
      <w:r w:rsidRPr="00FE0BDC">
        <w:rPr>
          <w:rFonts w:ascii="Tahoma" w:hAnsi="Tahoma" w:cs="Tahoma"/>
          <w:b/>
          <w:smallCaps/>
        </w:rPr>
        <w:t>Dokazila:</w:t>
      </w:r>
    </w:p>
    <w:p w14:paraId="3BFE2FB5" w14:textId="77777777" w:rsidR="00D93998" w:rsidRPr="00FE0BDC" w:rsidRDefault="00D93998" w:rsidP="00D93998">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217901F5" w14:textId="77777777" w:rsidR="00657C5C" w:rsidRDefault="00657C5C" w:rsidP="00467591">
      <w:pPr>
        <w:pStyle w:val="Odstavekseznama"/>
        <w:keepNext/>
        <w:keepLines/>
        <w:ind w:left="0"/>
        <w:jc w:val="both"/>
        <w:rPr>
          <w:rFonts w:ascii="Tahoma" w:hAnsi="Tahoma" w:cs="Tahoma"/>
          <w:color w:val="FF0000"/>
          <w:szCs w:val="22"/>
        </w:rPr>
      </w:pPr>
    </w:p>
    <w:p w14:paraId="3A4CC741" w14:textId="77777777" w:rsidR="00D93998" w:rsidRPr="00BA28DD" w:rsidRDefault="00D93998" w:rsidP="00D93998">
      <w:pPr>
        <w:keepNext/>
        <w:keepLines/>
        <w:numPr>
          <w:ilvl w:val="1"/>
          <w:numId w:val="2"/>
        </w:numPr>
        <w:jc w:val="both"/>
        <w:rPr>
          <w:rFonts w:ascii="Tahoma" w:hAnsi="Tahoma" w:cs="Tahoma"/>
          <w:b/>
          <w:sz w:val="22"/>
        </w:rPr>
      </w:pPr>
      <w:r w:rsidRPr="00BA28DD">
        <w:rPr>
          <w:rFonts w:ascii="Tahoma" w:hAnsi="Tahoma" w:cs="Tahoma"/>
          <w:b/>
          <w:sz w:val="22"/>
        </w:rPr>
        <w:t>SPREJEMANJE POGOJEV RAZPISNE DOKUMENTACIJE</w:t>
      </w:r>
    </w:p>
    <w:p w14:paraId="2E84EBBF" w14:textId="77777777" w:rsidR="00D93998" w:rsidRPr="00BA28DD" w:rsidRDefault="00D93998" w:rsidP="00D93998">
      <w:pPr>
        <w:keepNext/>
        <w:keepLines/>
        <w:jc w:val="both"/>
        <w:rPr>
          <w:rFonts w:ascii="Tahoma" w:hAnsi="Tahoma" w:cs="Tahoma"/>
        </w:rPr>
      </w:pPr>
    </w:p>
    <w:p w14:paraId="3C54BDC7" w14:textId="77777777" w:rsidR="00D93998" w:rsidRPr="00BA28DD" w:rsidRDefault="00D93998" w:rsidP="00D93998">
      <w:pPr>
        <w:keepNext/>
        <w:keepLines/>
        <w:tabs>
          <w:tab w:val="left" w:pos="284"/>
        </w:tabs>
        <w:jc w:val="both"/>
        <w:rPr>
          <w:rFonts w:ascii="Tahoma" w:hAnsi="Tahoma" w:cs="Tahoma"/>
        </w:rPr>
      </w:pPr>
      <w:r w:rsidRPr="00BA28DD">
        <w:rPr>
          <w:rFonts w:ascii="Tahoma" w:hAnsi="Tahoma" w:cs="Tahoma"/>
        </w:rPr>
        <w:t xml:space="preserve">Ponudnik, skupina ponudnikov v okviru skupne ponudbe (partner/ji), vsi v ponudbi navedeni podizvajalci ter </w:t>
      </w:r>
      <w:r w:rsidRPr="00BA28DD">
        <w:rPr>
          <w:rFonts w:ascii="Tahoma" w:hAnsi="Tahoma" w:cs="Tahoma"/>
          <w:bCs/>
        </w:rPr>
        <w:t>subjekti, katerega zmogljivost bo ponudnik uporabil</w:t>
      </w:r>
      <w:r w:rsidRPr="00BA28DD">
        <w:rPr>
          <w:rFonts w:ascii="Tahoma" w:hAnsi="Tahoma" w:cs="Tahoma"/>
        </w:rPr>
        <w:t xml:space="preserve"> (velja za podizvajalca in </w:t>
      </w:r>
      <w:r w:rsidRPr="00BA28DD">
        <w:rPr>
          <w:rFonts w:ascii="Tahoma" w:hAnsi="Tahoma" w:cs="Tahoma"/>
          <w:bCs/>
        </w:rPr>
        <w:t>subjekta, katerega zmogljivost bo ponudnik uporabil)</w:t>
      </w:r>
      <w:r w:rsidRPr="00BA28DD">
        <w:rPr>
          <w:rFonts w:ascii="Tahoma" w:hAnsi="Tahoma" w:cs="Tahoma"/>
        </w:rPr>
        <w:t>, morajo potrditi, da so seznanjenji z določili oz. zahtevami in pogoji razpisne dokumentacije in da se z njo strinjajo oz. izpolnjujejo le te (oz. se strinjajo in izpolnjujejo v delu, ki se nanaša na podizvajalca/e oz. na subjekt/e, katerih zmogljivosti bo uporabljal ponudnik).</w:t>
      </w:r>
    </w:p>
    <w:p w14:paraId="1A014866" w14:textId="77777777" w:rsidR="00D93998" w:rsidRPr="00BA28DD" w:rsidRDefault="00D93998" w:rsidP="00D93998">
      <w:pPr>
        <w:keepNext/>
        <w:keepLines/>
        <w:tabs>
          <w:tab w:val="left" w:pos="284"/>
        </w:tabs>
        <w:jc w:val="both"/>
        <w:rPr>
          <w:rFonts w:ascii="Tahoma" w:hAnsi="Tahoma" w:cs="Tahoma"/>
          <w:sz w:val="10"/>
        </w:rPr>
      </w:pPr>
    </w:p>
    <w:p w14:paraId="3E432102" w14:textId="77777777" w:rsidR="00D93998" w:rsidRPr="00BA28DD" w:rsidRDefault="00D93998" w:rsidP="00D93998">
      <w:pPr>
        <w:keepNext/>
        <w:keepLines/>
        <w:jc w:val="both"/>
        <w:rPr>
          <w:rFonts w:ascii="Tahoma" w:hAnsi="Tahoma" w:cs="Tahoma"/>
          <w:b/>
          <w:smallCaps/>
        </w:rPr>
      </w:pPr>
      <w:r w:rsidRPr="00BA28DD">
        <w:rPr>
          <w:rFonts w:ascii="Tahoma" w:hAnsi="Tahoma" w:cs="Tahoma"/>
          <w:b/>
          <w:smallCaps/>
        </w:rPr>
        <w:t>Dokazila:</w:t>
      </w:r>
    </w:p>
    <w:p w14:paraId="30562D28" w14:textId="77777777" w:rsidR="00D93998" w:rsidRPr="00FE0BDC" w:rsidRDefault="00D93998" w:rsidP="00D93998">
      <w:pPr>
        <w:keepNext/>
        <w:keepLines/>
        <w:jc w:val="both"/>
        <w:rPr>
          <w:rFonts w:ascii="Tahoma" w:hAnsi="Tahoma" w:cs="Tahoma"/>
        </w:rPr>
      </w:pPr>
      <w:r w:rsidRPr="00BA28DD">
        <w:rPr>
          <w:rFonts w:ascii="Tahoma" w:hAnsi="Tahoma" w:cs="Tahoma"/>
          <w:szCs w:val="22"/>
        </w:rPr>
        <w:t>Priložen ESPD s strani vseh sodelujočih gospodarskih subjektov v ponudbi.</w:t>
      </w:r>
    </w:p>
    <w:p w14:paraId="750F32CA" w14:textId="77777777" w:rsidR="00D93998" w:rsidRPr="00FE0BDC" w:rsidRDefault="00D93998" w:rsidP="00D93998">
      <w:pPr>
        <w:pStyle w:val="Odstavekseznama"/>
        <w:keepNext/>
        <w:keepLines/>
        <w:ind w:left="0"/>
        <w:jc w:val="both"/>
        <w:rPr>
          <w:rFonts w:ascii="Tahoma" w:hAnsi="Tahoma" w:cs="Tahoma"/>
          <w:szCs w:val="22"/>
        </w:rPr>
      </w:pPr>
    </w:p>
    <w:p w14:paraId="631C78B9" w14:textId="77777777" w:rsidR="00657C5C" w:rsidRDefault="00657C5C" w:rsidP="00467591">
      <w:pPr>
        <w:pStyle w:val="Odstavekseznama"/>
        <w:keepNext/>
        <w:keepLines/>
        <w:ind w:left="0"/>
        <w:jc w:val="both"/>
        <w:rPr>
          <w:rFonts w:ascii="Tahoma" w:hAnsi="Tahoma" w:cs="Tahoma"/>
          <w:color w:val="FF0000"/>
          <w:szCs w:val="22"/>
        </w:rPr>
      </w:pPr>
    </w:p>
    <w:p w14:paraId="62053E2D" w14:textId="77777777" w:rsidR="00657C5C" w:rsidRPr="0049652C" w:rsidRDefault="00657C5C" w:rsidP="00467591">
      <w:pPr>
        <w:pStyle w:val="Odstavekseznama"/>
        <w:keepNext/>
        <w:keepLines/>
        <w:ind w:left="0"/>
        <w:jc w:val="both"/>
        <w:rPr>
          <w:rFonts w:ascii="Tahoma" w:hAnsi="Tahoma" w:cs="Tahoma"/>
          <w:color w:val="FF0000"/>
          <w:szCs w:val="22"/>
        </w:rPr>
      </w:pPr>
    </w:p>
    <w:p w14:paraId="7E2F3C28" w14:textId="77777777" w:rsidR="007C70A1" w:rsidRPr="00C8579C" w:rsidRDefault="008873D9" w:rsidP="00467591">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7523B560" w14:textId="77777777" w:rsidR="00D36B07" w:rsidRPr="00C8579C" w:rsidRDefault="00D36B07" w:rsidP="00467591">
      <w:pPr>
        <w:keepNext/>
        <w:keepLines/>
      </w:pPr>
    </w:p>
    <w:p w14:paraId="75F224F9" w14:textId="77777777" w:rsidR="003B60C4" w:rsidRPr="00C8579C" w:rsidRDefault="003B60C4" w:rsidP="00467591">
      <w:pPr>
        <w:keepNext/>
        <w:keepLines/>
        <w:numPr>
          <w:ilvl w:val="1"/>
          <w:numId w:val="2"/>
        </w:numPr>
        <w:jc w:val="both"/>
        <w:rPr>
          <w:rFonts w:ascii="Tahoma" w:hAnsi="Tahoma" w:cs="Tahoma"/>
          <w:b/>
        </w:rPr>
      </w:pPr>
      <w:r w:rsidRPr="00C8579C">
        <w:rPr>
          <w:rFonts w:ascii="Tahoma" w:hAnsi="Tahoma" w:cs="Tahoma"/>
          <w:b/>
        </w:rPr>
        <w:t>Splošno</w:t>
      </w:r>
    </w:p>
    <w:p w14:paraId="65816375" w14:textId="77777777" w:rsidR="00F90FE3" w:rsidRDefault="00F90FE3" w:rsidP="00467591">
      <w:pPr>
        <w:keepNext/>
        <w:keepLines/>
        <w:jc w:val="both"/>
        <w:rPr>
          <w:rFonts w:ascii="Tahoma" w:hAnsi="Tahoma" w:cs="Tahoma"/>
        </w:rPr>
      </w:pPr>
    </w:p>
    <w:p w14:paraId="2FD17B36" w14:textId="77777777" w:rsidR="00F30DAF" w:rsidRPr="00C8579C" w:rsidRDefault="00F30DAF" w:rsidP="00467591">
      <w:pPr>
        <w:keepNext/>
        <w:keepLines/>
        <w:jc w:val="both"/>
        <w:rPr>
          <w:rFonts w:ascii="Tahoma" w:hAnsi="Tahoma" w:cs="Tahoma"/>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w:t>
      </w:r>
      <w:r w:rsidR="006A1AB1">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na prvi poziv ter izdano po vzorcu iz razpisne dokumentacije.</w:t>
      </w:r>
    </w:p>
    <w:p w14:paraId="12709C30" w14:textId="77777777" w:rsidR="00F30DAF" w:rsidRPr="00C8579C" w:rsidRDefault="00F30DAF" w:rsidP="00467591">
      <w:pPr>
        <w:keepNext/>
        <w:keepLines/>
        <w:jc w:val="both"/>
        <w:rPr>
          <w:rFonts w:ascii="Tahoma" w:hAnsi="Tahoma" w:cs="Tahoma"/>
        </w:rPr>
      </w:pPr>
    </w:p>
    <w:p w14:paraId="0524A18D" w14:textId="77777777" w:rsidR="00F30DAF" w:rsidRPr="006A1AB1" w:rsidRDefault="00F30DAF" w:rsidP="00467591">
      <w:pPr>
        <w:keepNext/>
        <w:keepLines/>
        <w:jc w:val="both"/>
        <w:rPr>
          <w:rFonts w:ascii="Tahoma" w:hAnsi="Tahoma" w:cs="Tahoma"/>
          <w:i/>
          <w:kern w:val="16"/>
        </w:rPr>
      </w:pPr>
      <w:bookmarkStart w:id="13" w:name="_Hlk508788160"/>
      <w:r w:rsidRPr="006A1AB1">
        <w:rPr>
          <w:rFonts w:ascii="Tahoma" w:hAnsi="Tahoma" w:cs="Tahoma"/>
          <w:i/>
          <w:kern w:val="16"/>
        </w:rPr>
        <w:t>Bančne garancije</w:t>
      </w:r>
      <w:r w:rsidR="00166577">
        <w:rPr>
          <w:rFonts w:ascii="Tahoma" w:hAnsi="Tahoma" w:cs="Tahoma"/>
          <w:i/>
          <w:kern w:val="16"/>
        </w:rPr>
        <w:t xml:space="preserve"> in kavcijska zavarovanja</w:t>
      </w:r>
      <w:r w:rsidRPr="006A1AB1">
        <w:rPr>
          <w:rFonts w:ascii="Tahoma" w:hAnsi="Tahoma" w:cs="Tahoma"/>
          <w:i/>
          <w:kern w:val="16"/>
        </w:rPr>
        <w:t xml:space="preserve"> morajo vsebovati klavzulo: »Za to zavarovanje veljajo Enotna pravila za garancije na poziv (EPGP) revizija iz leta 2010, izdana pri MTZ pod št. 758.«</w:t>
      </w:r>
    </w:p>
    <w:bookmarkEnd w:id="13"/>
    <w:p w14:paraId="695655F8" w14:textId="77777777" w:rsidR="004F7D02" w:rsidRPr="006A1AB1" w:rsidRDefault="004F7D02" w:rsidP="00467591">
      <w:pPr>
        <w:keepNext/>
        <w:keepLines/>
        <w:jc w:val="both"/>
        <w:rPr>
          <w:rFonts w:ascii="Tahoma" w:hAnsi="Tahoma" w:cs="Tahoma"/>
        </w:rPr>
      </w:pPr>
    </w:p>
    <w:p w14:paraId="302CEA54" w14:textId="77777777" w:rsidR="00F30DAF" w:rsidRDefault="00F30DAF" w:rsidP="00467591">
      <w:pPr>
        <w:keepNext/>
        <w:keepLines/>
        <w:jc w:val="both"/>
        <w:rPr>
          <w:rFonts w:ascii="Tahoma" w:hAnsi="Tahoma" w:cs="Tahoma"/>
        </w:rPr>
      </w:pPr>
      <w:r w:rsidRPr="00C8579C">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v obliki kavcijskega zavarovanja.</w:t>
      </w:r>
    </w:p>
    <w:p w14:paraId="46266D2F" w14:textId="6DF3728F" w:rsidR="00957AEB" w:rsidRDefault="00957AEB" w:rsidP="00467591">
      <w:pPr>
        <w:keepNext/>
        <w:keepLines/>
        <w:jc w:val="both"/>
        <w:rPr>
          <w:rFonts w:ascii="Tahoma" w:hAnsi="Tahoma" w:cs="Tahoma"/>
          <w:b/>
        </w:rPr>
      </w:pPr>
    </w:p>
    <w:p w14:paraId="2F7EC68B" w14:textId="0E504ED6" w:rsidR="002E0150" w:rsidRDefault="002E0150" w:rsidP="00467591">
      <w:pPr>
        <w:keepNext/>
        <w:keepLines/>
        <w:jc w:val="both"/>
        <w:rPr>
          <w:rFonts w:ascii="Tahoma" w:hAnsi="Tahoma" w:cs="Tahoma"/>
          <w:b/>
        </w:rPr>
      </w:pPr>
    </w:p>
    <w:p w14:paraId="39ED2A81" w14:textId="585D62BA" w:rsidR="002E0150" w:rsidRDefault="002E0150" w:rsidP="00467591">
      <w:pPr>
        <w:keepNext/>
        <w:keepLines/>
        <w:jc w:val="both"/>
        <w:rPr>
          <w:rFonts w:ascii="Tahoma" w:hAnsi="Tahoma" w:cs="Tahoma"/>
          <w:b/>
        </w:rPr>
      </w:pPr>
    </w:p>
    <w:p w14:paraId="11A15C41" w14:textId="77777777" w:rsidR="00805FD8" w:rsidRPr="00C8579C" w:rsidRDefault="00805FD8" w:rsidP="00467591">
      <w:pPr>
        <w:keepNext/>
        <w:keepLines/>
        <w:jc w:val="both"/>
        <w:rPr>
          <w:rFonts w:ascii="Tahoma" w:hAnsi="Tahoma" w:cs="Tahoma"/>
          <w:b/>
        </w:rPr>
      </w:pPr>
    </w:p>
    <w:p w14:paraId="4B3787A7" w14:textId="77777777" w:rsidR="00AF6136" w:rsidRDefault="00AF6136" w:rsidP="00467591">
      <w:pPr>
        <w:keepNext/>
        <w:keepLines/>
        <w:numPr>
          <w:ilvl w:val="1"/>
          <w:numId w:val="2"/>
        </w:numPr>
        <w:jc w:val="both"/>
        <w:rPr>
          <w:rFonts w:ascii="Tahoma" w:hAnsi="Tahoma" w:cs="Tahoma"/>
          <w:b/>
        </w:rPr>
      </w:pPr>
      <w:r>
        <w:rPr>
          <w:rFonts w:ascii="Tahoma" w:hAnsi="Tahoma" w:cs="Tahoma"/>
          <w:b/>
        </w:rPr>
        <w:lastRenderedPageBreak/>
        <w:t>Zavarovanje resnosti ponudbe</w:t>
      </w:r>
    </w:p>
    <w:p w14:paraId="2C5BFADE" w14:textId="77777777" w:rsidR="00AF6136" w:rsidRDefault="00AF6136" w:rsidP="00467591">
      <w:pPr>
        <w:keepNext/>
        <w:keepLines/>
        <w:jc w:val="both"/>
        <w:rPr>
          <w:rFonts w:ascii="Tahoma" w:hAnsi="Tahoma" w:cs="Tahoma"/>
          <w:b/>
        </w:rPr>
      </w:pPr>
    </w:p>
    <w:p w14:paraId="5FB3F163" w14:textId="77777777" w:rsidR="00AF6136" w:rsidRDefault="00AF6136" w:rsidP="00467591">
      <w:pPr>
        <w:keepNext/>
        <w:keepLines/>
        <w:jc w:val="both"/>
        <w:rPr>
          <w:rFonts w:ascii="Tahoma" w:hAnsi="Tahoma" w:cs="Tahoma"/>
        </w:rPr>
      </w:pPr>
      <w:r w:rsidRPr="00C73DA4">
        <w:rPr>
          <w:rFonts w:ascii="Tahoma" w:hAnsi="Tahoma" w:cs="Tahoma"/>
        </w:rPr>
        <w:t xml:space="preserve">Ponudnik mora za zavarovanje resnosti ponudbe predložiti naročniku nepreklicno in brezpogojno </w:t>
      </w:r>
    </w:p>
    <w:p w14:paraId="15403B88" w14:textId="77777777" w:rsidR="00AF6136" w:rsidRDefault="00AF6136" w:rsidP="00467591">
      <w:pPr>
        <w:pStyle w:val="Odstavekseznama"/>
        <w:keepNext/>
        <w:keepLines/>
        <w:numPr>
          <w:ilvl w:val="0"/>
          <w:numId w:val="12"/>
        </w:numPr>
        <w:jc w:val="both"/>
        <w:rPr>
          <w:rFonts w:ascii="Tahoma" w:hAnsi="Tahoma" w:cs="Tahoma"/>
        </w:rPr>
      </w:pPr>
      <w:r w:rsidRPr="00AF6136">
        <w:rPr>
          <w:rFonts w:ascii="Tahoma" w:hAnsi="Tahoma" w:cs="Tahoma"/>
        </w:rPr>
        <w:t>bančno garancijo za resnost ponudbe</w:t>
      </w:r>
      <w:r>
        <w:rPr>
          <w:rFonts w:ascii="Tahoma" w:hAnsi="Tahoma" w:cs="Tahoma"/>
        </w:rPr>
        <w:t xml:space="preserve"> ali </w:t>
      </w:r>
    </w:p>
    <w:p w14:paraId="5C389EB4" w14:textId="77777777" w:rsidR="00752313" w:rsidRPr="00A53721" w:rsidRDefault="00AF6136" w:rsidP="00467591">
      <w:pPr>
        <w:pStyle w:val="Odstavekseznama"/>
        <w:keepNext/>
        <w:keepLines/>
        <w:numPr>
          <w:ilvl w:val="0"/>
          <w:numId w:val="12"/>
        </w:numPr>
        <w:jc w:val="both"/>
        <w:rPr>
          <w:rFonts w:ascii="Tahoma" w:hAnsi="Tahoma" w:cs="Tahoma"/>
          <w:b/>
          <w:u w:val="single"/>
        </w:rPr>
      </w:pPr>
      <w:r>
        <w:rPr>
          <w:rFonts w:ascii="Tahoma" w:hAnsi="Tahoma" w:cs="Tahoma"/>
        </w:rPr>
        <w:t>kavcijsko zavarovanje</w:t>
      </w:r>
      <w:r w:rsidRPr="00AF6136">
        <w:rPr>
          <w:rFonts w:ascii="Tahoma" w:hAnsi="Tahoma" w:cs="Tahoma"/>
        </w:rPr>
        <w:t xml:space="preserve"> </w:t>
      </w:r>
    </w:p>
    <w:p w14:paraId="032D587B" w14:textId="68CEC11B" w:rsidR="002A4426" w:rsidRPr="00451CB9" w:rsidRDefault="00AF6136" w:rsidP="00467591">
      <w:pPr>
        <w:keepNext/>
        <w:keepLines/>
        <w:jc w:val="both"/>
        <w:rPr>
          <w:rFonts w:ascii="Tahoma" w:hAnsi="Tahoma" w:cs="Tahoma"/>
        </w:rPr>
      </w:pPr>
      <w:r w:rsidRPr="00AF6136">
        <w:rPr>
          <w:rFonts w:ascii="Tahoma" w:hAnsi="Tahoma" w:cs="Tahoma"/>
          <w:b/>
          <w:u w:val="single"/>
        </w:rPr>
        <w:t>v višini</w:t>
      </w:r>
      <w:r w:rsidR="00F03ABD">
        <w:rPr>
          <w:rFonts w:ascii="Tahoma" w:hAnsi="Tahoma" w:cs="Tahoma"/>
          <w:b/>
          <w:u w:val="single"/>
        </w:rPr>
        <w:t xml:space="preserve"> </w:t>
      </w:r>
      <w:r w:rsidR="00F03ABD" w:rsidRPr="0071777F">
        <w:rPr>
          <w:rFonts w:ascii="Tahoma" w:hAnsi="Tahoma" w:cs="Tahoma"/>
        </w:rPr>
        <w:t xml:space="preserve">3 % </w:t>
      </w:r>
      <w:r w:rsidR="00F03ABD" w:rsidRPr="00080906">
        <w:rPr>
          <w:rFonts w:ascii="Tahoma" w:hAnsi="Tahoma" w:cs="Tahoma"/>
          <w:u w:val="single"/>
        </w:rPr>
        <w:t xml:space="preserve">od ponudbene vrednosti v EUR brez DDV, navedene </w:t>
      </w:r>
      <w:r w:rsidR="00E17937">
        <w:rPr>
          <w:rFonts w:ascii="Tahoma" w:hAnsi="Tahoma" w:cs="Tahoma"/>
          <w:u w:val="single"/>
        </w:rPr>
        <w:t xml:space="preserve">v </w:t>
      </w:r>
      <w:r w:rsidR="00F03ABD" w:rsidRPr="00E51E22">
        <w:rPr>
          <w:rFonts w:ascii="Tahoma" w:hAnsi="Tahoma" w:cs="Tahoma"/>
          <w:u w:val="single"/>
        </w:rPr>
        <w:t>Prilog</w:t>
      </w:r>
      <w:r w:rsidR="00E17937">
        <w:rPr>
          <w:rFonts w:ascii="Tahoma" w:hAnsi="Tahoma" w:cs="Tahoma"/>
          <w:u w:val="single"/>
        </w:rPr>
        <w:t>i</w:t>
      </w:r>
      <w:r w:rsidR="00F03ABD" w:rsidRPr="00E51E22">
        <w:rPr>
          <w:rFonts w:ascii="Tahoma" w:hAnsi="Tahoma" w:cs="Tahoma"/>
          <w:u w:val="single"/>
        </w:rPr>
        <w:t xml:space="preserve"> </w:t>
      </w:r>
      <w:r w:rsidR="00633003">
        <w:rPr>
          <w:rFonts w:ascii="Tahoma" w:hAnsi="Tahoma" w:cs="Tahoma"/>
          <w:u w:val="single"/>
        </w:rPr>
        <w:t>2</w:t>
      </w:r>
      <w:r w:rsidR="00F03ABD" w:rsidRPr="00080906">
        <w:rPr>
          <w:rFonts w:ascii="Tahoma" w:hAnsi="Tahoma" w:cs="Tahoma"/>
          <w:u w:val="single"/>
        </w:rPr>
        <w:t xml:space="preserve"> </w:t>
      </w:r>
      <w:r w:rsidR="00F03ABD" w:rsidRPr="008761C2">
        <w:rPr>
          <w:rFonts w:ascii="Tahoma" w:hAnsi="Tahoma" w:cs="Tahoma"/>
          <w:b/>
          <w:u w:val="single"/>
        </w:rPr>
        <w:t xml:space="preserve">»PONUDBA«, vendar ne več kot </w:t>
      </w:r>
      <w:r w:rsidR="002C78DE">
        <w:rPr>
          <w:rFonts w:ascii="Tahoma" w:hAnsi="Tahoma" w:cs="Tahoma"/>
          <w:b/>
          <w:u w:val="single"/>
        </w:rPr>
        <w:t>75</w:t>
      </w:r>
      <w:r w:rsidR="00F03ABD" w:rsidRPr="00FE4E73">
        <w:rPr>
          <w:rFonts w:ascii="Tahoma" w:hAnsi="Tahoma" w:cs="Tahoma"/>
          <w:b/>
          <w:u w:val="single"/>
        </w:rPr>
        <w:t>.000,00</w:t>
      </w:r>
      <w:r w:rsidR="00F03ABD" w:rsidRPr="008761C2">
        <w:rPr>
          <w:rFonts w:ascii="Tahoma" w:hAnsi="Tahoma" w:cs="Tahoma"/>
          <w:b/>
          <w:u w:val="single"/>
        </w:rPr>
        <w:t xml:space="preserve"> EUR</w:t>
      </w:r>
      <w:r w:rsidR="00D93998">
        <w:rPr>
          <w:rFonts w:ascii="Tahoma" w:hAnsi="Tahoma" w:cs="Tahoma"/>
          <w:b/>
          <w:u w:val="single"/>
        </w:rPr>
        <w:t xml:space="preserve"> </w:t>
      </w:r>
      <w:r w:rsidR="002A4426" w:rsidRPr="00451CB9">
        <w:rPr>
          <w:rFonts w:ascii="Tahoma" w:hAnsi="Tahoma" w:cs="Tahoma"/>
        </w:rPr>
        <w:t xml:space="preserve">in z dobo veljavnosti </w:t>
      </w:r>
      <w:r w:rsidR="00451CB9" w:rsidRPr="00451CB9">
        <w:rPr>
          <w:rFonts w:ascii="Tahoma" w:hAnsi="Tahoma" w:cs="Tahoma"/>
        </w:rPr>
        <w:t>ponudbe oziroma do predložitve zavarovanja za dobro izvedbo obveznosti po okvirnem sporazumu.</w:t>
      </w:r>
    </w:p>
    <w:p w14:paraId="7DA8082C" w14:textId="77777777" w:rsidR="00AF6136" w:rsidRDefault="00AF6136" w:rsidP="00467591">
      <w:pPr>
        <w:keepNext/>
        <w:keepLines/>
        <w:jc w:val="both"/>
        <w:rPr>
          <w:rFonts w:ascii="Tahoma" w:hAnsi="Tahoma" w:cs="Tahoma"/>
        </w:rPr>
      </w:pPr>
    </w:p>
    <w:p w14:paraId="324E879C" w14:textId="6B00AE92" w:rsidR="00451CB9" w:rsidRDefault="00451CB9" w:rsidP="00467591">
      <w:pPr>
        <w:keepNext/>
        <w:keepLines/>
        <w:jc w:val="both"/>
        <w:rPr>
          <w:rFonts w:ascii="Tahoma" w:hAnsi="Tahoma" w:cs="Tahoma"/>
          <w:b/>
          <w:u w:val="single"/>
        </w:rPr>
      </w:pPr>
      <w:r>
        <w:rPr>
          <w:rFonts w:ascii="Tahoma" w:hAnsi="Tahoma" w:cs="Tahoma"/>
          <w:i/>
        </w:rPr>
        <w:t>P</w:t>
      </w:r>
      <w:r w:rsidRPr="00110CA3">
        <w:rPr>
          <w:rFonts w:ascii="Tahoma" w:hAnsi="Tahoma" w:cs="Tahoma"/>
          <w:i/>
        </w:rPr>
        <w:t xml:space="preserve">ojasnilo: </w:t>
      </w:r>
      <w:r>
        <w:rPr>
          <w:rFonts w:ascii="Tahoma" w:hAnsi="Tahoma" w:cs="Tahoma"/>
          <w:i/>
        </w:rPr>
        <w:t>V</w:t>
      </w:r>
      <w:r w:rsidRPr="00110CA3">
        <w:rPr>
          <w:rFonts w:ascii="Tahoma" w:hAnsi="Tahoma" w:cs="Tahoma"/>
          <w:i/>
        </w:rPr>
        <w:t xml:space="preserve"> kolikor bi na podlagi izračuna</w:t>
      </w:r>
      <w:r>
        <w:rPr>
          <w:rFonts w:ascii="Tahoma" w:hAnsi="Tahoma" w:cs="Tahoma"/>
          <w:i/>
        </w:rPr>
        <w:t xml:space="preserve"> </w:t>
      </w:r>
      <w:r w:rsidRPr="00110CA3">
        <w:rPr>
          <w:rFonts w:ascii="Tahoma" w:hAnsi="Tahoma" w:cs="Tahoma"/>
          <w:i/>
        </w:rPr>
        <w:t>»3 % od skupne ponudbene vrednosti v EUR brez DDV«</w:t>
      </w:r>
      <w:r>
        <w:rPr>
          <w:rFonts w:ascii="Tahoma" w:hAnsi="Tahoma" w:cs="Tahoma"/>
          <w:i/>
        </w:rPr>
        <w:t>,</w:t>
      </w:r>
      <w:r w:rsidRPr="00110CA3">
        <w:rPr>
          <w:rFonts w:ascii="Tahoma" w:hAnsi="Tahoma" w:cs="Tahoma"/>
          <w:i/>
        </w:rPr>
        <w:t xml:space="preserve"> vrednost banč</w:t>
      </w:r>
      <w:r>
        <w:rPr>
          <w:rFonts w:ascii="Tahoma" w:hAnsi="Tahoma" w:cs="Tahoma"/>
          <w:i/>
        </w:rPr>
        <w:t>ne garancije/kavcijske</w:t>
      </w:r>
      <w:r w:rsidR="003C5F76">
        <w:rPr>
          <w:rFonts w:ascii="Tahoma" w:hAnsi="Tahoma" w:cs="Tahoma"/>
          <w:i/>
        </w:rPr>
        <w:t xml:space="preserve">ga zavarovanja znašala več kot </w:t>
      </w:r>
      <w:r w:rsidR="002C78DE">
        <w:rPr>
          <w:rFonts w:ascii="Tahoma" w:hAnsi="Tahoma" w:cs="Tahoma"/>
          <w:i/>
        </w:rPr>
        <w:t>75</w:t>
      </w:r>
      <w:r w:rsidRPr="00110CA3">
        <w:rPr>
          <w:rFonts w:ascii="Tahoma" w:hAnsi="Tahoma" w:cs="Tahoma"/>
          <w:i/>
        </w:rPr>
        <w:t>.000,00 EUR, potem ponudnik pred</w:t>
      </w:r>
      <w:r w:rsidR="003C5F76">
        <w:rPr>
          <w:rFonts w:ascii="Tahoma" w:hAnsi="Tahoma" w:cs="Tahoma"/>
          <w:i/>
        </w:rPr>
        <w:t xml:space="preserve">loži bančno garancijo v višini </w:t>
      </w:r>
      <w:r w:rsidR="002C78DE">
        <w:rPr>
          <w:rFonts w:ascii="Tahoma" w:hAnsi="Tahoma" w:cs="Tahoma"/>
          <w:i/>
        </w:rPr>
        <w:t>75</w:t>
      </w:r>
      <w:r w:rsidRPr="00110CA3">
        <w:rPr>
          <w:rFonts w:ascii="Tahoma" w:hAnsi="Tahoma" w:cs="Tahoma"/>
          <w:i/>
        </w:rPr>
        <w:t>.000,00 EUR, v nasprotnem primeru pa v višini, ki jo izračuna</w:t>
      </w:r>
      <w:r>
        <w:rPr>
          <w:rFonts w:ascii="Tahoma" w:hAnsi="Tahoma" w:cs="Tahoma"/>
          <w:i/>
        </w:rPr>
        <w:t xml:space="preserve"> (</w:t>
      </w:r>
      <w:r w:rsidRPr="00110CA3">
        <w:rPr>
          <w:rFonts w:ascii="Tahoma" w:hAnsi="Tahoma" w:cs="Tahoma"/>
          <w:i/>
        </w:rPr>
        <w:t>»3 % od skupne ponudbene vrednosti v EUR brez DDV«</w:t>
      </w:r>
      <w:r>
        <w:rPr>
          <w:rFonts w:ascii="Tahoma" w:hAnsi="Tahoma" w:cs="Tahoma"/>
          <w:i/>
        </w:rPr>
        <w:t>)</w:t>
      </w:r>
      <w:r w:rsidRPr="00110CA3">
        <w:rPr>
          <w:rFonts w:ascii="Tahoma" w:hAnsi="Tahoma" w:cs="Tahoma"/>
          <w:i/>
        </w:rPr>
        <w:t xml:space="preserve"> in je nižja od </w:t>
      </w:r>
      <w:r w:rsidR="002C78DE">
        <w:rPr>
          <w:rFonts w:ascii="Tahoma" w:hAnsi="Tahoma" w:cs="Tahoma"/>
          <w:i/>
        </w:rPr>
        <w:t>75</w:t>
      </w:r>
      <w:r w:rsidRPr="00110CA3">
        <w:rPr>
          <w:rFonts w:ascii="Tahoma" w:hAnsi="Tahoma" w:cs="Tahoma"/>
          <w:i/>
        </w:rPr>
        <w:t>.000,00 EUR</w:t>
      </w:r>
      <w:r>
        <w:rPr>
          <w:rFonts w:ascii="Tahoma" w:hAnsi="Tahoma" w:cs="Tahoma"/>
        </w:rPr>
        <w:t>.</w:t>
      </w:r>
    </w:p>
    <w:p w14:paraId="09B52D63" w14:textId="77777777" w:rsidR="00451CB9" w:rsidRDefault="00451CB9" w:rsidP="00467591">
      <w:pPr>
        <w:keepNext/>
        <w:keepLines/>
        <w:jc w:val="both"/>
        <w:rPr>
          <w:rFonts w:ascii="Tahoma" w:hAnsi="Tahoma" w:cs="Tahoma"/>
        </w:rPr>
      </w:pPr>
    </w:p>
    <w:p w14:paraId="069AEDE9" w14:textId="77777777" w:rsidR="00AF6136" w:rsidRDefault="00AF6136" w:rsidP="00467591">
      <w:pPr>
        <w:keepNext/>
        <w:keepLines/>
        <w:jc w:val="both"/>
        <w:rPr>
          <w:rFonts w:ascii="Tahoma" w:hAnsi="Tahoma" w:cs="Tahoma"/>
        </w:rPr>
      </w:pPr>
      <w:r w:rsidRPr="00C73DA4">
        <w:rPr>
          <w:rFonts w:ascii="Tahoma" w:hAnsi="Tahoma" w:cs="Tahoma"/>
        </w:rPr>
        <w:t>Če bo ponudnik v ponudbi navedel daljši rok veljavnosti ponudbe od zahtevanega, mora biti le-ta pokrit z zavarovanjem za resnost ponudbe.</w:t>
      </w:r>
    </w:p>
    <w:p w14:paraId="00A5A6F1" w14:textId="77777777" w:rsidR="0092776F" w:rsidRDefault="0092776F" w:rsidP="00467591">
      <w:pPr>
        <w:keepNext/>
        <w:keepLines/>
        <w:jc w:val="both"/>
        <w:rPr>
          <w:rFonts w:ascii="Tahoma" w:hAnsi="Tahoma" w:cs="Tahoma"/>
        </w:rPr>
      </w:pPr>
    </w:p>
    <w:p w14:paraId="6E020DDE" w14:textId="77777777" w:rsidR="00AF6136" w:rsidRPr="00C73DA4" w:rsidRDefault="00AF6136" w:rsidP="00467591">
      <w:pPr>
        <w:keepNext/>
        <w:keepLines/>
        <w:jc w:val="both"/>
        <w:rPr>
          <w:rFonts w:ascii="Tahoma" w:hAnsi="Tahoma" w:cs="Tahoma"/>
        </w:rPr>
      </w:pPr>
      <w:r w:rsidRPr="00C73DA4">
        <w:rPr>
          <w:rFonts w:ascii="Tahoma" w:hAnsi="Tahoma" w:cs="Tahoma"/>
          <w:u w:val="single"/>
        </w:rPr>
        <w:t xml:space="preserve">Upravičenec do izplačila iz naslova finančnega zavarovanja za zavarovanje resnosti ponudbe, je </w:t>
      </w:r>
      <w:r>
        <w:rPr>
          <w:rFonts w:ascii="Tahoma" w:hAnsi="Tahoma" w:cs="Tahoma"/>
          <w:u w:val="single"/>
        </w:rPr>
        <w:t>JP VOKA  SNAGA d.o.o., Vodovodna cesta 90</w:t>
      </w:r>
      <w:r w:rsidRPr="00C73DA4">
        <w:rPr>
          <w:rFonts w:ascii="Tahoma" w:hAnsi="Tahoma" w:cs="Tahoma"/>
          <w:u w:val="single"/>
        </w:rPr>
        <w:t>, 1000 Ljubljana</w:t>
      </w:r>
      <w:r w:rsidRPr="00C73DA4">
        <w:rPr>
          <w:rFonts w:ascii="Tahoma" w:hAnsi="Tahoma" w:cs="Tahoma"/>
        </w:rPr>
        <w:t>.</w:t>
      </w:r>
    </w:p>
    <w:p w14:paraId="5FDADED4" w14:textId="77777777" w:rsidR="00AF6136" w:rsidRPr="00C73DA4" w:rsidRDefault="00AF6136" w:rsidP="00467591">
      <w:pPr>
        <w:keepNext/>
        <w:keepLines/>
        <w:jc w:val="both"/>
        <w:rPr>
          <w:rFonts w:ascii="Tahoma" w:hAnsi="Tahoma" w:cs="Tahoma"/>
        </w:rPr>
      </w:pPr>
      <w:r w:rsidRPr="00C73DA4">
        <w:rPr>
          <w:rFonts w:ascii="Tahoma" w:hAnsi="Tahoma" w:cs="Tahoma"/>
        </w:rPr>
        <w:t xml:space="preserve"> </w:t>
      </w:r>
    </w:p>
    <w:p w14:paraId="6AA36705" w14:textId="77777777" w:rsidR="0001373F" w:rsidRDefault="0001373F" w:rsidP="00467591">
      <w:pPr>
        <w:keepNext/>
        <w:keepLines/>
        <w:jc w:val="both"/>
        <w:rPr>
          <w:rFonts w:ascii="Tahoma" w:hAnsi="Tahoma" w:cs="Tahoma"/>
        </w:rPr>
      </w:pPr>
      <w:r>
        <w:rPr>
          <w:rFonts w:ascii="Tahoma" w:hAnsi="Tahoma" w:cs="Tahoma"/>
        </w:rPr>
        <w:t>Zavarovanje resnosti ponudbe se lahko unovči iz naslednjih razlogov:</w:t>
      </w:r>
    </w:p>
    <w:p w14:paraId="19B41C43" w14:textId="77777777" w:rsidR="0001373F" w:rsidRPr="00C73DA4" w:rsidRDefault="0001373F" w:rsidP="00467591">
      <w:pPr>
        <w:keepNext/>
        <w:keepLines/>
        <w:numPr>
          <w:ilvl w:val="0"/>
          <w:numId w:val="16"/>
        </w:numPr>
        <w:ind w:left="426" w:hanging="284"/>
        <w:jc w:val="both"/>
        <w:rPr>
          <w:rFonts w:ascii="Tahoma" w:hAnsi="Tahoma" w:cs="Tahoma"/>
          <w:lang w:eastAsia="en-US"/>
        </w:rPr>
      </w:pPr>
      <w:r w:rsidRPr="00C73DA4">
        <w:rPr>
          <w:rFonts w:ascii="Tahoma" w:hAnsi="Tahoma" w:cs="Tahoma"/>
          <w:lang w:eastAsia="en-US"/>
        </w:rPr>
        <w:t>naročnik zavarovanja</w:t>
      </w:r>
      <w:r>
        <w:rPr>
          <w:rFonts w:ascii="Tahoma" w:hAnsi="Tahoma" w:cs="Tahoma"/>
          <w:lang w:eastAsia="en-US"/>
        </w:rPr>
        <w:t xml:space="preserve"> (tj. ponudnik)</w:t>
      </w:r>
      <w:r w:rsidRPr="00C73DA4">
        <w:rPr>
          <w:rFonts w:ascii="Tahoma" w:hAnsi="Tahoma" w:cs="Tahoma"/>
          <w:lang w:eastAsia="en-US"/>
        </w:rPr>
        <w:t xml:space="preserve"> je umaknil ponudbo po poteku roka za prejem ponudb ali nedopustno spremenil ponudbo v času njene veljavnosti; ali</w:t>
      </w:r>
    </w:p>
    <w:p w14:paraId="2DACE9F8" w14:textId="77777777" w:rsidR="0001373F" w:rsidRPr="00C73DA4" w:rsidRDefault="0001373F" w:rsidP="00467591">
      <w:pPr>
        <w:keepNext/>
        <w:keepLines/>
        <w:numPr>
          <w:ilvl w:val="0"/>
          <w:numId w:val="16"/>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na poziv upravičenca ni podpisal </w:t>
      </w:r>
      <w:r>
        <w:rPr>
          <w:rFonts w:ascii="Tahoma" w:hAnsi="Tahoma" w:cs="Tahoma"/>
          <w:lang w:eastAsia="en-US"/>
        </w:rPr>
        <w:t>okvirnega sporazuma</w:t>
      </w:r>
      <w:r w:rsidRPr="00C73DA4">
        <w:rPr>
          <w:rFonts w:ascii="Tahoma" w:hAnsi="Tahoma" w:cs="Tahoma"/>
          <w:lang w:eastAsia="en-US"/>
        </w:rPr>
        <w:t>; ali</w:t>
      </w:r>
    </w:p>
    <w:p w14:paraId="5D988856" w14:textId="77777777" w:rsidR="0001373F" w:rsidRPr="00C73DA4" w:rsidRDefault="0001373F" w:rsidP="00467591">
      <w:pPr>
        <w:keepNext/>
        <w:keepLines/>
        <w:numPr>
          <w:ilvl w:val="0"/>
          <w:numId w:val="16"/>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ni predložil zavarovanja za dobro izvedbo obveznosti v skladu s pogoji naročila.</w:t>
      </w:r>
    </w:p>
    <w:p w14:paraId="3FB342C1" w14:textId="77777777" w:rsidR="0001373F" w:rsidRDefault="0001373F" w:rsidP="00467591">
      <w:pPr>
        <w:keepNext/>
        <w:keepLines/>
        <w:jc w:val="both"/>
        <w:rPr>
          <w:rFonts w:ascii="Tahoma" w:hAnsi="Tahoma" w:cs="Tahoma"/>
        </w:rPr>
      </w:pPr>
    </w:p>
    <w:p w14:paraId="5B14B516" w14:textId="77777777" w:rsidR="0001373F" w:rsidRDefault="0001373F" w:rsidP="00467591">
      <w:pPr>
        <w:keepNext/>
        <w:keepLines/>
        <w:jc w:val="both"/>
        <w:rPr>
          <w:rFonts w:ascii="Tahoma" w:hAnsi="Tahoma" w:cs="Tahoma"/>
        </w:rPr>
      </w:pPr>
      <w:r>
        <w:rPr>
          <w:rFonts w:ascii="Tahoma" w:hAnsi="Tahoma" w:cs="Tahoma"/>
        </w:rPr>
        <w:t xml:space="preserve">Šteje se, da izbrani ponudnik na poziv naročnika ni podpisal okvirnega sporazuma, v kolikor izbrani ponudnik </w:t>
      </w:r>
      <w:r w:rsidRPr="00295F9E">
        <w:rPr>
          <w:rFonts w:ascii="Tahoma" w:hAnsi="Tahoma" w:cs="Tahoma"/>
        </w:rPr>
        <w:t xml:space="preserve">podpisanega </w:t>
      </w:r>
      <w:r>
        <w:rPr>
          <w:rFonts w:ascii="Tahoma" w:hAnsi="Tahoma" w:cs="Tahoma"/>
        </w:rPr>
        <w:t>okvirnega sporazuma</w:t>
      </w:r>
      <w:r w:rsidRPr="00295F9E">
        <w:rPr>
          <w:rFonts w:ascii="Tahoma" w:hAnsi="Tahoma" w:cs="Tahoma"/>
        </w:rPr>
        <w:t xml:space="preserve"> </w:t>
      </w:r>
      <w:r>
        <w:rPr>
          <w:rFonts w:ascii="Tahoma" w:hAnsi="Tahoma" w:cs="Tahoma"/>
        </w:rPr>
        <w:t xml:space="preserve">(z morebitnimi prilogami) </w:t>
      </w:r>
      <w:r w:rsidRPr="00295F9E">
        <w:rPr>
          <w:rFonts w:ascii="Tahoma" w:hAnsi="Tahoma" w:cs="Tahoma"/>
        </w:rPr>
        <w:t>ne vrne</w:t>
      </w:r>
      <w:r>
        <w:rPr>
          <w:rFonts w:ascii="Tahoma" w:hAnsi="Tahoma" w:cs="Tahoma"/>
        </w:rPr>
        <w:t>/pošlje naročniku</w:t>
      </w:r>
      <w:r w:rsidRPr="00295F9E">
        <w:rPr>
          <w:rFonts w:ascii="Tahoma" w:hAnsi="Tahoma" w:cs="Tahoma"/>
        </w:rPr>
        <w:t xml:space="preserve"> v roku </w:t>
      </w:r>
      <w:r>
        <w:rPr>
          <w:rFonts w:ascii="Tahoma" w:hAnsi="Tahoma" w:cs="Tahoma"/>
        </w:rPr>
        <w:t>osmih (</w:t>
      </w:r>
      <w:r w:rsidRPr="00295F9E">
        <w:rPr>
          <w:rFonts w:ascii="Tahoma" w:hAnsi="Tahoma" w:cs="Tahoma"/>
        </w:rPr>
        <w:t>8</w:t>
      </w:r>
      <w:r>
        <w:rPr>
          <w:rFonts w:ascii="Tahoma" w:hAnsi="Tahoma" w:cs="Tahoma"/>
        </w:rPr>
        <w:t>) koledarskih</w:t>
      </w:r>
      <w:r w:rsidRPr="00295F9E">
        <w:rPr>
          <w:rFonts w:ascii="Tahoma" w:hAnsi="Tahoma" w:cs="Tahoma"/>
        </w:rPr>
        <w:t xml:space="preserve"> dni </w:t>
      </w:r>
      <w:r>
        <w:rPr>
          <w:rFonts w:ascii="Tahoma" w:hAnsi="Tahoma" w:cs="Tahoma"/>
        </w:rPr>
        <w:t xml:space="preserve">od datuma prejema okvirnega sporazuma </w:t>
      </w:r>
      <w:r w:rsidRPr="00295F9E">
        <w:rPr>
          <w:rFonts w:ascii="Tahoma" w:hAnsi="Tahoma" w:cs="Tahoma"/>
        </w:rPr>
        <w:t>v podpis.</w:t>
      </w:r>
      <w:r>
        <w:rPr>
          <w:rFonts w:ascii="Tahoma" w:hAnsi="Tahoma" w:cs="Tahoma"/>
        </w:rPr>
        <w:t xml:space="preserve"> </w:t>
      </w:r>
    </w:p>
    <w:p w14:paraId="4473F811" w14:textId="77777777" w:rsidR="0001373F" w:rsidRDefault="0001373F" w:rsidP="00467591">
      <w:pPr>
        <w:keepNext/>
        <w:keepLines/>
        <w:jc w:val="both"/>
        <w:rPr>
          <w:rFonts w:ascii="Tahoma" w:hAnsi="Tahoma" w:cs="Tahoma"/>
        </w:rPr>
      </w:pPr>
    </w:p>
    <w:p w14:paraId="30006D4F" w14:textId="77777777" w:rsidR="0001373F" w:rsidRDefault="0001373F" w:rsidP="00467591">
      <w:pPr>
        <w:keepNext/>
        <w:keepLines/>
        <w:jc w:val="both"/>
        <w:rPr>
          <w:rFonts w:ascii="Tahoma" w:hAnsi="Tahoma" w:cs="Tahoma"/>
        </w:rPr>
      </w:pPr>
      <w:r>
        <w:rPr>
          <w:rFonts w:ascii="Tahoma" w:hAnsi="Tahoma" w:cs="Tahoma"/>
        </w:rPr>
        <w:t xml:space="preserve">Šteje se, da izbrani ponudnik ni predložil </w:t>
      </w:r>
      <w:r w:rsidRPr="00C73DA4">
        <w:rPr>
          <w:rFonts w:ascii="Tahoma" w:hAnsi="Tahoma" w:cs="Tahoma"/>
          <w:lang w:eastAsia="en-US"/>
        </w:rPr>
        <w:t>zavarovanja za dobro izvedbo obveznosti</w:t>
      </w:r>
      <w:r>
        <w:rPr>
          <w:rFonts w:ascii="Tahoma" w:hAnsi="Tahoma" w:cs="Tahoma"/>
          <w:lang w:eastAsia="en-US"/>
        </w:rPr>
        <w:t xml:space="preserve">, v kolikor to ne stori v skladu z določili </w:t>
      </w:r>
      <w:r w:rsidRPr="001B6A28">
        <w:rPr>
          <w:rFonts w:ascii="Tahoma" w:hAnsi="Tahoma" w:cs="Tahoma"/>
          <w:lang w:eastAsia="en-US"/>
        </w:rPr>
        <w:t>tč. 4.3 razpisne dokumentacije</w:t>
      </w:r>
      <w:r>
        <w:rPr>
          <w:rFonts w:ascii="Tahoma" w:hAnsi="Tahoma" w:cs="Tahoma"/>
          <w:lang w:eastAsia="en-US"/>
        </w:rPr>
        <w:t xml:space="preserve"> oziroma določili okvirnega sporazuma.</w:t>
      </w:r>
    </w:p>
    <w:p w14:paraId="1B6E2DF8" w14:textId="77777777" w:rsidR="00AF6136" w:rsidRDefault="00AF6136" w:rsidP="00467591">
      <w:pPr>
        <w:keepNext/>
        <w:keepLines/>
        <w:jc w:val="both"/>
        <w:rPr>
          <w:rFonts w:ascii="Tahoma" w:hAnsi="Tahoma" w:cs="Tahoma"/>
        </w:rPr>
      </w:pPr>
    </w:p>
    <w:p w14:paraId="6CE63465" w14:textId="77777777" w:rsidR="00AF6136" w:rsidRDefault="00AF6136" w:rsidP="00467591">
      <w:pPr>
        <w:keepNext/>
        <w:keepLines/>
        <w:jc w:val="both"/>
        <w:rPr>
          <w:rFonts w:ascii="Tahoma" w:hAnsi="Tahoma" w:cs="Tahoma"/>
        </w:rPr>
      </w:pPr>
      <w:r w:rsidRPr="006A1BB3">
        <w:rPr>
          <w:rFonts w:ascii="Tahoma" w:hAnsi="Tahoma" w:cs="Tahoma"/>
        </w:rPr>
        <w:t xml:space="preserve">Vzorec bančne garancije je priložen v </w:t>
      </w:r>
      <w:r w:rsidRPr="00313C14">
        <w:rPr>
          <w:rFonts w:ascii="Tahoma" w:hAnsi="Tahoma" w:cs="Tahoma"/>
        </w:rPr>
        <w:t>Prilogi 9/1</w:t>
      </w:r>
      <w:r w:rsidRPr="006A1BB3">
        <w:rPr>
          <w:rFonts w:ascii="Tahoma" w:hAnsi="Tahoma" w:cs="Tahoma"/>
        </w:rPr>
        <w:t>.</w:t>
      </w:r>
      <w:r w:rsidR="00112C33">
        <w:rPr>
          <w:rFonts w:ascii="Tahoma" w:hAnsi="Tahoma" w:cs="Tahoma"/>
        </w:rPr>
        <w:t xml:space="preserve"> </w:t>
      </w:r>
      <w:r w:rsidR="002D1FAE">
        <w:rPr>
          <w:rFonts w:ascii="Tahoma" w:hAnsi="Tahoma" w:cs="Tahoma"/>
        </w:rPr>
        <w:t>G</w:t>
      </w:r>
      <w:r w:rsidR="002D1FAE" w:rsidRPr="005D654E">
        <w:rPr>
          <w:rFonts w:ascii="Tahoma" w:hAnsi="Tahoma" w:cs="Tahoma"/>
        </w:rPr>
        <w:t>arancija je lahko izdana tudi v obliki kavcijskega zavarovanja, izdanega s strani zavarovalnic</w:t>
      </w:r>
      <w:r w:rsidR="002D1FAE">
        <w:rPr>
          <w:rFonts w:ascii="Tahoma" w:hAnsi="Tahoma" w:cs="Tahoma"/>
        </w:rPr>
        <w:t>e</w:t>
      </w:r>
      <w:r w:rsidR="002D1FAE" w:rsidRPr="005D654E">
        <w:rPr>
          <w:rFonts w:ascii="Tahoma" w:hAnsi="Tahoma" w:cs="Tahoma"/>
        </w:rPr>
        <w:t>.</w:t>
      </w:r>
      <w:r w:rsidR="002D1FAE">
        <w:rPr>
          <w:rFonts w:ascii="Tahoma" w:hAnsi="Tahoma" w:cs="Tahoma"/>
        </w:rPr>
        <w:t xml:space="preserve"> </w:t>
      </w:r>
      <w:r w:rsidR="00112C33">
        <w:rPr>
          <w:rFonts w:ascii="Tahoma" w:hAnsi="Tahoma" w:cs="Tahoma"/>
        </w:rPr>
        <w:t>Morebitno kavcijsko zavarovanje ne sme odstopati od vzorca bančne garancije</w:t>
      </w:r>
      <w:r w:rsidR="002D1FAE">
        <w:rPr>
          <w:rFonts w:ascii="Tahoma" w:hAnsi="Tahoma" w:cs="Tahoma"/>
        </w:rPr>
        <w:t xml:space="preserve"> (po vsebini mora biti enako vzorcu bančne garancije)</w:t>
      </w:r>
      <w:r w:rsidR="00112C33">
        <w:rPr>
          <w:rFonts w:ascii="Tahoma" w:hAnsi="Tahoma" w:cs="Tahoma"/>
        </w:rPr>
        <w:t>.</w:t>
      </w:r>
    </w:p>
    <w:p w14:paraId="5674F476" w14:textId="77777777" w:rsidR="00752313" w:rsidRDefault="00752313" w:rsidP="00467591">
      <w:pPr>
        <w:keepNext/>
        <w:keepLines/>
        <w:jc w:val="both"/>
        <w:rPr>
          <w:rFonts w:ascii="Tahoma" w:hAnsi="Tahoma" w:cs="Tahoma"/>
        </w:rPr>
      </w:pPr>
    </w:p>
    <w:p w14:paraId="5FD330C0" w14:textId="77777777" w:rsidR="00357AF8" w:rsidRPr="00C8579C" w:rsidRDefault="00357AF8" w:rsidP="00467591">
      <w:pPr>
        <w:keepNext/>
        <w:keepLines/>
        <w:numPr>
          <w:ilvl w:val="1"/>
          <w:numId w:val="2"/>
        </w:numPr>
        <w:jc w:val="both"/>
        <w:rPr>
          <w:rFonts w:ascii="Tahoma" w:hAnsi="Tahoma" w:cs="Tahoma"/>
          <w:b/>
        </w:rPr>
      </w:pPr>
      <w:r w:rsidRPr="00C8579C">
        <w:rPr>
          <w:rFonts w:ascii="Tahoma" w:hAnsi="Tahoma" w:cs="Tahoma"/>
          <w:b/>
        </w:rPr>
        <w:t>Zavarovanje dobre izvedbe obveznosti</w:t>
      </w:r>
    </w:p>
    <w:p w14:paraId="44022671" w14:textId="77777777" w:rsidR="00357AF8" w:rsidRPr="00C8579C" w:rsidRDefault="00357AF8" w:rsidP="00467591">
      <w:pPr>
        <w:keepNext/>
        <w:keepLines/>
        <w:jc w:val="both"/>
        <w:rPr>
          <w:rFonts w:ascii="Tahoma" w:hAnsi="Tahoma" w:cs="Tahoma"/>
          <w:color w:val="FF0000"/>
        </w:rPr>
      </w:pPr>
    </w:p>
    <w:p w14:paraId="21899E16" w14:textId="77777777" w:rsidR="002D1FAE" w:rsidRPr="005D654E" w:rsidRDefault="002D1FAE" w:rsidP="00467591">
      <w:pPr>
        <w:pStyle w:val="Pripombabesedilo"/>
        <w:keepNext/>
        <w:keepLines/>
        <w:jc w:val="both"/>
        <w:rPr>
          <w:rFonts w:ascii="Tahoma" w:hAnsi="Tahoma" w:cs="Tahoma"/>
          <w:strike/>
        </w:rPr>
      </w:pPr>
      <w:r w:rsidRPr="005D654E">
        <w:rPr>
          <w:rFonts w:ascii="Tahoma" w:hAnsi="Tahoma" w:cs="Tahoma"/>
        </w:rPr>
        <w:t xml:space="preserve">Izbrani ponudnik mora najkasneje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w:t>
      </w:r>
      <w:r>
        <w:rPr>
          <w:rFonts w:ascii="Tahoma" w:hAnsi="Tahoma" w:cs="Tahoma"/>
          <w:lang w:val="sl-SI"/>
        </w:rPr>
        <w:t xml:space="preserve"> koledarskih</w:t>
      </w:r>
      <w:r w:rsidRPr="005D654E">
        <w:rPr>
          <w:rFonts w:ascii="Tahoma" w:hAnsi="Tahoma" w:cs="Tahoma"/>
        </w:rPr>
        <w:t xml:space="preserve"> dni od sklenitve okvirnega sporazuma, predložiti naročniku </w:t>
      </w:r>
      <w:r>
        <w:rPr>
          <w:rFonts w:ascii="Tahoma" w:hAnsi="Tahoma" w:cs="Tahoma"/>
          <w:lang w:val="sl-SI"/>
        </w:rPr>
        <w:t xml:space="preserve">izvirnik </w:t>
      </w:r>
      <w:r w:rsidRPr="005D654E">
        <w:rPr>
          <w:rFonts w:ascii="Tahoma" w:hAnsi="Tahoma" w:cs="Tahoma"/>
        </w:rPr>
        <w:t>bančn</w:t>
      </w:r>
      <w:r>
        <w:rPr>
          <w:rFonts w:ascii="Tahoma" w:hAnsi="Tahoma" w:cs="Tahoma"/>
          <w:lang w:val="sl-SI"/>
        </w:rPr>
        <w:t>e</w:t>
      </w:r>
      <w:r w:rsidRPr="005D654E">
        <w:rPr>
          <w:rFonts w:ascii="Tahoma" w:hAnsi="Tahoma" w:cs="Tahoma"/>
        </w:rPr>
        <w:t xml:space="preserve"> garancij</w:t>
      </w:r>
      <w:r>
        <w:rPr>
          <w:rFonts w:ascii="Tahoma" w:hAnsi="Tahoma" w:cs="Tahoma"/>
          <w:lang w:val="sl-SI"/>
        </w:rPr>
        <w:t>e ali kavcijskega zavarovanja</w:t>
      </w:r>
      <w:r w:rsidRPr="005D654E">
        <w:rPr>
          <w:rFonts w:ascii="Tahoma" w:hAnsi="Tahoma" w:cs="Tahoma"/>
        </w:rPr>
        <w:t xml:space="preserve"> za zavarovanje dobre izvedbe obveznosti iz okvirnega sporazuma v </w:t>
      </w:r>
      <w:r w:rsidRPr="00110CA3">
        <w:rPr>
          <w:rFonts w:ascii="Tahoma" w:hAnsi="Tahoma" w:cs="Tahoma"/>
        </w:rPr>
        <w:t xml:space="preserve">višini </w:t>
      </w:r>
      <w:r w:rsidR="007D6772">
        <w:rPr>
          <w:rFonts w:ascii="Tahoma" w:hAnsi="Tahoma" w:cs="Tahoma"/>
          <w:lang w:val="sl-SI"/>
        </w:rPr>
        <w:t>5</w:t>
      </w:r>
      <w:r w:rsidR="007D6772" w:rsidRPr="00110CA3">
        <w:rPr>
          <w:rFonts w:ascii="Tahoma" w:hAnsi="Tahoma" w:cs="Tahoma"/>
          <w:lang w:val="sl-SI"/>
        </w:rPr>
        <w:t xml:space="preserve"> </w:t>
      </w:r>
      <w:r w:rsidRPr="00110CA3">
        <w:rPr>
          <w:rFonts w:ascii="Tahoma" w:hAnsi="Tahoma" w:cs="Tahoma"/>
          <w:lang w:val="sl-SI"/>
        </w:rPr>
        <w:t>% (</w:t>
      </w:r>
      <w:r w:rsidR="000C1B19">
        <w:rPr>
          <w:rFonts w:ascii="Tahoma" w:hAnsi="Tahoma" w:cs="Tahoma"/>
          <w:lang w:val="sl-SI"/>
        </w:rPr>
        <w:t>pet</w:t>
      </w:r>
      <w:r>
        <w:rPr>
          <w:rFonts w:ascii="Tahoma" w:hAnsi="Tahoma" w:cs="Tahoma"/>
          <w:lang w:val="sl-SI"/>
        </w:rPr>
        <w:t xml:space="preserve"> </w:t>
      </w:r>
      <w:r w:rsidRPr="00110CA3">
        <w:rPr>
          <w:rFonts w:ascii="Tahoma" w:hAnsi="Tahoma" w:cs="Tahoma"/>
          <w:lang w:val="sl-SI"/>
        </w:rPr>
        <w:t>odstotkov)</w:t>
      </w:r>
      <w:r>
        <w:rPr>
          <w:rFonts w:ascii="Tahoma" w:hAnsi="Tahoma" w:cs="Tahoma"/>
          <w:lang w:val="sl-SI"/>
        </w:rPr>
        <w:t xml:space="preserve"> vrednosti okvirnega sporazuma brez DDV in </w:t>
      </w:r>
      <w:r w:rsidRPr="005D654E">
        <w:rPr>
          <w:rFonts w:ascii="Tahoma" w:hAnsi="Tahoma" w:cs="Tahoma"/>
        </w:rPr>
        <w:t>z dobo veljavnosti še najmanj 30 dni po preteku veljavnosti okvirnega sporazuma.</w:t>
      </w:r>
      <w:r>
        <w:rPr>
          <w:rFonts w:ascii="Tahoma" w:hAnsi="Tahoma" w:cs="Tahoma"/>
        </w:rPr>
        <w:t xml:space="preserve"> </w:t>
      </w:r>
    </w:p>
    <w:p w14:paraId="37826E16" w14:textId="77777777" w:rsidR="002D1FAE" w:rsidRPr="005D654E" w:rsidRDefault="002D1FAE" w:rsidP="00467591">
      <w:pPr>
        <w:keepNext/>
        <w:keepLines/>
        <w:jc w:val="both"/>
        <w:rPr>
          <w:rFonts w:ascii="Tahoma" w:hAnsi="Tahoma" w:cs="Tahoma"/>
        </w:rPr>
      </w:pPr>
    </w:p>
    <w:p w14:paraId="21C60F65" w14:textId="7275422C" w:rsidR="002D1FAE" w:rsidRDefault="002D1FAE" w:rsidP="00467591">
      <w:pPr>
        <w:keepNext/>
        <w:keepLines/>
        <w:jc w:val="both"/>
        <w:rPr>
          <w:rFonts w:ascii="Tahoma" w:hAnsi="Tahoma" w:cs="Tahoma"/>
        </w:rPr>
      </w:pPr>
      <w:r w:rsidRPr="00772523">
        <w:rPr>
          <w:rFonts w:ascii="Tahoma" w:hAnsi="Tahoma" w:cs="Tahoma"/>
        </w:rPr>
        <w:t>V kolikor izbrani ponudnik ne bo izpolnjeval svojih obveznosti po okvirnem sporazumu, bo lahko</w:t>
      </w:r>
      <w:r w:rsidRPr="005D654E">
        <w:rPr>
          <w:rFonts w:ascii="Tahoma" w:hAnsi="Tahoma" w:cs="Tahoma"/>
        </w:rPr>
        <w:t xml:space="preserve"> naročnik unovčil bančno garancijo </w:t>
      </w:r>
      <w:r w:rsidR="008A164D">
        <w:rPr>
          <w:rFonts w:ascii="Tahoma" w:hAnsi="Tahoma" w:cs="Tahoma"/>
        </w:rPr>
        <w:t>oz. kavcijsko zavarovanje</w:t>
      </w:r>
      <w:r w:rsidR="00C340CC">
        <w:rPr>
          <w:rFonts w:ascii="Tahoma" w:hAnsi="Tahoma" w:cs="Tahoma"/>
        </w:rPr>
        <w:t xml:space="preserve"> </w:t>
      </w:r>
      <w:r w:rsidRPr="005D654E">
        <w:rPr>
          <w:rFonts w:ascii="Tahoma" w:hAnsi="Tahoma" w:cs="Tahoma"/>
        </w:rPr>
        <w:t xml:space="preserve">za zavarovanje dobre izvedbe obveznosti iz okvirnega sporazuma in odstopil od okvirnega sporazuma, brez kakršnekoli obveznosti do izvajalca. Naročnik bo pred unovčenjem garancije </w:t>
      </w:r>
      <w:r w:rsidR="00C340CC">
        <w:rPr>
          <w:rFonts w:ascii="Tahoma" w:hAnsi="Tahoma" w:cs="Tahoma"/>
        </w:rPr>
        <w:t xml:space="preserve">oz. kavcijskega zavarovanja </w:t>
      </w:r>
      <w:r w:rsidRPr="005D654E">
        <w:rPr>
          <w:rFonts w:ascii="Tahoma" w:hAnsi="Tahoma" w:cs="Tahoma"/>
        </w:rPr>
        <w:t>izbranega ponudnika pisno pozval k izpolnjevanju obveznosti po okvirnem sporazumu in mu določil rok za izpolnitev.</w:t>
      </w:r>
    </w:p>
    <w:p w14:paraId="46496185" w14:textId="77777777" w:rsidR="001E0C11" w:rsidRDefault="001E0C11" w:rsidP="00467591">
      <w:pPr>
        <w:keepNext/>
        <w:keepLines/>
        <w:jc w:val="both"/>
        <w:rPr>
          <w:rFonts w:ascii="Tahoma" w:hAnsi="Tahoma" w:cs="Tahoma"/>
        </w:rPr>
      </w:pPr>
    </w:p>
    <w:p w14:paraId="082EFE44" w14:textId="77777777" w:rsidR="002D1FAE" w:rsidRDefault="002D1FAE" w:rsidP="00467591">
      <w:pPr>
        <w:keepNext/>
        <w:keepLines/>
        <w:jc w:val="both"/>
        <w:rPr>
          <w:rFonts w:ascii="Tahoma" w:hAnsi="Tahoma" w:cs="Tahoma"/>
        </w:rPr>
      </w:pPr>
      <w:r w:rsidRPr="005D654E">
        <w:rPr>
          <w:rFonts w:ascii="Tahoma" w:hAnsi="Tahoma" w:cs="Tahoma"/>
        </w:rPr>
        <w:lastRenderedPageBreak/>
        <w:t xml:space="preserve">V kolikor izbrani ponudnik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 xml:space="preserve">) </w:t>
      </w:r>
      <w:r>
        <w:rPr>
          <w:rFonts w:ascii="Tahoma" w:hAnsi="Tahoma" w:cs="Tahoma"/>
        </w:rPr>
        <w:t>koledarskih</w:t>
      </w:r>
      <w:r w:rsidRPr="005D654E">
        <w:rPr>
          <w:rFonts w:ascii="Tahoma" w:hAnsi="Tahoma" w:cs="Tahoma"/>
        </w:rPr>
        <w:t xml:space="preserve"> dni od sklenitve okvirnega sporazuma in naknadnem naročnikovem pozivu ne bo predložil </w:t>
      </w:r>
      <w:r>
        <w:rPr>
          <w:rFonts w:ascii="Tahoma" w:hAnsi="Tahoma" w:cs="Tahoma"/>
        </w:rPr>
        <w:t>finančnega</w:t>
      </w:r>
      <w:r w:rsidRPr="005D654E">
        <w:rPr>
          <w:rFonts w:ascii="Tahoma" w:hAnsi="Tahoma" w:cs="Tahoma"/>
        </w:rPr>
        <w:t xml:space="preserve"> zavarovanj</w:t>
      </w:r>
      <w:r>
        <w:rPr>
          <w:rFonts w:ascii="Tahoma" w:hAnsi="Tahoma" w:cs="Tahoma"/>
        </w:rPr>
        <w:t>a</w:t>
      </w:r>
      <w:r w:rsidRPr="005D654E">
        <w:rPr>
          <w:rFonts w:ascii="Tahoma" w:hAnsi="Tahoma" w:cs="Tahoma"/>
        </w:rPr>
        <w:t xml:space="preserve"> dobre izvedbe obveznosti po okvirnem sporazumu v višini</w:t>
      </w:r>
      <w:r>
        <w:rPr>
          <w:rFonts w:ascii="Tahoma" w:hAnsi="Tahoma" w:cs="Tahoma"/>
        </w:rPr>
        <w:t xml:space="preserve"> </w:t>
      </w:r>
      <w:r w:rsidRPr="005C28A5">
        <w:rPr>
          <w:rFonts w:ascii="Tahoma" w:hAnsi="Tahoma" w:cs="Tahoma"/>
        </w:rPr>
        <w:t>kot je opredeljeno</w:t>
      </w:r>
      <w:r>
        <w:rPr>
          <w:rFonts w:ascii="Tahoma" w:hAnsi="Tahoma" w:cs="Tahoma"/>
        </w:rPr>
        <w:t xml:space="preserve">, </w:t>
      </w:r>
      <w:r w:rsidRPr="005D654E">
        <w:rPr>
          <w:rFonts w:ascii="Tahoma" w:hAnsi="Tahoma" w:cs="Tahoma"/>
        </w:rPr>
        <w:t xml:space="preserve">se </w:t>
      </w:r>
      <w:r>
        <w:rPr>
          <w:rFonts w:ascii="Tahoma" w:hAnsi="Tahoma" w:cs="Tahoma"/>
        </w:rPr>
        <w:t xml:space="preserve">bo </w:t>
      </w:r>
      <w:r w:rsidRPr="005D654E">
        <w:rPr>
          <w:rFonts w:ascii="Tahoma" w:hAnsi="Tahoma" w:cs="Tahoma"/>
        </w:rPr>
        <w:t>šte</w:t>
      </w:r>
      <w:r>
        <w:rPr>
          <w:rFonts w:ascii="Tahoma" w:hAnsi="Tahoma" w:cs="Tahoma"/>
        </w:rPr>
        <w:t>lo,</w:t>
      </w:r>
      <w:r w:rsidRPr="005D654E">
        <w:rPr>
          <w:rFonts w:ascii="Tahoma" w:hAnsi="Tahoma" w:cs="Tahoma"/>
        </w:rPr>
        <w:t xml:space="preserve"> da odstopa od sklenitve okvirnega sporazuma in velja, da okvirni sporazum ni bil nikoli sklenjen. </w:t>
      </w:r>
      <w:r w:rsidRPr="00083AEA">
        <w:rPr>
          <w:rFonts w:ascii="Tahoma" w:hAnsi="Tahoma" w:cs="Tahoma"/>
        </w:rPr>
        <w:t>V tem primeru bo naročnik unovčil zavarovanje resnosti ponudbe, brez kakršnekoli obveznosti do izvajalca.</w:t>
      </w:r>
    </w:p>
    <w:p w14:paraId="0DDD2D1B" w14:textId="77777777" w:rsidR="002D1FAE" w:rsidRPr="005D654E" w:rsidRDefault="002D1FAE" w:rsidP="00467591">
      <w:pPr>
        <w:keepNext/>
        <w:keepLines/>
        <w:jc w:val="both"/>
        <w:rPr>
          <w:rFonts w:ascii="Tahoma" w:hAnsi="Tahoma" w:cs="Tahoma"/>
        </w:rPr>
      </w:pPr>
    </w:p>
    <w:p w14:paraId="79181356" w14:textId="77777777" w:rsidR="002D1FAE" w:rsidRDefault="002D1FAE" w:rsidP="00467591">
      <w:pPr>
        <w:keepNext/>
        <w:keepLines/>
        <w:jc w:val="both"/>
        <w:rPr>
          <w:rFonts w:ascii="Tahoma" w:hAnsi="Tahoma" w:cs="Tahoma"/>
        </w:rPr>
      </w:pPr>
      <w:r w:rsidRPr="005D654E">
        <w:rPr>
          <w:rFonts w:ascii="Tahoma" w:hAnsi="Tahoma" w:cs="Tahoma"/>
        </w:rPr>
        <w:t>Vzorec bančne garancije za dobro izvedbo obveznosti po okvirnem sporazumu je priloga razpisne dokumentacije (</w:t>
      </w:r>
      <w:r w:rsidRPr="00A1220B">
        <w:rPr>
          <w:rFonts w:ascii="Tahoma" w:hAnsi="Tahoma" w:cs="Tahoma"/>
        </w:rPr>
        <w:t xml:space="preserve">Priloga </w:t>
      </w:r>
      <w:r>
        <w:rPr>
          <w:rFonts w:ascii="Tahoma" w:hAnsi="Tahoma" w:cs="Tahoma"/>
        </w:rPr>
        <w:t>9/2</w:t>
      </w:r>
      <w:r w:rsidRPr="005D654E">
        <w:rPr>
          <w:rFonts w:ascii="Tahoma" w:hAnsi="Tahoma" w:cs="Tahoma"/>
        </w:rPr>
        <w:t xml:space="preserve">). </w:t>
      </w:r>
      <w:r>
        <w:rPr>
          <w:rFonts w:ascii="Tahoma" w:hAnsi="Tahoma" w:cs="Tahoma"/>
        </w:rPr>
        <w:t>G</w:t>
      </w:r>
      <w:r w:rsidRPr="005D654E">
        <w:rPr>
          <w:rFonts w:ascii="Tahoma" w:hAnsi="Tahoma" w:cs="Tahoma"/>
        </w:rPr>
        <w:t>arancija je lahko izdana tudi v obliki kavcijskega zavarovanja, izdanega s strani zavarovalnic</w:t>
      </w:r>
      <w:r>
        <w:rPr>
          <w:rFonts w:ascii="Tahoma" w:hAnsi="Tahoma" w:cs="Tahoma"/>
        </w:rPr>
        <w:t>e</w:t>
      </w:r>
      <w:r w:rsidRPr="005D654E">
        <w:rPr>
          <w:rFonts w:ascii="Tahoma" w:hAnsi="Tahoma" w:cs="Tahoma"/>
        </w:rPr>
        <w:t xml:space="preserve">. Kavcijsko zavarovanje mora </w:t>
      </w:r>
      <w:r>
        <w:rPr>
          <w:rFonts w:ascii="Tahoma" w:hAnsi="Tahoma" w:cs="Tahoma"/>
        </w:rPr>
        <w:t xml:space="preserve">po vsebini </w:t>
      </w:r>
      <w:r w:rsidRPr="005D654E">
        <w:rPr>
          <w:rFonts w:ascii="Tahoma" w:hAnsi="Tahoma" w:cs="Tahoma"/>
        </w:rPr>
        <w:t>us</w:t>
      </w:r>
      <w:r>
        <w:rPr>
          <w:rFonts w:ascii="Tahoma" w:hAnsi="Tahoma" w:cs="Tahoma"/>
        </w:rPr>
        <w:t>trezati vzorcu bančne garancije.</w:t>
      </w:r>
    </w:p>
    <w:p w14:paraId="2BAAC2BA" w14:textId="77777777" w:rsidR="00313C14" w:rsidRDefault="00313C14" w:rsidP="00467591">
      <w:pPr>
        <w:keepNext/>
        <w:keepLines/>
        <w:jc w:val="both"/>
        <w:rPr>
          <w:rFonts w:ascii="Tahoma" w:hAnsi="Tahoma" w:cs="Tahoma"/>
        </w:rPr>
      </w:pPr>
    </w:p>
    <w:p w14:paraId="50FD3668" w14:textId="77777777" w:rsidR="002D1FAE" w:rsidRPr="001679B4" w:rsidRDefault="002D1FAE" w:rsidP="00467591">
      <w:pPr>
        <w:keepNext/>
        <w:keepLines/>
        <w:numPr>
          <w:ilvl w:val="1"/>
          <w:numId w:val="2"/>
        </w:numPr>
        <w:jc w:val="both"/>
        <w:rPr>
          <w:rFonts w:ascii="Tahoma" w:hAnsi="Tahoma" w:cs="Tahoma"/>
          <w:b/>
        </w:rPr>
      </w:pPr>
      <w:r>
        <w:rPr>
          <w:rFonts w:ascii="Tahoma" w:hAnsi="Tahoma" w:cs="Tahoma"/>
          <w:b/>
        </w:rPr>
        <w:t>Dodatna zavarovanja</w:t>
      </w:r>
    </w:p>
    <w:p w14:paraId="1D1D0FA5" w14:textId="77777777" w:rsidR="002D1FAE" w:rsidRPr="001679B4" w:rsidRDefault="002D1FAE" w:rsidP="00467591">
      <w:pPr>
        <w:keepNext/>
        <w:keepLines/>
        <w:jc w:val="both"/>
        <w:rPr>
          <w:rFonts w:ascii="Tahoma" w:hAnsi="Tahoma" w:cs="Tahoma"/>
        </w:rPr>
      </w:pPr>
    </w:p>
    <w:p w14:paraId="7EEDFAF0" w14:textId="77777777" w:rsidR="002D1FAE" w:rsidRDefault="002D1FAE" w:rsidP="00467591">
      <w:pPr>
        <w:keepNext/>
        <w:keepLines/>
        <w:jc w:val="both"/>
        <w:rPr>
          <w:rFonts w:ascii="Tahoma" w:hAnsi="Tahoma" w:cs="Tahoma"/>
        </w:rPr>
      </w:pPr>
      <w:r w:rsidRPr="00645EF5">
        <w:rPr>
          <w:rFonts w:ascii="Tahoma" w:hAnsi="Tahoma" w:cs="Tahoma"/>
        </w:rPr>
        <w:t>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v skladu z Uredbo (ES) št. 1013/2006 o čezmejnem pošiljanju odpadkov</w:t>
      </w:r>
      <w:r>
        <w:rPr>
          <w:rFonts w:ascii="Tahoma" w:hAnsi="Tahoma" w:cs="Tahoma"/>
        </w:rPr>
        <w:t>.</w:t>
      </w:r>
    </w:p>
    <w:p w14:paraId="0AC0CCC4" w14:textId="77777777" w:rsidR="001302B5" w:rsidRDefault="001302B5" w:rsidP="00467591">
      <w:pPr>
        <w:keepNext/>
        <w:keepLines/>
        <w:jc w:val="both"/>
        <w:rPr>
          <w:rFonts w:ascii="Tahoma" w:hAnsi="Tahoma" w:cs="Tahoma"/>
        </w:rPr>
      </w:pPr>
    </w:p>
    <w:p w14:paraId="217C2D2F" w14:textId="77777777" w:rsidR="004E252F" w:rsidRDefault="004E252F" w:rsidP="00467591">
      <w:pPr>
        <w:keepNext/>
        <w:keepLines/>
        <w:jc w:val="both"/>
        <w:rPr>
          <w:rFonts w:ascii="Tahoma" w:hAnsi="Tahoma" w:cs="Tahoma"/>
        </w:rPr>
      </w:pPr>
    </w:p>
    <w:p w14:paraId="33DE1D78" w14:textId="77777777" w:rsidR="00112D9C" w:rsidRPr="00C8579C" w:rsidRDefault="00112D9C" w:rsidP="00467591">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6B1D63AD" w14:textId="77777777" w:rsidR="00873008" w:rsidRDefault="00873008" w:rsidP="00467591">
      <w:pPr>
        <w:keepNext/>
        <w:keepLines/>
        <w:jc w:val="both"/>
        <w:rPr>
          <w:rFonts w:ascii="Tahoma" w:hAnsi="Tahoma" w:cs="Tahoma"/>
          <w:b/>
          <w:lang w:val="x-none"/>
        </w:rPr>
      </w:pPr>
    </w:p>
    <w:p w14:paraId="6185D0F1" w14:textId="77777777" w:rsidR="00E53C22" w:rsidRDefault="00E53C22" w:rsidP="00467591">
      <w:pPr>
        <w:keepNext/>
        <w:keepLines/>
        <w:jc w:val="both"/>
        <w:rPr>
          <w:rFonts w:ascii="Tahoma" w:hAnsi="Tahoma" w:cs="Tahoma"/>
        </w:rPr>
      </w:pPr>
    </w:p>
    <w:p w14:paraId="65AD995F" w14:textId="77777777" w:rsidR="00895645" w:rsidRPr="001C0345" w:rsidRDefault="00895645" w:rsidP="00467591">
      <w:pPr>
        <w:pStyle w:val="Odstavekseznama"/>
        <w:keepNext/>
        <w:keepLines/>
        <w:numPr>
          <w:ilvl w:val="1"/>
          <w:numId w:val="2"/>
        </w:numPr>
        <w:jc w:val="both"/>
        <w:rPr>
          <w:rFonts w:ascii="Tahoma" w:hAnsi="Tahoma" w:cs="Tahoma"/>
          <w:b/>
        </w:rPr>
      </w:pPr>
      <w:r w:rsidRPr="001C0345">
        <w:rPr>
          <w:rFonts w:ascii="Tahoma" w:hAnsi="Tahoma" w:cs="Tahoma"/>
          <w:b/>
        </w:rPr>
        <w:t xml:space="preserve">Merilo za izbiro ponudnikov </w:t>
      </w:r>
      <w:r w:rsidR="00F03ABD">
        <w:rPr>
          <w:rFonts w:ascii="Tahoma" w:hAnsi="Tahoma" w:cs="Tahoma"/>
          <w:b/>
        </w:rPr>
        <w:t>L</w:t>
      </w:r>
      <w:r w:rsidR="00FF799E">
        <w:rPr>
          <w:rFonts w:ascii="Tahoma" w:hAnsi="Tahoma" w:cs="Tahoma"/>
          <w:b/>
        </w:rPr>
        <w:t>FB-FOLIJA</w:t>
      </w:r>
    </w:p>
    <w:p w14:paraId="4FE1B9F6" w14:textId="77777777" w:rsidR="00895645" w:rsidRDefault="00895645" w:rsidP="00467591">
      <w:pPr>
        <w:pStyle w:val="Default"/>
        <w:keepNext/>
        <w:keepLines/>
        <w:jc w:val="both"/>
        <w:rPr>
          <w:rFonts w:ascii="Tahoma" w:hAnsi="Tahoma" w:cs="Tahoma"/>
          <w:sz w:val="20"/>
        </w:rPr>
      </w:pPr>
    </w:p>
    <w:p w14:paraId="21A7F427" w14:textId="77777777" w:rsidR="00895645" w:rsidRPr="00B25896" w:rsidRDefault="00895645" w:rsidP="00467591">
      <w:pPr>
        <w:pStyle w:val="Default"/>
        <w:keepNext/>
        <w:keepLines/>
        <w:jc w:val="both"/>
        <w:rPr>
          <w:rFonts w:ascii="Tahoma" w:hAnsi="Tahoma" w:cs="Tahoma"/>
          <w:sz w:val="20"/>
        </w:rPr>
      </w:pPr>
      <w:r w:rsidRPr="00B25896">
        <w:rPr>
          <w:rFonts w:ascii="Tahoma" w:hAnsi="Tahoma" w:cs="Tahoma"/>
          <w:sz w:val="20"/>
        </w:rPr>
        <w:t xml:space="preserve">Merilo za izbiro ekonomsko najugodnejše ponudbe je </w:t>
      </w:r>
      <w:r w:rsidRPr="00B25896">
        <w:rPr>
          <w:rFonts w:ascii="Tahoma" w:hAnsi="Tahoma" w:cs="Tahoma"/>
          <w:b/>
          <w:sz w:val="20"/>
        </w:rPr>
        <w:t xml:space="preserve">najnižja ponudbena cena brez DDV, in sicer najnižja cena </w:t>
      </w:r>
      <w:r w:rsidR="005D7402">
        <w:rPr>
          <w:rFonts w:ascii="Tahoma" w:hAnsi="Tahoma" w:cs="Tahoma"/>
          <w:b/>
          <w:sz w:val="20"/>
        </w:rPr>
        <w:t>za celotno količino, ki je navedena v</w:t>
      </w:r>
      <w:r w:rsidRPr="00B25896">
        <w:rPr>
          <w:rFonts w:ascii="Tahoma" w:hAnsi="Tahoma" w:cs="Tahoma"/>
          <w:b/>
          <w:sz w:val="20"/>
        </w:rPr>
        <w:t xml:space="preserve"> Prilog</w:t>
      </w:r>
      <w:r w:rsidR="005D7402">
        <w:rPr>
          <w:rFonts w:ascii="Tahoma" w:hAnsi="Tahoma" w:cs="Tahoma"/>
          <w:b/>
          <w:sz w:val="20"/>
        </w:rPr>
        <w:t>i</w:t>
      </w:r>
      <w:r w:rsidR="00633003">
        <w:rPr>
          <w:rFonts w:ascii="Tahoma" w:hAnsi="Tahoma" w:cs="Tahoma"/>
          <w:b/>
          <w:sz w:val="20"/>
        </w:rPr>
        <w:t xml:space="preserve"> 2</w:t>
      </w:r>
      <w:r w:rsidRPr="00B25896">
        <w:rPr>
          <w:rFonts w:ascii="Tahoma" w:hAnsi="Tahoma" w:cs="Tahoma"/>
          <w:b/>
          <w:sz w:val="20"/>
        </w:rPr>
        <w:t xml:space="preserve"> posameznih ponudnikov</w:t>
      </w:r>
      <w:r w:rsidRPr="00B25896">
        <w:rPr>
          <w:rFonts w:ascii="Tahoma" w:hAnsi="Tahoma" w:cs="Tahoma"/>
          <w:sz w:val="20"/>
        </w:rPr>
        <w:t xml:space="preserve">. </w:t>
      </w:r>
    </w:p>
    <w:p w14:paraId="434E3138" w14:textId="77777777" w:rsidR="00895645" w:rsidRDefault="00895645" w:rsidP="00467591">
      <w:pPr>
        <w:keepNext/>
        <w:keepLines/>
        <w:jc w:val="both"/>
        <w:rPr>
          <w:rFonts w:ascii="Tahoma" w:hAnsi="Tahoma" w:cs="Tahoma"/>
        </w:rPr>
      </w:pPr>
    </w:p>
    <w:p w14:paraId="29C2FBE6" w14:textId="77777777" w:rsidR="00895645" w:rsidRPr="00B25896" w:rsidRDefault="00895645" w:rsidP="00467591">
      <w:pPr>
        <w:keepNext/>
        <w:keepLines/>
        <w:jc w:val="both"/>
        <w:rPr>
          <w:rFonts w:ascii="Tahoma" w:eastAsia="Calibri" w:hAnsi="Tahoma" w:cs="Tahoma"/>
          <w:color w:val="000000"/>
        </w:rPr>
      </w:pPr>
    </w:p>
    <w:p w14:paraId="38467621" w14:textId="77777777" w:rsidR="00F90FE3" w:rsidRPr="00F90FE3" w:rsidRDefault="00F90FE3" w:rsidP="00467591">
      <w:pPr>
        <w:keepNext/>
        <w:keepLines/>
        <w:jc w:val="both"/>
        <w:rPr>
          <w:rFonts w:ascii="Tahoma" w:hAnsi="Tahoma" w:cs="Tahoma"/>
          <w:bCs/>
        </w:rPr>
      </w:pPr>
    </w:p>
    <w:p w14:paraId="022EA616" w14:textId="77777777" w:rsidR="00363E6C" w:rsidRPr="00C8579C" w:rsidRDefault="00363E6C" w:rsidP="00467591">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52A64227" w14:textId="77777777" w:rsidR="007C70A1" w:rsidRPr="00C8579C" w:rsidRDefault="007C70A1" w:rsidP="00467591">
      <w:pPr>
        <w:keepNext/>
        <w:keepLines/>
        <w:ind w:left="360"/>
        <w:jc w:val="both"/>
        <w:rPr>
          <w:rFonts w:ascii="Tahoma" w:hAnsi="Tahoma" w:cs="Tahoma"/>
          <w:b/>
          <w:sz w:val="24"/>
        </w:rPr>
      </w:pPr>
    </w:p>
    <w:p w14:paraId="4F44B9CC" w14:textId="77777777" w:rsidR="00363E6C" w:rsidRPr="00C8579C" w:rsidRDefault="00363E6C" w:rsidP="00467591">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1A98999C" w14:textId="77777777" w:rsidR="00363E6C" w:rsidRPr="00C8579C" w:rsidRDefault="00363E6C" w:rsidP="00467591">
      <w:pPr>
        <w:keepNext/>
        <w:keepLines/>
        <w:jc w:val="both"/>
        <w:rPr>
          <w:rFonts w:ascii="Tahoma" w:hAnsi="Tahoma" w:cs="Tahoma"/>
        </w:rPr>
      </w:pPr>
    </w:p>
    <w:p w14:paraId="6B49A89F" w14:textId="72FEECF2" w:rsidR="000E339A" w:rsidRPr="00C8579C" w:rsidRDefault="000E339A" w:rsidP="000E339A">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C8579C">
        <w:rPr>
          <w:rFonts w:ascii="Tahoma" w:hAnsi="Tahoma" w:cs="Tahoma"/>
          <w:b/>
          <w:lang w:val="sl-SI"/>
        </w:rPr>
        <w:t>najkasneje do</w:t>
      </w:r>
      <w:r>
        <w:rPr>
          <w:rFonts w:ascii="Tahoma" w:hAnsi="Tahoma" w:cs="Tahoma"/>
          <w:b/>
          <w:lang w:val="sl-SI"/>
        </w:rPr>
        <w:t xml:space="preserve"> </w:t>
      </w:r>
      <w:r w:rsidR="00805FD8">
        <w:rPr>
          <w:rFonts w:ascii="Tahoma" w:hAnsi="Tahoma" w:cs="Tahoma"/>
          <w:b/>
          <w:lang w:val="sl-SI"/>
        </w:rPr>
        <w:t>22. 11.</w:t>
      </w:r>
      <w:r w:rsidRPr="008F6861">
        <w:rPr>
          <w:rFonts w:ascii="Tahoma" w:hAnsi="Tahoma" w:cs="Tahoma"/>
          <w:b/>
          <w:lang w:val="sl-SI"/>
        </w:rPr>
        <w:t xml:space="preserve"> 202</w:t>
      </w:r>
      <w:r w:rsidR="004216A0">
        <w:rPr>
          <w:rFonts w:ascii="Tahoma" w:hAnsi="Tahoma" w:cs="Tahoma"/>
          <w:b/>
          <w:lang w:val="sl-SI"/>
        </w:rPr>
        <w:t>4</w:t>
      </w:r>
      <w:r w:rsidRPr="00C8579C">
        <w:rPr>
          <w:rFonts w:ascii="Tahoma" w:hAnsi="Tahoma" w:cs="Tahoma"/>
          <w:b/>
          <w:i/>
          <w:lang w:val="sl-SI"/>
        </w:rPr>
        <w:t xml:space="preserve"> </w:t>
      </w:r>
      <w:r w:rsidRPr="00C8579C">
        <w:rPr>
          <w:rFonts w:ascii="Tahoma" w:hAnsi="Tahoma" w:cs="Tahoma"/>
          <w:b/>
          <w:lang w:val="sl-SI"/>
        </w:rPr>
        <w:t>do 10.00</w:t>
      </w:r>
      <w:r w:rsidRPr="00C8579C">
        <w:rPr>
          <w:rFonts w:ascii="Tahoma" w:hAnsi="Tahoma" w:cs="Tahoma"/>
          <w:lang w:val="sl-SI"/>
        </w:rPr>
        <w:t xml:space="preserve"> </w:t>
      </w:r>
      <w:r w:rsidRPr="00C8579C">
        <w:rPr>
          <w:rFonts w:ascii="Tahoma" w:hAnsi="Tahoma" w:cs="Tahoma"/>
          <w:b/>
          <w:lang w:val="sl-SI"/>
        </w:rPr>
        <w:t>ure</w:t>
      </w:r>
      <w:r w:rsidRPr="00C8579C">
        <w:rPr>
          <w:rFonts w:ascii="Tahoma" w:hAnsi="Tahoma" w:cs="Tahoma"/>
          <w:lang w:val="sl-SI"/>
        </w:rPr>
        <w:t>. Za oddano ponudbo se šteje ponudba, ki je v informacijskem sistemu e-JN označena s statusom »ODDANO«. Ponudnik nosi vse stroške priprave in predložitve ponudbe.</w:t>
      </w:r>
    </w:p>
    <w:p w14:paraId="03D6C963" w14:textId="77777777" w:rsidR="000E339A" w:rsidRPr="00C8579C" w:rsidRDefault="000E339A" w:rsidP="000E339A">
      <w:pPr>
        <w:keepNext/>
        <w:keepLines/>
        <w:jc w:val="both"/>
        <w:rPr>
          <w:rFonts w:ascii="Tahoma" w:hAnsi="Tahoma" w:cs="Tahoma"/>
          <w:b/>
        </w:rPr>
      </w:pPr>
    </w:p>
    <w:p w14:paraId="61F8848C" w14:textId="77777777" w:rsidR="000E339A" w:rsidRPr="00C8579C" w:rsidRDefault="000E339A" w:rsidP="000E339A">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01E7CC" w14:textId="77777777" w:rsidR="000E339A" w:rsidRPr="00C8579C" w:rsidRDefault="000E339A" w:rsidP="000E339A">
      <w:pPr>
        <w:pStyle w:val="Telobesedila3"/>
        <w:keepNext/>
        <w:keepLines/>
        <w:rPr>
          <w:rFonts w:ascii="Tahoma" w:hAnsi="Tahoma" w:cs="Tahoma"/>
          <w:lang w:val="sl-SI"/>
        </w:rPr>
      </w:pPr>
    </w:p>
    <w:p w14:paraId="62263707" w14:textId="77777777" w:rsidR="000E339A" w:rsidRDefault="000E339A" w:rsidP="000E339A">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6F19F10A" w14:textId="77777777" w:rsidR="000E339A" w:rsidRPr="00C8579C" w:rsidRDefault="000E339A" w:rsidP="000E339A">
      <w:pPr>
        <w:pStyle w:val="Telobesedila3"/>
        <w:keepNext/>
        <w:keepLines/>
        <w:rPr>
          <w:rFonts w:ascii="Tahoma" w:hAnsi="Tahoma" w:cs="Tahoma"/>
          <w:lang w:val="sl-SI"/>
        </w:rPr>
      </w:pPr>
    </w:p>
    <w:p w14:paraId="5141033E" w14:textId="77777777" w:rsidR="000E339A" w:rsidRPr="00C8579C" w:rsidRDefault="000E339A" w:rsidP="000E339A">
      <w:pPr>
        <w:pStyle w:val="Telobesedila3"/>
        <w:keepNext/>
        <w:keepLines/>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4626500B" w14:textId="77777777" w:rsidR="000E339A" w:rsidRPr="00C8579C" w:rsidRDefault="000E339A" w:rsidP="000E339A">
      <w:pPr>
        <w:keepNext/>
        <w:keepLines/>
        <w:jc w:val="both"/>
        <w:rPr>
          <w:rFonts w:ascii="Tahoma" w:hAnsi="Tahoma" w:cs="Tahoma"/>
          <w:b/>
        </w:rPr>
      </w:pPr>
    </w:p>
    <w:p w14:paraId="46D98CC3" w14:textId="496E1614" w:rsidR="000E339A" w:rsidRPr="00C8579C" w:rsidRDefault="000E339A" w:rsidP="000E339A">
      <w:pPr>
        <w:keepNext/>
        <w:keepLines/>
        <w:jc w:val="both"/>
        <w:rPr>
          <w:rFonts w:ascii="Tahoma" w:hAnsi="Tahoma" w:cs="Tahoma"/>
        </w:rPr>
      </w:pPr>
      <w:r w:rsidRPr="00C8579C">
        <w:rPr>
          <w:rFonts w:ascii="Tahoma" w:hAnsi="Tahoma" w:cs="Tahoma"/>
        </w:rPr>
        <w:t xml:space="preserve">Odpiranje ponudb bo potekalo avtomatično v informacijskem sistemu e-JN dne </w:t>
      </w:r>
      <w:r w:rsidR="00805FD8">
        <w:rPr>
          <w:rFonts w:ascii="Tahoma" w:hAnsi="Tahoma" w:cs="Tahoma"/>
          <w:b/>
        </w:rPr>
        <w:t>22. 11.</w:t>
      </w:r>
      <w:r w:rsidRPr="008F6861">
        <w:rPr>
          <w:rFonts w:ascii="Tahoma" w:hAnsi="Tahoma" w:cs="Tahoma"/>
          <w:b/>
        </w:rPr>
        <w:t xml:space="preserve"> 202</w:t>
      </w:r>
      <w:r w:rsidR="004216A0">
        <w:rPr>
          <w:rFonts w:ascii="Tahoma" w:hAnsi="Tahoma" w:cs="Tahoma"/>
          <w:b/>
        </w:rPr>
        <w:t>4</w:t>
      </w:r>
      <w:r w:rsidRPr="00C8579C">
        <w:rPr>
          <w:rFonts w:ascii="Tahoma" w:hAnsi="Tahoma" w:cs="Tahoma"/>
          <w:b/>
          <w:i/>
        </w:rPr>
        <w:t xml:space="preserve"> </w:t>
      </w:r>
      <w:r w:rsidRPr="00C8579C">
        <w:rPr>
          <w:rFonts w:ascii="Tahoma" w:hAnsi="Tahoma" w:cs="Tahoma"/>
        </w:rPr>
        <w:t xml:space="preserve">in se bo začelo </w:t>
      </w:r>
      <w:r w:rsidRPr="00C8579C">
        <w:rPr>
          <w:rFonts w:ascii="Tahoma" w:hAnsi="Tahoma" w:cs="Tahoma"/>
          <w:b/>
        </w:rPr>
        <w:t>ob 1</w:t>
      </w:r>
      <w:r>
        <w:rPr>
          <w:rFonts w:ascii="Tahoma" w:hAnsi="Tahoma" w:cs="Tahoma"/>
          <w:b/>
        </w:rPr>
        <w:t>2</w:t>
      </w:r>
      <w:r w:rsidRPr="00C8579C">
        <w:rPr>
          <w:rFonts w:ascii="Tahoma" w:hAnsi="Tahoma" w:cs="Tahoma"/>
          <w:b/>
        </w:rPr>
        <w:t>.0</w:t>
      </w:r>
      <w:r>
        <w:rPr>
          <w:rFonts w:ascii="Tahoma" w:hAnsi="Tahoma" w:cs="Tahoma"/>
          <w:b/>
        </w:rPr>
        <w:t>0</w:t>
      </w:r>
      <w:r w:rsidRPr="00C8579C">
        <w:rPr>
          <w:rFonts w:ascii="Tahoma" w:hAnsi="Tahoma" w:cs="Tahoma"/>
          <w:b/>
        </w:rPr>
        <w:t xml:space="preserve"> uri</w:t>
      </w:r>
      <w:r w:rsidRPr="00C8579C">
        <w:rPr>
          <w:rFonts w:ascii="Tahoma" w:hAnsi="Tahoma" w:cs="Tahoma"/>
        </w:rPr>
        <w:t xml:space="preserve"> na spletnem naslovu </w:t>
      </w:r>
      <w:hyperlink r:id="rId14" w:history="1">
        <w:r w:rsidRPr="00346C6B">
          <w:rPr>
            <w:rFonts w:ascii="Arial" w:eastAsia="Calibri" w:hAnsi="Arial" w:cs="Arial"/>
            <w:color w:val="0000FF"/>
            <w:u w:val="single"/>
          </w:rPr>
          <w:t>https://ejn.gov.si</w:t>
        </w:r>
      </w:hyperlink>
      <w:r w:rsidRPr="00C8579C">
        <w:rPr>
          <w:rFonts w:ascii="Tahoma" w:hAnsi="Tahoma" w:cs="Tahoma"/>
        </w:rPr>
        <w:t xml:space="preserve">. </w:t>
      </w:r>
    </w:p>
    <w:p w14:paraId="22F9FBB8" w14:textId="77777777" w:rsidR="000E339A" w:rsidRPr="00C8579C" w:rsidRDefault="000E339A" w:rsidP="000E339A">
      <w:pPr>
        <w:keepNext/>
        <w:keepLines/>
        <w:jc w:val="both"/>
        <w:rPr>
          <w:rFonts w:ascii="Tahoma" w:hAnsi="Tahoma" w:cs="Tahoma"/>
        </w:rPr>
      </w:pPr>
    </w:p>
    <w:p w14:paraId="6B3A8461" w14:textId="77777777" w:rsidR="000E339A" w:rsidRPr="002F4A49" w:rsidRDefault="000E339A" w:rsidP="000E339A">
      <w:pPr>
        <w:keepNext/>
        <w:keepLines/>
        <w:jc w:val="both"/>
        <w:rPr>
          <w:rFonts w:ascii="Tahoma" w:hAnsi="Tahoma" w:cs="Tahoma"/>
        </w:rPr>
      </w:pPr>
      <w:r w:rsidRPr="002F4A49">
        <w:rPr>
          <w:rFonts w:ascii="Tahoma" w:hAnsi="Tahoma" w:cs="Tahoma"/>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EF56278" w14:textId="77777777" w:rsidR="00696616" w:rsidRPr="00C8579C" w:rsidRDefault="00696616" w:rsidP="00467591">
      <w:pPr>
        <w:keepNext/>
        <w:keepLines/>
        <w:jc w:val="both"/>
        <w:rPr>
          <w:rFonts w:ascii="Tahoma" w:hAnsi="Tahoma" w:cs="Tahoma"/>
        </w:rPr>
      </w:pPr>
    </w:p>
    <w:p w14:paraId="66CF585A" w14:textId="77777777" w:rsidR="00363E6C" w:rsidRPr="00C8579C" w:rsidRDefault="000E339A" w:rsidP="00467591">
      <w:pPr>
        <w:keepNext/>
        <w:keepLines/>
        <w:numPr>
          <w:ilvl w:val="1"/>
          <w:numId w:val="2"/>
        </w:numPr>
        <w:jc w:val="both"/>
        <w:rPr>
          <w:rFonts w:ascii="Tahoma" w:hAnsi="Tahoma" w:cs="Tahoma"/>
          <w:b/>
        </w:rPr>
      </w:pPr>
      <w:r>
        <w:rPr>
          <w:rFonts w:ascii="Tahoma" w:hAnsi="Tahoma" w:cs="Tahoma"/>
          <w:b/>
        </w:rPr>
        <w:t>Splošna navodila za predložitev ponudbe</w:t>
      </w:r>
    </w:p>
    <w:p w14:paraId="3B7D6ED4" w14:textId="77777777" w:rsidR="00363E6C" w:rsidRPr="00C8579C" w:rsidRDefault="00363E6C" w:rsidP="00467591">
      <w:pPr>
        <w:keepNext/>
        <w:keepLines/>
        <w:jc w:val="both"/>
        <w:rPr>
          <w:rFonts w:ascii="Tahoma" w:hAnsi="Tahoma" w:cs="Tahoma"/>
          <w:b/>
        </w:rPr>
      </w:pPr>
    </w:p>
    <w:p w14:paraId="561197B3" w14:textId="77777777" w:rsidR="000E339A" w:rsidRPr="00CE2724" w:rsidRDefault="000E339A" w:rsidP="000E339A">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7BF5A250" w14:textId="77777777" w:rsidR="000E339A" w:rsidRPr="00CE2724" w:rsidRDefault="000E339A" w:rsidP="000E339A">
      <w:pPr>
        <w:pStyle w:val="Telobesedila3"/>
        <w:keepNext/>
        <w:keepLines/>
        <w:rPr>
          <w:rFonts w:ascii="Tahoma" w:hAnsi="Tahoma" w:cs="Tahoma"/>
        </w:rPr>
      </w:pPr>
    </w:p>
    <w:p w14:paraId="1960D3AC" w14:textId="77777777" w:rsidR="000E339A" w:rsidRPr="00CE2724" w:rsidRDefault="000E339A" w:rsidP="000E339A">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32A523A9" w14:textId="77777777" w:rsidR="000E339A" w:rsidRPr="00CE2724" w:rsidRDefault="000E339A" w:rsidP="000E339A">
      <w:pPr>
        <w:pStyle w:val="Telobesedila3"/>
        <w:keepNext/>
        <w:keepLines/>
        <w:rPr>
          <w:rFonts w:ascii="Tahoma" w:hAnsi="Tahoma" w:cs="Tahoma"/>
        </w:rPr>
      </w:pPr>
    </w:p>
    <w:p w14:paraId="0455CA63" w14:textId="5ED31BD2" w:rsidR="000E339A" w:rsidRPr="00CE2724" w:rsidRDefault="000E339A" w:rsidP="000E339A">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6A41F015" w14:textId="77777777" w:rsidR="00DA0A60" w:rsidRPr="00C8579C" w:rsidRDefault="00DA0A60" w:rsidP="00467591">
      <w:pPr>
        <w:keepNext/>
        <w:keepLines/>
        <w:jc w:val="both"/>
        <w:rPr>
          <w:rFonts w:ascii="Tahoma" w:hAnsi="Tahoma" w:cs="Tahoma"/>
        </w:rPr>
      </w:pPr>
    </w:p>
    <w:p w14:paraId="7EA457B3" w14:textId="77777777" w:rsidR="00363E6C" w:rsidRPr="00C8579C" w:rsidRDefault="00363E6C" w:rsidP="00467591">
      <w:pPr>
        <w:keepNext/>
        <w:keepLines/>
        <w:numPr>
          <w:ilvl w:val="1"/>
          <w:numId w:val="2"/>
        </w:numPr>
        <w:jc w:val="both"/>
        <w:rPr>
          <w:rFonts w:ascii="Tahoma" w:hAnsi="Tahoma" w:cs="Tahoma"/>
          <w:b/>
        </w:rPr>
      </w:pPr>
      <w:r w:rsidRPr="00C8579C">
        <w:rPr>
          <w:rFonts w:ascii="Tahoma" w:hAnsi="Tahoma" w:cs="Tahoma"/>
          <w:b/>
        </w:rPr>
        <w:t>Izdelava ponudbe</w:t>
      </w:r>
    </w:p>
    <w:p w14:paraId="01C57AD2" w14:textId="77777777" w:rsidR="00363E6C" w:rsidRPr="00C8579C" w:rsidRDefault="00363E6C" w:rsidP="00467591">
      <w:pPr>
        <w:keepNext/>
        <w:keepLines/>
        <w:jc w:val="both"/>
        <w:rPr>
          <w:rFonts w:ascii="Tahoma" w:hAnsi="Tahoma" w:cs="Tahoma"/>
        </w:rPr>
      </w:pPr>
    </w:p>
    <w:p w14:paraId="10058975" w14:textId="77777777" w:rsidR="00363E6C" w:rsidRPr="00C8579C" w:rsidRDefault="00363E6C" w:rsidP="00467591">
      <w:pPr>
        <w:keepNext/>
        <w:keepLines/>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3F7705B4" w14:textId="77777777" w:rsidR="00363E6C" w:rsidRPr="00C8579C" w:rsidRDefault="00363E6C" w:rsidP="00467591">
      <w:pPr>
        <w:keepNext/>
        <w:keepLines/>
        <w:jc w:val="both"/>
        <w:rPr>
          <w:rFonts w:ascii="Tahoma" w:hAnsi="Tahoma" w:cs="Tahoma"/>
          <w:b/>
        </w:rPr>
      </w:pPr>
    </w:p>
    <w:p w14:paraId="54229DB6" w14:textId="77777777" w:rsidR="00363E6C" w:rsidRPr="00C8579C" w:rsidRDefault="00363E6C" w:rsidP="00467591">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F09285B" w14:textId="77777777" w:rsidR="00363E6C" w:rsidRPr="00C8579C" w:rsidRDefault="00363E6C" w:rsidP="00467591">
      <w:pPr>
        <w:keepNext/>
        <w:keepLines/>
        <w:jc w:val="both"/>
        <w:rPr>
          <w:rFonts w:ascii="Tahoma" w:hAnsi="Tahoma" w:cs="Tahoma"/>
        </w:rPr>
      </w:pPr>
    </w:p>
    <w:p w14:paraId="2D5E11B6" w14:textId="77777777" w:rsidR="00363E6C" w:rsidRDefault="00363E6C" w:rsidP="00467591">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CDA471E" w14:textId="77777777" w:rsidR="00363E6C" w:rsidRPr="00C8579C" w:rsidRDefault="00363E6C" w:rsidP="00467591">
      <w:pPr>
        <w:keepNext/>
        <w:keepLines/>
        <w:jc w:val="both"/>
        <w:rPr>
          <w:rFonts w:ascii="Tahoma" w:hAnsi="Tahoma" w:cs="Tahoma"/>
        </w:rPr>
      </w:pPr>
    </w:p>
    <w:p w14:paraId="2CE6EEC4" w14:textId="77777777" w:rsidR="00363E6C" w:rsidRPr="00C8579C" w:rsidRDefault="00363E6C" w:rsidP="00467591">
      <w:pPr>
        <w:keepNext/>
        <w:keepLines/>
        <w:numPr>
          <w:ilvl w:val="1"/>
          <w:numId w:val="2"/>
        </w:numPr>
        <w:jc w:val="both"/>
        <w:rPr>
          <w:rFonts w:ascii="Tahoma" w:hAnsi="Tahoma" w:cs="Tahoma"/>
          <w:b/>
        </w:rPr>
      </w:pPr>
      <w:r w:rsidRPr="00C8579C">
        <w:rPr>
          <w:rFonts w:ascii="Tahoma" w:hAnsi="Tahoma" w:cs="Tahoma"/>
          <w:b/>
        </w:rPr>
        <w:t>Vsebina ponudbene dokumentacije</w:t>
      </w:r>
    </w:p>
    <w:p w14:paraId="326296C4" w14:textId="77777777" w:rsidR="00363E6C" w:rsidRPr="00C8579C" w:rsidRDefault="00363E6C" w:rsidP="00467591">
      <w:pPr>
        <w:keepNext/>
        <w:keepLines/>
        <w:jc w:val="both"/>
        <w:rPr>
          <w:rFonts w:ascii="Tahoma" w:hAnsi="Tahoma" w:cs="Tahoma"/>
        </w:rPr>
      </w:pPr>
    </w:p>
    <w:p w14:paraId="0B3EB493" w14:textId="77777777" w:rsidR="000E339A" w:rsidRPr="00C8579C" w:rsidRDefault="000E339A" w:rsidP="000E339A">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kopije</w:t>
      </w:r>
      <w:r>
        <w:rPr>
          <w:rFonts w:ascii="Tahoma" w:hAnsi="Tahoma" w:cs="Tahoma"/>
          <w:b/>
        </w:rPr>
        <w:t xml:space="preserve"> (skeni)</w:t>
      </w:r>
      <w:r w:rsidRPr="00C8579C">
        <w:rPr>
          <w:rFonts w:ascii="Tahoma" w:hAnsi="Tahoma" w:cs="Tahoma"/>
          <w:b/>
        </w:rPr>
        <w:t xml:space="preserve"> priloženih listin ustrezajo originalu. V nasprotnem primeru ponudnik naročniku odgovarja za vso škodo, ki mu je nastala.</w:t>
      </w:r>
    </w:p>
    <w:p w14:paraId="7FA216EF" w14:textId="77777777" w:rsidR="000E339A" w:rsidRPr="00C8579C" w:rsidRDefault="000E339A" w:rsidP="000E339A">
      <w:pPr>
        <w:keepNext/>
        <w:keepLines/>
        <w:jc w:val="both"/>
        <w:rPr>
          <w:rFonts w:ascii="Tahoma" w:hAnsi="Tahoma" w:cs="Tahoma"/>
        </w:rPr>
      </w:pPr>
    </w:p>
    <w:p w14:paraId="0856BD1F" w14:textId="63DF4085" w:rsidR="000E339A" w:rsidRDefault="000E339A" w:rsidP="000E339A">
      <w:pPr>
        <w:keepNext/>
        <w:keepLines/>
        <w:jc w:val="both"/>
        <w:rPr>
          <w:rFonts w:ascii="Tahoma" w:hAnsi="Tahoma" w:cs="Tahoma"/>
          <w:b/>
        </w:rPr>
      </w:pPr>
      <w:r w:rsidRPr="00C8579C">
        <w:rPr>
          <w:rFonts w:ascii="Tahoma" w:hAnsi="Tahoma" w:cs="Tahoma"/>
          <w:b/>
        </w:rPr>
        <w:t>Ponudbena dokumentacija, ki jo naročnik zahteva z javnim razpisom in j</w:t>
      </w:r>
      <w:r w:rsidR="00C340CC">
        <w:rPr>
          <w:rFonts w:ascii="Tahoma" w:hAnsi="Tahoma" w:cs="Tahoma"/>
          <w:b/>
        </w:rPr>
        <w:t>o</w:t>
      </w:r>
      <w:r w:rsidRPr="00C8579C">
        <w:rPr>
          <w:rFonts w:ascii="Tahoma" w:hAnsi="Tahoma" w:cs="Tahoma"/>
          <w:b/>
        </w:rPr>
        <w:t xml:space="preserve"> mora ponudnik naložiti v informacijski sistem e-JN je navedena v nadaljevanju:</w:t>
      </w:r>
    </w:p>
    <w:p w14:paraId="02A21021" w14:textId="77777777" w:rsidR="00D93998" w:rsidRDefault="00D93998" w:rsidP="000E339A">
      <w:pPr>
        <w:keepNext/>
        <w:keepLines/>
        <w:jc w:val="both"/>
        <w:rPr>
          <w:rFonts w:ascii="Tahoma" w:hAnsi="Tahoma" w:cs="Tahoma"/>
          <w:b/>
        </w:rPr>
      </w:pPr>
    </w:p>
    <w:p w14:paraId="1E516881" w14:textId="77777777" w:rsidR="00D93998" w:rsidRPr="00FE0BDC" w:rsidRDefault="00D93998" w:rsidP="00D93998">
      <w:pPr>
        <w:keepNext/>
        <w:keepLines/>
        <w:numPr>
          <w:ilvl w:val="0"/>
          <w:numId w:val="18"/>
        </w:numPr>
        <w:jc w:val="both"/>
        <w:rPr>
          <w:rFonts w:ascii="Tahoma" w:hAnsi="Tahoma" w:cs="Tahoma"/>
          <w:b/>
        </w:rPr>
      </w:pPr>
      <w:r w:rsidRPr="00FE0BDC">
        <w:rPr>
          <w:rFonts w:ascii="Tahoma" w:hAnsi="Tahoma" w:cs="Tahoma"/>
          <w:b/>
        </w:rPr>
        <w:t>Razdelek »Osnovni podatki o ponudbi«</w:t>
      </w:r>
    </w:p>
    <w:p w14:paraId="3422DE47" w14:textId="77777777" w:rsidR="00D93998" w:rsidRPr="00FE0BDC" w:rsidRDefault="00D93998" w:rsidP="00D93998">
      <w:pPr>
        <w:keepNext/>
        <w:keepLines/>
        <w:jc w:val="both"/>
        <w:rPr>
          <w:rFonts w:ascii="Tahoma" w:hAnsi="Tahoma" w:cs="Tahoma"/>
        </w:rPr>
      </w:pPr>
      <w:r w:rsidRPr="00FE0BD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8B62A3A" w14:textId="77777777" w:rsidR="00D93998" w:rsidRDefault="00D93998" w:rsidP="000E339A">
      <w:pPr>
        <w:keepNext/>
        <w:keepLines/>
        <w:jc w:val="both"/>
        <w:rPr>
          <w:rFonts w:ascii="Tahoma" w:hAnsi="Tahoma" w:cs="Tahoma"/>
          <w:b/>
        </w:rPr>
      </w:pPr>
    </w:p>
    <w:p w14:paraId="3F7EC425" w14:textId="77777777" w:rsidR="0037483D" w:rsidRPr="00C8579C" w:rsidRDefault="0037483D" w:rsidP="00467591">
      <w:pPr>
        <w:keepNext/>
        <w:keepLines/>
        <w:jc w:val="both"/>
        <w:rPr>
          <w:rFonts w:ascii="Tahoma" w:hAnsi="Tahoma" w:cs="Tahoma"/>
          <w:b/>
        </w:rPr>
      </w:pPr>
    </w:p>
    <w:p w14:paraId="7D378772" w14:textId="77777777" w:rsidR="00363E6C" w:rsidRPr="00DA0A60" w:rsidRDefault="00363E6C" w:rsidP="00467591">
      <w:pPr>
        <w:keepNext/>
        <w:keepLines/>
        <w:numPr>
          <w:ilvl w:val="0"/>
          <w:numId w:val="18"/>
        </w:numPr>
        <w:jc w:val="both"/>
        <w:rPr>
          <w:rFonts w:ascii="Tahoma" w:hAnsi="Tahoma" w:cs="Tahoma"/>
          <w:b/>
        </w:rPr>
      </w:pPr>
      <w:r w:rsidRPr="00DA0A60">
        <w:rPr>
          <w:rFonts w:ascii="Tahoma" w:hAnsi="Tahoma" w:cs="Tahoma"/>
          <w:b/>
        </w:rPr>
        <w:t xml:space="preserve">Razdelek </w:t>
      </w:r>
      <w:r w:rsidR="000E339A" w:rsidRPr="00DA0A60">
        <w:rPr>
          <w:rFonts w:ascii="Tahoma" w:hAnsi="Tahoma" w:cs="Tahoma"/>
          <w:b/>
        </w:rPr>
        <w:t>»Skupna ponudbena vrednost«</w:t>
      </w:r>
    </w:p>
    <w:p w14:paraId="56540F9B" w14:textId="77777777" w:rsidR="00363E6C" w:rsidRPr="00C8579C" w:rsidRDefault="00363E6C" w:rsidP="00467591">
      <w:pPr>
        <w:keepNext/>
        <w:keepLines/>
        <w:jc w:val="both"/>
        <w:rPr>
          <w:rFonts w:ascii="Tahoma" w:hAnsi="Tahoma" w:cs="Tahoma"/>
        </w:rPr>
      </w:pPr>
    </w:p>
    <w:p w14:paraId="71E79C6D" w14:textId="23A059C2" w:rsidR="000E339A" w:rsidRDefault="000E339A" w:rsidP="000E339A">
      <w:pPr>
        <w:keepNext/>
        <w:keepLines/>
        <w:jc w:val="both"/>
        <w:rPr>
          <w:rFonts w:ascii="Tahoma" w:hAnsi="Tahoma" w:cs="Tahoma"/>
          <w:b/>
        </w:rPr>
      </w:pPr>
      <w:r w:rsidRPr="00C00787">
        <w:rPr>
          <w:rFonts w:ascii="Tahoma" w:hAnsi="Tahoma" w:cs="Tahoma"/>
          <w:b/>
        </w:rPr>
        <w:lastRenderedPageBreak/>
        <w:t>Ponudnik v sistem e-JN v razdelek »Skupna ponudbena vrednost« v za</w:t>
      </w:r>
      <w:r w:rsidR="00C340CC">
        <w:rPr>
          <w:rFonts w:ascii="Tahoma" w:hAnsi="Tahoma" w:cs="Tahoma"/>
          <w:b/>
        </w:rPr>
        <w:t xml:space="preserve"> </w:t>
      </w:r>
      <w:r w:rsidRPr="00C00787">
        <w:rPr>
          <w:rFonts w:ascii="Tahoma" w:hAnsi="Tahoma" w:cs="Tahoma"/>
          <w:b/>
        </w:rPr>
        <w:t>to namenjen prostor vpiše skupni ponudbeni znesek brez davka v EUR in znesek davka v EUR. Znesek skupaj z davkom v EUR se izračuna samodejno. V del »Predračun« pa naloži</w:t>
      </w:r>
      <w:r>
        <w:rPr>
          <w:rFonts w:ascii="Tahoma" w:hAnsi="Tahoma" w:cs="Tahoma"/>
          <w:b/>
        </w:rPr>
        <w:t xml:space="preserve"> izpolnjeno in podpisano</w:t>
      </w:r>
      <w:r w:rsidRPr="00C00787">
        <w:rPr>
          <w:rFonts w:ascii="Tahoma" w:hAnsi="Tahoma" w:cs="Tahoma"/>
          <w:b/>
        </w:rPr>
        <w:t xml:space="preserve"> Prilogo »POVZETEK PREDRAČUNA</w:t>
      </w:r>
      <w:r>
        <w:rPr>
          <w:rFonts w:ascii="Tahoma" w:hAnsi="Tahoma" w:cs="Tahoma"/>
          <w:b/>
        </w:rPr>
        <w:t>«</w:t>
      </w:r>
      <w:r w:rsidRPr="00C00787">
        <w:rPr>
          <w:rFonts w:ascii="Tahoma" w:hAnsi="Tahoma" w:cs="Tahoma"/>
          <w:b/>
        </w:rPr>
        <w:t xml:space="preserve"> v pdf.</w:t>
      </w:r>
      <w:r>
        <w:rPr>
          <w:rFonts w:ascii="Tahoma" w:hAnsi="Tahoma" w:cs="Tahoma"/>
          <w:b/>
        </w:rPr>
        <w:t xml:space="preserve"> </w:t>
      </w:r>
      <w:r w:rsidRPr="00C00787">
        <w:rPr>
          <w:rFonts w:ascii="Tahoma" w:hAnsi="Tahoma" w:cs="Tahoma"/>
          <w:b/>
        </w:rPr>
        <w:t>obliki</w:t>
      </w:r>
      <w:r>
        <w:rPr>
          <w:rFonts w:ascii="Tahoma" w:hAnsi="Tahoma" w:cs="Tahoma"/>
          <w:b/>
        </w:rPr>
        <w:t>/formatu.</w:t>
      </w:r>
      <w:r w:rsidRPr="00C00787">
        <w:rPr>
          <w:rFonts w:ascii="Tahoma" w:hAnsi="Tahoma" w:cs="Tahoma"/>
          <w:b/>
        </w:rPr>
        <w:t xml:space="preserve"> »Skupna ponudbena vrednost«, ki bo vpisana v istoimenski razdelek in dokument</w:t>
      </w:r>
      <w:r>
        <w:rPr>
          <w:rFonts w:ascii="Tahoma" w:hAnsi="Tahoma" w:cs="Tahoma"/>
          <w:b/>
        </w:rPr>
        <w:t xml:space="preserve"> (</w:t>
      </w:r>
      <w:r w:rsidRPr="00C00787">
        <w:rPr>
          <w:rFonts w:ascii="Tahoma" w:hAnsi="Tahoma" w:cs="Tahoma"/>
          <w:b/>
        </w:rPr>
        <w:t>Prilog</w:t>
      </w:r>
      <w:r>
        <w:rPr>
          <w:rFonts w:ascii="Tahoma" w:hAnsi="Tahoma" w:cs="Tahoma"/>
          <w:b/>
        </w:rPr>
        <w:t>a</w:t>
      </w:r>
      <w:r w:rsidRPr="00C00787">
        <w:rPr>
          <w:rFonts w:ascii="Tahoma" w:hAnsi="Tahoma" w:cs="Tahoma"/>
          <w:b/>
        </w:rPr>
        <w:t xml:space="preserve"> »POVZETEK PREDRAČUNA</w:t>
      </w:r>
      <w:r>
        <w:rPr>
          <w:rFonts w:ascii="Tahoma" w:hAnsi="Tahoma" w:cs="Tahoma"/>
          <w:b/>
        </w:rPr>
        <w:t>)</w:t>
      </w:r>
      <w:r w:rsidRPr="00C00787">
        <w:rPr>
          <w:rFonts w:ascii="Tahoma" w:hAnsi="Tahoma" w:cs="Tahoma"/>
          <w:b/>
        </w:rPr>
        <w:t xml:space="preserve">, ki bo naložen kot predračun v del »Predračun«, bosta razvidna in dostopna na javnem odpiranju ponudb. </w:t>
      </w:r>
    </w:p>
    <w:p w14:paraId="5D68E9BF" w14:textId="77777777" w:rsidR="000E339A" w:rsidRDefault="000E339A" w:rsidP="000E339A">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0E339A" w:rsidRPr="00C8579C" w14:paraId="0475AF4D" w14:textId="77777777" w:rsidTr="00E17937">
        <w:tc>
          <w:tcPr>
            <w:tcW w:w="7725" w:type="dxa"/>
          </w:tcPr>
          <w:p w14:paraId="1CDC30CF" w14:textId="77777777" w:rsidR="000E339A" w:rsidRPr="00C8579C" w:rsidRDefault="000E339A" w:rsidP="00581FDA">
            <w:pPr>
              <w:keepNext/>
              <w:keepLines/>
              <w:jc w:val="both"/>
              <w:rPr>
                <w:rFonts w:ascii="Tahoma" w:hAnsi="Tahoma" w:cs="Tahoma"/>
              </w:rPr>
            </w:pPr>
            <w:r w:rsidRPr="007E11CA">
              <w:rPr>
                <w:rFonts w:ascii="Tahoma" w:hAnsi="Tahoma" w:cs="Tahoma"/>
              </w:rPr>
              <w:t>POVZETEK PREDRAČUNA</w:t>
            </w:r>
          </w:p>
        </w:tc>
        <w:tc>
          <w:tcPr>
            <w:tcW w:w="1342" w:type="dxa"/>
          </w:tcPr>
          <w:p w14:paraId="464948AB" w14:textId="77777777" w:rsidR="000E339A" w:rsidRPr="00C8579C" w:rsidRDefault="000E339A" w:rsidP="00581FDA">
            <w:pPr>
              <w:keepNext/>
              <w:keepLines/>
              <w:jc w:val="both"/>
              <w:rPr>
                <w:rFonts w:ascii="Tahoma" w:hAnsi="Tahoma" w:cs="Tahoma"/>
                <w:b/>
                <w:i/>
              </w:rPr>
            </w:pPr>
          </w:p>
        </w:tc>
      </w:tr>
    </w:tbl>
    <w:p w14:paraId="31D2D505" w14:textId="77777777" w:rsidR="000E339A" w:rsidRDefault="000E339A" w:rsidP="000E339A">
      <w:pPr>
        <w:keepNext/>
        <w:keepLines/>
        <w:jc w:val="both"/>
        <w:rPr>
          <w:rFonts w:ascii="Tahoma" w:hAnsi="Tahoma" w:cs="Tahoma"/>
          <w:b/>
          <w:sz w:val="16"/>
          <w:szCs w:val="16"/>
        </w:rPr>
      </w:pPr>
    </w:p>
    <w:p w14:paraId="0042F591" w14:textId="77777777" w:rsidR="000E339A" w:rsidRPr="008F7391" w:rsidRDefault="000E339A" w:rsidP="000E339A">
      <w:pPr>
        <w:keepNext/>
        <w:keepLines/>
        <w:jc w:val="both"/>
        <w:rPr>
          <w:rFonts w:ascii="Tahoma" w:hAnsi="Tahoma" w:cs="Tahoma"/>
          <w:b/>
        </w:rPr>
      </w:pPr>
      <w:r w:rsidRPr="008F7391">
        <w:rPr>
          <w:rFonts w:ascii="Tahoma" w:hAnsi="Tahoma" w:cs="Tahoma"/>
          <w:b/>
        </w:rPr>
        <w:t xml:space="preserve">V primeru razhajanj med podatki navedenimi v razdelku »Skupna ponudbena vrednost«, podatki v </w:t>
      </w:r>
      <w:r w:rsidRPr="00C00787">
        <w:rPr>
          <w:rFonts w:ascii="Tahoma" w:hAnsi="Tahoma" w:cs="Tahoma"/>
          <w:b/>
        </w:rPr>
        <w:t>Prilog</w:t>
      </w:r>
      <w:r>
        <w:rPr>
          <w:rFonts w:ascii="Tahoma" w:hAnsi="Tahoma" w:cs="Tahoma"/>
          <w:b/>
        </w:rPr>
        <w:t>i</w:t>
      </w:r>
      <w:r w:rsidRPr="00C00787">
        <w:rPr>
          <w:rFonts w:ascii="Tahoma" w:hAnsi="Tahoma" w:cs="Tahoma"/>
          <w:b/>
        </w:rPr>
        <w:t xml:space="preserve"> »POVZETEK PREDRAČUNA</w:t>
      </w:r>
      <w:r>
        <w:rPr>
          <w:rFonts w:ascii="Tahoma" w:hAnsi="Tahoma" w:cs="Tahoma"/>
          <w:b/>
        </w:rPr>
        <w:t>«</w:t>
      </w:r>
      <w:r w:rsidRPr="008F7391">
        <w:rPr>
          <w:rFonts w:ascii="Tahoma" w:hAnsi="Tahoma" w:cs="Tahoma"/>
          <w:b/>
        </w:rPr>
        <w:t xml:space="preserve"> - naloženim v razdelek »Skupna ponudbena cena«, del »Predračun«, in </w:t>
      </w:r>
      <w:r>
        <w:rPr>
          <w:rFonts w:ascii="Tahoma" w:hAnsi="Tahoma" w:cs="Tahoma"/>
          <w:b/>
        </w:rPr>
        <w:t xml:space="preserve">Prilogo </w:t>
      </w:r>
      <w:r w:rsidR="00633003">
        <w:rPr>
          <w:rFonts w:ascii="Tahoma" w:hAnsi="Tahoma" w:cs="Tahoma"/>
          <w:b/>
        </w:rPr>
        <w:t>2</w:t>
      </w:r>
      <w:r w:rsidR="002B2157">
        <w:rPr>
          <w:rFonts w:ascii="Tahoma" w:hAnsi="Tahoma" w:cs="Tahoma"/>
          <w:b/>
        </w:rPr>
        <w:t xml:space="preserve"> </w:t>
      </w:r>
      <w:r w:rsidRPr="008F7391">
        <w:rPr>
          <w:rFonts w:ascii="Tahoma" w:hAnsi="Tahoma" w:cs="Tahoma"/>
          <w:b/>
        </w:rPr>
        <w:t>- naloženim v razdelek »Dokumenti«, del »Ostale priloge«, kot veljavni štejejo podatki v dokumentu, ki je predložen v razdelku »Dokumenti«, del »Ostale priloge«.</w:t>
      </w:r>
    </w:p>
    <w:p w14:paraId="23D35980" w14:textId="77777777" w:rsidR="007F1A87" w:rsidRPr="00195DEF" w:rsidRDefault="007F1A87" w:rsidP="00467591">
      <w:pPr>
        <w:keepNext/>
        <w:keepLines/>
        <w:jc w:val="both"/>
        <w:rPr>
          <w:rFonts w:ascii="Tahoma" w:hAnsi="Tahoma" w:cs="Tahoma"/>
          <w:b/>
        </w:rPr>
      </w:pPr>
    </w:p>
    <w:p w14:paraId="7E1D4237" w14:textId="77777777" w:rsidR="00363E6C" w:rsidRPr="002B2157" w:rsidRDefault="00363E6C" w:rsidP="00467591">
      <w:pPr>
        <w:keepNext/>
        <w:keepLines/>
        <w:numPr>
          <w:ilvl w:val="0"/>
          <w:numId w:val="18"/>
        </w:numPr>
        <w:jc w:val="both"/>
        <w:rPr>
          <w:rFonts w:ascii="Tahoma" w:hAnsi="Tahoma" w:cs="Tahoma"/>
          <w:b/>
        </w:rPr>
      </w:pPr>
      <w:r w:rsidRPr="002B2157">
        <w:rPr>
          <w:rFonts w:ascii="Tahoma" w:hAnsi="Tahoma" w:cs="Tahoma"/>
          <w:b/>
        </w:rPr>
        <w:t xml:space="preserve">Razdelek </w:t>
      </w:r>
      <w:r w:rsidR="002B2157" w:rsidRPr="002B2157">
        <w:rPr>
          <w:rFonts w:ascii="Tahoma" w:hAnsi="Tahoma" w:cs="Tahoma"/>
          <w:b/>
          <w:bCs/>
        </w:rPr>
        <w:t>»Dokumenti«, del »ESPD – ponudnik«</w:t>
      </w:r>
    </w:p>
    <w:p w14:paraId="4382217B" w14:textId="0ADF78DC" w:rsidR="00363E6C" w:rsidRDefault="00363E6C" w:rsidP="00467591">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E6A5F" w:rsidRPr="00C8579C" w14:paraId="5BD6E2FB" w14:textId="77777777" w:rsidTr="00AE52B2">
        <w:tc>
          <w:tcPr>
            <w:tcW w:w="7725" w:type="dxa"/>
          </w:tcPr>
          <w:p w14:paraId="7C9C5C73" w14:textId="77777777" w:rsidR="00DE6A5F" w:rsidRPr="00C8579C" w:rsidRDefault="00DE6A5F" w:rsidP="00AE52B2">
            <w:pPr>
              <w:keepNext/>
              <w:keepLines/>
              <w:jc w:val="both"/>
              <w:rPr>
                <w:rFonts w:ascii="Tahoma" w:hAnsi="Tahoma" w:cs="Tahoma"/>
              </w:rPr>
            </w:pPr>
            <w:bookmarkStart w:id="14" w:name="_Hlk180138518"/>
            <w:r w:rsidRPr="00C8579C">
              <w:rPr>
                <w:rFonts w:ascii="Tahoma" w:hAnsi="Tahoma" w:cs="Tahoma"/>
              </w:rPr>
              <w:t>ESPD – ponudnik</w:t>
            </w:r>
          </w:p>
        </w:tc>
        <w:tc>
          <w:tcPr>
            <w:tcW w:w="1417" w:type="dxa"/>
          </w:tcPr>
          <w:p w14:paraId="1593A2BD" w14:textId="77777777" w:rsidR="00DE6A5F" w:rsidRPr="00C8579C" w:rsidRDefault="00DE6A5F" w:rsidP="00AE52B2">
            <w:pPr>
              <w:keepNext/>
              <w:keepLines/>
              <w:jc w:val="both"/>
              <w:rPr>
                <w:rFonts w:ascii="Tahoma" w:hAnsi="Tahoma" w:cs="Tahoma"/>
                <w:b/>
                <w:i/>
              </w:rPr>
            </w:pPr>
            <w:r w:rsidRPr="00C8579C">
              <w:rPr>
                <w:rFonts w:ascii="Tahoma" w:hAnsi="Tahoma" w:cs="Tahoma"/>
                <w:b/>
                <w:i/>
              </w:rPr>
              <w:t>Priloga 3</w:t>
            </w:r>
          </w:p>
        </w:tc>
      </w:tr>
    </w:tbl>
    <w:p w14:paraId="3A2C3CF4" w14:textId="77777777" w:rsidR="00DE6A5F" w:rsidRPr="00C8579C" w:rsidRDefault="00DE6A5F" w:rsidP="00467591">
      <w:pPr>
        <w:keepNext/>
        <w:keepLines/>
        <w:jc w:val="both"/>
        <w:rPr>
          <w:rFonts w:ascii="Tahoma" w:hAnsi="Tahoma" w:cs="Tahoma"/>
          <w:b/>
        </w:rPr>
      </w:pPr>
    </w:p>
    <w:p w14:paraId="724B3BEE" w14:textId="77777777" w:rsidR="00363E6C" w:rsidRPr="00C8579C" w:rsidRDefault="00363E6C" w:rsidP="00467591">
      <w:pPr>
        <w:keepNext/>
        <w:keepLines/>
        <w:jc w:val="both"/>
        <w:rPr>
          <w:rFonts w:ascii="Tahoma" w:hAnsi="Tahoma" w:cs="Tahoma"/>
          <w:b/>
        </w:rPr>
      </w:pPr>
      <w:r w:rsidRPr="00C8579C">
        <w:rPr>
          <w:rFonts w:ascii="Tahoma" w:hAnsi="Tahoma" w:cs="Tahoma"/>
        </w:rPr>
        <w:t>Ponudnik mora prilogo »ESPD« izpolniti ter v</w:t>
      </w:r>
      <w:r w:rsidR="00DA0B3F" w:rsidRPr="00C8579C">
        <w:rPr>
          <w:rFonts w:ascii="Tahoma" w:hAnsi="Tahoma" w:cs="Tahoma"/>
        </w:rPr>
        <w:t xml:space="preserve"> informacijski sistem e-JN</w:t>
      </w:r>
      <w:r w:rsidRPr="00C8579C">
        <w:rPr>
          <w:rFonts w:ascii="Tahoma" w:hAnsi="Tahoma" w:cs="Tahoma"/>
        </w:rPr>
        <w:t xml:space="preserve"> </w:t>
      </w:r>
      <w:r w:rsidR="00DA0B3F" w:rsidRPr="00C8579C">
        <w:rPr>
          <w:rFonts w:ascii="Tahoma" w:hAnsi="Tahoma" w:cs="Tahoma"/>
        </w:rPr>
        <w:t xml:space="preserve">naložiti elektronsko podpisan ESPD v xml. obliki ali nepodpisan ESPD v xml. obliki, </w:t>
      </w:r>
      <w:bookmarkStart w:id="15" w:name="_Hlk531606225"/>
      <w:r w:rsidR="00DA0B3F" w:rsidRPr="00C8579C">
        <w:rPr>
          <w:rFonts w:ascii="Tahoma" w:hAnsi="Tahoma" w:cs="Tahoma"/>
        </w:rPr>
        <w:t>pri čemer se v slednjem primeru v skladu Splošnimi pogoji uporabe informacijskega sistema e-JN šteje, da je oddan pravno zavezujoč dokument, ki ima enako veljavnost kot podpisan</w:t>
      </w:r>
      <w:bookmarkEnd w:id="15"/>
      <w:r w:rsidR="00DA0B3F" w:rsidRPr="00C8579C">
        <w:rPr>
          <w:rFonts w:ascii="Tahoma" w:hAnsi="Tahoma" w:cs="Tahoma"/>
        </w:rPr>
        <w:t>.</w:t>
      </w:r>
    </w:p>
    <w:p w14:paraId="0EAAA62F" w14:textId="77777777" w:rsidR="00363E6C" w:rsidRDefault="00363E6C" w:rsidP="00467591">
      <w:pPr>
        <w:keepNext/>
        <w:keepLines/>
        <w:jc w:val="both"/>
        <w:rPr>
          <w:rFonts w:ascii="Tahoma" w:hAnsi="Tahoma" w:cs="Tahoma"/>
          <w:b/>
        </w:rPr>
      </w:pPr>
    </w:p>
    <w:p w14:paraId="43B62115" w14:textId="77777777" w:rsidR="00363E6C" w:rsidRPr="002B2157" w:rsidRDefault="00363E6C" w:rsidP="002B2157">
      <w:pPr>
        <w:keepNext/>
        <w:keepLines/>
        <w:numPr>
          <w:ilvl w:val="0"/>
          <w:numId w:val="18"/>
        </w:numPr>
        <w:jc w:val="both"/>
        <w:rPr>
          <w:rFonts w:ascii="Tahoma" w:hAnsi="Tahoma" w:cs="Tahoma"/>
          <w:b/>
        </w:rPr>
      </w:pPr>
      <w:r w:rsidRPr="002B2157">
        <w:rPr>
          <w:rFonts w:ascii="Tahoma" w:hAnsi="Tahoma" w:cs="Tahoma"/>
          <w:b/>
        </w:rPr>
        <w:t xml:space="preserve">Razdelek </w:t>
      </w:r>
      <w:r w:rsidR="002B2157" w:rsidRPr="002B2157">
        <w:rPr>
          <w:rFonts w:ascii="Tahoma" w:hAnsi="Tahoma" w:cs="Tahoma"/>
          <w:b/>
        </w:rPr>
        <w:t>»Sodelujoči«, del »ESPD – ostali sodelujoči«</w:t>
      </w:r>
    </w:p>
    <w:p w14:paraId="3D1FEB76" w14:textId="77777777" w:rsidR="00363E6C" w:rsidRPr="00C8579C" w:rsidRDefault="00363E6C" w:rsidP="00467591">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E6A5F" w:rsidRPr="00C8579C" w14:paraId="2657D817" w14:textId="77777777" w:rsidTr="00AE52B2">
        <w:tc>
          <w:tcPr>
            <w:tcW w:w="7725" w:type="dxa"/>
          </w:tcPr>
          <w:p w14:paraId="2125B2A3" w14:textId="77777777" w:rsidR="00DE6A5F" w:rsidRPr="00C8579C" w:rsidRDefault="00DE6A5F" w:rsidP="00AE52B2">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3E42DE52" w14:textId="77777777" w:rsidR="00DE6A5F" w:rsidRPr="00C8579C" w:rsidRDefault="00DE6A5F" w:rsidP="00AE52B2">
            <w:pPr>
              <w:keepNext/>
              <w:keepLines/>
              <w:jc w:val="both"/>
              <w:rPr>
                <w:rFonts w:ascii="Tahoma" w:hAnsi="Tahoma" w:cs="Tahoma"/>
                <w:b/>
              </w:rPr>
            </w:pPr>
            <w:r w:rsidRPr="00C8579C">
              <w:rPr>
                <w:rFonts w:ascii="Tahoma" w:hAnsi="Tahoma" w:cs="Tahoma"/>
                <w:b/>
                <w:i/>
              </w:rPr>
              <w:t>Priloga 3</w:t>
            </w:r>
          </w:p>
        </w:tc>
      </w:tr>
    </w:tbl>
    <w:p w14:paraId="567DB863" w14:textId="77777777" w:rsidR="00DE6A5F" w:rsidRDefault="00DE6A5F" w:rsidP="00467591">
      <w:pPr>
        <w:keepNext/>
        <w:keepLines/>
        <w:jc w:val="both"/>
        <w:rPr>
          <w:rFonts w:ascii="Tahoma" w:hAnsi="Tahoma" w:cs="Tahoma"/>
        </w:rPr>
      </w:pPr>
    </w:p>
    <w:p w14:paraId="0C98D6A0" w14:textId="63B5F4D0" w:rsidR="00363E6C" w:rsidRDefault="00363E6C" w:rsidP="00467591">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»ESPD – ostali sodelujoči« </w:t>
      </w:r>
      <w:r w:rsidRPr="00C8579C">
        <w:rPr>
          <w:rFonts w:ascii="Tahoma" w:hAnsi="Tahoma" w:cs="Tahoma"/>
          <w:u w:val="single"/>
        </w:rPr>
        <w:t>izpolnjen in podpisan</w:t>
      </w:r>
      <w:r w:rsidRPr="00C8579C">
        <w:rPr>
          <w:rFonts w:ascii="Tahoma" w:hAnsi="Tahoma" w:cs="Tahoma"/>
        </w:rPr>
        <w:t xml:space="preserve"> ESPD v .pdf formatu</w:t>
      </w:r>
      <w:r w:rsidR="00DA0B3F" w:rsidRPr="00C8579C">
        <w:rPr>
          <w:rFonts w:ascii="Tahoma" w:hAnsi="Tahoma" w:cs="Tahoma"/>
        </w:rPr>
        <w:t xml:space="preserve"> ali v elektronski obliki podpisan xml</w:t>
      </w:r>
      <w:r w:rsidRPr="00F229CA">
        <w:rPr>
          <w:rFonts w:ascii="Tahoma" w:hAnsi="Tahoma" w:cs="Tahoma"/>
        </w:rPr>
        <w:t>.</w:t>
      </w:r>
      <w:r w:rsidR="00ED545E">
        <w:rPr>
          <w:rFonts w:ascii="Tahoma" w:hAnsi="Tahoma" w:cs="Tahoma"/>
        </w:rPr>
        <w:t xml:space="preserve"> format.</w:t>
      </w:r>
      <w:r w:rsidRPr="00F229CA">
        <w:rPr>
          <w:rFonts w:ascii="Tahoma" w:hAnsi="Tahoma" w:cs="Tahoma"/>
        </w:rPr>
        <w:t xml:space="preserve"> </w:t>
      </w:r>
      <w:r w:rsidRPr="00C8579C">
        <w:rPr>
          <w:rFonts w:ascii="Tahoma" w:hAnsi="Tahoma" w:cs="Tahoma"/>
        </w:rPr>
        <w:t>V kolikor ponudnik v predmetnem naročilu ne nastopa z partnerjem, podizvajalcem ali subjektom, Priloge ni treba prilagati.</w:t>
      </w:r>
    </w:p>
    <w:p w14:paraId="5E6E79E9" w14:textId="77777777" w:rsidR="000807A3" w:rsidRPr="00C8579C" w:rsidRDefault="000807A3" w:rsidP="00467591">
      <w:pPr>
        <w:keepNext/>
        <w:keepLines/>
        <w:jc w:val="both"/>
        <w:rPr>
          <w:rFonts w:ascii="Tahoma" w:hAnsi="Tahoma" w:cs="Tahoma"/>
        </w:rPr>
      </w:pPr>
    </w:p>
    <w:bookmarkEnd w:id="14"/>
    <w:p w14:paraId="4805CCE7" w14:textId="77777777" w:rsidR="004E252F" w:rsidRPr="00C8579C" w:rsidRDefault="004E252F" w:rsidP="00467591">
      <w:pPr>
        <w:keepNext/>
        <w:keepLines/>
        <w:jc w:val="both"/>
        <w:rPr>
          <w:rFonts w:ascii="Tahoma" w:hAnsi="Tahoma" w:cs="Tahoma"/>
          <w:b/>
        </w:rPr>
      </w:pPr>
    </w:p>
    <w:p w14:paraId="219295B5" w14:textId="77777777" w:rsidR="00363E6C" w:rsidRPr="002B2157" w:rsidRDefault="00363E6C" w:rsidP="00467591">
      <w:pPr>
        <w:keepNext/>
        <w:keepLines/>
        <w:numPr>
          <w:ilvl w:val="0"/>
          <w:numId w:val="18"/>
        </w:numPr>
        <w:jc w:val="both"/>
        <w:rPr>
          <w:rFonts w:ascii="Tahoma" w:hAnsi="Tahoma" w:cs="Tahoma"/>
          <w:b/>
        </w:rPr>
      </w:pPr>
      <w:r w:rsidRPr="002B2157">
        <w:rPr>
          <w:rFonts w:ascii="Tahoma" w:hAnsi="Tahoma" w:cs="Tahoma"/>
          <w:b/>
        </w:rPr>
        <w:t xml:space="preserve">Razdelek </w:t>
      </w:r>
      <w:r w:rsidR="002B2157" w:rsidRPr="002B2157">
        <w:rPr>
          <w:rFonts w:ascii="Tahoma" w:hAnsi="Tahoma" w:cs="Tahoma"/>
          <w:b/>
        </w:rPr>
        <w:t>»D</w:t>
      </w:r>
      <w:r w:rsidR="00581FDA" w:rsidRPr="002B2157">
        <w:rPr>
          <w:rFonts w:ascii="Tahoma" w:hAnsi="Tahoma" w:cs="Tahoma"/>
          <w:b/>
        </w:rPr>
        <w:t>okumenti</w:t>
      </w:r>
      <w:r w:rsidR="002B2157" w:rsidRPr="002B2157">
        <w:rPr>
          <w:rFonts w:ascii="Tahoma" w:hAnsi="Tahoma" w:cs="Tahoma"/>
          <w:b/>
        </w:rPr>
        <w:t>«, del »Ostale priloge«</w:t>
      </w:r>
    </w:p>
    <w:p w14:paraId="0F8607CA" w14:textId="77777777" w:rsidR="00363E6C" w:rsidRPr="00C8579C" w:rsidRDefault="00363E6C" w:rsidP="00467591">
      <w:pPr>
        <w:keepNext/>
        <w:keepLines/>
        <w:jc w:val="both"/>
        <w:rPr>
          <w:rFonts w:ascii="Tahoma" w:hAnsi="Tahoma" w:cs="Tahoma"/>
          <w:b/>
        </w:rPr>
      </w:pPr>
    </w:p>
    <w:p w14:paraId="23E58B5A" w14:textId="77777777" w:rsidR="00363E6C" w:rsidRPr="00C8579C" w:rsidRDefault="00363E6C" w:rsidP="00467591">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2B2157" w:rsidRPr="00082311">
        <w:rPr>
          <w:rFonts w:ascii="Tahoma" w:hAnsi="Tahoma" w:cs="Tahoma"/>
          <w:b/>
        </w:rPr>
        <w:t>»Dokumenti«, del »Ostale priloge«</w:t>
      </w:r>
      <w:r w:rsidR="002B2157">
        <w:rPr>
          <w:rFonts w:ascii="Tahoma" w:hAnsi="Tahoma" w:cs="Tahoma"/>
          <w:b/>
        </w:rPr>
        <w:t xml:space="preserve"> </w:t>
      </w:r>
      <w:r w:rsidRPr="00C8579C">
        <w:rPr>
          <w:rFonts w:ascii="Tahoma" w:hAnsi="Tahoma" w:cs="Tahoma"/>
        </w:rPr>
        <w:t>naloži ostalo ponudbeno dokumentacijo, ki je zahtevana s to razpisno dokumentacijo.</w:t>
      </w:r>
    </w:p>
    <w:p w14:paraId="381FD3A9" w14:textId="77777777" w:rsidR="001B0153" w:rsidRPr="00C8579C" w:rsidRDefault="001B0153" w:rsidP="00467591">
      <w:pPr>
        <w:keepNext/>
        <w:keepLines/>
        <w:jc w:val="both"/>
        <w:rPr>
          <w:rFonts w:ascii="Tahoma" w:hAnsi="Tahoma" w:cs="Tahoma"/>
        </w:rPr>
      </w:pPr>
    </w:p>
    <w:p w14:paraId="3807DDAD" w14:textId="77777777" w:rsidR="00363E6C" w:rsidRPr="00C8579C" w:rsidRDefault="00363E6C" w:rsidP="00467591">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.pdf formatu</w:t>
      </w:r>
      <w:r w:rsidRPr="00C8579C">
        <w:rPr>
          <w:rFonts w:ascii="Tahoma" w:hAnsi="Tahoma" w:cs="Tahoma"/>
        </w:rPr>
        <w:t xml:space="preserve"> (sken celotne ponudbe z izpolnjenimi, podpisanimi in žigosanimi ponudbenimi listinami). Ponudniki so obvezani priložiti vse priloge, razen če v posamezni prilogi ni drugače navedeno. </w:t>
      </w:r>
    </w:p>
    <w:p w14:paraId="20D0032D" w14:textId="77777777" w:rsidR="00772523" w:rsidRPr="00C8579C" w:rsidRDefault="00772523" w:rsidP="00467591">
      <w:pPr>
        <w:keepNext/>
        <w:keepLines/>
        <w:jc w:val="both"/>
        <w:rPr>
          <w:rFonts w:ascii="Tahoma" w:hAnsi="Tahoma" w:cs="Tahoma"/>
        </w:rPr>
      </w:pPr>
    </w:p>
    <w:p w14:paraId="67169A34" w14:textId="77777777" w:rsidR="00363E6C" w:rsidRPr="00C8579C" w:rsidRDefault="00363E6C" w:rsidP="00467591">
      <w:pPr>
        <w:keepNext/>
        <w:keepLines/>
        <w:jc w:val="both"/>
        <w:rPr>
          <w:rFonts w:ascii="Tahoma" w:hAnsi="Tahoma" w:cs="Tahoma"/>
          <w:b/>
        </w:rPr>
      </w:pPr>
      <w:r w:rsidRPr="00C8579C">
        <w:rPr>
          <w:rFonts w:ascii="Tahoma" w:hAnsi="Tahoma" w:cs="Tahoma"/>
          <w:b/>
        </w:rPr>
        <w:t>Ostala ponudbena dokumentacija je sestavljena iz naslednjih dokumentov (prilog):</w:t>
      </w:r>
    </w:p>
    <w:p w14:paraId="6926BA52" w14:textId="77777777" w:rsidR="00A41E90" w:rsidRPr="00C8579C" w:rsidRDefault="00A41E90" w:rsidP="004675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C8579C" w14:paraId="08CA36A4" w14:textId="77777777" w:rsidTr="00E533B8">
        <w:tc>
          <w:tcPr>
            <w:tcW w:w="7725" w:type="dxa"/>
          </w:tcPr>
          <w:p w14:paraId="0DC6B82E" w14:textId="77777777" w:rsidR="00E533B8" w:rsidRPr="00C8579C" w:rsidRDefault="00E533B8" w:rsidP="00467591">
            <w:pPr>
              <w:keepNext/>
              <w:keepLines/>
              <w:jc w:val="both"/>
              <w:rPr>
                <w:rFonts w:ascii="Tahoma" w:hAnsi="Tahoma" w:cs="Tahoma"/>
              </w:rPr>
            </w:pPr>
            <w:r w:rsidRPr="00C8579C">
              <w:rPr>
                <w:rFonts w:ascii="Tahoma" w:hAnsi="Tahoma" w:cs="Tahoma"/>
              </w:rPr>
              <w:t xml:space="preserve">PODATKI O PONUDNIKU </w:t>
            </w:r>
          </w:p>
        </w:tc>
        <w:tc>
          <w:tcPr>
            <w:tcW w:w="912" w:type="dxa"/>
            <w:tcBorders>
              <w:right w:val="nil"/>
            </w:tcBorders>
          </w:tcPr>
          <w:p w14:paraId="1B946EC4" w14:textId="77777777" w:rsidR="00E533B8" w:rsidRPr="00633003" w:rsidRDefault="00E533B8" w:rsidP="00633003">
            <w:pPr>
              <w:keepNext/>
              <w:keepLines/>
              <w:ind w:left="-211" w:firstLine="211"/>
              <w:jc w:val="both"/>
              <w:rPr>
                <w:rFonts w:ascii="Tahoma" w:hAnsi="Tahoma" w:cs="Tahoma"/>
                <w:b/>
                <w:i/>
              </w:rPr>
            </w:pPr>
            <w:r w:rsidRPr="00633003">
              <w:rPr>
                <w:rFonts w:ascii="Tahoma" w:hAnsi="Tahoma" w:cs="Tahoma"/>
                <w:b/>
                <w:i/>
              </w:rPr>
              <w:t xml:space="preserve">Priloga </w:t>
            </w:r>
          </w:p>
        </w:tc>
        <w:tc>
          <w:tcPr>
            <w:tcW w:w="505" w:type="dxa"/>
            <w:tcBorders>
              <w:left w:val="nil"/>
            </w:tcBorders>
          </w:tcPr>
          <w:p w14:paraId="286A1591" w14:textId="77777777" w:rsidR="00E533B8" w:rsidRPr="00633003" w:rsidRDefault="00E533B8" w:rsidP="00633003">
            <w:pPr>
              <w:keepNext/>
              <w:keepLines/>
              <w:ind w:left="-211" w:firstLine="211"/>
              <w:jc w:val="both"/>
              <w:rPr>
                <w:rFonts w:ascii="Tahoma" w:hAnsi="Tahoma" w:cs="Tahoma"/>
                <w:b/>
                <w:i/>
              </w:rPr>
            </w:pPr>
            <w:r w:rsidRPr="00633003">
              <w:rPr>
                <w:rFonts w:ascii="Tahoma" w:hAnsi="Tahoma" w:cs="Tahoma"/>
                <w:b/>
                <w:i/>
              </w:rPr>
              <w:t>1</w:t>
            </w:r>
          </w:p>
        </w:tc>
      </w:tr>
    </w:tbl>
    <w:p w14:paraId="509EF8AF" w14:textId="06BB2A7A" w:rsidR="006D2369" w:rsidRPr="00C8579C" w:rsidRDefault="007C70A1" w:rsidP="00467591">
      <w:pPr>
        <w:keepNext/>
        <w:keepLines/>
        <w:jc w:val="both"/>
        <w:rPr>
          <w:rFonts w:ascii="Tahoma" w:hAnsi="Tahoma" w:cs="Tahoma"/>
        </w:rPr>
      </w:pPr>
      <w:r w:rsidRPr="00C8579C">
        <w:rPr>
          <w:rFonts w:ascii="Tahoma" w:hAnsi="Tahoma" w:cs="Tahoma"/>
        </w:rPr>
        <w:t>Prilogo je potrebno izpolniti, podpisati in žigosati</w:t>
      </w:r>
      <w:r w:rsidR="00F229CA">
        <w:rPr>
          <w:rFonts w:ascii="Tahoma" w:hAnsi="Tahoma" w:cs="Tahoma"/>
        </w:rPr>
        <w:t xml:space="preserve"> </w:t>
      </w:r>
      <w:r w:rsidR="00F229CA" w:rsidRPr="00C8579C">
        <w:rPr>
          <w:rFonts w:ascii="Tahoma" w:hAnsi="Tahoma" w:cs="Tahoma"/>
        </w:rPr>
        <w:t>ter jo</w:t>
      </w:r>
      <w:r w:rsidR="00F229CA">
        <w:rPr>
          <w:rFonts w:ascii="Tahoma" w:hAnsi="Tahoma" w:cs="Tahoma"/>
        </w:rPr>
        <w:t xml:space="preserve"> v pdf. formatu</w:t>
      </w:r>
      <w:r w:rsidR="00F229CA" w:rsidRPr="00C8579C">
        <w:rPr>
          <w:rFonts w:ascii="Tahoma" w:hAnsi="Tahoma" w:cs="Tahoma"/>
        </w:rPr>
        <w:t xml:space="preserve">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2B2157" w:rsidRPr="008367D8">
        <w:rPr>
          <w:rFonts w:ascii="Tahoma" w:hAnsi="Tahoma" w:cs="Tahoma"/>
          <w:b/>
          <w:u w:val="single"/>
        </w:rPr>
        <w:t>»Dokumenti«, del »Ostale priloge«</w:t>
      </w:r>
      <w:r w:rsidRPr="00C8579C">
        <w:rPr>
          <w:rFonts w:ascii="Tahoma" w:hAnsi="Tahoma" w:cs="Tahoma"/>
        </w:rPr>
        <w:t xml:space="preserve">.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riloge</w:t>
      </w:r>
      <w:r w:rsidR="00C340CC">
        <w:rPr>
          <w:rFonts w:ascii="Tahoma" w:hAnsi="Tahoma" w:cs="Tahoma"/>
        </w:rPr>
        <w:t> </w:t>
      </w:r>
      <w:r w:rsidR="00C765A2" w:rsidRPr="00C8579C">
        <w:rPr>
          <w:rFonts w:ascii="Tahoma" w:hAnsi="Tahoma" w:cs="Tahoma"/>
        </w:rPr>
        <w:t xml:space="preserve">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7DB739DF" w14:textId="77777777" w:rsidR="00787220" w:rsidRPr="00C8579C" w:rsidRDefault="00787220" w:rsidP="004675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21953BC1" w14:textId="77777777" w:rsidTr="006C1AC9">
        <w:tc>
          <w:tcPr>
            <w:tcW w:w="7725" w:type="dxa"/>
          </w:tcPr>
          <w:p w14:paraId="79341A37" w14:textId="77777777" w:rsidR="00E533B8" w:rsidRPr="00C8579C" w:rsidRDefault="00895645" w:rsidP="00C80351">
            <w:pPr>
              <w:keepNext/>
              <w:keepLines/>
              <w:jc w:val="both"/>
              <w:rPr>
                <w:rFonts w:ascii="Tahoma" w:hAnsi="Tahoma" w:cs="Tahoma"/>
              </w:rPr>
            </w:pPr>
            <w:r>
              <w:rPr>
                <w:rFonts w:ascii="Tahoma" w:hAnsi="Tahoma" w:cs="Tahoma"/>
              </w:rPr>
              <w:t xml:space="preserve">PONUDBA </w:t>
            </w:r>
          </w:p>
        </w:tc>
        <w:tc>
          <w:tcPr>
            <w:tcW w:w="1417" w:type="dxa"/>
          </w:tcPr>
          <w:p w14:paraId="5EDEBA12" w14:textId="77777777" w:rsidR="00E533B8" w:rsidRPr="00C8579C" w:rsidRDefault="00E533B8" w:rsidP="00467591">
            <w:pPr>
              <w:keepNext/>
              <w:keepLines/>
              <w:ind w:left="-211" w:firstLine="211"/>
              <w:jc w:val="both"/>
              <w:rPr>
                <w:rFonts w:ascii="Tahoma" w:hAnsi="Tahoma" w:cs="Tahoma"/>
                <w:b/>
                <w:i/>
              </w:rPr>
            </w:pPr>
            <w:r w:rsidRPr="00C8579C">
              <w:rPr>
                <w:rFonts w:ascii="Tahoma" w:hAnsi="Tahoma" w:cs="Tahoma"/>
                <w:b/>
                <w:i/>
              </w:rPr>
              <w:t>Priloga 2</w:t>
            </w:r>
          </w:p>
        </w:tc>
      </w:tr>
    </w:tbl>
    <w:p w14:paraId="75220E36" w14:textId="77777777" w:rsidR="00A41E90" w:rsidRPr="00C8579C" w:rsidRDefault="00512963" w:rsidP="00467591">
      <w:pPr>
        <w:keepNext/>
        <w:keepLines/>
        <w:ind w:right="-142"/>
        <w:jc w:val="both"/>
        <w:rPr>
          <w:rFonts w:ascii="Tahoma" w:hAnsi="Tahoma" w:cs="Tahoma"/>
        </w:rPr>
      </w:pPr>
      <w:r w:rsidRPr="00C8579C">
        <w:rPr>
          <w:rFonts w:ascii="Tahoma" w:hAnsi="Tahoma" w:cs="Tahoma"/>
        </w:rPr>
        <w:t>Ponudnik mora Prilogo izpolniti, podpisati in žigosati ter jo</w:t>
      </w:r>
      <w:r w:rsidR="002334C6">
        <w:rPr>
          <w:rFonts w:ascii="Tahoma" w:hAnsi="Tahoma" w:cs="Tahoma"/>
        </w:rPr>
        <w:t xml:space="preserve"> v pdf. formatu</w:t>
      </w:r>
      <w:r w:rsidRPr="00C8579C">
        <w:rPr>
          <w:rFonts w:ascii="Tahoma" w:hAnsi="Tahoma" w:cs="Tahoma"/>
        </w:rPr>
        <w:t xml:space="preserve">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2B2157" w:rsidRPr="008367D8">
        <w:rPr>
          <w:rFonts w:ascii="Tahoma" w:hAnsi="Tahoma" w:cs="Tahoma"/>
          <w:b/>
          <w:u w:val="single"/>
        </w:rPr>
        <w:t>»Dokumenti«, del »Ostale priloge«</w:t>
      </w:r>
      <w:r w:rsidR="00F229CA" w:rsidRPr="00F229CA">
        <w:rPr>
          <w:rFonts w:ascii="Tahoma" w:hAnsi="Tahoma" w:cs="Tahoma"/>
        </w:rPr>
        <w:t>.</w:t>
      </w:r>
    </w:p>
    <w:p w14:paraId="3688292D" w14:textId="2113F706" w:rsidR="007F1A87" w:rsidRDefault="007F1A87" w:rsidP="00467591">
      <w:pPr>
        <w:keepNext/>
        <w:keepLines/>
        <w:ind w:right="-284"/>
        <w:jc w:val="both"/>
        <w:rPr>
          <w:rFonts w:ascii="Tahoma" w:hAnsi="Tahoma" w:cs="Tahoma"/>
        </w:rPr>
      </w:pPr>
    </w:p>
    <w:p w14:paraId="15F85987" w14:textId="77777777" w:rsidR="00C340CC" w:rsidRDefault="00C340CC" w:rsidP="00467591">
      <w:pPr>
        <w:keepNext/>
        <w:keepLines/>
        <w:ind w:right="-284"/>
        <w:jc w:val="both"/>
        <w:rPr>
          <w:rFonts w:ascii="Tahoma" w:hAnsi="Tahoma" w:cs="Tahoma"/>
        </w:rPr>
      </w:pPr>
    </w:p>
    <w:tbl>
      <w:tblPr>
        <w:tblW w:w="9107"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32"/>
        <w:gridCol w:w="1275"/>
      </w:tblGrid>
      <w:tr w:rsidR="00E4333E" w:rsidRPr="002F16D6" w14:paraId="08832E06" w14:textId="77777777" w:rsidTr="0033204F">
        <w:tc>
          <w:tcPr>
            <w:tcW w:w="7832" w:type="dxa"/>
          </w:tcPr>
          <w:p w14:paraId="20A06B0E" w14:textId="77777777" w:rsidR="00E4333E" w:rsidRPr="002F16D6" w:rsidRDefault="00E4333E" w:rsidP="009C341B">
            <w:pPr>
              <w:keepNext/>
              <w:keepLines/>
              <w:jc w:val="both"/>
              <w:rPr>
                <w:rFonts w:ascii="Tahoma" w:hAnsi="Tahoma" w:cs="Tahoma"/>
              </w:rPr>
            </w:pPr>
            <w:r w:rsidRPr="002F16D6">
              <w:rPr>
                <w:rFonts w:ascii="Tahoma" w:hAnsi="Tahoma" w:cs="Tahoma"/>
              </w:rPr>
              <w:t xml:space="preserve">IZJAVA O SPREJEMANJU OSTALIH POGOJEV RAZPISNE DOKUMENTACIJE </w:t>
            </w:r>
          </w:p>
        </w:tc>
        <w:tc>
          <w:tcPr>
            <w:tcW w:w="1275" w:type="dxa"/>
          </w:tcPr>
          <w:p w14:paraId="4537CB68" w14:textId="77777777" w:rsidR="00E4333E" w:rsidRPr="002F16D6" w:rsidRDefault="00E4333E" w:rsidP="009C341B">
            <w:pPr>
              <w:keepNext/>
              <w:keepLines/>
              <w:jc w:val="both"/>
              <w:rPr>
                <w:rFonts w:ascii="Tahoma" w:hAnsi="Tahoma" w:cs="Tahoma"/>
                <w:b/>
                <w:i/>
              </w:rPr>
            </w:pPr>
            <w:r w:rsidRPr="002F16D6">
              <w:rPr>
                <w:rFonts w:ascii="Tahoma" w:hAnsi="Tahoma" w:cs="Tahoma"/>
                <w:b/>
                <w:i/>
              </w:rPr>
              <w:t xml:space="preserve">Priloga </w:t>
            </w:r>
            <w:r>
              <w:rPr>
                <w:rFonts w:ascii="Tahoma" w:hAnsi="Tahoma" w:cs="Tahoma"/>
                <w:b/>
                <w:i/>
              </w:rPr>
              <w:t>3/1</w:t>
            </w:r>
          </w:p>
        </w:tc>
      </w:tr>
    </w:tbl>
    <w:p w14:paraId="2B895C78" w14:textId="77777777" w:rsidR="00E4333E" w:rsidRDefault="00E4333E" w:rsidP="00E4333E">
      <w:pPr>
        <w:keepNext/>
        <w:keepLines/>
        <w:jc w:val="both"/>
        <w:rPr>
          <w:rFonts w:ascii="Tahoma" w:hAnsi="Tahoma" w:cs="Tahoma"/>
        </w:rPr>
      </w:pPr>
      <w:r w:rsidRPr="002B2157">
        <w:rPr>
          <w:rFonts w:ascii="Tahoma" w:hAnsi="Tahoma" w:cs="Tahoma"/>
        </w:rPr>
        <w:t xml:space="preserve">Izjavo izpolnijo in podpišejo vsi gospodarski subjekti, ki nastopajo v ponudbi. Priloga se v pdf. formatu naloži v </w:t>
      </w:r>
      <w:r w:rsidRPr="002B2157">
        <w:rPr>
          <w:rFonts w:ascii="Tahoma" w:hAnsi="Tahoma" w:cs="Tahoma"/>
          <w:b/>
          <w:u w:val="single"/>
        </w:rPr>
        <w:t>razdelek »Dokumenti«, del »Ostale priloge«</w:t>
      </w:r>
      <w:r w:rsidRPr="002B2157">
        <w:rPr>
          <w:rFonts w:ascii="Tahoma" w:hAnsi="Tahoma" w:cs="Tahoma"/>
        </w:rPr>
        <w:t>.</w:t>
      </w:r>
    </w:p>
    <w:p w14:paraId="4FAD3B96" w14:textId="77777777" w:rsidR="00E4333E" w:rsidRPr="00C8579C" w:rsidRDefault="00E4333E" w:rsidP="00467591">
      <w:pPr>
        <w:keepNext/>
        <w:keepLines/>
        <w:ind w:right="-284"/>
        <w:jc w:val="both"/>
        <w:rPr>
          <w:rFonts w:ascii="Tahoma" w:hAnsi="Tahoma" w:cs="Tahoma"/>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87"/>
        <w:gridCol w:w="1350"/>
      </w:tblGrid>
      <w:tr w:rsidR="00110CA3" w:rsidRPr="00C8579C" w14:paraId="60EACAF3" w14:textId="77777777" w:rsidTr="002B2157">
        <w:tc>
          <w:tcPr>
            <w:tcW w:w="7787" w:type="dxa"/>
          </w:tcPr>
          <w:p w14:paraId="43D3DB15" w14:textId="77777777" w:rsidR="00110CA3" w:rsidRPr="00C8579C" w:rsidRDefault="00110CA3" w:rsidP="00467591">
            <w:pPr>
              <w:keepNext/>
              <w:keepLines/>
              <w:jc w:val="both"/>
              <w:rPr>
                <w:rFonts w:ascii="Tahoma" w:hAnsi="Tahoma" w:cs="Tahoma"/>
              </w:rPr>
            </w:pPr>
            <w:r w:rsidRPr="00C8579C">
              <w:rPr>
                <w:rFonts w:ascii="Tahoma" w:hAnsi="Tahoma" w:cs="Tahoma"/>
              </w:rPr>
              <w:t xml:space="preserve">IZJAVA </w:t>
            </w:r>
            <w:r w:rsidR="002B2157" w:rsidRPr="002B2157">
              <w:rPr>
                <w:rFonts w:ascii="Tahoma" w:hAnsi="Tahoma" w:cs="Tahoma"/>
              </w:rPr>
              <w:t>o udeležbi fizičnih in pravnih oseb v lastništvu gospodarskega subjekta</w:t>
            </w:r>
          </w:p>
        </w:tc>
        <w:tc>
          <w:tcPr>
            <w:tcW w:w="1350" w:type="dxa"/>
          </w:tcPr>
          <w:p w14:paraId="31889C8E" w14:textId="77777777" w:rsidR="00110CA3" w:rsidRPr="00C8579C" w:rsidRDefault="00110CA3" w:rsidP="00E4333E">
            <w:pPr>
              <w:keepNext/>
              <w:keepLines/>
              <w:jc w:val="both"/>
              <w:rPr>
                <w:rFonts w:ascii="Tahoma" w:hAnsi="Tahoma" w:cs="Tahoma"/>
                <w:b/>
                <w:i/>
              </w:rPr>
            </w:pPr>
            <w:r w:rsidRPr="00C8579C">
              <w:rPr>
                <w:rFonts w:ascii="Tahoma" w:hAnsi="Tahoma" w:cs="Tahoma"/>
                <w:b/>
                <w:i/>
              </w:rPr>
              <w:t>Priloga 3/</w:t>
            </w:r>
            <w:r w:rsidR="00E4333E">
              <w:rPr>
                <w:rFonts w:ascii="Tahoma" w:hAnsi="Tahoma" w:cs="Tahoma"/>
                <w:b/>
                <w:i/>
              </w:rPr>
              <w:t>2</w:t>
            </w:r>
          </w:p>
        </w:tc>
      </w:tr>
    </w:tbl>
    <w:p w14:paraId="2A78C48A" w14:textId="77777777" w:rsidR="00F229CA" w:rsidRPr="00C8579C" w:rsidRDefault="002B2157" w:rsidP="00467591">
      <w:pPr>
        <w:keepNext/>
        <w:keepLines/>
        <w:jc w:val="both"/>
        <w:rPr>
          <w:rFonts w:ascii="Tahoma" w:hAnsi="Tahoma" w:cs="Tahoma"/>
        </w:rPr>
      </w:pPr>
      <w:r w:rsidRPr="002B2157">
        <w:rPr>
          <w:rFonts w:ascii="Tahoma" w:hAnsi="Tahoma" w:cs="Tahoma"/>
        </w:rPr>
        <w:t>I</w:t>
      </w:r>
      <w:r w:rsidR="00110CA3" w:rsidRPr="002B2157">
        <w:rPr>
          <w:rFonts w:ascii="Tahoma" w:hAnsi="Tahoma" w:cs="Tahoma"/>
        </w:rPr>
        <w:t>zjavo</w:t>
      </w:r>
      <w:r w:rsidRPr="002B2157">
        <w:rPr>
          <w:rFonts w:ascii="Tahoma" w:hAnsi="Tahoma" w:cs="Tahoma"/>
        </w:rPr>
        <w:t xml:space="preserve"> </w:t>
      </w:r>
      <w:r w:rsidR="00110CA3" w:rsidRPr="002B2157">
        <w:rPr>
          <w:rFonts w:ascii="Tahoma" w:hAnsi="Tahoma" w:cs="Tahoma"/>
        </w:rPr>
        <w:t>izpolnijo in pod</w:t>
      </w:r>
      <w:r w:rsidRPr="002B2157">
        <w:rPr>
          <w:rFonts w:ascii="Tahoma" w:hAnsi="Tahoma" w:cs="Tahoma"/>
        </w:rPr>
        <w:t>pišejo vsi gospodarski subjekti, ki nastopajo v ponudbi. V kolikor ponudnik izjav ne priloži, bo naročnik pozval ponudnika k predložitvi predmetne izjave pred sklenitvijo okvirnega sporazuma</w:t>
      </w:r>
      <w:r w:rsidR="00110CA3" w:rsidRPr="002B2157">
        <w:rPr>
          <w:rFonts w:ascii="Tahoma" w:hAnsi="Tahoma" w:cs="Tahoma"/>
        </w:rPr>
        <w:t>.</w:t>
      </w:r>
      <w:r w:rsidR="00F229CA" w:rsidRPr="002B2157">
        <w:rPr>
          <w:rFonts w:ascii="Tahoma" w:hAnsi="Tahoma" w:cs="Tahoma"/>
        </w:rPr>
        <w:t xml:space="preserve"> Prilog</w:t>
      </w:r>
      <w:r w:rsidRPr="002B2157">
        <w:rPr>
          <w:rFonts w:ascii="Tahoma" w:hAnsi="Tahoma" w:cs="Tahoma"/>
        </w:rPr>
        <w:t>a</w:t>
      </w:r>
      <w:r w:rsidR="00F229CA" w:rsidRPr="002B2157">
        <w:rPr>
          <w:rFonts w:ascii="Tahoma" w:hAnsi="Tahoma" w:cs="Tahoma"/>
        </w:rPr>
        <w:t xml:space="preserve"> se v pdf. formatu naloži v </w:t>
      </w:r>
      <w:r w:rsidR="00F229CA" w:rsidRPr="002B2157">
        <w:rPr>
          <w:rFonts w:ascii="Tahoma" w:hAnsi="Tahoma" w:cs="Tahoma"/>
          <w:b/>
          <w:u w:val="single"/>
        </w:rPr>
        <w:t xml:space="preserve">razdelek </w:t>
      </w:r>
      <w:r w:rsidRPr="002B2157">
        <w:rPr>
          <w:rFonts w:ascii="Tahoma" w:hAnsi="Tahoma" w:cs="Tahoma"/>
          <w:b/>
          <w:u w:val="single"/>
        </w:rPr>
        <w:t>»Dokumenti«, del »Ostale priloge«</w:t>
      </w:r>
      <w:r w:rsidR="00F229CA" w:rsidRPr="002B2157">
        <w:rPr>
          <w:rFonts w:ascii="Tahoma" w:hAnsi="Tahoma" w:cs="Tahoma"/>
        </w:rPr>
        <w:t>.</w:t>
      </w:r>
    </w:p>
    <w:p w14:paraId="7618AA10" w14:textId="77777777" w:rsidR="00147D46" w:rsidRPr="00C8579C" w:rsidRDefault="00147D46" w:rsidP="004675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7D826EDF" w14:textId="77777777" w:rsidTr="006C1AC9">
        <w:tc>
          <w:tcPr>
            <w:tcW w:w="7725" w:type="dxa"/>
          </w:tcPr>
          <w:p w14:paraId="2B41100A" w14:textId="77777777" w:rsidR="00E533B8" w:rsidRPr="00C8579C" w:rsidRDefault="00E533B8" w:rsidP="00467591">
            <w:pPr>
              <w:keepNext/>
              <w:keepLines/>
              <w:jc w:val="both"/>
              <w:rPr>
                <w:rFonts w:ascii="Tahoma" w:hAnsi="Tahoma" w:cs="Tahoma"/>
              </w:rPr>
            </w:pPr>
            <w:r w:rsidRPr="00C8579C">
              <w:rPr>
                <w:rFonts w:ascii="Tahoma" w:hAnsi="Tahoma" w:cs="Tahoma"/>
              </w:rPr>
              <w:t>UDELEŽBA PODIZVAJALCA</w:t>
            </w:r>
          </w:p>
        </w:tc>
        <w:tc>
          <w:tcPr>
            <w:tcW w:w="1417" w:type="dxa"/>
          </w:tcPr>
          <w:p w14:paraId="7A111C95" w14:textId="77777777" w:rsidR="00E533B8" w:rsidRPr="00C8579C" w:rsidRDefault="00E533B8" w:rsidP="00467591">
            <w:pPr>
              <w:keepNext/>
              <w:keepLines/>
              <w:jc w:val="both"/>
              <w:rPr>
                <w:rFonts w:ascii="Tahoma" w:hAnsi="Tahoma" w:cs="Tahoma"/>
                <w:b/>
                <w:i/>
              </w:rPr>
            </w:pPr>
            <w:r w:rsidRPr="00C8579C">
              <w:rPr>
                <w:rFonts w:ascii="Tahoma" w:hAnsi="Tahoma" w:cs="Tahoma"/>
                <w:b/>
                <w:i/>
              </w:rPr>
              <w:t>Priloga 4/1</w:t>
            </w:r>
          </w:p>
        </w:tc>
      </w:tr>
    </w:tbl>
    <w:p w14:paraId="0FE44CD6" w14:textId="77777777" w:rsidR="002B2157" w:rsidRDefault="002B2157" w:rsidP="002B2157">
      <w:pPr>
        <w:keepNext/>
        <w:keepLines/>
        <w:jc w:val="both"/>
        <w:rPr>
          <w:rFonts w:ascii="Tahoma" w:hAnsi="Tahoma" w:cs="Tahoma"/>
        </w:rPr>
      </w:pPr>
      <w:r w:rsidRPr="00C8579C">
        <w:rPr>
          <w:rFonts w:ascii="Tahoma" w:hAnsi="Tahoma" w:cs="Tahoma"/>
        </w:rPr>
        <w:t>Podizvajalec izpolni vse zahtevane podatke, v kolikor ponudnik del javnega naročila odda v podizvajanje.</w:t>
      </w:r>
      <w:r>
        <w:rPr>
          <w:rFonts w:ascii="Tahoma" w:hAnsi="Tahoma" w:cs="Tahoma"/>
        </w:rPr>
        <w:t xml:space="preserve"> Prilogo podpišeta ponudnik in podizvajalec. Priloga se v pdf. formatu naloži v </w:t>
      </w:r>
      <w:r w:rsidRPr="00B6068E">
        <w:rPr>
          <w:rFonts w:ascii="Tahoma" w:hAnsi="Tahoma" w:cs="Tahoma"/>
          <w:b/>
          <w:u w:val="single"/>
        </w:rPr>
        <w:t xml:space="preserve">razdelek </w:t>
      </w:r>
      <w:r w:rsidRPr="008367D8">
        <w:rPr>
          <w:rFonts w:ascii="Tahoma" w:hAnsi="Tahoma" w:cs="Tahoma"/>
          <w:b/>
          <w:u w:val="single"/>
        </w:rPr>
        <w:t>»Dokumenti«, del »Ostale priloge«</w:t>
      </w:r>
      <w:r w:rsidRPr="001221AF">
        <w:rPr>
          <w:rFonts w:ascii="Tahoma" w:hAnsi="Tahoma" w:cs="Tahoma"/>
        </w:rPr>
        <w:t>.</w:t>
      </w:r>
      <w:r w:rsidRPr="00C8579C">
        <w:rPr>
          <w:rFonts w:ascii="Tahoma" w:hAnsi="Tahoma" w:cs="Tahoma"/>
        </w:rPr>
        <w:t xml:space="preserve"> Če </w:t>
      </w:r>
      <w:r>
        <w:rPr>
          <w:rFonts w:ascii="Tahoma" w:hAnsi="Tahoma" w:cs="Tahoma"/>
        </w:rPr>
        <w:t>ponudnik</w:t>
      </w:r>
      <w:r w:rsidRPr="00C8579C">
        <w:rPr>
          <w:rFonts w:ascii="Tahoma" w:hAnsi="Tahoma" w:cs="Tahoma"/>
        </w:rPr>
        <w:t xml:space="preserve"> ne nastopa z nobenim podizvajalcem, priloge ni treba prilagati.</w:t>
      </w:r>
    </w:p>
    <w:p w14:paraId="44646FE7" w14:textId="77777777" w:rsidR="002B2157" w:rsidRDefault="002B2157" w:rsidP="002B2157">
      <w:pPr>
        <w:keepNext/>
        <w:keepLines/>
        <w:jc w:val="both"/>
        <w:rPr>
          <w:rFonts w:ascii="Tahoma" w:hAnsi="Tahoma" w:cs="Tahoma"/>
        </w:rPr>
      </w:pPr>
    </w:p>
    <w:p w14:paraId="5C25D9AB" w14:textId="77777777" w:rsidR="002B2157" w:rsidRDefault="002B2157" w:rsidP="002B2157">
      <w:pPr>
        <w:keepNext/>
        <w:keepLines/>
        <w:jc w:val="both"/>
        <w:rPr>
          <w:rFonts w:ascii="Tahoma" w:hAnsi="Tahoma" w:cs="Tahoma"/>
        </w:rPr>
      </w:pPr>
      <w:r>
        <w:rPr>
          <w:rFonts w:ascii="Tahoma" w:hAnsi="Tahoma" w:cs="Tahoma"/>
        </w:rPr>
        <w:t xml:space="preserve">V kolikor podizvajalec zahteva neposredna plačila, mora </w:t>
      </w:r>
      <w:r w:rsidR="003A5815">
        <w:rPr>
          <w:rFonts w:ascii="Tahoma" w:hAnsi="Tahoma" w:cs="Tahoma"/>
        </w:rPr>
        <w:t>ponudnik</w:t>
      </w:r>
      <w:r>
        <w:rPr>
          <w:rFonts w:ascii="Tahoma" w:hAnsi="Tahoma" w:cs="Tahoma"/>
        </w:rPr>
        <w:t xml:space="preserve"> priložiti tudi izpolnjen in podpisan </w:t>
      </w:r>
      <w:r w:rsidRPr="003E11C3">
        <w:rPr>
          <w:rFonts w:ascii="Tahoma" w:hAnsi="Tahoma" w:cs="Tahoma"/>
        </w:rPr>
        <w:t>Obrazec 1 k Prilogi 4/1</w:t>
      </w:r>
      <w:r w:rsidRPr="003E11C3">
        <w:rPr>
          <w:rFonts w:ascii="Tahoma" w:hAnsi="Tahoma" w:cs="Tahoma"/>
          <w:b/>
        </w:rPr>
        <w:t xml:space="preserve"> </w:t>
      </w:r>
      <w:r w:rsidRPr="003E11C3">
        <w:rPr>
          <w:rFonts w:ascii="Tahoma" w:hAnsi="Tahoma" w:cs="Tahoma"/>
        </w:rPr>
        <w:t xml:space="preserve">POOBLASTILO </w:t>
      </w:r>
      <w:r w:rsidR="003A5815">
        <w:rPr>
          <w:rFonts w:ascii="Tahoma" w:hAnsi="Tahoma" w:cs="Tahoma"/>
        </w:rPr>
        <w:t>PONUDNIKA</w:t>
      </w:r>
      <w:r>
        <w:rPr>
          <w:rFonts w:ascii="Tahoma" w:hAnsi="Tahoma" w:cs="Tahoma"/>
        </w:rPr>
        <w:t xml:space="preserve">; obrazec mora biti podpisan s strani </w:t>
      </w:r>
      <w:r w:rsidR="003A5815">
        <w:rPr>
          <w:rFonts w:ascii="Tahoma" w:hAnsi="Tahoma" w:cs="Tahoma"/>
        </w:rPr>
        <w:t>ponudnika</w:t>
      </w:r>
      <w:r>
        <w:rPr>
          <w:rFonts w:ascii="Tahoma" w:hAnsi="Tahoma" w:cs="Tahoma"/>
        </w:rPr>
        <w:t>.</w:t>
      </w:r>
    </w:p>
    <w:p w14:paraId="331C4C6A" w14:textId="77777777" w:rsidR="002B2157" w:rsidRDefault="002B2157" w:rsidP="002B2157">
      <w:pPr>
        <w:keepNext/>
        <w:keepLines/>
        <w:jc w:val="both"/>
        <w:rPr>
          <w:rFonts w:ascii="Tahoma" w:hAnsi="Tahoma" w:cs="Tahoma"/>
        </w:rPr>
      </w:pPr>
    </w:p>
    <w:p w14:paraId="5FAC496F" w14:textId="77777777" w:rsidR="002B2157" w:rsidRDefault="002B2157" w:rsidP="002B2157">
      <w:pPr>
        <w:keepNext/>
        <w:keepLines/>
        <w:jc w:val="both"/>
        <w:rPr>
          <w:rFonts w:ascii="Tahoma" w:hAnsi="Tahoma" w:cs="Tahoma"/>
        </w:rPr>
      </w:pPr>
      <w:r>
        <w:rPr>
          <w:rFonts w:ascii="Tahoma" w:hAnsi="Tahoma" w:cs="Tahoma"/>
        </w:rPr>
        <w:t xml:space="preserve">V kolikor podizvajalec zahteva neposredna plačila, mora </w:t>
      </w:r>
      <w:r w:rsidR="003A5815">
        <w:rPr>
          <w:rFonts w:ascii="Tahoma" w:hAnsi="Tahoma" w:cs="Tahoma"/>
        </w:rPr>
        <w:t>ponudnik</w:t>
      </w:r>
      <w:r>
        <w:rPr>
          <w:rFonts w:ascii="Tahoma" w:hAnsi="Tahoma" w:cs="Tahoma"/>
        </w:rPr>
        <w:t xml:space="preserve"> priložiti tudi izpolnjen in podpisan </w:t>
      </w:r>
      <w:r w:rsidRPr="003E11C3">
        <w:rPr>
          <w:rFonts w:ascii="Tahoma" w:hAnsi="Tahoma" w:cs="Tahoma"/>
        </w:rPr>
        <w:t>Obrazec 2 k Prilogi 4/1</w:t>
      </w:r>
      <w:r w:rsidRPr="003E11C3">
        <w:rPr>
          <w:rFonts w:ascii="Tahoma" w:hAnsi="Tahoma" w:cs="Tahoma"/>
          <w:b/>
        </w:rPr>
        <w:t xml:space="preserve"> </w:t>
      </w:r>
      <w:r w:rsidRPr="003E11C3">
        <w:rPr>
          <w:rFonts w:ascii="Tahoma" w:hAnsi="Tahoma" w:cs="Tahoma"/>
          <w:kern w:val="2"/>
        </w:rPr>
        <w:t>SOGLASJE PODIZVAJALCA ZA NEPOSREDNA PLAČILA</w:t>
      </w:r>
      <w:r>
        <w:rPr>
          <w:rFonts w:ascii="Tahoma" w:hAnsi="Tahoma" w:cs="Tahoma"/>
          <w:kern w:val="2"/>
        </w:rPr>
        <w:t xml:space="preserve">; </w:t>
      </w:r>
      <w:r>
        <w:rPr>
          <w:rFonts w:ascii="Tahoma" w:hAnsi="Tahoma" w:cs="Tahoma"/>
        </w:rPr>
        <w:t>obrazec mora biti podpisan s strani podizvajalca.</w:t>
      </w:r>
    </w:p>
    <w:p w14:paraId="6F8A19BD" w14:textId="77777777" w:rsidR="00AF7EF7" w:rsidRPr="001E0C11" w:rsidRDefault="00AF7EF7" w:rsidP="00467591">
      <w:pPr>
        <w:keepNext/>
        <w:keepLines/>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130F27" w:rsidRPr="00C8579C" w14:paraId="3B57ECCD" w14:textId="77777777" w:rsidTr="006C1AC9">
        <w:tc>
          <w:tcPr>
            <w:tcW w:w="7725" w:type="dxa"/>
          </w:tcPr>
          <w:p w14:paraId="200A4F83" w14:textId="77777777" w:rsidR="00130F27" w:rsidRPr="00C8579C" w:rsidRDefault="00130F27" w:rsidP="00467591">
            <w:pPr>
              <w:keepNext/>
              <w:keepLines/>
              <w:jc w:val="both"/>
              <w:rPr>
                <w:rFonts w:ascii="Tahoma" w:hAnsi="Tahoma" w:cs="Tahoma"/>
              </w:rPr>
            </w:pPr>
            <w:r w:rsidRPr="00C8579C">
              <w:rPr>
                <w:rFonts w:ascii="Tahoma" w:hAnsi="Tahoma" w:cs="Tahoma"/>
              </w:rPr>
              <w:t>UDELEŽBA SUBJEKTA, KATEREGA ZMOGLJIVOST SE UPORABLJA</w:t>
            </w:r>
          </w:p>
        </w:tc>
        <w:tc>
          <w:tcPr>
            <w:tcW w:w="912" w:type="dxa"/>
            <w:tcBorders>
              <w:right w:val="nil"/>
            </w:tcBorders>
          </w:tcPr>
          <w:p w14:paraId="46992523" w14:textId="77777777" w:rsidR="00130F27" w:rsidRPr="00C8579C" w:rsidRDefault="00130F27" w:rsidP="00467591">
            <w:pPr>
              <w:keepNext/>
              <w:keepLines/>
              <w:jc w:val="both"/>
              <w:rPr>
                <w:rFonts w:ascii="Tahoma" w:hAnsi="Tahoma" w:cs="Tahoma"/>
                <w:b/>
              </w:rPr>
            </w:pPr>
            <w:r w:rsidRPr="00C8579C">
              <w:rPr>
                <w:rFonts w:ascii="Tahoma" w:hAnsi="Tahoma" w:cs="Tahoma"/>
                <w:b/>
                <w:i/>
              </w:rPr>
              <w:t xml:space="preserve">Priloga </w:t>
            </w:r>
          </w:p>
        </w:tc>
        <w:tc>
          <w:tcPr>
            <w:tcW w:w="551" w:type="dxa"/>
            <w:tcBorders>
              <w:left w:val="nil"/>
            </w:tcBorders>
          </w:tcPr>
          <w:p w14:paraId="7C3293AA" w14:textId="77777777" w:rsidR="00130F27" w:rsidRPr="00C8579C" w:rsidRDefault="00130F27" w:rsidP="003A5815">
            <w:pPr>
              <w:keepNext/>
              <w:keepLines/>
              <w:jc w:val="both"/>
              <w:rPr>
                <w:rFonts w:ascii="Tahoma" w:hAnsi="Tahoma" w:cs="Tahoma"/>
                <w:b/>
                <w:i/>
              </w:rPr>
            </w:pPr>
            <w:r w:rsidRPr="00C8579C">
              <w:rPr>
                <w:rFonts w:ascii="Tahoma" w:hAnsi="Tahoma" w:cs="Tahoma"/>
                <w:b/>
                <w:i/>
              </w:rPr>
              <w:t>4/</w:t>
            </w:r>
            <w:r w:rsidR="003A5815">
              <w:rPr>
                <w:rFonts w:ascii="Tahoma" w:hAnsi="Tahoma" w:cs="Tahoma"/>
                <w:b/>
                <w:i/>
              </w:rPr>
              <w:t>2</w:t>
            </w:r>
          </w:p>
        </w:tc>
      </w:tr>
    </w:tbl>
    <w:p w14:paraId="37243AAE" w14:textId="77777777" w:rsidR="00D92424" w:rsidRDefault="00D92424" w:rsidP="00467591">
      <w:pPr>
        <w:keepNext/>
        <w:keepLines/>
        <w:jc w:val="both"/>
        <w:rPr>
          <w:rFonts w:ascii="Tahoma" w:hAnsi="Tahoma" w:cs="Tahoma"/>
        </w:rPr>
      </w:pPr>
      <w:r w:rsidRPr="00C8579C">
        <w:rPr>
          <w:rFonts w:ascii="Tahoma" w:hAnsi="Tahoma" w:cs="Tahoma"/>
        </w:rPr>
        <w:t xml:space="preserve">Ponudnik mora prilogo izpolniti, v kolikor uporabi zmogljivost drugih subjektov za izvedbo javnega naročila, </w:t>
      </w:r>
      <w:r w:rsidRPr="00C8579C">
        <w:rPr>
          <w:rFonts w:ascii="Tahoma" w:hAnsi="Tahoma" w:cs="Tahoma"/>
          <w:u w:val="single"/>
        </w:rPr>
        <w:t>ki niso partner/ji v primeru skupne ponudbe ali podizvajalec/ci</w:t>
      </w:r>
      <w:r w:rsidRPr="00C8579C">
        <w:rPr>
          <w:rFonts w:ascii="Tahoma" w:hAnsi="Tahoma" w:cs="Tahoma"/>
        </w:rPr>
        <w:t>.</w:t>
      </w:r>
      <w:r w:rsidR="00F229CA">
        <w:rPr>
          <w:rFonts w:ascii="Tahoma" w:hAnsi="Tahoma" w:cs="Tahoma"/>
        </w:rPr>
        <w:t xml:space="preserve"> Priloga se v pdf. formatu naloži v </w:t>
      </w:r>
      <w:r w:rsidR="00F229CA" w:rsidRPr="00B6068E">
        <w:rPr>
          <w:rFonts w:ascii="Tahoma" w:hAnsi="Tahoma" w:cs="Tahoma"/>
          <w:b/>
          <w:u w:val="single"/>
        </w:rPr>
        <w:t xml:space="preserve">razdelek </w:t>
      </w:r>
      <w:r w:rsidR="003A5815" w:rsidRPr="008367D8">
        <w:rPr>
          <w:rFonts w:ascii="Tahoma" w:hAnsi="Tahoma" w:cs="Tahoma"/>
          <w:b/>
          <w:u w:val="single"/>
        </w:rPr>
        <w:t>»Dokumenti«, del »Ostale priloge«</w:t>
      </w:r>
      <w:r w:rsidR="00F229CA" w:rsidRPr="001221AF">
        <w:rPr>
          <w:rFonts w:ascii="Tahoma" w:hAnsi="Tahoma" w:cs="Tahoma"/>
        </w:rPr>
        <w:t>.</w:t>
      </w:r>
      <w:r w:rsidRPr="00C8579C">
        <w:rPr>
          <w:rFonts w:ascii="Tahoma" w:hAnsi="Tahoma" w:cs="Tahoma"/>
        </w:rPr>
        <w:t xml:space="preserve"> Ponudnik razmnoži potrebno</w:t>
      </w:r>
      <w:r w:rsidR="00330EED" w:rsidRPr="00C8579C">
        <w:rPr>
          <w:rFonts w:ascii="Tahoma" w:hAnsi="Tahoma" w:cs="Tahoma"/>
        </w:rPr>
        <w:t xml:space="preserve"> </w:t>
      </w:r>
      <w:r w:rsidRPr="00C8579C">
        <w:rPr>
          <w:rFonts w:ascii="Tahoma" w:hAnsi="Tahoma" w:cs="Tahoma"/>
        </w:rPr>
        <w:t>število izvodov vseh obrazcev. V kolikor ponudnik ne bo uporabil zmogljivosti drugih subjektov za izvedbo javnega naročila, priloge ni potrebno izpolni.</w:t>
      </w:r>
    </w:p>
    <w:p w14:paraId="03EC069F" w14:textId="77777777" w:rsidR="00AF7EF7" w:rsidRPr="00C8579C" w:rsidRDefault="00AF7EF7" w:rsidP="00467591">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11071" w:rsidRPr="00C8579C" w14:paraId="69DE0355" w14:textId="77777777" w:rsidTr="00895645">
        <w:tc>
          <w:tcPr>
            <w:tcW w:w="7725" w:type="dxa"/>
          </w:tcPr>
          <w:p w14:paraId="10C6BA56" w14:textId="77777777" w:rsidR="00F11071" w:rsidRPr="00C8579C" w:rsidRDefault="00895645" w:rsidP="00467591">
            <w:pPr>
              <w:keepNext/>
              <w:keepLines/>
              <w:jc w:val="both"/>
              <w:rPr>
                <w:rFonts w:ascii="Tahoma" w:hAnsi="Tahoma" w:cs="Tahoma"/>
              </w:rPr>
            </w:pPr>
            <w:r>
              <w:rPr>
                <w:rFonts w:ascii="Tahoma" w:hAnsi="Tahoma" w:cs="Tahoma"/>
              </w:rPr>
              <w:t>DOVOLJENJA</w:t>
            </w:r>
          </w:p>
        </w:tc>
        <w:tc>
          <w:tcPr>
            <w:tcW w:w="1484" w:type="dxa"/>
          </w:tcPr>
          <w:p w14:paraId="32E72E0A" w14:textId="77777777" w:rsidR="00F11071" w:rsidRPr="00C8579C" w:rsidRDefault="00F11071" w:rsidP="00467591">
            <w:pPr>
              <w:keepNext/>
              <w:keepLines/>
              <w:jc w:val="both"/>
              <w:rPr>
                <w:rFonts w:ascii="Tahoma" w:hAnsi="Tahoma" w:cs="Tahoma"/>
                <w:b/>
                <w:i/>
              </w:rPr>
            </w:pPr>
            <w:r w:rsidRPr="00C8579C">
              <w:rPr>
                <w:rFonts w:ascii="Tahoma" w:hAnsi="Tahoma" w:cs="Tahoma"/>
                <w:b/>
                <w:i/>
              </w:rPr>
              <w:t>Priloga 5</w:t>
            </w:r>
          </w:p>
        </w:tc>
      </w:tr>
    </w:tbl>
    <w:p w14:paraId="0532BB95" w14:textId="77777777" w:rsidR="00895645" w:rsidRDefault="00895645" w:rsidP="00467591">
      <w:pPr>
        <w:keepNext/>
        <w:keepLines/>
        <w:jc w:val="both"/>
        <w:rPr>
          <w:rFonts w:ascii="Tahoma" w:hAnsi="Tahoma" w:cs="Tahoma"/>
        </w:rPr>
      </w:pPr>
      <w:r>
        <w:rPr>
          <w:rFonts w:ascii="Tahoma" w:hAnsi="Tahoma" w:cs="Tahoma"/>
          <w:szCs w:val="22"/>
        </w:rPr>
        <w:t>Ponudnik mora v ponudbi priložiti fotokopije odločb/dovoljenj oziroma</w:t>
      </w:r>
      <w:r w:rsidRPr="00C2309E">
        <w:rPr>
          <w:rFonts w:ascii="Tahoma" w:hAnsi="Tahoma" w:cs="Tahoma"/>
          <w:b/>
        </w:rPr>
        <w:t xml:space="preserve"> </w:t>
      </w:r>
      <w:r w:rsidRPr="00A1220B">
        <w:rPr>
          <w:rFonts w:ascii="Tahoma" w:hAnsi="Tahoma" w:cs="Tahoma"/>
        </w:rPr>
        <w:t xml:space="preserve">potrdil </w:t>
      </w:r>
      <w:r>
        <w:rPr>
          <w:rFonts w:ascii="Tahoma" w:hAnsi="Tahoma" w:cs="Tahoma"/>
        </w:rPr>
        <w:t xml:space="preserve">(in ostalih dokazil) </w:t>
      </w:r>
      <w:r w:rsidRPr="00A1220B">
        <w:rPr>
          <w:rFonts w:ascii="Tahoma" w:hAnsi="Tahoma" w:cs="Tahoma"/>
        </w:rPr>
        <w:t>o vpisu v ustrezne evidence oseb, ki ravnajo z odpadki s klasifikacijskimi številkami odpadkov</w:t>
      </w:r>
      <w:r>
        <w:rPr>
          <w:rFonts w:ascii="Tahoma" w:hAnsi="Tahoma" w:cs="Tahoma"/>
        </w:rPr>
        <w:t xml:space="preserve"> </w:t>
      </w:r>
      <w:r w:rsidRPr="000F6B53">
        <w:rPr>
          <w:rFonts w:ascii="Tahoma" w:hAnsi="Tahoma" w:cs="Tahoma"/>
        </w:rPr>
        <w:t>in</w:t>
      </w:r>
      <w:r>
        <w:rPr>
          <w:rFonts w:ascii="Tahoma" w:hAnsi="Tahoma" w:cs="Tahoma"/>
        </w:rPr>
        <w:t xml:space="preserve"> </w:t>
      </w:r>
      <w:r w:rsidRPr="000F6B53">
        <w:rPr>
          <w:rFonts w:ascii="Tahoma" w:hAnsi="Tahoma" w:cs="Tahoma"/>
        </w:rPr>
        <w:t>zahtevanimi postopki obdelave odpadkov</w:t>
      </w:r>
      <w:r>
        <w:rPr>
          <w:rFonts w:ascii="Tahoma" w:hAnsi="Tahoma" w:cs="Tahoma"/>
        </w:rPr>
        <w:t>.</w:t>
      </w:r>
      <w:r w:rsidR="00F229CA">
        <w:rPr>
          <w:rFonts w:ascii="Tahoma" w:hAnsi="Tahoma" w:cs="Tahoma"/>
        </w:rPr>
        <w:t xml:space="preserve"> Priloge se v pdf. formatu naloži v </w:t>
      </w:r>
      <w:r w:rsidR="00F229CA" w:rsidRPr="00B6068E">
        <w:rPr>
          <w:rFonts w:ascii="Tahoma" w:hAnsi="Tahoma" w:cs="Tahoma"/>
          <w:b/>
          <w:u w:val="single"/>
        </w:rPr>
        <w:t xml:space="preserve">razdelek </w:t>
      </w:r>
      <w:r w:rsidR="003A5815" w:rsidRPr="008367D8">
        <w:rPr>
          <w:rFonts w:ascii="Tahoma" w:hAnsi="Tahoma" w:cs="Tahoma"/>
          <w:b/>
          <w:u w:val="single"/>
        </w:rPr>
        <w:t>»Dokumenti«, del »Ostale priloge«</w:t>
      </w:r>
      <w:r w:rsidR="00F229CA" w:rsidRPr="001221AF">
        <w:rPr>
          <w:rFonts w:ascii="Tahoma" w:hAnsi="Tahoma" w:cs="Tahoma"/>
        </w:rPr>
        <w:t>.</w:t>
      </w:r>
    </w:p>
    <w:p w14:paraId="06530598" w14:textId="77777777" w:rsidR="00D93998" w:rsidRPr="00FE0BDC" w:rsidRDefault="00D93998" w:rsidP="00D93998">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D93998" w:rsidRPr="00FE0BDC" w14:paraId="5FD4CD2E" w14:textId="77777777" w:rsidTr="00740470">
        <w:tc>
          <w:tcPr>
            <w:tcW w:w="7725" w:type="dxa"/>
            <w:tcBorders>
              <w:top w:val="single" w:sz="4" w:space="0" w:color="auto"/>
              <w:bottom w:val="single" w:sz="4" w:space="0" w:color="auto"/>
            </w:tcBorders>
          </w:tcPr>
          <w:p w14:paraId="3A0A501E" w14:textId="77777777" w:rsidR="00D93998" w:rsidRPr="00FE0BDC" w:rsidRDefault="00D93998" w:rsidP="00740470">
            <w:pPr>
              <w:keepNext/>
              <w:keepLines/>
              <w:rPr>
                <w:rFonts w:ascii="Tahoma" w:hAnsi="Tahoma" w:cs="Tahoma"/>
              </w:rPr>
            </w:pPr>
            <w:r w:rsidRPr="00FE0BDC">
              <w:br w:type="page"/>
            </w:r>
            <w:r w:rsidRPr="00FE0BDC">
              <w:rPr>
                <w:rFonts w:ascii="Tahoma" w:hAnsi="Tahoma" w:cs="Tahoma"/>
                <w:sz w:val="18"/>
              </w:rPr>
              <w:br w:type="page"/>
            </w:r>
            <w:r w:rsidRPr="00FE0BD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38B055B5" w14:textId="77777777" w:rsidR="00D93998" w:rsidRPr="00FE0BDC" w:rsidRDefault="00D93998" w:rsidP="00740470">
            <w:pPr>
              <w:keepNext/>
              <w:keepLines/>
              <w:rPr>
                <w:rFonts w:ascii="Tahoma" w:hAnsi="Tahoma" w:cs="Tahoma"/>
                <w:b/>
                <w:i/>
              </w:rPr>
            </w:pPr>
            <w:r w:rsidRPr="00FE0BDC">
              <w:rPr>
                <w:rFonts w:ascii="Tahoma" w:hAnsi="Tahoma" w:cs="Tahoma"/>
                <w:b/>
                <w:i/>
              </w:rPr>
              <w:t>Priloga 6</w:t>
            </w:r>
          </w:p>
        </w:tc>
      </w:tr>
    </w:tbl>
    <w:p w14:paraId="01D0420B" w14:textId="77777777" w:rsidR="00D93998" w:rsidRPr="00FE0BDC" w:rsidRDefault="00D93998" w:rsidP="00D93998">
      <w:pPr>
        <w:keepNext/>
        <w:keepLines/>
        <w:autoSpaceDE w:val="0"/>
        <w:autoSpaceDN w:val="0"/>
        <w:adjustRightInd w:val="0"/>
        <w:jc w:val="both"/>
        <w:rPr>
          <w:rFonts w:ascii="Tahoma" w:hAnsi="Tahoma" w:cs="Tahoma"/>
        </w:rPr>
      </w:pPr>
      <w:r w:rsidRPr="00FE0BDC">
        <w:rPr>
          <w:rFonts w:ascii="Tahoma" w:hAnsi="Tahoma" w:cs="Tahoma"/>
          <w:bCs/>
        </w:rPr>
        <w:t xml:space="preserve">Ponudnik izpolnjeno in podpisano prilogo </w:t>
      </w:r>
      <w:r w:rsidRPr="00FE0BDC">
        <w:rPr>
          <w:rFonts w:ascii="Tahoma" w:hAnsi="Tahoma" w:cs="Tahoma"/>
        </w:rPr>
        <w:t xml:space="preserve">v pdf. formatu </w:t>
      </w:r>
      <w:r w:rsidRPr="00FE0BDC">
        <w:rPr>
          <w:rFonts w:ascii="Tahoma" w:hAnsi="Tahoma" w:cs="Tahoma"/>
          <w:u w:val="single"/>
        </w:rPr>
        <w:t>naloži v</w:t>
      </w:r>
      <w:r w:rsidRPr="00FE0BDC">
        <w:rPr>
          <w:rFonts w:ascii="Tahoma" w:hAnsi="Tahoma" w:cs="Tahoma"/>
          <w:b/>
          <w:u w:val="single"/>
        </w:rPr>
        <w:t xml:space="preserve"> </w:t>
      </w:r>
      <w:r w:rsidRPr="00FE0BDC">
        <w:rPr>
          <w:rFonts w:ascii="Tahoma" w:hAnsi="Tahoma" w:cs="Tahoma"/>
          <w:b/>
        </w:rPr>
        <w:t>Razdelek »DOKUMENTI«, del »Ostale priloge«</w:t>
      </w:r>
      <w:r w:rsidRPr="00FE0BDC">
        <w:rPr>
          <w:rFonts w:ascii="Tahoma" w:hAnsi="Tahoma" w:cs="Tahoma"/>
        </w:rPr>
        <w:t>.</w:t>
      </w:r>
    </w:p>
    <w:p w14:paraId="2D825BCA" w14:textId="77777777" w:rsidR="004E252F" w:rsidRDefault="004E252F" w:rsidP="00467591">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895645" w:rsidRPr="005D654E" w14:paraId="592161BF" w14:textId="77777777" w:rsidTr="00895645">
        <w:tc>
          <w:tcPr>
            <w:tcW w:w="7867" w:type="dxa"/>
            <w:tcBorders>
              <w:top w:val="single" w:sz="4" w:space="0" w:color="auto"/>
              <w:bottom w:val="single" w:sz="4" w:space="0" w:color="auto"/>
            </w:tcBorders>
          </w:tcPr>
          <w:p w14:paraId="7D082C46" w14:textId="77777777" w:rsidR="00895645" w:rsidRPr="005D654E" w:rsidRDefault="00895645" w:rsidP="00467591">
            <w:pPr>
              <w:keepNext/>
              <w:keepLines/>
              <w:rPr>
                <w:rFonts w:ascii="Tahoma" w:hAnsi="Tahoma" w:cs="Tahoma"/>
              </w:rPr>
            </w:pPr>
            <w:r w:rsidRPr="005D654E">
              <w:rPr>
                <w:rFonts w:ascii="Tahoma" w:hAnsi="Tahoma" w:cs="Tahoma"/>
              </w:rPr>
              <w:t>POSTOPEK RAVNANJA Z ODPADKI</w:t>
            </w:r>
          </w:p>
        </w:tc>
        <w:tc>
          <w:tcPr>
            <w:tcW w:w="912" w:type="dxa"/>
            <w:tcBorders>
              <w:top w:val="single" w:sz="4" w:space="0" w:color="auto"/>
              <w:bottom w:val="single" w:sz="4" w:space="0" w:color="auto"/>
              <w:right w:val="nil"/>
            </w:tcBorders>
          </w:tcPr>
          <w:p w14:paraId="3D976CBF" w14:textId="77777777" w:rsidR="00895645" w:rsidRPr="005D654E" w:rsidRDefault="00895645" w:rsidP="00467591">
            <w:pPr>
              <w:keepNext/>
              <w:keepLines/>
              <w:jc w:val="right"/>
              <w:rPr>
                <w:rFonts w:ascii="Tahoma" w:hAnsi="Tahoma" w:cs="Tahoma"/>
                <w:b/>
              </w:rPr>
            </w:pPr>
            <w:r>
              <w:rPr>
                <w:rFonts w:ascii="Tahoma" w:hAnsi="Tahoma" w:cs="Tahoma"/>
                <w:b/>
                <w:i/>
              </w:rPr>
              <w:t>P</w:t>
            </w:r>
            <w:r w:rsidRPr="005D654E">
              <w:rPr>
                <w:rFonts w:ascii="Tahoma" w:hAnsi="Tahoma" w:cs="Tahoma"/>
                <w:b/>
                <w:i/>
              </w:rPr>
              <w:t xml:space="preserve">riloga </w:t>
            </w:r>
          </w:p>
        </w:tc>
        <w:tc>
          <w:tcPr>
            <w:tcW w:w="363" w:type="dxa"/>
            <w:tcBorders>
              <w:top w:val="single" w:sz="4" w:space="0" w:color="auto"/>
              <w:left w:val="nil"/>
              <w:bottom w:val="single" w:sz="4" w:space="0" w:color="auto"/>
            </w:tcBorders>
          </w:tcPr>
          <w:p w14:paraId="7533A3D7" w14:textId="77777777" w:rsidR="00895645" w:rsidRPr="005D654E" w:rsidRDefault="00895645" w:rsidP="00467591">
            <w:pPr>
              <w:keepNext/>
              <w:keepLines/>
              <w:rPr>
                <w:rFonts w:ascii="Tahoma" w:hAnsi="Tahoma" w:cs="Tahoma"/>
                <w:b/>
                <w:i/>
              </w:rPr>
            </w:pPr>
            <w:r>
              <w:rPr>
                <w:rFonts w:ascii="Tahoma" w:hAnsi="Tahoma" w:cs="Tahoma"/>
                <w:b/>
                <w:i/>
              </w:rPr>
              <w:t>7</w:t>
            </w:r>
          </w:p>
        </w:tc>
      </w:tr>
    </w:tbl>
    <w:p w14:paraId="70AFB2ED" w14:textId="77777777" w:rsidR="00895645" w:rsidRDefault="00895645" w:rsidP="00467591">
      <w:pPr>
        <w:keepNext/>
        <w:keepLines/>
        <w:jc w:val="both"/>
        <w:rPr>
          <w:rFonts w:ascii="Tahoma" w:hAnsi="Tahoma" w:cs="Tahoma"/>
        </w:rPr>
      </w:pPr>
      <w:r w:rsidRPr="005D654E">
        <w:rPr>
          <w:rFonts w:ascii="Tahoma" w:hAnsi="Tahoma" w:cs="Tahoma"/>
        </w:rPr>
        <w:t xml:space="preserve">Ponudnik mora </w:t>
      </w:r>
      <w:r w:rsidR="00F229CA">
        <w:rPr>
          <w:rFonts w:ascii="Tahoma" w:hAnsi="Tahoma" w:cs="Tahoma"/>
        </w:rPr>
        <w:t>Prilogo</w:t>
      </w:r>
      <w:r w:rsidRPr="005D654E">
        <w:rPr>
          <w:rFonts w:ascii="Tahoma" w:hAnsi="Tahoma" w:cs="Tahoma"/>
        </w:rPr>
        <w:t xml:space="preserve"> izpolniti, podpisati in žigosati </w:t>
      </w:r>
      <w:r w:rsidR="00F229CA" w:rsidRPr="00F229CA">
        <w:rPr>
          <w:rFonts w:ascii="Tahoma" w:hAnsi="Tahoma" w:cs="Tahoma"/>
        </w:rPr>
        <w:t xml:space="preserve">ter jo v pdf. formatu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3A5815" w:rsidRPr="008367D8">
        <w:rPr>
          <w:rFonts w:ascii="Tahoma" w:hAnsi="Tahoma" w:cs="Tahoma"/>
          <w:b/>
          <w:u w:val="single"/>
        </w:rPr>
        <w:t>»Dokumenti«, del »Ostale priloge«</w:t>
      </w:r>
      <w:r w:rsidR="00F229CA" w:rsidRPr="00F229CA">
        <w:rPr>
          <w:rFonts w:ascii="Tahoma" w:hAnsi="Tahoma" w:cs="Tahoma"/>
        </w:rPr>
        <w:t>.</w:t>
      </w:r>
    </w:p>
    <w:p w14:paraId="1F70266F" w14:textId="77777777" w:rsidR="00895645" w:rsidRPr="00C8579C" w:rsidRDefault="00895645" w:rsidP="00467591">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C23AD1" w:rsidRPr="00C8579C" w14:paraId="644B6138" w14:textId="77777777" w:rsidTr="00CD53CE">
        <w:tc>
          <w:tcPr>
            <w:tcW w:w="7867" w:type="dxa"/>
          </w:tcPr>
          <w:p w14:paraId="2C7F3F60" w14:textId="77777777" w:rsidR="00C23AD1" w:rsidRPr="00C8579C" w:rsidRDefault="00C23AD1" w:rsidP="00467591">
            <w:pPr>
              <w:keepNext/>
              <w:keepLines/>
              <w:jc w:val="both"/>
              <w:rPr>
                <w:rFonts w:ascii="Tahoma" w:hAnsi="Tahoma" w:cs="Tahoma"/>
              </w:rPr>
            </w:pPr>
            <w:r w:rsidRPr="00C8579C">
              <w:rPr>
                <w:rFonts w:ascii="Tahoma" w:hAnsi="Tahoma" w:cs="Tahoma"/>
              </w:rPr>
              <w:t>VZOREC OKVIRNEGA SPORAZUMA</w:t>
            </w:r>
          </w:p>
        </w:tc>
        <w:tc>
          <w:tcPr>
            <w:tcW w:w="912" w:type="dxa"/>
            <w:tcBorders>
              <w:right w:val="nil"/>
            </w:tcBorders>
          </w:tcPr>
          <w:p w14:paraId="28AF118E" w14:textId="77777777" w:rsidR="00C23AD1" w:rsidRPr="00C8579C" w:rsidRDefault="00C23AD1" w:rsidP="00467591">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5F413998" w14:textId="77777777" w:rsidR="00C23AD1" w:rsidRPr="00C8579C" w:rsidRDefault="00C23AD1" w:rsidP="00467591">
            <w:pPr>
              <w:keepNext/>
              <w:keepLines/>
              <w:jc w:val="both"/>
              <w:rPr>
                <w:rFonts w:ascii="Tahoma" w:hAnsi="Tahoma" w:cs="Tahoma"/>
                <w:b/>
                <w:i/>
              </w:rPr>
            </w:pPr>
            <w:r w:rsidRPr="00C8579C">
              <w:rPr>
                <w:rFonts w:ascii="Tahoma" w:hAnsi="Tahoma" w:cs="Tahoma"/>
                <w:b/>
                <w:i/>
              </w:rPr>
              <w:t>8</w:t>
            </w:r>
          </w:p>
        </w:tc>
      </w:tr>
    </w:tbl>
    <w:p w14:paraId="3ADD9BDA" w14:textId="77777777" w:rsidR="00C23AD1" w:rsidRPr="00C8579C" w:rsidRDefault="00C23AD1" w:rsidP="00467591">
      <w:pPr>
        <w:keepNext/>
        <w:keepLines/>
        <w:jc w:val="both"/>
        <w:rPr>
          <w:rFonts w:ascii="Tahoma" w:hAnsi="Tahoma" w:cs="Tahoma"/>
        </w:rPr>
      </w:pPr>
      <w:r w:rsidRPr="00E4333E">
        <w:rPr>
          <w:rFonts w:ascii="Tahoma" w:hAnsi="Tahoma" w:cs="Tahoma"/>
        </w:rPr>
        <w:t xml:space="preserve">Ponudnik s podpisom </w:t>
      </w:r>
      <w:r w:rsidR="00E4333E" w:rsidRPr="00E4333E">
        <w:rPr>
          <w:rFonts w:ascii="Tahoma" w:hAnsi="Tahoma" w:cs="Tahoma"/>
        </w:rPr>
        <w:t>Priloge 3/1</w:t>
      </w:r>
      <w:r w:rsidRPr="00E4333E">
        <w:rPr>
          <w:rFonts w:ascii="Tahoma" w:hAnsi="Tahoma" w:cs="Tahoma"/>
        </w:rPr>
        <w:t xml:space="preserve"> potrdi, da se strinja z njegovo vsebino.</w:t>
      </w:r>
      <w:r w:rsidRPr="00C8579C">
        <w:rPr>
          <w:rFonts w:ascii="Tahoma" w:hAnsi="Tahoma" w:cs="Tahoma"/>
        </w:rPr>
        <w:t xml:space="preserve"> </w:t>
      </w:r>
    </w:p>
    <w:p w14:paraId="62B0D35C" w14:textId="77777777" w:rsidR="00787220" w:rsidRDefault="00787220" w:rsidP="00467591">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895645" w:rsidRPr="00667509" w14:paraId="7B0495F3" w14:textId="77777777" w:rsidTr="00FD5D41">
        <w:tc>
          <w:tcPr>
            <w:tcW w:w="7725" w:type="dxa"/>
            <w:tcBorders>
              <w:top w:val="single" w:sz="4" w:space="0" w:color="auto"/>
              <w:bottom w:val="single" w:sz="4" w:space="0" w:color="auto"/>
            </w:tcBorders>
          </w:tcPr>
          <w:p w14:paraId="34A9501B" w14:textId="77777777" w:rsidR="00895645" w:rsidRPr="00512963" w:rsidRDefault="00895645" w:rsidP="00467591">
            <w:pPr>
              <w:keepNext/>
              <w:keepLines/>
              <w:rPr>
                <w:rFonts w:ascii="Tahoma" w:hAnsi="Tahoma" w:cs="Tahoma"/>
              </w:rPr>
            </w:pPr>
            <w:r>
              <w:rPr>
                <w:rFonts w:ascii="Tahoma" w:hAnsi="Tahoma" w:cs="Tahoma"/>
              </w:rPr>
              <w:t>ZAVAROVANJE RESNOSTI PONUDBE</w:t>
            </w:r>
          </w:p>
        </w:tc>
        <w:tc>
          <w:tcPr>
            <w:tcW w:w="1484" w:type="dxa"/>
            <w:tcBorders>
              <w:top w:val="single" w:sz="4" w:space="0" w:color="auto"/>
              <w:bottom w:val="single" w:sz="4" w:space="0" w:color="auto"/>
            </w:tcBorders>
          </w:tcPr>
          <w:p w14:paraId="5E72F3EC" w14:textId="77777777" w:rsidR="00895645" w:rsidRPr="008A2081" w:rsidRDefault="00895645" w:rsidP="00467591">
            <w:pPr>
              <w:keepNext/>
              <w:keepLines/>
              <w:ind w:left="-353"/>
              <w:jc w:val="center"/>
              <w:rPr>
                <w:rFonts w:ascii="Tahoma" w:hAnsi="Tahoma" w:cs="Tahoma"/>
                <w:b/>
                <w:i/>
              </w:rPr>
            </w:pPr>
            <w:r>
              <w:rPr>
                <w:rFonts w:ascii="Tahoma" w:hAnsi="Tahoma" w:cs="Tahoma"/>
                <w:b/>
                <w:i/>
              </w:rPr>
              <w:t xml:space="preserve">  P</w:t>
            </w:r>
            <w:r w:rsidRPr="008A2081">
              <w:rPr>
                <w:rFonts w:ascii="Tahoma" w:hAnsi="Tahoma" w:cs="Tahoma"/>
                <w:b/>
                <w:i/>
              </w:rPr>
              <w:t>riloga</w:t>
            </w:r>
            <w:r>
              <w:rPr>
                <w:rFonts w:ascii="Tahoma" w:hAnsi="Tahoma" w:cs="Tahoma"/>
                <w:b/>
                <w:i/>
              </w:rPr>
              <w:t xml:space="preserve"> 9/1</w:t>
            </w:r>
          </w:p>
        </w:tc>
      </w:tr>
    </w:tbl>
    <w:p w14:paraId="79F976B9" w14:textId="77777777" w:rsidR="00895645" w:rsidRDefault="00895645" w:rsidP="00467591">
      <w:pPr>
        <w:keepNext/>
        <w:keepLines/>
        <w:jc w:val="both"/>
        <w:rPr>
          <w:rFonts w:ascii="Tahoma" w:hAnsi="Tahoma" w:cs="Tahoma"/>
        </w:rPr>
      </w:pPr>
      <w:r>
        <w:rPr>
          <w:rFonts w:ascii="Tahoma" w:hAnsi="Tahoma" w:cs="Tahoma"/>
        </w:rPr>
        <w:t>Razpisni</w:t>
      </w:r>
      <w:r w:rsidRPr="00001A3E">
        <w:rPr>
          <w:rFonts w:ascii="Tahoma" w:hAnsi="Tahoma" w:cs="Tahoma"/>
        </w:rPr>
        <w:t xml:space="preserve"> </w:t>
      </w:r>
      <w:r>
        <w:rPr>
          <w:rFonts w:ascii="Tahoma" w:hAnsi="Tahoma" w:cs="Tahoma"/>
        </w:rPr>
        <w:t>dokumentaciji v zvezi z oddajo javnega naročila je priložen vzorec bančne garancije za zavarovanje resnosti ponudbe</w:t>
      </w:r>
      <w:r w:rsidRPr="00CE1BAD">
        <w:rPr>
          <w:rFonts w:ascii="Tahoma" w:hAnsi="Tahoma" w:cs="Tahoma"/>
        </w:rPr>
        <w:t>.</w:t>
      </w:r>
      <w:r>
        <w:rPr>
          <w:rFonts w:ascii="Tahoma" w:hAnsi="Tahoma" w:cs="Tahoma"/>
        </w:rPr>
        <w:t xml:space="preserve"> Zavarovanje resnosti ponudbe mora biti priloženo ob oddaji ponudbe.</w:t>
      </w:r>
      <w:r w:rsidR="00F229CA">
        <w:rPr>
          <w:rFonts w:ascii="Tahoma" w:hAnsi="Tahoma" w:cs="Tahoma"/>
        </w:rPr>
        <w:t xml:space="preserve"> Ponudnik zavarovanje</w:t>
      </w:r>
      <w:r w:rsidR="00F229CA" w:rsidRPr="00F229CA">
        <w:rPr>
          <w:rFonts w:ascii="Tahoma" w:hAnsi="Tahoma" w:cs="Tahoma"/>
        </w:rPr>
        <w:t xml:space="preserve"> v pdf. formatu </w:t>
      </w:r>
      <w:r w:rsidR="00F229CA">
        <w:rPr>
          <w:rFonts w:ascii="Tahoma" w:hAnsi="Tahoma" w:cs="Tahoma"/>
          <w:u w:val="single"/>
        </w:rPr>
        <w:t>naloži</w:t>
      </w:r>
      <w:r w:rsidR="00F229CA" w:rsidRPr="00F229CA">
        <w:rPr>
          <w:rFonts w:ascii="Tahoma" w:hAnsi="Tahoma" w:cs="Tahoma"/>
          <w:u w:val="single"/>
        </w:rPr>
        <w:t xml:space="preserve"> v</w:t>
      </w:r>
      <w:r w:rsidR="00F229CA" w:rsidRPr="00F229CA">
        <w:rPr>
          <w:rFonts w:ascii="Tahoma" w:hAnsi="Tahoma" w:cs="Tahoma"/>
          <w:b/>
          <w:u w:val="single"/>
        </w:rPr>
        <w:t xml:space="preserve"> razdelek </w:t>
      </w:r>
      <w:r w:rsidR="003A5815" w:rsidRPr="008367D8">
        <w:rPr>
          <w:rFonts w:ascii="Tahoma" w:hAnsi="Tahoma" w:cs="Tahoma"/>
          <w:b/>
          <w:u w:val="single"/>
        </w:rPr>
        <w:t>»Dokumenti«, del »Ostale priloge«</w:t>
      </w:r>
      <w:r w:rsidR="00F229CA" w:rsidRPr="00F229CA">
        <w:rPr>
          <w:rFonts w:ascii="Tahoma" w:hAnsi="Tahoma" w:cs="Tahoma"/>
        </w:rPr>
        <w:t>.</w:t>
      </w:r>
    </w:p>
    <w:p w14:paraId="724C8353" w14:textId="77777777" w:rsidR="00895645" w:rsidRPr="00C8579C" w:rsidRDefault="00895645" w:rsidP="00467591">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512963" w:rsidRPr="00C8579C" w14:paraId="19E68C26" w14:textId="77777777" w:rsidTr="00FD5D41">
        <w:tc>
          <w:tcPr>
            <w:tcW w:w="7650" w:type="dxa"/>
            <w:tcBorders>
              <w:top w:val="single" w:sz="4" w:space="0" w:color="auto"/>
              <w:bottom w:val="single" w:sz="4" w:space="0" w:color="auto"/>
            </w:tcBorders>
          </w:tcPr>
          <w:p w14:paraId="7C570B8C" w14:textId="77777777" w:rsidR="00512963" w:rsidRPr="00C8579C" w:rsidRDefault="00512963" w:rsidP="00467591">
            <w:pPr>
              <w:keepNext/>
              <w:keepLines/>
              <w:rPr>
                <w:rFonts w:ascii="Tahoma" w:hAnsi="Tahoma" w:cs="Tahoma"/>
              </w:rPr>
            </w:pPr>
            <w:r w:rsidRPr="00C8579C">
              <w:rPr>
                <w:rFonts w:ascii="Tahoma" w:hAnsi="Tahoma" w:cs="Tahoma"/>
              </w:rPr>
              <w:t>ZAVAROVANJE DOBRE IZVEDBE OBVEZNOSTI</w:t>
            </w:r>
          </w:p>
        </w:tc>
        <w:tc>
          <w:tcPr>
            <w:tcW w:w="1559" w:type="dxa"/>
            <w:tcBorders>
              <w:top w:val="single" w:sz="4" w:space="0" w:color="auto"/>
              <w:bottom w:val="single" w:sz="4" w:space="0" w:color="auto"/>
            </w:tcBorders>
          </w:tcPr>
          <w:p w14:paraId="3262F890" w14:textId="77777777" w:rsidR="00512963" w:rsidRPr="00C8579C" w:rsidRDefault="00FD3ECE" w:rsidP="00467591">
            <w:pPr>
              <w:keepNext/>
              <w:keepLines/>
              <w:ind w:left="-353" w:firstLine="353"/>
              <w:rPr>
                <w:rFonts w:ascii="Tahoma" w:hAnsi="Tahoma" w:cs="Tahoma"/>
                <w:b/>
                <w:i/>
              </w:rPr>
            </w:pPr>
            <w:r>
              <w:rPr>
                <w:rFonts w:ascii="Tahoma" w:hAnsi="Tahoma" w:cs="Tahoma"/>
                <w:b/>
                <w:i/>
              </w:rPr>
              <w:t>Priloga</w:t>
            </w:r>
            <w:r w:rsidR="00A06F62">
              <w:rPr>
                <w:rFonts w:ascii="Tahoma" w:hAnsi="Tahoma" w:cs="Tahoma"/>
                <w:b/>
                <w:i/>
              </w:rPr>
              <w:t xml:space="preserve"> </w:t>
            </w:r>
            <w:r w:rsidR="00FD5D41">
              <w:rPr>
                <w:rFonts w:ascii="Tahoma" w:hAnsi="Tahoma" w:cs="Tahoma"/>
                <w:b/>
                <w:i/>
              </w:rPr>
              <w:t>9/2</w:t>
            </w:r>
          </w:p>
        </w:tc>
      </w:tr>
    </w:tbl>
    <w:p w14:paraId="3C9B4D7F" w14:textId="77777777" w:rsidR="00DA0A60" w:rsidRDefault="00A92E0F" w:rsidP="00467591">
      <w:pPr>
        <w:keepNext/>
        <w:keepLines/>
        <w:jc w:val="both"/>
        <w:rPr>
          <w:rFonts w:ascii="Tahoma" w:hAnsi="Tahoma" w:cs="Tahoma"/>
        </w:rPr>
      </w:pPr>
      <w:r w:rsidRPr="00C8579C">
        <w:rPr>
          <w:rFonts w:ascii="Tahoma" w:hAnsi="Tahoma" w:cs="Tahoma"/>
        </w:rPr>
        <w:t>Razpisni dokumentaciji je priložen vzorec zavarovanja. Vzorca ni treba prilagati ponudbi.</w:t>
      </w:r>
    </w:p>
    <w:p w14:paraId="2CF8C3C0" w14:textId="77777777" w:rsidR="00DA0A60" w:rsidRDefault="00DA0A60" w:rsidP="00467591">
      <w:pPr>
        <w:keepNext/>
        <w:keepLines/>
        <w:jc w:val="both"/>
        <w:rPr>
          <w:rFonts w:ascii="Tahoma" w:hAnsi="Tahoma" w:cs="Tahoma"/>
        </w:rPr>
      </w:pPr>
    </w:p>
    <w:p w14:paraId="5E7A6295" w14:textId="77777777" w:rsidR="00657C5C" w:rsidRDefault="00657C5C" w:rsidP="00467591">
      <w:pPr>
        <w:keepNext/>
        <w:keepLines/>
        <w:jc w:val="both"/>
        <w:rPr>
          <w:rFonts w:ascii="Tahoma" w:hAnsi="Tahoma" w:cs="Tahoma"/>
        </w:rPr>
      </w:pPr>
    </w:p>
    <w:p w14:paraId="66B23ACC" w14:textId="77777777" w:rsidR="00657C5C" w:rsidRDefault="00657C5C" w:rsidP="00467591">
      <w:pPr>
        <w:keepNext/>
        <w:keepLines/>
        <w:jc w:val="both"/>
        <w:rPr>
          <w:rFonts w:ascii="Tahoma" w:hAnsi="Tahoma" w:cs="Tahoma"/>
        </w:rPr>
      </w:pPr>
    </w:p>
    <w:p w14:paraId="5E868FDB" w14:textId="77777777" w:rsidR="00657C5C" w:rsidRPr="00C8579C" w:rsidRDefault="00657C5C" w:rsidP="004675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08BB69D0" w14:textId="77777777" w:rsidTr="006C1AC9">
        <w:tc>
          <w:tcPr>
            <w:tcW w:w="7725" w:type="dxa"/>
          </w:tcPr>
          <w:p w14:paraId="6B49A60A" w14:textId="77777777" w:rsidR="006C1AC9" w:rsidRPr="00C8579C" w:rsidRDefault="00993FEA" w:rsidP="00467591">
            <w:pPr>
              <w:keepNext/>
              <w:keepLines/>
              <w:jc w:val="both"/>
              <w:rPr>
                <w:rFonts w:ascii="Tahoma" w:hAnsi="Tahoma" w:cs="Tahoma"/>
              </w:rPr>
            </w:pPr>
            <w:r>
              <w:rPr>
                <w:rFonts w:ascii="Tahoma" w:hAnsi="Tahoma" w:cs="Tahoma"/>
              </w:rPr>
              <w:t>POVZETEK PREDRAČUNA</w:t>
            </w:r>
          </w:p>
        </w:tc>
        <w:tc>
          <w:tcPr>
            <w:tcW w:w="1417" w:type="dxa"/>
          </w:tcPr>
          <w:p w14:paraId="0373B38A" w14:textId="77777777" w:rsidR="006C1AC9" w:rsidRPr="00C8579C" w:rsidRDefault="006C1AC9" w:rsidP="00467591">
            <w:pPr>
              <w:keepNext/>
              <w:keepLines/>
              <w:jc w:val="both"/>
              <w:rPr>
                <w:rFonts w:ascii="Tahoma" w:hAnsi="Tahoma" w:cs="Tahoma"/>
                <w:b/>
                <w:i/>
              </w:rPr>
            </w:pPr>
          </w:p>
        </w:tc>
      </w:tr>
    </w:tbl>
    <w:p w14:paraId="18D6F847" w14:textId="77777777" w:rsidR="006C1AC9" w:rsidRPr="00C8579C" w:rsidRDefault="006C1AC9" w:rsidP="00467591">
      <w:pPr>
        <w:keepNext/>
        <w:keepLines/>
        <w:jc w:val="both"/>
        <w:rPr>
          <w:rFonts w:ascii="Tahoma" w:hAnsi="Tahoma" w:cs="Tahoma"/>
        </w:rPr>
      </w:pPr>
    </w:p>
    <w:p w14:paraId="09FF799D" w14:textId="77777777" w:rsidR="006C1AC9" w:rsidRPr="00C8579C" w:rsidRDefault="006C1AC9" w:rsidP="00467591">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28E929E5" w14:textId="77777777" w:rsidR="006C1AC9" w:rsidRPr="00C8579C" w:rsidRDefault="006C1AC9" w:rsidP="00467591">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0652AB">
        <w:rPr>
          <w:rFonts w:ascii="Tahoma" w:hAnsi="Tahoma" w:cs="Tahoma"/>
          <w:b/>
        </w:rPr>
        <w:t>VKS-167/24</w:t>
      </w:r>
      <w:r w:rsidRPr="00C8579C">
        <w:rPr>
          <w:rFonts w:ascii="Tahoma" w:hAnsi="Tahoma" w:cs="Tahoma"/>
          <w:b/>
        </w:rPr>
        <w:t xml:space="preserve">– </w:t>
      </w:r>
      <w:r w:rsidR="00581FDA">
        <w:rPr>
          <w:rFonts w:ascii="Tahoma" w:hAnsi="Tahoma" w:cs="Tahoma"/>
          <w:b/>
          <w:bCs/>
        </w:rPr>
        <w:t>Prevzem produkta z EWC oznako 19 12 12 iz obdelave komunalnih odpadkov v RCERO Ljubljana</w:t>
      </w:r>
    </w:p>
    <w:p w14:paraId="13F8EFF7" w14:textId="77777777" w:rsidR="00963821" w:rsidRDefault="006C1AC9" w:rsidP="00467591">
      <w:pPr>
        <w:keepNext/>
        <w:keepLines/>
        <w:jc w:val="both"/>
        <w:rPr>
          <w:rFonts w:ascii="Tahoma" w:hAnsi="Tahoma" w:cs="Tahoma"/>
          <w:b/>
        </w:rPr>
      </w:pPr>
      <w:r w:rsidRPr="00C8579C">
        <w:rPr>
          <w:rFonts w:ascii="Tahoma" w:hAnsi="Tahoma" w:cs="Tahoma"/>
          <w:b/>
        </w:rPr>
        <w:t xml:space="preserve"> </w:t>
      </w:r>
    </w:p>
    <w:p w14:paraId="501A8BEE" w14:textId="77777777" w:rsidR="00F61953" w:rsidRDefault="00F61953" w:rsidP="00467591">
      <w:pPr>
        <w:keepNext/>
        <w:keepLines/>
        <w:jc w:val="both"/>
        <w:rPr>
          <w:rFonts w:ascii="Tahoma" w:hAnsi="Tahoma" w:cs="Tahoma"/>
          <w:b/>
        </w:rPr>
      </w:pPr>
    </w:p>
    <w:p w14:paraId="257701F4" w14:textId="77777777" w:rsidR="00F61953" w:rsidRDefault="00F61953" w:rsidP="00467591">
      <w:pPr>
        <w:keepNext/>
        <w:keepLines/>
        <w:jc w:val="both"/>
        <w:rPr>
          <w:rFonts w:ascii="Tahoma" w:hAnsi="Tahoma" w:cs="Tahoma"/>
          <w:b/>
        </w:rPr>
      </w:pPr>
    </w:p>
    <w:p w14:paraId="6192B4F8" w14:textId="77777777" w:rsidR="00F61953" w:rsidRDefault="00F61953" w:rsidP="00467591">
      <w:pPr>
        <w:keepNext/>
        <w:keepLines/>
        <w:jc w:val="both"/>
        <w:rPr>
          <w:rFonts w:ascii="Tahoma" w:hAnsi="Tahoma" w:cs="Tahoma"/>
          <w:b/>
        </w:rPr>
      </w:pPr>
    </w:p>
    <w:p w14:paraId="54358B4C" w14:textId="77777777" w:rsidR="00F61953" w:rsidRDefault="00F61953" w:rsidP="00467591">
      <w:pPr>
        <w:keepNext/>
        <w:keepLines/>
        <w:jc w:val="both"/>
        <w:rPr>
          <w:rFonts w:ascii="Tahoma" w:hAnsi="Tahoma" w:cs="Tahoma"/>
          <w:b/>
        </w:rPr>
      </w:pPr>
    </w:p>
    <w:p w14:paraId="69A2D6EB" w14:textId="77777777" w:rsidR="00F61953" w:rsidRPr="00C8579C" w:rsidRDefault="00F61953" w:rsidP="00467591">
      <w:pPr>
        <w:keepNext/>
        <w:keepLines/>
        <w:jc w:val="both"/>
        <w:rPr>
          <w:rFonts w:ascii="Tahoma" w:hAnsi="Tahoma" w:cs="Tahoma"/>
          <w:b/>
        </w:rPr>
      </w:pPr>
    </w:p>
    <w:p w14:paraId="271BDAFA" w14:textId="77777777" w:rsidR="00A95F97" w:rsidRDefault="00A95F97" w:rsidP="00467591">
      <w:pPr>
        <w:keepNext/>
        <w:keepLines/>
        <w:rPr>
          <w:rFonts w:ascii="Tahoma" w:hAnsi="Tahoma" w:cs="Tahoma"/>
        </w:rPr>
      </w:pPr>
    </w:p>
    <w:p w14:paraId="72AC67FB" w14:textId="0649662F" w:rsidR="006C1AC9" w:rsidRPr="0040707C" w:rsidRDefault="002F5C8F" w:rsidP="00DD10EC">
      <w:pPr>
        <w:pStyle w:val="Odstavekseznama"/>
        <w:keepNext/>
        <w:keepLines/>
        <w:numPr>
          <w:ilvl w:val="0"/>
          <w:numId w:val="19"/>
        </w:numPr>
        <w:ind w:hanging="720"/>
        <w:jc w:val="both"/>
        <w:rPr>
          <w:rFonts w:ascii="Tahoma" w:hAnsi="Tahoma" w:cs="Tahoma"/>
        </w:rPr>
      </w:pPr>
      <w:r w:rsidRPr="00325997">
        <w:rPr>
          <w:rFonts w:ascii="Tahoma" w:hAnsi="Tahoma" w:cs="Tahoma"/>
          <w:b/>
        </w:rPr>
        <w:t>PONUDBENA VREDNOST V EUR BREZ DDV</w:t>
      </w:r>
    </w:p>
    <w:p w14:paraId="48E1D817" w14:textId="77777777" w:rsidR="0040707C" w:rsidRPr="00325997" w:rsidRDefault="0040707C" w:rsidP="0040707C">
      <w:pPr>
        <w:pStyle w:val="Odstavekseznama"/>
        <w:keepNext/>
        <w:keepLines/>
        <w:ind w:left="720"/>
        <w:jc w:val="both"/>
        <w:rPr>
          <w:rFonts w:ascii="Tahoma" w:hAnsi="Tahoma" w:cs="Tahoma"/>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1891"/>
        <w:gridCol w:w="1843"/>
        <w:gridCol w:w="2268"/>
      </w:tblGrid>
      <w:tr w:rsidR="005D7402" w:rsidRPr="005D654E" w14:paraId="12E91976" w14:textId="77777777" w:rsidTr="005D7402">
        <w:trPr>
          <w:trHeight w:val="622"/>
        </w:trPr>
        <w:tc>
          <w:tcPr>
            <w:tcW w:w="3241" w:type="dxa"/>
            <w:shd w:val="clear" w:color="auto" w:fill="auto"/>
            <w:vAlign w:val="center"/>
          </w:tcPr>
          <w:p w14:paraId="5B1E0D1B" w14:textId="77777777" w:rsidR="005D7402" w:rsidRPr="005D654E" w:rsidRDefault="005D7402" w:rsidP="00467591">
            <w:pPr>
              <w:keepNext/>
              <w:keepLines/>
              <w:jc w:val="center"/>
              <w:rPr>
                <w:rFonts w:ascii="Tahoma" w:hAnsi="Tahoma" w:cs="Tahoma"/>
                <w:b/>
                <w:sz w:val="18"/>
                <w:szCs w:val="18"/>
              </w:rPr>
            </w:pPr>
            <w:r w:rsidRPr="005D654E">
              <w:rPr>
                <w:rFonts w:ascii="Tahoma" w:hAnsi="Tahoma" w:cs="Tahoma"/>
                <w:b/>
                <w:sz w:val="18"/>
                <w:szCs w:val="18"/>
              </w:rPr>
              <w:t>Naziv</w:t>
            </w:r>
          </w:p>
        </w:tc>
        <w:tc>
          <w:tcPr>
            <w:tcW w:w="1891" w:type="dxa"/>
            <w:shd w:val="clear" w:color="auto" w:fill="auto"/>
            <w:vAlign w:val="center"/>
          </w:tcPr>
          <w:p w14:paraId="2AE9A7A4" w14:textId="77777777" w:rsidR="005D7402" w:rsidRPr="005D654E" w:rsidRDefault="005D7402" w:rsidP="00467591">
            <w:pPr>
              <w:keepNext/>
              <w:keepLines/>
              <w:jc w:val="center"/>
              <w:rPr>
                <w:rFonts w:ascii="Tahoma" w:hAnsi="Tahoma" w:cs="Tahoma"/>
                <w:b/>
                <w:sz w:val="18"/>
                <w:szCs w:val="18"/>
              </w:rPr>
            </w:pPr>
            <w:r>
              <w:rPr>
                <w:rFonts w:ascii="Tahoma" w:hAnsi="Tahoma" w:cs="Tahoma"/>
                <w:b/>
                <w:sz w:val="18"/>
                <w:szCs w:val="18"/>
              </w:rPr>
              <w:t>Skupna o</w:t>
            </w:r>
            <w:r w:rsidRPr="005D654E">
              <w:rPr>
                <w:rFonts w:ascii="Tahoma" w:hAnsi="Tahoma" w:cs="Tahoma"/>
                <w:b/>
                <w:sz w:val="18"/>
                <w:szCs w:val="18"/>
              </w:rPr>
              <w:t>kvirna količina</w:t>
            </w:r>
          </w:p>
          <w:p w14:paraId="60D10875" w14:textId="77777777" w:rsidR="005D7402" w:rsidRDefault="005D7402" w:rsidP="00467591">
            <w:pPr>
              <w:keepNext/>
              <w:keepLines/>
              <w:jc w:val="center"/>
              <w:rPr>
                <w:rFonts w:ascii="Tahoma" w:hAnsi="Tahoma" w:cs="Tahoma"/>
                <w:b/>
                <w:sz w:val="18"/>
                <w:szCs w:val="18"/>
              </w:rPr>
            </w:pPr>
            <w:r>
              <w:rPr>
                <w:rFonts w:ascii="Tahoma" w:hAnsi="Tahoma" w:cs="Tahoma"/>
                <w:b/>
                <w:sz w:val="18"/>
                <w:szCs w:val="18"/>
              </w:rPr>
              <w:t>LFB-FOLIJA</w:t>
            </w:r>
          </w:p>
          <w:p w14:paraId="4E3E4E17" w14:textId="77777777" w:rsidR="005D7402" w:rsidRPr="008B4F5F" w:rsidRDefault="005D7402" w:rsidP="00467591">
            <w:pPr>
              <w:keepNext/>
              <w:keepLines/>
              <w:rPr>
                <w:rFonts w:ascii="Tahoma" w:hAnsi="Tahoma" w:cs="Tahoma"/>
                <w:b/>
                <w:sz w:val="18"/>
                <w:szCs w:val="18"/>
              </w:rPr>
            </w:pPr>
          </w:p>
        </w:tc>
        <w:tc>
          <w:tcPr>
            <w:tcW w:w="1843" w:type="dxa"/>
            <w:shd w:val="clear" w:color="auto" w:fill="auto"/>
            <w:vAlign w:val="center"/>
          </w:tcPr>
          <w:p w14:paraId="47469D2D" w14:textId="77777777" w:rsidR="005D7402" w:rsidRPr="005D654E" w:rsidRDefault="005D7402" w:rsidP="00467591">
            <w:pPr>
              <w:keepNext/>
              <w:keepLines/>
              <w:jc w:val="center"/>
              <w:rPr>
                <w:rFonts w:ascii="Tahoma" w:hAnsi="Tahoma" w:cs="Tahoma"/>
                <w:b/>
                <w:sz w:val="18"/>
                <w:szCs w:val="18"/>
              </w:rPr>
            </w:pPr>
            <w:r w:rsidRPr="005D654E">
              <w:rPr>
                <w:rFonts w:ascii="Tahoma" w:hAnsi="Tahoma" w:cs="Tahoma"/>
                <w:b/>
                <w:sz w:val="18"/>
                <w:szCs w:val="18"/>
              </w:rPr>
              <w:t>Cena na enoto</w:t>
            </w:r>
            <w:r>
              <w:rPr>
                <w:rFonts w:ascii="Tahoma" w:hAnsi="Tahoma" w:cs="Tahoma"/>
                <w:b/>
                <w:sz w:val="18"/>
                <w:szCs w:val="18"/>
              </w:rPr>
              <w:t xml:space="preserve">    </w:t>
            </w:r>
            <w:r w:rsidRPr="005D654E">
              <w:rPr>
                <w:rFonts w:ascii="Tahoma" w:hAnsi="Tahoma" w:cs="Tahoma"/>
                <w:b/>
                <w:sz w:val="18"/>
                <w:szCs w:val="18"/>
              </w:rPr>
              <w:t>(</w:t>
            </w:r>
            <w:r>
              <w:rPr>
                <w:rFonts w:ascii="Tahoma" w:hAnsi="Tahoma" w:cs="Tahoma"/>
                <w:b/>
                <w:sz w:val="18"/>
                <w:szCs w:val="18"/>
              </w:rPr>
              <w:t xml:space="preserve">v </w:t>
            </w:r>
            <w:r w:rsidRPr="005D654E">
              <w:rPr>
                <w:rFonts w:ascii="Tahoma" w:hAnsi="Tahoma" w:cs="Tahoma"/>
                <w:b/>
                <w:sz w:val="18"/>
                <w:szCs w:val="18"/>
              </w:rPr>
              <w:t>EUR/t)</w:t>
            </w:r>
            <w:r>
              <w:rPr>
                <w:rFonts w:ascii="Tahoma" w:hAnsi="Tahoma" w:cs="Tahoma"/>
                <w:b/>
                <w:sz w:val="18"/>
                <w:szCs w:val="18"/>
              </w:rPr>
              <w:t xml:space="preserve"> brez DDV</w:t>
            </w:r>
          </w:p>
        </w:tc>
        <w:tc>
          <w:tcPr>
            <w:tcW w:w="2268" w:type="dxa"/>
          </w:tcPr>
          <w:p w14:paraId="7B08927F" w14:textId="77777777" w:rsidR="005D7402" w:rsidRPr="005D654E" w:rsidRDefault="005D7402" w:rsidP="00467591">
            <w:pPr>
              <w:keepNext/>
              <w:keepLines/>
              <w:jc w:val="center"/>
              <w:rPr>
                <w:rFonts w:ascii="Tahoma" w:hAnsi="Tahoma" w:cs="Tahoma"/>
                <w:b/>
                <w:sz w:val="18"/>
                <w:szCs w:val="18"/>
              </w:rPr>
            </w:pPr>
            <w:r>
              <w:rPr>
                <w:rFonts w:ascii="Tahoma" w:hAnsi="Tahoma" w:cs="Tahoma"/>
                <w:b/>
                <w:sz w:val="18"/>
                <w:szCs w:val="18"/>
              </w:rPr>
              <w:t>Skupna ponudbena vrednost v EUR brez DDV</w:t>
            </w:r>
          </w:p>
        </w:tc>
      </w:tr>
      <w:tr w:rsidR="005D7402" w:rsidRPr="005D654E" w14:paraId="01F05667" w14:textId="77777777" w:rsidTr="005D7402">
        <w:trPr>
          <w:trHeight w:val="488"/>
        </w:trPr>
        <w:tc>
          <w:tcPr>
            <w:tcW w:w="3241" w:type="dxa"/>
            <w:vAlign w:val="center"/>
          </w:tcPr>
          <w:p w14:paraId="13827925" w14:textId="77777777" w:rsidR="005D7402" w:rsidRPr="001E6178" w:rsidRDefault="005D7402" w:rsidP="00467591">
            <w:pPr>
              <w:keepNext/>
              <w:keepLines/>
              <w:ind w:right="-108"/>
              <w:jc w:val="center"/>
              <w:rPr>
                <w:rFonts w:ascii="Tahoma" w:hAnsi="Tahoma" w:cs="Tahoma"/>
                <w:sz w:val="18"/>
                <w:szCs w:val="18"/>
              </w:rPr>
            </w:pPr>
            <w:r w:rsidRPr="00B876E4">
              <w:rPr>
                <w:rFonts w:ascii="Tahoma" w:hAnsi="Tahoma" w:cs="Tahoma"/>
                <w:b/>
                <w:sz w:val="18"/>
                <w:szCs w:val="18"/>
              </w:rPr>
              <w:t xml:space="preserve">Prevzem in obdelava </w:t>
            </w:r>
            <w:r>
              <w:rPr>
                <w:rFonts w:ascii="Tahoma" w:hAnsi="Tahoma" w:cs="Tahoma"/>
                <w:b/>
                <w:sz w:val="18"/>
                <w:szCs w:val="18"/>
              </w:rPr>
              <w:t>LFB-FOLIJA</w:t>
            </w:r>
          </w:p>
        </w:tc>
        <w:tc>
          <w:tcPr>
            <w:tcW w:w="1891" w:type="dxa"/>
            <w:tcBorders>
              <w:bottom w:val="single" w:sz="4" w:space="0" w:color="auto"/>
            </w:tcBorders>
            <w:shd w:val="clear" w:color="auto" w:fill="auto"/>
            <w:vAlign w:val="center"/>
          </w:tcPr>
          <w:p w14:paraId="0F6E398A" w14:textId="77777777" w:rsidR="005D7402" w:rsidRPr="00B876E4" w:rsidRDefault="005D7402" w:rsidP="00467591">
            <w:pPr>
              <w:keepNext/>
              <w:keepLines/>
              <w:jc w:val="center"/>
              <w:rPr>
                <w:rFonts w:ascii="Tahoma" w:hAnsi="Tahoma" w:cs="Tahoma"/>
                <w:b/>
                <w:sz w:val="18"/>
                <w:szCs w:val="18"/>
              </w:rPr>
            </w:pPr>
            <w:r>
              <w:rPr>
                <w:rFonts w:ascii="Tahoma" w:hAnsi="Tahoma" w:cs="Tahoma"/>
                <w:b/>
                <w:sz w:val="18"/>
                <w:szCs w:val="18"/>
              </w:rPr>
              <w:t>20</w:t>
            </w:r>
            <w:r w:rsidRPr="00B876E4">
              <w:rPr>
                <w:rFonts w:ascii="Tahoma" w:hAnsi="Tahoma" w:cs="Tahoma"/>
                <w:b/>
                <w:sz w:val="18"/>
                <w:szCs w:val="18"/>
              </w:rPr>
              <w:t>.000 ton</w:t>
            </w:r>
          </w:p>
        </w:tc>
        <w:tc>
          <w:tcPr>
            <w:tcW w:w="1843" w:type="dxa"/>
            <w:tcBorders>
              <w:bottom w:val="single" w:sz="4" w:space="0" w:color="auto"/>
            </w:tcBorders>
            <w:shd w:val="clear" w:color="auto" w:fill="auto"/>
            <w:vAlign w:val="center"/>
          </w:tcPr>
          <w:p w14:paraId="12A22659" w14:textId="77777777" w:rsidR="005D7402" w:rsidRPr="005D654E" w:rsidRDefault="005D7402" w:rsidP="00467591">
            <w:pPr>
              <w:keepNext/>
              <w:keepLines/>
              <w:jc w:val="center"/>
              <w:rPr>
                <w:rFonts w:ascii="Tahoma" w:hAnsi="Tahoma" w:cs="Tahoma"/>
                <w:sz w:val="18"/>
                <w:szCs w:val="18"/>
              </w:rPr>
            </w:pPr>
          </w:p>
        </w:tc>
        <w:tc>
          <w:tcPr>
            <w:tcW w:w="2268" w:type="dxa"/>
            <w:tcBorders>
              <w:bottom w:val="single" w:sz="4" w:space="0" w:color="auto"/>
            </w:tcBorders>
          </w:tcPr>
          <w:p w14:paraId="71A5D52F" w14:textId="77777777" w:rsidR="005D7402" w:rsidRPr="005D654E" w:rsidRDefault="005D7402" w:rsidP="00467591">
            <w:pPr>
              <w:keepNext/>
              <w:keepLines/>
              <w:jc w:val="center"/>
              <w:rPr>
                <w:rFonts w:ascii="Tahoma" w:hAnsi="Tahoma" w:cs="Tahoma"/>
                <w:sz w:val="18"/>
                <w:szCs w:val="18"/>
              </w:rPr>
            </w:pPr>
          </w:p>
        </w:tc>
      </w:tr>
    </w:tbl>
    <w:p w14:paraId="7C2F574D" w14:textId="77777777" w:rsidR="00F67E06" w:rsidRDefault="00F67E06" w:rsidP="00467591">
      <w:pPr>
        <w:keepNext/>
        <w:keepLines/>
        <w:jc w:val="both"/>
        <w:rPr>
          <w:rFonts w:ascii="Tahoma" w:hAnsi="Tahoma" w:cs="Tahoma"/>
        </w:rPr>
      </w:pPr>
    </w:p>
    <w:p w14:paraId="3F35136B" w14:textId="77777777" w:rsidR="00F61953" w:rsidRDefault="00F61953" w:rsidP="00467591">
      <w:pPr>
        <w:keepNext/>
        <w:keepLines/>
        <w:jc w:val="both"/>
        <w:rPr>
          <w:rFonts w:ascii="Tahoma" w:hAnsi="Tahoma" w:cs="Tahoma"/>
        </w:rPr>
      </w:pPr>
    </w:p>
    <w:p w14:paraId="7236D6BF" w14:textId="77777777" w:rsidR="00F61953" w:rsidRDefault="00F61953" w:rsidP="00467591">
      <w:pPr>
        <w:keepNext/>
        <w:keepLines/>
        <w:jc w:val="both"/>
        <w:rPr>
          <w:rFonts w:ascii="Tahoma" w:hAnsi="Tahoma" w:cs="Tahoma"/>
        </w:rPr>
      </w:pPr>
    </w:p>
    <w:p w14:paraId="3CD94649" w14:textId="77777777" w:rsidR="00F61953" w:rsidRDefault="00F61953" w:rsidP="00467591">
      <w:pPr>
        <w:keepNext/>
        <w:keepLines/>
        <w:jc w:val="both"/>
        <w:rPr>
          <w:rFonts w:ascii="Tahoma" w:hAnsi="Tahoma" w:cs="Tahoma"/>
        </w:rPr>
      </w:pPr>
    </w:p>
    <w:p w14:paraId="766A43BF" w14:textId="77777777" w:rsidR="00F61953" w:rsidRDefault="00F61953" w:rsidP="00467591">
      <w:pPr>
        <w:keepNext/>
        <w:keepLines/>
        <w:jc w:val="both"/>
        <w:rPr>
          <w:rFonts w:ascii="Tahoma" w:hAnsi="Tahoma" w:cs="Tahoma"/>
        </w:rPr>
      </w:pPr>
    </w:p>
    <w:p w14:paraId="65B5DF6F" w14:textId="77777777" w:rsidR="00F61953" w:rsidRDefault="00F61953" w:rsidP="00467591">
      <w:pPr>
        <w:keepNext/>
        <w:keepLines/>
        <w:jc w:val="both"/>
        <w:rPr>
          <w:rFonts w:ascii="Tahoma" w:hAnsi="Tahoma" w:cs="Tahoma"/>
        </w:rPr>
      </w:pPr>
    </w:p>
    <w:p w14:paraId="0D4998A4" w14:textId="77777777" w:rsidR="00F61953" w:rsidRDefault="00F61953" w:rsidP="00467591">
      <w:pPr>
        <w:keepNext/>
        <w:keepLines/>
        <w:jc w:val="both"/>
        <w:rPr>
          <w:rFonts w:ascii="Tahoma" w:hAnsi="Tahoma" w:cs="Tahoma"/>
        </w:rPr>
      </w:pPr>
    </w:p>
    <w:p w14:paraId="5B7193F5" w14:textId="77777777" w:rsidR="00F61953" w:rsidRDefault="00F61953" w:rsidP="00467591">
      <w:pPr>
        <w:keepNext/>
        <w:keepLines/>
        <w:jc w:val="both"/>
        <w:rPr>
          <w:rFonts w:ascii="Tahoma" w:hAnsi="Tahoma" w:cs="Tahoma"/>
        </w:rPr>
      </w:pPr>
    </w:p>
    <w:p w14:paraId="2F4609AD" w14:textId="77777777" w:rsidR="00F61953" w:rsidRDefault="00F61953" w:rsidP="00467591">
      <w:pPr>
        <w:keepNext/>
        <w:keepLines/>
        <w:jc w:val="both"/>
        <w:rPr>
          <w:rFonts w:ascii="Tahoma" w:hAnsi="Tahoma" w:cs="Tahoma"/>
        </w:rPr>
      </w:pPr>
    </w:p>
    <w:p w14:paraId="2CEE0C5D" w14:textId="77777777" w:rsidR="00F61953" w:rsidRPr="00C8579C" w:rsidRDefault="00F61953" w:rsidP="00467591">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1F073BB5" w14:textId="77777777" w:rsidTr="00FF7983">
        <w:trPr>
          <w:trHeight w:val="235"/>
        </w:trPr>
        <w:tc>
          <w:tcPr>
            <w:tcW w:w="3402" w:type="dxa"/>
            <w:tcBorders>
              <w:bottom w:val="single" w:sz="4" w:space="0" w:color="auto"/>
            </w:tcBorders>
          </w:tcPr>
          <w:p w14:paraId="435D0F72" w14:textId="77777777" w:rsidR="00C23AD1" w:rsidRPr="00C8579C" w:rsidRDefault="00C23AD1" w:rsidP="00467591">
            <w:pPr>
              <w:keepNext/>
              <w:keepLines/>
              <w:jc w:val="both"/>
              <w:rPr>
                <w:rFonts w:ascii="Tahoma" w:hAnsi="Tahoma" w:cs="Tahoma"/>
                <w:snapToGrid w:val="0"/>
                <w:color w:val="000000"/>
              </w:rPr>
            </w:pPr>
          </w:p>
        </w:tc>
        <w:tc>
          <w:tcPr>
            <w:tcW w:w="2127" w:type="dxa"/>
          </w:tcPr>
          <w:p w14:paraId="64266313" w14:textId="77777777" w:rsidR="00C23AD1" w:rsidRPr="00C8579C" w:rsidRDefault="00C23AD1" w:rsidP="00467591">
            <w:pPr>
              <w:keepNext/>
              <w:keepLines/>
              <w:jc w:val="center"/>
              <w:rPr>
                <w:rFonts w:ascii="Tahoma" w:hAnsi="Tahoma" w:cs="Tahoma"/>
                <w:snapToGrid w:val="0"/>
                <w:color w:val="000000"/>
              </w:rPr>
            </w:pPr>
          </w:p>
        </w:tc>
        <w:tc>
          <w:tcPr>
            <w:tcW w:w="3543" w:type="dxa"/>
            <w:tcBorders>
              <w:bottom w:val="single" w:sz="4" w:space="0" w:color="auto"/>
            </w:tcBorders>
          </w:tcPr>
          <w:p w14:paraId="2FB3C7DD" w14:textId="77777777" w:rsidR="00C23AD1" w:rsidRPr="00C8579C" w:rsidRDefault="00C23AD1" w:rsidP="00467591">
            <w:pPr>
              <w:keepNext/>
              <w:keepLines/>
              <w:tabs>
                <w:tab w:val="left" w:pos="567"/>
                <w:tab w:val="num" w:pos="851"/>
                <w:tab w:val="left" w:pos="993"/>
              </w:tabs>
              <w:jc w:val="both"/>
              <w:rPr>
                <w:rFonts w:ascii="Tahoma" w:hAnsi="Tahoma" w:cs="Tahoma"/>
                <w:snapToGrid w:val="0"/>
                <w:color w:val="000000"/>
                <w:sz w:val="28"/>
              </w:rPr>
            </w:pPr>
          </w:p>
        </w:tc>
      </w:tr>
      <w:tr w:rsidR="00C23AD1" w:rsidRPr="00C8579C" w14:paraId="45167209" w14:textId="77777777" w:rsidTr="00FF7983">
        <w:trPr>
          <w:trHeight w:val="235"/>
        </w:trPr>
        <w:tc>
          <w:tcPr>
            <w:tcW w:w="3402" w:type="dxa"/>
            <w:tcBorders>
              <w:top w:val="single" w:sz="4" w:space="0" w:color="auto"/>
            </w:tcBorders>
          </w:tcPr>
          <w:p w14:paraId="738A6119"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EBBEDD3"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2A9F874E"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Pr="00C8579C">
              <w:rPr>
                <w:rFonts w:ascii="Tahoma" w:hAnsi="Tahoma" w:cs="Tahoma"/>
                <w:snapToGrid w:val="0"/>
                <w:color w:val="000000"/>
              </w:rPr>
              <w:t>ponudnika)</w:t>
            </w:r>
          </w:p>
        </w:tc>
      </w:tr>
    </w:tbl>
    <w:p w14:paraId="09218DAD" w14:textId="77777777" w:rsidR="00032CA0" w:rsidRDefault="00032CA0" w:rsidP="00467591">
      <w:pPr>
        <w:keepNext/>
        <w:keepLines/>
        <w:rPr>
          <w:rFonts w:ascii="Tahoma" w:hAnsi="Tahoma" w:cs="Tahoma"/>
        </w:rPr>
      </w:pPr>
    </w:p>
    <w:p w14:paraId="6744E77C" w14:textId="77777777" w:rsidR="00F61953" w:rsidRDefault="00F61953" w:rsidP="00467591">
      <w:pPr>
        <w:keepNext/>
        <w:keepLines/>
        <w:rPr>
          <w:rFonts w:ascii="Tahoma" w:hAnsi="Tahoma" w:cs="Tahoma"/>
        </w:rPr>
      </w:pPr>
    </w:p>
    <w:p w14:paraId="59715E61" w14:textId="77777777" w:rsidR="00F61953" w:rsidRDefault="00F61953" w:rsidP="00467591">
      <w:pPr>
        <w:keepNext/>
        <w:keepLines/>
        <w:rPr>
          <w:rFonts w:ascii="Tahoma" w:hAnsi="Tahoma" w:cs="Tahoma"/>
        </w:rPr>
      </w:pPr>
    </w:p>
    <w:p w14:paraId="6D3EA360" w14:textId="77777777" w:rsidR="00F61953" w:rsidRDefault="00F61953" w:rsidP="00467591">
      <w:pPr>
        <w:keepNext/>
        <w:keepLines/>
        <w:rPr>
          <w:rFonts w:ascii="Tahoma" w:hAnsi="Tahoma" w:cs="Tahoma"/>
        </w:rPr>
      </w:pPr>
    </w:p>
    <w:p w14:paraId="170E888C" w14:textId="77777777" w:rsidR="00F61953" w:rsidRDefault="00F61953" w:rsidP="00467591">
      <w:pPr>
        <w:keepNext/>
        <w:keepLines/>
        <w:rPr>
          <w:rFonts w:ascii="Tahoma" w:hAnsi="Tahoma" w:cs="Tahoma"/>
        </w:rPr>
      </w:pPr>
    </w:p>
    <w:p w14:paraId="23992147" w14:textId="77777777" w:rsidR="00F61953" w:rsidRDefault="00F61953" w:rsidP="00467591">
      <w:pPr>
        <w:keepNext/>
        <w:keepLines/>
        <w:rPr>
          <w:rFonts w:ascii="Tahoma" w:hAnsi="Tahoma" w:cs="Tahoma"/>
        </w:rPr>
      </w:pPr>
    </w:p>
    <w:p w14:paraId="449E6008" w14:textId="77777777" w:rsidR="00F61953" w:rsidRDefault="00F61953" w:rsidP="00467591">
      <w:pPr>
        <w:keepNext/>
        <w:keepLines/>
        <w:rPr>
          <w:rFonts w:ascii="Tahoma" w:hAnsi="Tahoma" w:cs="Tahoma"/>
        </w:rPr>
      </w:pPr>
    </w:p>
    <w:p w14:paraId="0AD6F870" w14:textId="55593CF9" w:rsidR="00F61953" w:rsidRDefault="00F61953" w:rsidP="00467591">
      <w:pPr>
        <w:keepNext/>
        <w:keepLines/>
        <w:rPr>
          <w:rFonts w:ascii="Tahoma" w:hAnsi="Tahoma" w:cs="Tahoma"/>
        </w:rPr>
      </w:pPr>
    </w:p>
    <w:p w14:paraId="5B84EE34" w14:textId="15B32140" w:rsidR="00E17937" w:rsidRDefault="00E17937" w:rsidP="00467591">
      <w:pPr>
        <w:keepNext/>
        <w:keepLines/>
        <w:rPr>
          <w:rFonts w:ascii="Tahoma" w:hAnsi="Tahoma" w:cs="Tahoma"/>
        </w:rPr>
      </w:pPr>
    </w:p>
    <w:p w14:paraId="140F5E5B" w14:textId="2CA39530" w:rsidR="00E17937" w:rsidRDefault="00E17937" w:rsidP="00467591">
      <w:pPr>
        <w:keepNext/>
        <w:keepLines/>
        <w:rPr>
          <w:rFonts w:ascii="Tahoma" w:hAnsi="Tahoma" w:cs="Tahoma"/>
        </w:rPr>
      </w:pPr>
    </w:p>
    <w:p w14:paraId="1A9F1AE5" w14:textId="64D78F77" w:rsidR="00E17937" w:rsidRDefault="00E17937" w:rsidP="00467591">
      <w:pPr>
        <w:keepNext/>
        <w:keepLines/>
        <w:rPr>
          <w:rFonts w:ascii="Tahoma" w:hAnsi="Tahoma" w:cs="Tahoma"/>
        </w:rPr>
      </w:pPr>
    </w:p>
    <w:p w14:paraId="3CA7C4FD" w14:textId="0B3CE1F3" w:rsidR="00E17937" w:rsidRDefault="00E17937" w:rsidP="00467591">
      <w:pPr>
        <w:keepNext/>
        <w:keepLines/>
        <w:rPr>
          <w:rFonts w:ascii="Tahoma" w:hAnsi="Tahoma" w:cs="Tahoma"/>
        </w:rPr>
      </w:pPr>
    </w:p>
    <w:p w14:paraId="39B4D80E" w14:textId="69D17470" w:rsidR="00E17937" w:rsidRDefault="00E17937" w:rsidP="00467591">
      <w:pPr>
        <w:keepNext/>
        <w:keepLines/>
        <w:rPr>
          <w:rFonts w:ascii="Tahoma" w:hAnsi="Tahoma" w:cs="Tahoma"/>
        </w:rPr>
      </w:pPr>
    </w:p>
    <w:p w14:paraId="236CE759" w14:textId="23F40212" w:rsidR="00E17937" w:rsidRDefault="00E17937" w:rsidP="00467591">
      <w:pPr>
        <w:keepNext/>
        <w:keepLines/>
        <w:rPr>
          <w:rFonts w:ascii="Tahoma" w:hAnsi="Tahoma" w:cs="Tahoma"/>
        </w:rPr>
      </w:pPr>
    </w:p>
    <w:p w14:paraId="630043FB" w14:textId="1C3CCD0D" w:rsidR="00E17937" w:rsidRDefault="00E17937" w:rsidP="00467591">
      <w:pPr>
        <w:keepNext/>
        <w:keepLines/>
        <w:rPr>
          <w:rFonts w:ascii="Tahoma" w:hAnsi="Tahoma" w:cs="Tahoma"/>
        </w:rPr>
      </w:pPr>
    </w:p>
    <w:p w14:paraId="63932F88" w14:textId="20935D02" w:rsidR="00E17937" w:rsidRDefault="00E17937" w:rsidP="00467591">
      <w:pPr>
        <w:keepNext/>
        <w:keepLines/>
        <w:rPr>
          <w:rFonts w:ascii="Tahoma" w:hAnsi="Tahoma" w:cs="Tahoma"/>
        </w:rPr>
      </w:pPr>
    </w:p>
    <w:p w14:paraId="5063DF15" w14:textId="2271FBCD" w:rsidR="00E17937" w:rsidRDefault="00E17937" w:rsidP="00467591">
      <w:pPr>
        <w:keepNext/>
        <w:keepLines/>
        <w:rPr>
          <w:rFonts w:ascii="Tahoma" w:hAnsi="Tahoma" w:cs="Tahoma"/>
        </w:rPr>
      </w:pPr>
    </w:p>
    <w:p w14:paraId="09D5B2C7" w14:textId="663844D2" w:rsidR="00E17937" w:rsidRDefault="00E17937" w:rsidP="00467591">
      <w:pPr>
        <w:keepNext/>
        <w:keepLines/>
        <w:rPr>
          <w:rFonts w:ascii="Tahoma" w:hAnsi="Tahoma" w:cs="Tahoma"/>
        </w:rPr>
      </w:pPr>
    </w:p>
    <w:p w14:paraId="17B525E7" w14:textId="77777777" w:rsidR="00E17937" w:rsidRDefault="00E17937" w:rsidP="00467591">
      <w:pPr>
        <w:keepNext/>
        <w:keepLines/>
        <w:rPr>
          <w:rFonts w:ascii="Tahoma" w:hAnsi="Tahoma" w:cs="Tahoma"/>
        </w:rPr>
      </w:pPr>
    </w:p>
    <w:p w14:paraId="740598E2" w14:textId="77777777" w:rsidR="00F61953" w:rsidRDefault="00F61953" w:rsidP="00467591">
      <w:pPr>
        <w:keepNext/>
        <w:keepLines/>
        <w:rPr>
          <w:rFonts w:ascii="Tahoma" w:hAnsi="Tahoma" w:cs="Tahoma"/>
        </w:rPr>
      </w:pPr>
    </w:p>
    <w:p w14:paraId="1C798763" w14:textId="77777777" w:rsidR="006F4729" w:rsidRDefault="006F4729" w:rsidP="00467591">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F4729" w:rsidRPr="00C8579C" w14:paraId="19417782" w14:textId="77777777" w:rsidTr="00173799">
        <w:tc>
          <w:tcPr>
            <w:tcW w:w="7725" w:type="dxa"/>
          </w:tcPr>
          <w:p w14:paraId="7D4BA033" w14:textId="77777777" w:rsidR="006F4729" w:rsidRPr="00C8579C" w:rsidRDefault="006F4729" w:rsidP="00173799">
            <w:pPr>
              <w:keepNext/>
              <w:keepLines/>
              <w:jc w:val="both"/>
              <w:rPr>
                <w:rFonts w:ascii="Tahoma" w:hAnsi="Tahoma" w:cs="Tahoma"/>
              </w:rPr>
            </w:pPr>
            <w:r w:rsidRPr="00C8579C">
              <w:rPr>
                <w:rFonts w:ascii="Tahoma" w:hAnsi="Tahoma" w:cs="Tahoma"/>
              </w:rPr>
              <w:t>ESPD – ponudnik</w:t>
            </w:r>
          </w:p>
        </w:tc>
        <w:tc>
          <w:tcPr>
            <w:tcW w:w="1417" w:type="dxa"/>
          </w:tcPr>
          <w:p w14:paraId="594DD06B" w14:textId="77777777" w:rsidR="006F4729" w:rsidRPr="00C8579C" w:rsidRDefault="006F4729" w:rsidP="00173799">
            <w:pPr>
              <w:keepNext/>
              <w:keepLines/>
              <w:jc w:val="both"/>
              <w:rPr>
                <w:rFonts w:ascii="Tahoma" w:hAnsi="Tahoma" w:cs="Tahoma"/>
                <w:b/>
                <w:i/>
              </w:rPr>
            </w:pPr>
            <w:r w:rsidRPr="00C8579C">
              <w:rPr>
                <w:rFonts w:ascii="Tahoma" w:hAnsi="Tahoma" w:cs="Tahoma"/>
                <w:b/>
                <w:i/>
              </w:rPr>
              <w:t>Priloga 3</w:t>
            </w:r>
          </w:p>
        </w:tc>
      </w:tr>
    </w:tbl>
    <w:p w14:paraId="7F927982" w14:textId="77777777" w:rsidR="006F4729" w:rsidRPr="00C8579C" w:rsidRDefault="006F4729" w:rsidP="006F4729">
      <w:pPr>
        <w:keepNext/>
        <w:keepLines/>
        <w:jc w:val="both"/>
        <w:rPr>
          <w:rFonts w:ascii="Tahoma" w:hAnsi="Tahoma" w:cs="Tahoma"/>
          <w:b/>
        </w:rPr>
      </w:pPr>
    </w:p>
    <w:p w14:paraId="314C74C7" w14:textId="4F3A6853" w:rsidR="006F4729" w:rsidRPr="00C8579C" w:rsidRDefault="006F4729" w:rsidP="006F4729">
      <w:pPr>
        <w:keepNext/>
        <w:keepLines/>
        <w:jc w:val="both"/>
        <w:rPr>
          <w:rFonts w:ascii="Tahoma" w:hAnsi="Tahoma" w:cs="Tahoma"/>
          <w:b/>
        </w:rPr>
      </w:pPr>
      <w:r w:rsidRPr="00C8579C">
        <w:rPr>
          <w:rFonts w:ascii="Tahoma" w:hAnsi="Tahoma" w:cs="Tahoma"/>
        </w:rPr>
        <w:t>Ponudnik mora prilogo »ESPD« 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r>
        <w:rPr>
          <w:rFonts w:ascii="Tahoma" w:hAnsi="Tahoma" w:cs="Tahoma"/>
        </w:rPr>
        <w:t xml:space="preserve"> </w:t>
      </w:r>
    </w:p>
    <w:p w14:paraId="5D28B635" w14:textId="77777777" w:rsidR="006F4729" w:rsidRDefault="006F4729" w:rsidP="006F4729">
      <w:pPr>
        <w:keepNext/>
        <w:keepLines/>
        <w:jc w:val="both"/>
        <w:rPr>
          <w:rFonts w:ascii="Tahoma" w:hAnsi="Tahoma" w:cs="Tahoma"/>
          <w:b/>
        </w:rPr>
      </w:pPr>
    </w:p>
    <w:p w14:paraId="7DE2E6C4" w14:textId="77777777" w:rsidR="006F4729" w:rsidRPr="002B2157" w:rsidRDefault="006F4729" w:rsidP="006F4729">
      <w:pPr>
        <w:keepNext/>
        <w:keepLines/>
        <w:numPr>
          <w:ilvl w:val="0"/>
          <w:numId w:val="18"/>
        </w:numPr>
        <w:jc w:val="both"/>
        <w:rPr>
          <w:rFonts w:ascii="Tahoma" w:hAnsi="Tahoma" w:cs="Tahoma"/>
          <w:b/>
        </w:rPr>
      </w:pPr>
      <w:r w:rsidRPr="002B2157">
        <w:rPr>
          <w:rFonts w:ascii="Tahoma" w:hAnsi="Tahoma" w:cs="Tahoma"/>
          <w:b/>
        </w:rPr>
        <w:t>Razdelek »Sodelujoči«, del »ESPD – ostali sodelujoči«</w:t>
      </w:r>
    </w:p>
    <w:p w14:paraId="04BBF367" w14:textId="77777777" w:rsidR="006F4729" w:rsidRPr="00C8579C" w:rsidRDefault="006F4729" w:rsidP="006F4729">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F4729" w:rsidRPr="00C8579C" w14:paraId="422998BE" w14:textId="77777777" w:rsidTr="00173799">
        <w:tc>
          <w:tcPr>
            <w:tcW w:w="7725" w:type="dxa"/>
          </w:tcPr>
          <w:p w14:paraId="3975762F" w14:textId="77777777" w:rsidR="006F4729" w:rsidRPr="00C8579C" w:rsidRDefault="006F4729" w:rsidP="00173799">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6A43B2A7" w14:textId="77777777" w:rsidR="006F4729" w:rsidRPr="00C8579C" w:rsidRDefault="006F4729" w:rsidP="00173799">
            <w:pPr>
              <w:keepNext/>
              <w:keepLines/>
              <w:jc w:val="both"/>
              <w:rPr>
                <w:rFonts w:ascii="Tahoma" w:hAnsi="Tahoma" w:cs="Tahoma"/>
                <w:b/>
              </w:rPr>
            </w:pPr>
            <w:r w:rsidRPr="00C8579C">
              <w:rPr>
                <w:rFonts w:ascii="Tahoma" w:hAnsi="Tahoma" w:cs="Tahoma"/>
                <w:b/>
                <w:i/>
              </w:rPr>
              <w:t>Priloga 3</w:t>
            </w:r>
          </w:p>
        </w:tc>
      </w:tr>
    </w:tbl>
    <w:p w14:paraId="50D59653" w14:textId="77777777" w:rsidR="006F4729" w:rsidRDefault="006F4729" w:rsidP="006F4729">
      <w:pPr>
        <w:keepNext/>
        <w:keepLines/>
        <w:jc w:val="both"/>
        <w:rPr>
          <w:rFonts w:ascii="Tahoma" w:hAnsi="Tahoma" w:cs="Tahoma"/>
        </w:rPr>
      </w:pPr>
    </w:p>
    <w:p w14:paraId="2CF4DE2C" w14:textId="77777777" w:rsidR="006F4729" w:rsidRDefault="006F4729" w:rsidP="006F4729">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»ESPD – ostali sodelujoči« </w:t>
      </w:r>
      <w:r w:rsidRPr="00C8579C">
        <w:rPr>
          <w:rFonts w:ascii="Tahoma" w:hAnsi="Tahoma" w:cs="Tahoma"/>
          <w:u w:val="single"/>
        </w:rPr>
        <w:t>izpolnjen in podpisan</w:t>
      </w:r>
      <w:r w:rsidRPr="00C8579C">
        <w:rPr>
          <w:rFonts w:ascii="Tahoma" w:hAnsi="Tahoma" w:cs="Tahoma"/>
        </w:rPr>
        <w:t xml:space="preserve"> ESPD v .pdf formatu ali v elektronski obliki podpisan xml</w:t>
      </w:r>
      <w:r w:rsidRPr="00F229CA">
        <w:rPr>
          <w:rFonts w:ascii="Tahoma" w:hAnsi="Tahoma" w:cs="Tahoma"/>
        </w:rPr>
        <w:t>.</w:t>
      </w:r>
      <w:r>
        <w:rPr>
          <w:rFonts w:ascii="Tahoma" w:hAnsi="Tahoma" w:cs="Tahoma"/>
        </w:rPr>
        <w:t xml:space="preserve"> format.</w:t>
      </w:r>
      <w:r w:rsidRPr="00F229CA">
        <w:rPr>
          <w:rFonts w:ascii="Tahoma" w:hAnsi="Tahoma" w:cs="Tahoma"/>
        </w:rPr>
        <w:t xml:space="preserve"> </w:t>
      </w:r>
      <w:r w:rsidRPr="00C8579C">
        <w:rPr>
          <w:rFonts w:ascii="Tahoma" w:hAnsi="Tahoma" w:cs="Tahoma"/>
        </w:rPr>
        <w:t>V kolikor ponudnik v predmetnem naročilu ne nastopa z partnerjem, podizvajalcem ali subjektom, Priloge ni treba prilagati.</w:t>
      </w:r>
    </w:p>
    <w:p w14:paraId="48FC06AA" w14:textId="77777777" w:rsidR="006F4729" w:rsidRPr="00C8579C" w:rsidRDefault="006F4729" w:rsidP="006F4729">
      <w:pPr>
        <w:keepNext/>
        <w:keepLines/>
        <w:jc w:val="both"/>
        <w:rPr>
          <w:rFonts w:ascii="Tahoma" w:hAnsi="Tahoma" w:cs="Tahoma"/>
        </w:rPr>
      </w:pPr>
    </w:p>
    <w:p w14:paraId="149C4AE3" w14:textId="50926D57" w:rsidR="00C23AD1" w:rsidRPr="00C8579C" w:rsidRDefault="00C23AD1" w:rsidP="00467591">
      <w:pPr>
        <w:keepNext/>
        <w:keepLines/>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09E56AAC" w14:textId="77777777" w:rsidTr="00A20447">
        <w:tc>
          <w:tcPr>
            <w:tcW w:w="7938" w:type="dxa"/>
          </w:tcPr>
          <w:p w14:paraId="4AF1A8A0" w14:textId="77777777" w:rsidR="00173006" w:rsidRPr="00C8579C" w:rsidRDefault="00173006" w:rsidP="00467591">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33DEEAE0" w14:textId="77777777" w:rsidR="00173006" w:rsidRPr="00C8579C" w:rsidRDefault="00173006" w:rsidP="00467591">
            <w:pPr>
              <w:keepNext/>
              <w:keepLines/>
              <w:jc w:val="both"/>
              <w:rPr>
                <w:rFonts w:ascii="Tahoma" w:hAnsi="Tahoma" w:cs="Tahoma"/>
                <w:b/>
                <w:i/>
              </w:rPr>
            </w:pPr>
            <w:r w:rsidRPr="00C8579C">
              <w:rPr>
                <w:rFonts w:ascii="Tahoma" w:hAnsi="Tahoma" w:cs="Tahoma"/>
                <w:b/>
                <w:i/>
              </w:rPr>
              <w:t>Priloga 1</w:t>
            </w:r>
          </w:p>
        </w:tc>
      </w:tr>
    </w:tbl>
    <w:p w14:paraId="4139ED0D" w14:textId="77777777" w:rsidR="00545BD7" w:rsidRDefault="000652AB" w:rsidP="00467591">
      <w:pPr>
        <w:keepNext/>
        <w:keepLines/>
        <w:ind w:left="142"/>
        <w:jc w:val="both"/>
        <w:rPr>
          <w:rFonts w:ascii="Tahoma" w:hAnsi="Tahoma" w:cs="Tahoma"/>
          <w:b/>
          <w:bCs/>
        </w:rPr>
      </w:pPr>
      <w:r>
        <w:rPr>
          <w:rFonts w:ascii="Tahoma" w:hAnsi="Tahoma" w:cs="Tahoma"/>
          <w:b/>
        </w:rPr>
        <w:t>VKS-167/24</w:t>
      </w:r>
      <w:r w:rsidR="00545BD7" w:rsidRPr="00C8579C">
        <w:rPr>
          <w:rFonts w:ascii="Tahoma" w:hAnsi="Tahoma" w:cs="Tahoma"/>
          <w:b/>
        </w:rPr>
        <w:t xml:space="preserve">– </w:t>
      </w:r>
      <w:r w:rsidR="00581FDA">
        <w:rPr>
          <w:rFonts w:ascii="Tahoma" w:hAnsi="Tahoma" w:cs="Tahoma"/>
          <w:b/>
          <w:bCs/>
        </w:rPr>
        <w:t>Prevzem produkta z EWC oznako 19 12 12 iz obdelave komunalnih odpadkov v RCERO Ljubljana</w:t>
      </w:r>
    </w:p>
    <w:p w14:paraId="6647D7C6" w14:textId="77777777" w:rsidR="000745DC" w:rsidRPr="00C8579C" w:rsidRDefault="000745DC" w:rsidP="00467591">
      <w:pPr>
        <w:keepNext/>
        <w:keepLines/>
        <w:ind w:left="142"/>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3315"/>
        <w:gridCol w:w="283"/>
        <w:gridCol w:w="2549"/>
        <w:gridCol w:w="428"/>
        <w:gridCol w:w="30"/>
        <w:gridCol w:w="2359"/>
        <w:gridCol w:w="649"/>
      </w:tblGrid>
      <w:tr w:rsidR="000745DC" w:rsidRPr="00FE0BDC" w14:paraId="0C96FF0F" w14:textId="77777777" w:rsidTr="000745DC">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6D2DAEC7" w14:textId="77777777" w:rsidR="000745DC" w:rsidRPr="00FE0BDC" w:rsidRDefault="000745DC" w:rsidP="00740470">
            <w:pPr>
              <w:keepNext/>
              <w:keepLines/>
              <w:rPr>
                <w:rFonts w:ascii="Tahoma" w:hAnsi="Tahoma" w:cs="Tahoma"/>
                <w:sz w:val="18"/>
                <w:szCs w:val="18"/>
              </w:rPr>
            </w:pPr>
            <w:r w:rsidRPr="00FE0BDC">
              <w:rPr>
                <w:rFonts w:ascii="Tahoma" w:hAnsi="Tahoma" w:cs="Tahoma"/>
                <w:b/>
                <w:sz w:val="18"/>
                <w:szCs w:val="18"/>
              </w:rPr>
              <w:t>PODATKI O PONUDNIKU/PARTNERJU</w:t>
            </w:r>
          </w:p>
        </w:tc>
      </w:tr>
      <w:tr w:rsidR="000745DC" w:rsidRPr="00FE0BDC" w14:paraId="5909FFBC" w14:textId="77777777" w:rsidTr="000745DC">
        <w:trPr>
          <w:trHeight w:val="7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7C3922E"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Naziv ponudnika/partnerja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4CBBD3C" w14:textId="77777777" w:rsidR="000745DC" w:rsidRPr="00FE0BDC" w:rsidRDefault="000745DC" w:rsidP="00740470">
            <w:pPr>
              <w:keepNext/>
              <w:keepLines/>
              <w:rPr>
                <w:rFonts w:ascii="Tahoma" w:hAnsi="Tahoma" w:cs="Tahoma"/>
                <w:sz w:val="18"/>
                <w:szCs w:val="18"/>
              </w:rPr>
            </w:pPr>
          </w:p>
          <w:p w14:paraId="57278E6C" w14:textId="77777777" w:rsidR="000745DC" w:rsidRPr="00FE0BDC" w:rsidRDefault="000745DC" w:rsidP="00740470">
            <w:pPr>
              <w:keepNext/>
              <w:keepLines/>
              <w:rPr>
                <w:rFonts w:ascii="Tahoma" w:hAnsi="Tahoma" w:cs="Tahoma"/>
                <w:sz w:val="18"/>
                <w:szCs w:val="18"/>
              </w:rPr>
            </w:pPr>
          </w:p>
          <w:p w14:paraId="238FA718" w14:textId="77777777" w:rsidR="000745DC" w:rsidRPr="00FE0BDC" w:rsidRDefault="000745DC" w:rsidP="00740470">
            <w:pPr>
              <w:keepNext/>
              <w:keepLines/>
              <w:rPr>
                <w:rFonts w:ascii="Tahoma" w:hAnsi="Tahoma" w:cs="Tahoma"/>
                <w:sz w:val="18"/>
                <w:szCs w:val="18"/>
              </w:rPr>
            </w:pPr>
          </w:p>
        </w:tc>
      </w:tr>
      <w:tr w:rsidR="000745DC" w:rsidRPr="00FE0BDC" w14:paraId="7EEABB84" w14:textId="77777777" w:rsidTr="000745DC">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6FA4BC17"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Polni naslov</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DD0B4AB" w14:textId="77777777" w:rsidR="000745DC" w:rsidRPr="00FE0BDC" w:rsidRDefault="000745DC" w:rsidP="00740470">
            <w:pPr>
              <w:keepNext/>
              <w:keepLines/>
              <w:rPr>
                <w:rFonts w:ascii="Tahoma" w:hAnsi="Tahoma" w:cs="Tahoma"/>
                <w:sz w:val="18"/>
                <w:szCs w:val="18"/>
              </w:rPr>
            </w:pPr>
          </w:p>
          <w:p w14:paraId="6AAFD6C4" w14:textId="77777777" w:rsidR="000745DC" w:rsidRPr="00FE0BDC" w:rsidRDefault="000745DC" w:rsidP="00740470">
            <w:pPr>
              <w:keepNext/>
              <w:keepLines/>
              <w:rPr>
                <w:rFonts w:ascii="Tahoma" w:hAnsi="Tahoma" w:cs="Tahoma"/>
                <w:sz w:val="18"/>
                <w:szCs w:val="18"/>
              </w:rPr>
            </w:pPr>
          </w:p>
          <w:p w14:paraId="76CF0474" w14:textId="77777777" w:rsidR="000745DC" w:rsidRPr="00FE0BDC" w:rsidRDefault="000745DC" w:rsidP="00740470">
            <w:pPr>
              <w:keepNext/>
              <w:keepLines/>
              <w:rPr>
                <w:rFonts w:ascii="Tahoma" w:hAnsi="Tahoma" w:cs="Tahoma"/>
                <w:sz w:val="18"/>
                <w:szCs w:val="18"/>
              </w:rPr>
            </w:pPr>
          </w:p>
        </w:tc>
      </w:tr>
      <w:tr w:rsidR="000745DC" w:rsidRPr="00FE0BDC" w14:paraId="1DF04089" w14:textId="77777777" w:rsidTr="000745DC">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E28AE04" w14:textId="77777777" w:rsidR="000745DC" w:rsidRPr="00FE0BDC" w:rsidRDefault="000745DC" w:rsidP="00740470">
            <w:pPr>
              <w:keepNext/>
              <w:keepLines/>
              <w:spacing w:line="276" w:lineRule="auto"/>
              <w:rPr>
                <w:rFonts w:ascii="Tahoma" w:hAnsi="Tahoma" w:cs="Tahoma"/>
                <w:sz w:val="18"/>
                <w:szCs w:val="18"/>
              </w:rPr>
            </w:pPr>
            <w:r w:rsidRPr="00FE0BDC">
              <w:rPr>
                <w:rFonts w:ascii="Tahoma" w:hAnsi="Tahoma" w:cs="Tahoma"/>
                <w:sz w:val="18"/>
                <w:szCs w:val="18"/>
              </w:rPr>
              <w:t xml:space="preserve">Matična </w:t>
            </w:r>
            <w:r w:rsidRPr="00FE0BDC">
              <w:rPr>
                <w:rFonts w:ascii="Tahoma" w:hAnsi="Tahoma" w:cs="Tahoma"/>
                <w:sz w:val="18"/>
                <w:szCs w:val="18"/>
                <w:u w:val="single"/>
              </w:rPr>
              <w:t>in</w:t>
            </w:r>
            <w:r w:rsidRPr="00FE0BDC">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9A89B0E" w14:textId="77777777" w:rsidR="000745DC" w:rsidRPr="00FE0BDC" w:rsidRDefault="000745DC" w:rsidP="00740470">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4514C7D" w14:textId="77777777" w:rsidR="000745DC" w:rsidRPr="00FE0BDC" w:rsidRDefault="000745DC" w:rsidP="00740470">
            <w:pPr>
              <w:keepNext/>
              <w:keepLines/>
              <w:spacing w:line="276" w:lineRule="auto"/>
              <w:rPr>
                <w:rFonts w:ascii="Tahoma" w:hAnsi="Tahoma" w:cs="Tahoma"/>
                <w:sz w:val="18"/>
                <w:szCs w:val="18"/>
              </w:rPr>
            </w:pPr>
          </w:p>
        </w:tc>
      </w:tr>
      <w:tr w:rsidR="000745DC" w:rsidRPr="00FE0BDC" w14:paraId="4AE81B37" w14:textId="77777777" w:rsidTr="000745DC">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4E89B8B" w14:textId="77777777" w:rsidR="000745DC" w:rsidRPr="00FE0BDC" w:rsidRDefault="000745DC" w:rsidP="00740470">
            <w:pPr>
              <w:keepNext/>
              <w:keepLines/>
              <w:spacing w:line="276" w:lineRule="auto"/>
              <w:rPr>
                <w:rFonts w:ascii="Tahoma" w:hAnsi="Tahoma" w:cs="Tahoma"/>
                <w:sz w:val="18"/>
                <w:szCs w:val="18"/>
              </w:rPr>
            </w:pPr>
            <w:r w:rsidRPr="00FE0BDC">
              <w:rPr>
                <w:rFonts w:ascii="Tahoma" w:hAnsi="Tahoma" w:cs="Tahoma"/>
                <w:sz w:val="18"/>
                <w:szCs w:val="18"/>
              </w:rPr>
              <w:t>Transakcijski račun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AA3D9D3" w14:textId="77777777" w:rsidR="000745DC" w:rsidRPr="00FE0BDC" w:rsidRDefault="000745DC" w:rsidP="00740470">
            <w:pPr>
              <w:keepNext/>
              <w:keepLines/>
              <w:spacing w:line="276" w:lineRule="auto"/>
              <w:rPr>
                <w:rFonts w:ascii="Tahoma" w:hAnsi="Tahoma" w:cs="Tahoma"/>
                <w:sz w:val="18"/>
                <w:szCs w:val="18"/>
              </w:rPr>
            </w:pPr>
          </w:p>
        </w:tc>
      </w:tr>
      <w:tr w:rsidR="000745DC" w:rsidRPr="00FE0BDC" w14:paraId="63E1DE2B" w14:textId="77777777" w:rsidTr="000745DC">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4568E339" w14:textId="77777777" w:rsidR="000745DC" w:rsidRPr="00FE0BDC" w:rsidRDefault="000745DC" w:rsidP="00740470">
            <w:pPr>
              <w:keepNext/>
              <w:keepLines/>
              <w:rPr>
                <w:sz w:val="18"/>
                <w:szCs w:val="18"/>
              </w:rPr>
            </w:pPr>
            <w:r w:rsidRPr="00FE0BDC">
              <w:rPr>
                <w:rFonts w:ascii="Tahoma" w:hAnsi="Tahoma" w:cs="Tahoma"/>
                <w:b/>
                <w:sz w:val="18"/>
                <w:szCs w:val="18"/>
              </w:rPr>
              <w:t>ODGOVORNA OSEBA PONUDNIKA</w:t>
            </w:r>
          </w:p>
        </w:tc>
      </w:tr>
      <w:tr w:rsidR="000745DC" w:rsidRPr="00FE0BDC" w14:paraId="5DD22B57" w14:textId="77777777" w:rsidTr="000745DC">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6B14F701"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Naziv odgovorne osebe</w:t>
            </w:r>
          </w:p>
          <w:p w14:paraId="1E54C3F9"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4EEDC6F" w14:textId="77777777" w:rsidR="000745DC" w:rsidRPr="00FE0BDC" w:rsidRDefault="000745DC" w:rsidP="00740470">
            <w:pPr>
              <w:keepNext/>
              <w:keepLines/>
              <w:rPr>
                <w:sz w:val="18"/>
                <w:szCs w:val="18"/>
              </w:rPr>
            </w:pPr>
          </w:p>
          <w:p w14:paraId="4A8B51E9" w14:textId="77777777" w:rsidR="000745DC" w:rsidRPr="00FE0BDC" w:rsidRDefault="000745DC" w:rsidP="00740470">
            <w:pPr>
              <w:keepNext/>
              <w:keepLines/>
              <w:rPr>
                <w:sz w:val="18"/>
                <w:szCs w:val="18"/>
              </w:rPr>
            </w:pPr>
          </w:p>
        </w:tc>
      </w:tr>
      <w:tr w:rsidR="000745DC" w:rsidRPr="00FE0BDC" w14:paraId="6CB36265" w14:textId="77777777" w:rsidTr="000745DC">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62D57E52"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35C0833" w14:textId="77777777" w:rsidR="000745DC" w:rsidRPr="00FE0BDC" w:rsidRDefault="000745DC" w:rsidP="00740470">
            <w:pPr>
              <w:keepNext/>
              <w:keepLines/>
              <w:rPr>
                <w:sz w:val="18"/>
                <w:szCs w:val="18"/>
              </w:rPr>
            </w:pPr>
          </w:p>
        </w:tc>
      </w:tr>
      <w:tr w:rsidR="000745DC" w:rsidRPr="00FE0BDC" w14:paraId="66B486C6" w14:textId="77777777" w:rsidTr="000745DC">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8D29CAD"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 xml:space="preserve">Elektronska pošta </w:t>
            </w:r>
            <w:r w:rsidRPr="00FE0BDC">
              <w:rPr>
                <w:rFonts w:ascii="Tahoma" w:hAnsi="Tahoma" w:cs="Tahoma"/>
                <w:sz w:val="18"/>
                <w:szCs w:val="18"/>
                <w:u w:val="single"/>
              </w:rPr>
              <w:t>in</w:t>
            </w:r>
            <w:r w:rsidRPr="00FE0BDC">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D1668D" w14:textId="77777777" w:rsidR="000745DC" w:rsidRPr="00FE0BDC" w:rsidRDefault="000745DC" w:rsidP="00740470">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657F090" w14:textId="77777777" w:rsidR="000745DC" w:rsidRPr="00FE0BDC" w:rsidRDefault="000745DC" w:rsidP="00740470">
            <w:pPr>
              <w:keepNext/>
              <w:keepLines/>
              <w:rPr>
                <w:sz w:val="18"/>
                <w:szCs w:val="18"/>
              </w:rPr>
            </w:pPr>
          </w:p>
        </w:tc>
      </w:tr>
      <w:tr w:rsidR="000745DC" w:rsidRPr="00FE0BDC" w14:paraId="3221EEE8" w14:textId="77777777" w:rsidTr="000745DC">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36A34F31" w14:textId="77777777" w:rsidR="000745DC" w:rsidRPr="00FE0BDC" w:rsidRDefault="000745DC" w:rsidP="00740470">
            <w:pPr>
              <w:keepNext/>
              <w:keepLines/>
              <w:rPr>
                <w:sz w:val="18"/>
                <w:szCs w:val="18"/>
              </w:rPr>
            </w:pPr>
            <w:r w:rsidRPr="00FE0BDC">
              <w:rPr>
                <w:rFonts w:ascii="Tahoma" w:hAnsi="Tahoma" w:cs="Tahoma"/>
                <w:b/>
                <w:sz w:val="18"/>
                <w:szCs w:val="18"/>
              </w:rPr>
              <w:t>KONTAKTNA OSEBA PONUDNIKA</w:t>
            </w:r>
          </w:p>
        </w:tc>
      </w:tr>
      <w:tr w:rsidR="000745DC" w:rsidRPr="00FE0BDC" w14:paraId="3279BE95" w14:textId="77777777" w:rsidTr="000745DC">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AD70788"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648D0AA" w14:textId="77777777" w:rsidR="000745DC" w:rsidRPr="00FE0BDC" w:rsidRDefault="000745DC" w:rsidP="00740470">
            <w:pPr>
              <w:keepNext/>
              <w:keepLines/>
              <w:rPr>
                <w:sz w:val="18"/>
                <w:szCs w:val="18"/>
              </w:rPr>
            </w:pPr>
          </w:p>
        </w:tc>
      </w:tr>
      <w:tr w:rsidR="000745DC" w:rsidRPr="00FE0BDC" w14:paraId="2DAA157A" w14:textId="77777777" w:rsidTr="000745DC">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3913625"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 xml:space="preserve">Elektronska pošta </w:t>
            </w:r>
            <w:r w:rsidRPr="00FE0BDC">
              <w:rPr>
                <w:rFonts w:ascii="Tahoma" w:hAnsi="Tahoma" w:cs="Tahoma"/>
                <w:sz w:val="18"/>
                <w:szCs w:val="18"/>
                <w:u w:val="single"/>
              </w:rPr>
              <w:t>in</w:t>
            </w:r>
            <w:r w:rsidRPr="00FE0BDC">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D6DF03" w14:textId="77777777" w:rsidR="000745DC" w:rsidRPr="00FE0BDC" w:rsidRDefault="000745DC" w:rsidP="00740470">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236716B" w14:textId="77777777" w:rsidR="000745DC" w:rsidRPr="00FE0BDC" w:rsidRDefault="000745DC" w:rsidP="00740470">
            <w:pPr>
              <w:keepNext/>
              <w:keepLines/>
              <w:rPr>
                <w:sz w:val="18"/>
                <w:szCs w:val="18"/>
              </w:rPr>
            </w:pPr>
          </w:p>
        </w:tc>
      </w:tr>
      <w:tr w:rsidR="000745DC" w:rsidRPr="00FE0BDC" w14:paraId="27A8798A" w14:textId="77777777" w:rsidTr="000745DC">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7106A9AE" w14:textId="77777777" w:rsidR="000745DC" w:rsidRPr="00FE0BDC" w:rsidRDefault="000745DC" w:rsidP="00740470">
            <w:pPr>
              <w:keepNext/>
              <w:keepLines/>
              <w:rPr>
                <w:sz w:val="18"/>
                <w:szCs w:val="18"/>
              </w:rPr>
            </w:pPr>
            <w:r w:rsidRPr="00FE0BDC">
              <w:rPr>
                <w:rFonts w:ascii="Tahoma" w:hAnsi="Tahoma" w:cs="Tahoma"/>
                <w:b/>
                <w:sz w:val="18"/>
                <w:szCs w:val="18"/>
              </w:rPr>
              <w:t xml:space="preserve">OSTALI PODATKI </w:t>
            </w:r>
          </w:p>
        </w:tc>
      </w:tr>
      <w:tr w:rsidR="000745DC" w:rsidRPr="00FE0BDC" w14:paraId="7388D728" w14:textId="77777777" w:rsidTr="000745DC">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54B6A65" w14:textId="77777777" w:rsidR="000745DC" w:rsidRPr="00FE0BDC" w:rsidRDefault="000745DC" w:rsidP="00740470">
            <w:pPr>
              <w:keepNext/>
              <w:keepLines/>
              <w:rPr>
                <w:rFonts w:ascii="Tahoma" w:hAnsi="Tahoma" w:cs="Tahoma"/>
                <w:sz w:val="18"/>
                <w:szCs w:val="18"/>
              </w:rPr>
            </w:pPr>
            <w:r w:rsidRPr="00FE0BDC">
              <w:rPr>
                <w:rFonts w:ascii="Tahoma" w:hAnsi="Tahoma" w:cs="Tahoma"/>
                <w:sz w:val="18"/>
                <w:szCs w:val="18"/>
              </w:rPr>
              <w:t xml:space="preserve">Predstavnik/i ponudnika, ki bo/do urejali izvajanje predmetne pogodbe/ okvirnega sporazuma </w:t>
            </w:r>
            <w:r w:rsidRPr="00FE0BDC">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93D4E34" w14:textId="77777777" w:rsidR="000745DC" w:rsidRPr="00FE0BDC" w:rsidRDefault="000745DC" w:rsidP="00740470">
            <w:pPr>
              <w:keepNext/>
              <w:keepLines/>
              <w:spacing w:line="276" w:lineRule="auto"/>
              <w:jc w:val="both"/>
              <w:rPr>
                <w:rFonts w:ascii="Tahoma" w:hAnsi="Tahoma" w:cs="Tahoma"/>
                <w:sz w:val="18"/>
                <w:szCs w:val="18"/>
              </w:rPr>
            </w:pPr>
            <w:r w:rsidRPr="00FE0BDC">
              <w:rPr>
                <w:rFonts w:ascii="Tahoma" w:hAnsi="Tahoma" w:cs="Tahoma"/>
                <w:sz w:val="18"/>
                <w:szCs w:val="18"/>
              </w:rPr>
              <w:t>Skrbnik pogodbe/okvirnega sporazuma:</w:t>
            </w:r>
          </w:p>
          <w:p w14:paraId="7FEDEC7D" w14:textId="77777777" w:rsidR="000745DC" w:rsidRPr="00FE0BDC" w:rsidRDefault="000745DC" w:rsidP="00740470">
            <w:pPr>
              <w:keepNext/>
              <w:keepLines/>
              <w:spacing w:line="276" w:lineRule="auto"/>
              <w:ind w:right="-47"/>
              <w:jc w:val="both"/>
              <w:rPr>
                <w:rFonts w:ascii="Tahoma" w:hAnsi="Tahoma" w:cs="Tahoma"/>
                <w:sz w:val="17"/>
                <w:szCs w:val="17"/>
              </w:rPr>
            </w:pPr>
            <w:r w:rsidRPr="00FE0BDC">
              <w:rPr>
                <w:rFonts w:ascii="Tahoma" w:hAnsi="Tahoma" w:cs="Tahoma"/>
                <w:sz w:val="17"/>
                <w:szCs w:val="17"/>
              </w:rPr>
              <w:t xml:space="preserve">g./ga.________________________________; tel.: ____________________; </w:t>
            </w:r>
          </w:p>
          <w:p w14:paraId="6596822D" w14:textId="77777777" w:rsidR="000745DC" w:rsidRPr="00FE0BDC" w:rsidRDefault="000745DC" w:rsidP="00740470">
            <w:pPr>
              <w:keepNext/>
              <w:keepLines/>
              <w:spacing w:line="276" w:lineRule="auto"/>
              <w:jc w:val="both"/>
              <w:rPr>
                <w:rFonts w:ascii="Tahoma" w:hAnsi="Tahoma" w:cs="Tahoma"/>
                <w:sz w:val="17"/>
                <w:szCs w:val="17"/>
              </w:rPr>
            </w:pPr>
            <w:r w:rsidRPr="00FE0BDC">
              <w:rPr>
                <w:rFonts w:ascii="Tahoma" w:hAnsi="Tahoma" w:cs="Tahoma"/>
                <w:sz w:val="17"/>
                <w:szCs w:val="17"/>
              </w:rPr>
              <w:t>e - mail: ___________________________________.</w:t>
            </w:r>
          </w:p>
          <w:p w14:paraId="5A0CE179" w14:textId="77777777" w:rsidR="000745DC" w:rsidRPr="00FE0BDC" w:rsidRDefault="000745DC" w:rsidP="00740470">
            <w:pPr>
              <w:keepNext/>
              <w:keepLines/>
              <w:jc w:val="both"/>
              <w:rPr>
                <w:rFonts w:ascii="Tahoma" w:hAnsi="Tahoma" w:cs="Tahoma"/>
                <w:snapToGrid w:val="0"/>
                <w:sz w:val="10"/>
                <w:szCs w:val="18"/>
              </w:rPr>
            </w:pPr>
          </w:p>
          <w:p w14:paraId="3B32B2BA" w14:textId="77777777" w:rsidR="000745DC" w:rsidRPr="00FE0BDC" w:rsidRDefault="000745DC" w:rsidP="00740470">
            <w:pPr>
              <w:keepNext/>
              <w:keepLines/>
              <w:spacing w:line="276" w:lineRule="auto"/>
              <w:jc w:val="both"/>
              <w:rPr>
                <w:rFonts w:ascii="Tahoma" w:hAnsi="Tahoma" w:cs="Tahoma"/>
                <w:sz w:val="18"/>
                <w:szCs w:val="18"/>
              </w:rPr>
            </w:pPr>
            <w:r w:rsidRPr="00FE0BDC">
              <w:rPr>
                <w:rFonts w:ascii="Tahoma" w:hAnsi="Tahoma" w:cs="Tahoma"/>
                <w:sz w:val="18"/>
                <w:szCs w:val="18"/>
              </w:rPr>
              <w:t xml:space="preserve">Kontaktna oseba pogodbe/okvirnega sporazuma: </w:t>
            </w:r>
          </w:p>
          <w:p w14:paraId="22FF6642" w14:textId="77777777" w:rsidR="000745DC" w:rsidRPr="00FE0BDC" w:rsidRDefault="000745DC" w:rsidP="00740470">
            <w:pPr>
              <w:keepNext/>
              <w:keepLines/>
              <w:spacing w:line="276" w:lineRule="auto"/>
              <w:ind w:right="-47"/>
              <w:jc w:val="both"/>
              <w:rPr>
                <w:rFonts w:ascii="Tahoma" w:hAnsi="Tahoma" w:cs="Tahoma"/>
                <w:sz w:val="17"/>
                <w:szCs w:val="17"/>
              </w:rPr>
            </w:pPr>
            <w:r w:rsidRPr="00FE0BDC">
              <w:rPr>
                <w:rFonts w:ascii="Tahoma" w:hAnsi="Tahoma" w:cs="Tahoma"/>
                <w:sz w:val="17"/>
                <w:szCs w:val="17"/>
              </w:rPr>
              <w:t xml:space="preserve">g./ga.________________________________; tel.: ____________________; </w:t>
            </w:r>
          </w:p>
          <w:p w14:paraId="3B02BFE7" w14:textId="77777777" w:rsidR="000745DC" w:rsidRPr="00FE0BDC" w:rsidRDefault="000745DC" w:rsidP="00740470">
            <w:pPr>
              <w:keepNext/>
              <w:keepLines/>
              <w:jc w:val="both"/>
              <w:rPr>
                <w:rFonts w:ascii="Tahoma" w:hAnsi="Tahoma" w:cs="Tahoma"/>
                <w:sz w:val="18"/>
                <w:szCs w:val="18"/>
              </w:rPr>
            </w:pPr>
            <w:r w:rsidRPr="00FE0BDC">
              <w:rPr>
                <w:rFonts w:ascii="Tahoma" w:hAnsi="Tahoma" w:cs="Tahoma"/>
                <w:sz w:val="17"/>
                <w:szCs w:val="17"/>
              </w:rPr>
              <w:t>e - mail: ___________________________________.</w:t>
            </w:r>
          </w:p>
        </w:tc>
      </w:tr>
      <w:tr w:rsidR="000745DC" w:rsidRPr="00FE0BDC" w14:paraId="7FE07271" w14:textId="77777777" w:rsidTr="000745DC">
        <w:trPr>
          <w:trHeight w:val="283"/>
          <w:jc w:val="center"/>
        </w:trPr>
        <w:tc>
          <w:tcPr>
            <w:tcW w:w="3701" w:type="dxa"/>
            <w:gridSpan w:val="3"/>
            <w:tcBorders>
              <w:top w:val="single" w:sz="4" w:space="0" w:color="auto"/>
              <w:left w:val="single" w:sz="4" w:space="0" w:color="auto"/>
              <w:right w:val="single" w:sz="4" w:space="0" w:color="auto"/>
            </w:tcBorders>
            <w:vAlign w:val="center"/>
          </w:tcPr>
          <w:p w14:paraId="63B31C5B" w14:textId="77777777" w:rsidR="000745DC" w:rsidRPr="00FE0BDC" w:rsidRDefault="000745DC" w:rsidP="00740470">
            <w:pPr>
              <w:keepNext/>
              <w:keepLines/>
              <w:rPr>
                <w:rFonts w:ascii="Tahoma" w:hAnsi="Tahoma" w:cs="Tahoma"/>
                <w:sz w:val="16"/>
                <w:szCs w:val="18"/>
              </w:rPr>
            </w:pPr>
            <w:r w:rsidRPr="00FE0BDC">
              <w:rPr>
                <w:rFonts w:ascii="Tahoma" w:hAnsi="Tahoma" w:cs="Tahoma"/>
                <w:b/>
                <w:sz w:val="16"/>
                <w:szCs w:val="18"/>
              </w:rPr>
              <w:t>VSE</w:t>
            </w:r>
            <w:r w:rsidRPr="00FE0BDC">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6953AE97" w14:textId="77777777" w:rsidR="000745DC" w:rsidRPr="00FE0BDC" w:rsidRDefault="000745DC" w:rsidP="00740470">
            <w:pPr>
              <w:keepNext/>
              <w:keepLines/>
              <w:rPr>
                <w:rFonts w:ascii="Tahoma" w:hAnsi="Tahoma" w:cs="Tahoma"/>
                <w:sz w:val="8"/>
                <w:szCs w:val="18"/>
              </w:rPr>
            </w:pPr>
          </w:p>
          <w:p w14:paraId="4A5DC766" w14:textId="77777777" w:rsidR="000745DC" w:rsidRPr="00FE0BDC" w:rsidRDefault="000745DC" w:rsidP="00740470">
            <w:pPr>
              <w:keepNext/>
              <w:keepLines/>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0AB76727" w14:textId="77777777" w:rsidR="000745DC" w:rsidRPr="00FE0BDC" w:rsidRDefault="000745DC" w:rsidP="00740470">
            <w:pPr>
              <w:keepNext/>
              <w:keepLines/>
              <w:rPr>
                <w:rFonts w:ascii="Tahoma" w:hAnsi="Tahoma" w:cs="Tahoma"/>
                <w:i/>
                <w:sz w:val="16"/>
                <w:szCs w:val="18"/>
              </w:rPr>
            </w:pPr>
          </w:p>
          <w:p w14:paraId="38FD0781" w14:textId="77777777" w:rsidR="000745DC" w:rsidRPr="00FE0BDC" w:rsidRDefault="000745DC" w:rsidP="00740470">
            <w:pPr>
              <w:keepNext/>
              <w:keepLines/>
              <w:rPr>
                <w:rFonts w:ascii="Tahoma" w:hAnsi="Tahoma" w:cs="Tahoma"/>
                <w:i/>
                <w:sz w:val="18"/>
                <w:szCs w:val="18"/>
              </w:rPr>
            </w:pPr>
            <w:r w:rsidRPr="00FE0BDC">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E15AC83" w14:textId="77777777" w:rsidR="000745DC" w:rsidRPr="00FE0BDC" w:rsidRDefault="000745DC" w:rsidP="00740470">
            <w:pPr>
              <w:keepNext/>
              <w:keepLines/>
              <w:spacing w:line="276" w:lineRule="auto"/>
              <w:jc w:val="center"/>
              <w:rPr>
                <w:rFonts w:ascii="Tahoma" w:hAnsi="Tahoma" w:cs="Tahoma"/>
                <w:sz w:val="18"/>
                <w:szCs w:val="18"/>
              </w:rPr>
            </w:pPr>
            <w:r w:rsidRPr="00FE0BDC">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008816D4" w14:textId="77777777" w:rsidR="000745DC" w:rsidRPr="00FE0BDC" w:rsidRDefault="000745DC" w:rsidP="00740470">
            <w:pPr>
              <w:keepNext/>
              <w:keepLines/>
              <w:spacing w:line="276" w:lineRule="auto"/>
              <w:jc w:val="center"/>
              <w:rPr>
                <w:rFonts w:ascii="Tahoma" w:hAnsi="Tahoma" w:cs="Tahoma"/>
                <w:sz w:val="18"/>
                <w:szCs w:val="18"/>
              </w:rPr>
            </w:pPr>
            <w:r w:rsidRPr="00FE0BDC">
              <w:rPr>
                <w:rFonts w:ascii="Tahoma" w:hAnsi="Tahoma" w:cs="Tahoma"/>
                <w:sz w:val="18"/>
                <w:szCs w:val="18"/>
              </w:rPr>
              <w:t>EMŠO</w:t>
            </w:r>
          </w:p>
        </w:tc>
      </w:tr>
      <w:tr w:rsidR="004244EE" w:rsidRPr="00C8579C" w14:paraId="552851EE" w14:textId="77777777" w:rsidTr="000745D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3" w:type="dxa"/>
          <w:wAfter w:w="649" w:type="dxa"/>
        </w:trPr>
        <w:tc>
          <w:tcPr>
            <w:tcW w:w="3315" w:type="dxa"/>
            <w:shd w:val="clear" w:color="auto" w:fill="auto"/>
          </w:tcPr>
          <w:p w14:paraId="6093586E" w14:textId="77777777" w:rsidR="004244EE" w:rsidRPr="00C8579C" w:rsidRDefault="004244EE" w:rsidP="00467591">
            <w:pPr>
              <w:keepNext/>
              <w:keepLines/>
              <w:tabs>
                <w:tab w:val="left" w:pos="2835"/>
              </w:tabs>
              <w:jc w:val="both"/>
              <w:rPr>
                <w:rFonts w:ascii="Tahoma" w:hAnsi="Tahoma" w:cs="Tahoma"/>
                <w:sz w:val="19"/>
                <w:szCs w:val="19"/>
              </w:rPr>
            </w:pPr>
          </w:p>
          <w:p w14:paraId="0FB45140" w14:textId="77777777" w:rsidR="004244EE" w:rsidRPr="00C8579C" w:rsidRDefault="004244EE" w:rsidP="00467591">
            <w:pPr>
              <w:keepNext/>
              <w:keepLines/>
              <w:tabs>
                <w:tab w:val="left" w:pos="2835"/>
              </w:tabs>
              <w:ind w:left="-108"/>
              <w:jc w:val="both"/>
              <w:rPr>
                <w:rFonts w:ascii="Tahoma" w:hAnsi="Tahoma" w:cs="Tahoma"/>
                <w:sz w:val="19"/>
                <w:szCs w:val="19"/>
              </w:rPr>
            </w:pPr>
            <w:r w:rsidRPr="00C8579C">
              <w:rPr>
                <w:rFonts w:ascii="Tahoma" w:hAnsi="Tahoma" w:cs="Tahoma"/>
                <w:sz w:val="19"/>
                <w:szCs w:val="19"/>
              </w:rPr>
              <w:t>Ponudnik je MSP* (označi):</w:t>
            </w:r>
          </w:p>
        </w:tc>
        <w:tc>
          <w:tcPr>
            <w:tcW w:w="2832" w:type="dxa"/>
            <w:gridSpan w:val="2"/>
            <w:shd w:val="clear" w:color="auto" w:fill="auto"/>
          </w:tcPr>
          <w:p w14:paraId="139DBD33" w14:textId="77777777" w:rsidR="004244EE" w:rsidRPr="00C8579C" w:rsidRDefault="004244EE" w:rsidP="00467591">
            <w:pPr>
              <w:keepNext/>
              <w:keepLines/>
              <w:numPr>
                <w:ilvl w:val="0"/>
                <w:numId w:val="10"/>
              </w:numPr>
              <w:tabs>
                <w:tab w:val="left" w:pos="1008"/>
                <w:tab w:val="left" w:pos="3843"/>
              </w:tabs>
              <w:ind w:left="1717" w:hanging="1357"/>
              <w:jc w:val="both"/>
              <w:rPr>
                <w:rFonts w:ascii="Tahoma" w:hAnsi="Tahoma" w:cs="Tahoma"/>
                <w:sz w:val="19"/>
                <w:szCs w:val="19"/>
              </w:rPr>
            </w:pPr>
            <w:r w:rsidRPr="00C8579C">
              <w:rPr>
                <w:rFonts w:ascii="Tahoma" w:hAnsi="Tahoma" w:cs="Tahoma"/>
                <w:sz w:val="19"/>
                <w:szCs w:val="19"/>
              </w:rPr>
              <w:t>Da</w:t>
            </w:r>
          </w:p>
        </w:tc>
        <w:tc>
          <w:tcPr>
            <w:tcW w:w="2817" w:type="dxa"/>
            <w:gridSpan w:val="3"/>
            <w:shd w:val="clear" w:color="auto" w:fill="auto"/>
          </w:tcPr>
          <w:p w14:paraId="257002CE" w14:textId="77777777" w:rsidR="004244EE" w:rsidRPr="00C8579C" w:rsidRDefault="004244EE" w:rsidP="00467591">
            <w:pPr>
              <w:keepNext/>
              <w:keepLines/>
              <w:numPr>
                <w:ilvl w:val="0"/>
                <w:numId w:val="10"/>
              </w:numPr>
              <w:tabs>
                <w:tab w:val="left" w:pos="893"/>
              </w:tabs>
              <w:jc w:val="both"/>
              <w:rPr>
                <w:rFonts w:ascii="Tahoma" w:hAnsi="Tahoma" w:cs="Tahoma"/>
                <w:sz w:val="19"/>
                <w:szCs w:val="19"/>
              </w:rPr>
            </w:pPr>
            <w:r w:rsidRPr="00C8579C">
              <w:rPr>
                <w:rFonts w:ascii="Tahoma" w:hAnsi="Tahoma" w:cs="Tahoma"/>
                <w:sz w:val="19"/>
                <w:szCs w:val="19"/>
              </w:rPr>
              <w:t xml:space="preserve">Ne </w:t>
            </w:r>
          </w:p>
        </w:tc>
      </w:tr>
    </w:tbl>
    <w:p w14:paraId="06DC010A" w14:textId="77777777" w:rsidR="004244EE" w:rsidRDefault="004244EE" w:rsidP="00467591">
      <w:pPr>
        <w:keepNext/>
        <w:keepLines/>
        <w:tabs>
          <w:tab w:val="left" w:pos="2835"/>
        </w:tabs>
        <w:ind w:left="284"/>
        <w:jc w:val="both"/>
        <w:rPr>
          <w:rFonts w:ascii="Tahoma" w:hAnsi="Tahoma" w:cs="Tahoma"/>
          <w:sz w:val="19"/>
          <w:szCs w:val="19"/>
        </w:rPr>
      </w:pPr>
      <w:r w:rsidRPr="00C8579C">
        <w:rPr>
          <w:rFonts w:ascii="Tahoma" w:hAnsi="Tahoma" w:cs="Tahoma"/>
          <w:sz w:val="19"/>
          <w:szCs w:val="19"/>
        </w:rPr>
        <w:t>*MSP: mikro, mala in srednje velika podjetja kot so opredeljena v Priporočilu Komisije 2003/361/ES.</w:t>
      </w:r>
    </w:p>
    <w:p w14:paraId="41208D7C" w14:textId="77777777" w:rsidR="00FF7983" w:rsidRDefault="00FF7983" w:rsidP="00467591">
      <w:pPr>
        <w:keepNext/>
        <w:keepLines/>
        <w:tabs>
          <w:tab w:val="left" w:pos="2835"/>
        </w:tabs>
        <w:ind w:left="284"/>
        <w:jc w:val="both"/>
        <w:rPr>
          <w:rFonts w:ascii="Tahoma" w:hAnsi="Tahoma" w:cs="Tahoma"/>
          <w:sz w:val="19"/>
          <w:szCs w:val="19"/>
        </w:rPr>
      </w:pPr>
    </w:p>
    <w:p w14:paraId="18E0B85F" w14:textId="77777777" w:rsidR="00FF7983" w:rsidRPr="00C8579C" w:rsidRDefault="00FF7983" w:rsidP="00467591">
      <w:pPr>
        <w:keepNext/>
        <w:keepLines/>
        <w:tabs>
          <w:tab w:val="left" w:pos="2835"/>
        </w:tabs>
        <w:ind w:left="284"/>
        <w:jc w:val="both"/>
        <w:rPr>
          <w:rFonts w:ascii="Tahoma" w:hAnsi="Tahoma" w:cs="Tahoma"/>
          <w:sz w:val="19"/>
          <w:szCs w:val="19"/>
        </w:rPr>
      </w:pPr>
    </w:p>
    <w:p w14:paraId="000DE4B0" w14:textId="77777777" w:rsidR="004244EE" w:rsidRDefault="004244EE" w:rsidP="00467591">
      <w:pPr>
        <w:keepNext/>
        <w:keepLines/>
        <w:tabs>
          <w:tab w:val="left" w:pos="2835"/>
        </w:tabs>
        <w:ind w:left="284"/>
        <w:jc w:val="both"/>
        <w:rPr>
          <w:rFonts w:ascii="Tahoma" w:hAnsi="Tahoma" w:cs="Tahoma"/>
          <w:sz w:val="19"/>
          <w:szCs w:val="19"/>
        </w:rPr>
      </w:pPr>
    </w:p>
    <w:p w14:paraId="300AF50D" w14:textId="77777777" w:rsidR="000745DC" w:rsidRPr="00C8579C" w:rsidRDefault="000745DC" w:rsidP="00467591">
      <w:pPr>
        <w:keepNext/>
        <w:keepLines/>
        <w:tabs>
          <w:tab w:val="left" w:pos="2835"/>
        </w:tabs>
        <w:ind w:left="284"/>
        <w:jc w:val="both"/>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45BD7" w:rsidRPr="00C8579C" w14:paraId="6AFF477E" w14:textId="77777777" w:rsidTr="00745A83">
        <w:trPr>
          <w:trHeight w:val="260"/>
        </w:trPr>
        <w:tc>
          <w:tcPr>
            <w:tcW w:w="3349" w:type="dxa"/>
            <w:tcBorders>
              <w:bottom w:val="single" w:sz="4" w:space="0" w:color="auto"/>
            </w:tcBorders>
          </w:tcPr>
          <w:p w14:paraId="2F67C7A5" w14:textId="77777777" w:rsidR="00545BD7" w:rsidRPr="00C8579C" w:rsidRDefault="00545BD7" w:rsidP="00467591">
            <w:pPr>
              <w:keepNext/>
              <w:keepLines/>
              <w:jc w:val="both"/>
              <w:rPr>
                <w:rFonts w:ascii="Tahoma" w:hAnsi="Tahoma" w:cs="Tahoma"/>
                <w:snapToGrid w:val="0"/>
                <w:color w:val="000000"/>
              </w:rPr>
            </w:pPr>
          </w:p>
        </w:tc>
        <w:tc>
          <w:tcPr>
            <w:tcW w:w="2513" w:type="dxa"/>
          </w:tcPr>
          <w:p w14:paraId="3B62D6D7" w14:textId="77777777" w:rsidR="00545BD7" w:rsidRPr="00C8579C" w:rsidRDefault="00545BD7" w:rsidP="00467591">
            <w:pPr>
              <w:keepNext/>
              <w:keepLines/>
              <w:jc w:val="center"/>
              <w:rPr>
                <w:rFonts w:ascii="Tahoma" w:hAnsi="Tahoma" w:cs="Tahoma"/>
                <w:snapToGrid w:val="0"/>
                <w:color w:val="000000"/>
              </w:rPr>
            </w:pPr>
          </w:p>
        </w:tc>
        <w:tc>
          <w:tcPr>
            <w:tcW w:w="3290" w:type="dxa"/>
            <w:tcBorders>
              <w:bottom w:val="single" w:sz="4" w:space="0" w:color="auto"/>
            </w:tcBorders>
          </w:tcPr>
          <w:p w14:paraId="59D8BE09" w14:textId="77777777" w:rsidR="00545BD7" w:rsidRPr="00C8579C" w:rsidRDefault="00545BD7" w:rsidP="00467591">
            <w:pPr>
              <w:keepNext/>
              <w:keepLines/>
              <w:tabs>
                <w:tab w:val="left" w:pos="567"/>
                <w:tab w:val="num" w:pos="851"/>
                <w:tab w:val="left" w:pos="993"/>
              </w:tabs>
              <w:jc w:val="both"/>
              <w:rPr>
                <w:rFonts w:ascii="Tahoma" w:hAnsi="Tahoma" w:cs="Tahoma"/>
                <w:snapToGrid w:val="0"/>
                <w:color w:val="000000"/>
              </w:rPr>
            </w:pPr>
          </w:p>
        </w:tc>
      </w:tr>
      <w:tr w:rsidR="00545BD7" w:rsidRPr="00C8579C" w14:paraId="515A8D2F" w14:textId="77777777" w:rsidTr="00745A83">
        <w:trPr>
          <w:trHeight w:val="260"/>
        </w:trPr>
        <w:tc>
          <w:tcPr>
            <w:tcW w:w="3349" w:type="dxa"/>
            <w:tcBorders>
              <w:top w:val="single" w:sz="4" w:space="0" w:color="auto"/>
            </w:tcBorders>
          </w:tcPr>
          <w:p w14:paraId="5E66A003" w14:textId="77777777" w:rsidR="00545BD7" w:rsidRPr="00C8579C" w:rsidRDefault="00545BD7" w:rsidP="00467591">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13" w:type="dxa"/>
          </w:tcPr>
          <w:p w14:paraId="22157B04" w14:textId="77777777" w:rsidR="00545BD7" w:rsidRPr="00C8579C" w:rsidRDefault="00545BD7" w:rsidP="00467591">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2D1D1FD2" w14:textId="77777777" w:rsidR="00545BD7" w:rsidRPr="00C8579C" w:rsidRDefault="00545BD7" w:rsidP="00467591">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19E7325F" w14:textId="77777777" w:rsidR="00FF7983" w:rsidRDefault="00FF7983" w:rsidP="00467591">
      <w:pPr>
        <w:keepNext/>
        <w:keepLines/>
        <w:tabs>
          <w:tab w:val="left" w:pos="567"/>
          <w:tab w:val="num" w:pos="851"/>
          <w:tab w:val="left" w:pos="993"/>
        </w:tabs>
        <w:jc w:val="both"/>
        <w:rPr>
          <w:rFonts w:ascii="Tahoma" w:hAnsi="Tahoma" w:cs="Tahoma"/>
          <w:b/>
          <w:i/>
          <w:sz w:val="18"/>
          <w:szCs w:val="18"/>
        </w:rPr>
      </w:pPr>
    </w:p>
    <w:p w14:paraId="5584285F" w14:textId="77777777" w:rsidR="00FF7983" w:rsidRDefault="00FF7983" w:rsidP="00467591">
      <w:pPr>
        <w:keepNext/>
        <w:keepLines/>
        <w:tabs>
          <w:tab w:val="left" w:pos="567"/>
          <w:tab w:val="num" w:pos="851"/>
          <w:tab w:val="left" w:pos="993"/>
        </w:tabs>
        <w:jc w:val="both"/>
        <w:rPr>
          <w:rFonts w:ascii="Tahoma" w:hAnsi="Tahoma" w:cs="Tahoma"/>
          <w:b/>
          <w:i/>
          <w:sz w:val="18"/>
          <w:szCs w:val="18"/>
        </w:rPr>
      </w:pPr>
    </w:p>
    <w:p w14:paraId="4A0DB7C0" w14:textId="77777777" w:rsidR="00AA184C" w:rsidRDefault="00CB0547" w:rsidP="00467591">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več ponudnikov skupno ponudbo, morajo razmnožen obrazec </w:t>
      </w:r>
      <w:r w:rsidR="00172798" w:rsidRPr="00C8579C">
        <w:rPr>
          <w:rFonts w:ascii="Tahoma" w:hAnsi="Tahoma" w:cs="Tahoma"/>
          <w:i/>
          <w:sz w:val="16"/>
          <w:szCs w:val="18"/>
        </w:rPr>
        <w:t>P</w:t>
      </w:r>
      <w:r w:rsidRPr="00C8579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p>
    <w:p w14:paraId="0B4F2887"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6D28C78" w14:textId="77777777" w:rsidR="009C341B" w:rsidRDefault="009C341B" w:rsidP="00467591">
      <w:pPr>
        <w:keepNext/>
        <w:keepLines/>
        <w:tabs>
          <w:tab w:val="left" w:pos="567"/>
          <w:tab w:val="num" w:pos="851"/>
          <w:tab w:val="left" w:pos="993"/>
        </w:tabs>
        <w:jc w:val="both"/>
        <w:rPr>
          <w:rFonts w:ascii="Tahoma" w:hAnsi="Tahoma" w:cs="Tahoma"/>
          <w:i/>
          <w:sz w:val="16"/>
          <w:szCs w:val="18"/>
        </w:rPr>
      </w:pP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871"/>
        <w:gridCol w:w="2219"/>
      </w:tblGrid>
      <w:tr w:rsidR="009C341B" w:rsidRPr="00C8579C" w14:paraId="46DB1F7B" w14:textId="77777777" w:rsidTr="009C341B">
        <w:tc>
          <w:tcPr>
            <w:tcW w:w="6871" w:type="dxa"/>
          </w:tcPr>
          <w:p w14:paraId="0663D81A" w14:textId="77777777" w:rsidR="009C341B" w:rsidRPr="00C8579C" w:rsidRDefault="009C341B" w:rsidP="009C341B">
            <w:pPr>
              <w:keepNext/>
              <w:keepLines/>
              <w:jc w:val="both"/>
              <w:rPr>
                <w:rFonts w:ascii="Tahoma" w:hAnsi="Tahoma" w:cs="Tahoma"/>
              </w:rPr>
            </w:pPr>
            <w:r w:rsidRPr="001B4647">
              <w:rPr>
                <w:rFonts w:ascii="Tahoma" w:hAnsi="Tahoma" w:cs="Tahoma"/>
              </w:rPr>
              <w:t>PRAVNI AKT O SKUPNI IZVEDBI NAROČILA</w:t>
            </w:r>
          </w:p>
        </w:tc>
        <w:tc>
          <w:tcPr>
            <w:tcW w:w="2219" w:type="dxa"/>
          </w:tcPr>
          <w:p w14:paraId="3F65FE57" w14:textId="77777777" w:rsidR="009C341B" w:rsidRPr="00C8579C" w:rsidRDefault="009C341B" w:rsidP="009C341B">
            <w:pPr>
              <w:keepNext/>
              <w:keepLines/>
              <w:jc w:val="both"/>
              <w:rPr>
                <w:rFonts w:ascii="Tahoma" w:hAnsi="Tahoma" w:cs="Tahoma"/>
                <w:b/>
                <w:i/>
              </w:rPr>
            </w:pPr>
            <w:r w:rsidRPr="009C341B">
              <w:rPr>
                <w:rFonts w:ascii="Tahoma" w:hAnsi="Tahoma" w:cs="Tahoma"/>
                <w:b/>
                <w:i/>
              </w:rPr>
              <w:t>Obrazec 1 k Prilogi 1</w:t>
            </w:r>
          </w:p>
        </w:tc>
      </w:tr>
    </w:tbl>
    <w:p w14:paraId="5F537D49" w14:textId="77777777" w:rsidR="009C341B" w:rsidRDefault="009C341B" w:rsidP="00467591">
      <w:pPr>
        <w:keepNext/>
        <w:keepLines/>
        <w:tabs>
          <w:tab w:val="left" w:pos="567"/>
          <w:tab w:val="num" w:pos="851"/>
          <w:tab w:val="left" w:pos="993"/>
        </w:tabs>
        <w:jc w:val="both"/>
        <w:rPr>
          <w:rFonts w:ascii="Tahoma" w:hAnsi="Tahoma" w:cs="Tahoma"/>
          <w:kern w:val="16"/>
        </w:rPr>
      </w:pPr>
    </w:p>
    <w:p w14:paraId="20FA3DED" w14:textId="77777777" w:rsidR="009C341B" w:rsidRDefault="009C341B" w:rsidP="00467591">
      <w:pPr>
        <w:keepNext/>
        <w:keepLines/>
        <w:tabs>
          <w:tab w:val="left" w:pos="567"/>
          <w:tab w:val="num" w:pos="851"/>
          <w:tab w:val="left" w:pos="993"/>
        </w:tabs>
        <w:jc w:val="both"/>
        <w:rPr>
          <w:rFonts w:ascii="Tahoma" w:hAnsi="Tahoma" w:cs="Tahoma"/>
          <w:kern w:val="16"/>
        </w:rPr>
      </w:pPr>
      <w:r>
        <w:rPr>
          <w:rFonts w:ascii="Tahoma" w:hAnsi="Tahoma" w:cs="Tahoma"/>
          <w:kern w:val="16"/>
        </w:rPr>
        <w:t>Ponudnik za to stranjo priloži pravni akt o skupni izvedbi javnega naročila, v primeru oddaje skupne ponudbe.</w:t>
      </w:r>
    </w:p>
    <w:p w14:paraId="3B266FDC" w14:textId="77777777" w:rsidR="00FF56BB" w:rsidRDefault="00FF56BB" w:rsidP="00467591">
      <w:pPr>
        <w:keepNext/>
        <w:keepLines/>
        <w:tabs>
          <w:tab w:val="left" w:pos="567"/>
          <w:tab w:val="num" w:pos="851"/>
          <w:tab w:val="left" w:pos="993"/>
        </w:tabs>
        <w:jc w:val="both"/>
        <w:rPr>
          <w:rFonts w:ascii="Tahoma" w:hAnsi="Tahoma" w:cs="Tahoma"/>
          <w:i/>
          <w:sz w:val="16"/>
          <w:szCs w:val="18"/>
        </w:rPr>
      </w:pPr>
    </w:p>
    <w:p w14:paraId="4C9E1EB1" w14:textId="77777777" w:rsidR="00B43307" w:rsidRDefault="00B43307" w:rsidP="00467591">
      <w:pPr>
        <w:keepNext/>
        <w:keepLines/>
        <w:tabs>
          <w:tab w:val="left" w:pos="567"/>
          <w:tab w:val="num" w:pos="851"/>
          <w:tab w:val="left" w:pos="993"/>
        </w:tabs>
        <w:jc w:val="both"/>
        <w:rPr>
          <w:rFonts w:ascii="Tahoma" w:hAnsi="Tahoma" w:cs="Tahoma"/>
          <w:i/>
          <w:sz w:val="16"/>
          <w:szCs w:val="18"/>
        </w:rPr>
      </w:pPr>
    </w:p>
    <w:p w14:paraId="690C48FC" w14:textId="77777777" w:rsidR="00B43307" w:rsidRDefault="00B43307" w:rsidP="00467591">
      <w:pPr>
        <w:keepNext/>
        <w:keepLines/>
        <w:tabs>
          <w:tab w:val="left" w:pos="567"/>
          <w:tab w:val="num" w:pos="851"/>
          <w:tab w:val="left" w:pos="993"/>
        </w:tabs>
        <w:jc w:val="both"/>
        <w:rPr>
          <w:rFonts w:ascii="Tahoma" w:hAnsi="Tahoma" w:cs="Tahoma"/>
          <w:i/>
          <w:sz w:val="16"/>
          <w:szCs w:val="18"/>
        </w:rPr>
      </w:pPr>
    </w:p>
    <w:p w14:paraId="1758DFD7" w14:textId="77777777" w:rsidR="00FF7983" w:rsidRDefault="00FF7983" w:rsidP="00467591">
      <w:pPr>
        <w:keepNext/>
        <w:keepLines/>
        <w:tabs>
          <w:tab w:val="left" w:pos="567"/>
          <w:tab w:val="num" w:pos="851"/>
          <w:tab w:val="left" w:pos="993"/>
        </w:tabs>
        <w:jc w:val="both"/>
        <w:rPr>
          <w:rFonts w:ascii="Tahoma" w:hAnsi="Tahoma" w:cs="Tahoma"/>
          <w:i/>
          <w:sz w:val="16"/>
          <w:szCs w:val="18"/>
        </w:rPr>
      </w:pPr>
    </w:p>
    <w:p w14:paraId="478FEAFC" w14:textId="77777777" w:rsidR="007F1A87" w:rsidRDefault="007F1A87" w:rsidP="00467591">
      <w:pPr>
        <w:keepNext/>
        <w:keepLines/>
        <w:tabs>
          <w:tab w:val="left" w:pos="567"/>
          <w:tab w:val="num" w:pos="851"/>
          <w:tab w:val="left" w:pos="993"/>
        </w:tabs>
        <w:jc w:val="both"/>
        <w:rPr>
          <w:rFonts w:ascii="Tahoma" w:hAnsi="Tahoma" w:cs="Tahoma"/>
          <w:i/>
          <w:sz w:val="16"/>
          <w:szCs w:val="18"/>
        </w:rPr>
      </w:pPr>
    </w:p>
    <w:p w14:paraId="7736A201" w14:textId="77777777" w:rsidR="007F1A87" w:rsidRDefault="007F1A87" w:rsidP="00467591">
      <w:pPr>
        <w:keepNext/>
        <w:keepLines/>
        <w:tabs>
          <w:tab w:val="left" w:pos="567"/>
          <w:tab w:val="num" w:pos="851"/>
          <w:tab w:val="left" w:pos="993"/>
        </w:tabs>
        <w:jc w:val="both"/>
        <w:rPr>
          <w:rFonts w:ascii="Tahoma" w:hAnsi="Tahoma" w:cs="Tahoma"/>
          <w:i/>
          <w:sz w:val="16"/>
          <w:szCs w:val="18"/>
        </w:rPr>
      </w:pPr>
    </w:p>
    <w:p w14:paraId="05F2061D" w14:textId="77777777" w:rsidR="007F1A87" w:rsidRDefault="007F1A87" w:rsidP="00467591">
      <w:pPr>
        <w:keepNext/>
        <w:keepLines/>
        <w:tabs>
          <w:tab w:val="left" w:pos="567"/>
          <w:tab w:val="num" w:pos="851"/>
          <w:tab w:val="left" w:pos="993"/>
        </w:tabs>
        <w:jc w:val="both"/>
        <w:rPr>
          <w:rFonts w:ascii="Tahoma" w:hAnsi="Tahoma" w:cs="Tahoma"/>
          <w:i/>
          <w:sz w:val="16"/>
          <w:szCs w:val="18"/>
        </w:rPr>
      </w:pPr>
    </w:p>
    <w:p w14:paraId="30E142D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CCE8780"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2A311F54"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98BAD9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E8F25B0"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4A5B4BF"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413B4C4"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30A9193"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77FB474"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93AB050"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B8AD5BC"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836840E"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E750977"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AF9082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EBA858D"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64A253B4"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272064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2B684649"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A5D2C98"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384A76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316C84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2C0E0590"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0F840E0"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EDDA9DE"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8CA70F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695D240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53BE807"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64112F5"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981269C"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0AB2EDD7"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0D5B094E"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880B1A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7C2C35F8"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71F7749"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D2FFFA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56FF5EC"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33A3E6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2C7966FD"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870C2C3"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28EC9E4A"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881427E"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1E0ABCC"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32B8AA7"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0872DE78"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9CD651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7AC898A"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125269C"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9470059"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3E5095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4A4DCA6"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3B1980F"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F23436E"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26DE8D7B"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42E67C34"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1F37AC89"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35E2CED9" w14:textId="77777777" w:rsidR="009C341B" w:rsidRDefault="009C341B" w:rsidP="00467591">
      <w:pPr>
        <w:keepNext/>
        <w:keepLines/>
        <w:tabs>
          <w:tab w:val="left" w:pos="567"/>
          <w:tab w:val="num" w:pos="851"/>
          <w:tab w:val="left" w:pos="993"/>
        </w:tabs>
        <w:jc w:val="both"/>
        <w:rPr>
          <w:rFonts w:ascii="Tahoma" w:hAnsi="Tahoma" w:cs="Tahoma"/>
          <w:i/>
          <w:sz w:val="16"/>
          <w:szCs w:val="18"/>
        </w:rPr>
      </w:pPr>
    </w:p>
    <w:p w14:paraId="592634D2" w14:textId="77777777" w:rsidR="009C341B" w:rsidRDefault="009C341B" w:rsidP="00467591">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33ED9" w:rsidRPr="00C8579C" w14:paraId="6D6F435D" w14:textId="77777777" w:rsidTr="00C755BB">
        <w:tc>
          <w:tcPr>
            <w:tcW w:w="7725" w:type="dxa"/>
          </w:tcPr>
          <w:p w14:paraId="29C53BE6" w14:textId="77777777" w:rsidR="00D33ED9" w:rsidRPr="00C8579C" w:rsidRDefault="00D33ED9" w:rsidP="00580726">
            <w:pPr>
              <w:keepNext/>
              <w:keepLines/>
              <w:jc w:val="both"/>
              <w:rPr>
                <w:rFonts w:ascii="Tahoma" w:hAnsi="Tahoma" w:cs="Tahoma"/>
              </w:rPr>
            </w:pPr>
            <w:r>
              <w:rPr>
                <w:rFonts w:ascii="Tahoma" w:hAnsi="Tahoma" w:cs="Tahoma"/>
              </w:rPr>
              <w:lastRenderedPageBreak/>
              <w:t xml:space="preserve">PONUDBA </w:t>
            </w:r>
          </w:p>
        </w:tc>
        <w:tc>
          <w:tcPr>
            <w:tcW w:w="1417" w:type="dxa"/>
          </w:tcPr>
          <w:p w14:paraId="0E97B7B5" w14:textId="77777777" w:rsidR="00D33ED9" w:rsidRPr="00C8579C" w:rsidRDefault="00D33ED9" w:rsidP="00467591">
            <w:pPr>
              <w:keepNext/>
              <w:keepLines/>
              <w:ind w:left="-211" w:firstLine="211"/>
              <w:jc w:val="both"/>
              <w:rPr>
                <w:rFonts w:ascii="Tahoma" w:hAnsi="Tahoma" w:cs="Tahoma"/>
                <w:b/>
                <w:i/>
              </w:rPr>
            </w:pPr>
            <w:r w:rsidRPr="00C8579C">
              <w:rPr>
                <w:rFonts w:ascii="Tahoma" w:hAnsi="Tahoma" w:cs="Tahoma"/>
                <w:b/>
                <w:i/>
              </w:rPr>
              <w:t>Priloga 2</w:t>
            </w:r>
          </w:p>
        </w:tc>
      </w:tr>
    </w:tbl>
    <w:p w14:paraId="607831DB" w14:textId="77777777" w:rsidR="00D33ED9" w:rsidRPr="00C8579C" w:rsidRDefault="00D33ED9" w:rsidP="00467591">
      <w:pPr>
        <w:keepNext/>
        <w:keepLines/>
        <w:jc w:val="both"/>
        <w:rPr>
          <w:rFonts w:ascii="Tahoma" w:hAnsi="Tahoma" w:cs="Tahoma"/>
        </w:rPr>
      </w:pPr>
    </w:p>
    <w:p w14:paraId="7E1D8E20" w14:textId="77777777" w:rsidR="00D33ED9" w:rsidRDefault="00D33ED9" w:rsidP="00467591">
      <w:pPr>
        <w:keepNext/>
        <w:keepLines/>
        <w:jc w:val="both"/>
        <w:rPr>
          <w:rFonts w:ascii="Tahoma" w:hAnsi="Tahoma" w:cs="Tahoma"/>
          <w:b/>
        </w:rPr>
      </w:pPr>
      <w:r>
        <w:rPr>
          <w:rFonts w:ascii="Tahoma" w:hAnsi="Tahoma" w:cs="Tahoma"/>
          <w:b/>
        </w:rPr>
        <w:t xml:space="preserve">PONUDBA ŠT. _________________ za javno naročilo št. </w:t>
      </w:r>
      <w:r w:rsidR="000652AB">
        <w:rPr>
          <w:rFonts w:ascii="Tahoma" w:hAnsi="Tahoma" w:cs="Tahoma"/>
          <w:b/>
        </w:rPr>
        <w:t>VKS-167/24</w:t>
      </w:r>
      <w:r w:rsidRPr="00C8579C">
        <w:rPr>
          <w:rFonts w:ascii="Tahoma" w:hAnsi="Tahoma" w:cs="Tahoma"/>
          <w:b/>
        </w:rPr>
        <w:t xml:space="preserve">– </w:t>
      </w:r>
      <w:r w:rsidR="00581FDA">
        <w:rPr>
          <w:rFonts w:ascii="Tahoma" w:hAnsi="Tahoma" w:cs="Tahoma"/>
          <w:b/>
          <w:bCs/>
        </w:rPr>
        <w:t>Prevzem produkta z EWC oznako 19 12 12 iz obdelave komunalnih odpadkov v RCERO Ljubljana</w:t>
      </w:r>
      <w:r>
        <w:rPr>
          <w:rFonts w:ascii="Tahoma" w:hAnsi="Tahoma" w:cs="Tahoma"/>
          <w:b/>
        </w:rPr>
        <w:t>,</w:t>
      </w:r>
    </w:p>
    <w:p w14:paraId="4EE24D39" w14:textId="77777777" w:rsidR="00325997" w:rsidRDefault="00325997" w:rsidP="00467591">
      <w:pPr>
        <w:keepNext/>
        <w:keepLines/>
        <w:jc w:val="both"/>
        <w:rPr>
          <w:rFonts w:ascii="Tahoma" w:hAnsi="Tahoma" w:cs="Tahoma"/>
          <w:b/>
          <w:u w:val="single"/>
        </w:rPr>
      </w:pPr>
    </w:p>
    <w:p w14:paraId="5AB95740" w14:textId="77777777" w:rsidR="00D33ED9" w:rsidRPr="00D112A4" w:rsidRDefault="00486909" w:rsidP="00467591">
      <w:pPr>
        <w:keepNext/>
        <w:keepLines/>
        <w:jc w:val="both"/>
        <w:rPr>
          <w:rFonts w:ascii="Tahoma" w:hAnsi="Tahoma" w:cs="Tahoma"/>
        </w:rPr>
      </w:pPr>
      <w:r>
        <w:rPr>
          <w:rFonts w:ascii="Tahoma" w:hAnsi="Tahoma" w:cs="Tahoma"/>
          <w:b/>
          <w:u w:val="single"/>
        </w:rPr>
        <w:t>LFB-FOLIJA</w:t>
      </w:r>
      <w:r w:rsidR="00C132C4">
        <w:rPr>
          <w:rFonts w:ascii="Tahoma" w:hAnsi="Tahoma" w:cs="Tahoma"/>
          <w:b/>
          <w:u w:val="single"/>
        </w:rPr>
        <w:t xml:space="preserve"> z </w:t>
      </w:r>
      <w:r w:rsidR="00C132C4" w:rsidRPr="00767842">
        <w:rPr>
          <w:rFonts w:ascii="Tahoma" w:hAnsi="Tahoma" w:cs="Tahoma"/>
          <w:b/>
          <w:u w:val="single"/>
        </w:rPr>
        <w:t>EWC</w:t>
      </w:r>
      <w:r w:rsidR="00C132C4">
        <w:rPr>
          <w:rFonts w:ascii="Tahoma" w:hAnsi="Tahoma" w:cs="Tahoma"/>
          <w:b/>
          <w:u w:val="single"/>
        </w:rPr>
        <w:t xml:space="preserve"> oznako</w:t>
      </w:r>
      <w:r w:rsidR="00C132C4" w:rsidRPr="00767842">
        <w:rPr>
          <w:rFonts w:ascii="Tahoma" w:hAnsi="Tahoma" w:cs="Tahoma"/>
          <w:b/>
          <w:u w:val="single"/>
        </w:rPr>
        <w:t xml:space="preserve"> 19 12 1</w:t>
      </w:r>
      <w:r w:rsidR="00C132C4">
        <w:rPr>
          <w:rFonts w:ascii="Tahoma" w:hAnsi="Tahoma" w:cs="Tahoma"/>
          <w:b/>
          <w:u w:val="single"/>
        </w:rPr>
        <w:t>2</w:t>
      </w:r>
    </w:p>
    <w:p w14:paraId="13552066" w14:textId="77777777" w:rsidR="00D33ED9" w:rsidRDefault="00D33ED9" w:rsidP="00467591">
      <w:pPr>
        <w:keepNext/>
        <w:keepLines/>
      </w:pPr>
    </w:p>
    <w:p w14:paraId="43C89CFB" w14:textId="77777777" w:rsidR="00D33ED9" w:rsidRPr="00FF7983" w:rsidRDefault="00D33ED9" w:rsidP="00467591">
      <w:pPr>
        <w:keepNext/>
        <w:keepLines/>
        <w:ind w:left="1080" w:hanging="1080"/>
        <w:jc w:val="both"/>
        <w:rPr>
          <w:rFonts w:ascii="Tahoma" w:hAnsi="Tahoma" w:cs="Tahoma"/>
          <w:b/>
        </w:rPr>
      </w:pPr>
      <w:r w:rsidRPr="00FF7983">
        <w:rPr>
          <w:rFonts w:ascii="Tahoma" w:hAnsi="Tahoma" w:cs="Tahoma"/>
        </w:rPr>
        <w:t>Ponudbo oddajamo (označi):</w:t>
      </w:r>
      <w:r w:rsidRPr="00FF7983">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1"/>
        <w:gridCol w:w="2598"/>
      </w:tblGrid>
      <w:tr w:rsidR="00D33ED9" w:rsidRPr="00FF7983" w14:paraId="1350C8A6" w14:textId="77777777" w:rsidTr="00C755BB">
        <w:tc>
          <w:tcPr>
            <w:tcW w:w="1688" w:type="dxa"/>
          </w:tcPr>
          <w:p w14:paraId="023B1E4E" w14:textId="77777777" w:rsidR="00D33ED9" w:rsidRPr="00FF7983" w:rsidRDefault="00D33ED9" w:rsidP="00467591">
            <w:pPr>
              <w:keepNext/>
              <w:keepLines/>
              <w:numPr>
                <w:ilvl w:val="0"/>
                <w:numId w:val="9"/>
              </w:numPr>
              <w:ind w:left="318" w:hanging="426"/>
              <w:jc w:val="both"/>
              <w:rPr>
                <w:rFonts w:ascii="Tahoma" w:hAnsi="Tahoma" w:cs="Tahoma"/>
                <w:b/>
              </w:rPr>
            </w:pPr>
            <w:r w:rsidRPr="00FF7983">
              <w:rPr>
                <w:rFonts w:ascii="Tahoma" w:hAnsi="Tahoma" w:cs="Tahoma"/>
              </w:rPr>
              <w:t>samostojno</w:t>
            </w:r>
          </w:p>
        </w:tc>
        <w:tc>
          <w:tcPr>
            <w:tcW w:w="2507" w:type="dxa"/>
          </w:tcPr>
          <w:p w14:paraId="31065700" w14:textId="77777777" w:rsidR="00D33ED9" w:rsidRPr="00FF7983" w:rsidRDefault="00D33ED9" w:rsidP="00467591">
            <w:pPr>
              <w:keepNext/>
              <w:keepLines/>
              <w:numPr>
                <w:ilvl w:val="0"/>
                <w:numId w:val="9"/>
              </w:numPr>
              <w:ind w:left="601" w:hanging="425"/>
              <w:jc w:val="both"/>
              <w:rPr>
                <w:rFonts w:ascii="Tahoma" w:hAnsi="Tahoma" w:cs="Tahoma"/>
                <w:b/>
              </w:rPr>
            </w:pPr>
            <w:r w:rsidRPr="00FF7983">
              <w:rPr>
                <w:rFonts w:ascii="Tahoma" w:hAnsi="Tahoma" w:cs="Tahoma"/>
              </w:rPr>
              <w:t>skupna ponudba</w:t>
            </w:r>
          </w:p>
        </w:tc>
        <w:tc>
          <w:tcPr>
            <w:tcW w:w="2184" w:type="dxa"/>
          </w:tcPr>
          <w:p w14:paraId="5B446B79" w14:textId="77777777" w:rsidR="00D33ED9" w:rsidRPr="00FF7983" w:rsidRDefault="00D33ED9" w:rsidP="00467591">
            <w:pPr>
              <w:keepNext/>
              <w:keepLines/>
              <w:numPr>
                <w:ilvl w:val="0"/>
                <w:numId w:val="9"/>
              </w:numPr>
              <w:ind w:left="601" w:hanging="426"/>
              <w:jc w:val="both"/>
              <w:rPr>
                <w:rFonts w:ascii="Tahoma" w:hAnsi="Tahoma" w:cs="Tahoma"/>
                <w:b/>
              </w:rPr>
            </w:pPr>
            <w:r w:rsidRPr="00FF7983">
              <w:rPr>
                <w:rFonts w:ascii="Tahoma" w:hAnsi="Tahoma" w:cs="Tahoma"/>
              </w:rPr>
              <w:t>s podizvajalci</w:t>
            </w:r>
          </w:p>
        </w:tc>
        <w:tc>
          <w:tcPr>
            <w:tcW w:w="2605" w:type="dxa"/>
          </w:tcPr>
          <w:p w14:paraId="6ADBF4F2" w14:textId="77777777" w:rsidR="00D33ED9" w:rsidRPr="00FF7983" w:rsidRDefault="00D33ED9" w:rsidP="00467591">
            <w:pPr>
              <w:keepNext/>
              <w:keepLines/>
              <w:numPr>
                <w:ilvl w:val="0"/>
                <w:numId w:val="9"/>
              </w:numPr>
              <w:ind w:left="601" w:hanging="426"/>
              <w:jc w:val="both"/>
              <w:rPr>
                <w:rFonts w:ascii="Tahoma" w:hAnsi="Tahoma" w:cs="Tahoma"/>
              </w:rPr>
            </w:pPr>
            <w:r w:rsidRPr="00FF7983">
              <w:rPr>
                <w:rFonts w:ascii="Tahoma" w:hAnsi="Tahoma" w:cs="Tahoma"/>
              </w:rPr>
              <w:t>Uporaba zmogljivosti drugih subjektov</w:t>
            </w:r>
          </w:p>
        </w:tc>
      </w:tr>
    </w:tbl>
    <w:p w14:paraId="1D2E4EF7" w14:textId="77777777" w:rsidR="00D33ED9" w:rsidRDefault="00D33ED9" w:rsidP="00467591">
      <w:pPr>
        <w:keepNext/>
        <w:keepLines/>
      </w:pPr>
    </w:p>
    <w:p w14:paraId="14981839" w14:textId="77777777" w:rsidR="00D33ED9" w:rsidRPr="00FF7983" w:rsidRDefault="00D33ED9" w:rsidP="00467591">
      <w:pPr>
        <w:pStyle w:val="Odstavekseznama"/>
        <w:keepNext/>
        <w:keepLines/>
        <w:numPr>
          <w:ilvl w:val="0"/>
          <w:numId w:val="25"/>
        </w:numPr>
        <w:ind w:hanging="578"/>
        <w:jc w:val="both"/>
        <w:rPr>
          <w:rFonts w:ascii="Tahoma" w:hAnsi="Tahoma" w:cs="Tahoma"/>
          <w:b/>
        </w:rPr>
      </w:pPr>
      <w:r w:rsidRPr="00FF7983">
        <w:rPr>
          <w:rFonts w:ascii="Tahoma" w:hAnsi="Tahoma" w:cs="Tahoma"/>
          <w:b/>
        </w:rPr>
        <w:t xml:space="preserve">PONUDBENA </w:t>
      </w:r>
      <w:r>
        <w:rPr>
          <w:rFonts w:ascii="Tahoma" w:hAnsi="Tahoma" w:cs="Tahoma"/>
          <w:b/>
        </w:rPr>
        <w:t>VREDNOST V EUR BREZ DDV</w:t>
      </w:r>
    </w:p>
    <w:p w14:paraId="29E608EB" w14:textId="77777777" w:rsidR="00D33ED9" w:rsidRDefault="00D33ED9" w:rsidP="00467591">
      <w:pPr>
        <w:keepNext/>
        <w:keepLines/>
        <w:jc w:val="both"/>
        <w:rPr>
          <w:rFonts w:ascii="Tahoma" w:hAnsi="Tahoma" w:cs="Tahoma"/>
          <w:b/>
        </w:rPr>
      </w:pPr>
    </w:p>
    <w:p w14:paraId="78F0DA69" w14:textId="77777777" w:rsidR="00D33ED9" w:rsidRDefault="00D33ED9" w:rsidP="00467591">
      <w:pPr>
        <w:keepNext/>
        <w:keepLines/>
        <w:jc w:val="both"/>
        <w:rPr>
          <w:rFonts w:ascii="Tahoma" w:hAnsi="Tahoma" w:cs="Tahoma"/>
          <w: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185"/>
        <w:gridCol w:w="2076"/>
        <w:gridCol w:w="2552"/>
      </w:tblGrid>
      <w:tr w:rsidR="005D7402" w:rsidRPr="005D654E" w14:paraId="2CC07993" w14:textId="77777777" w:rsidTr="005D7402">
        <w:trPr>
          <w:trHeight w:val="535"/>
        </w:trPr>
        <w:tc>
          <w:tcPr>
            <w:tcW w:w="2430" w:type="dxa"/>
            <w:shd w:val="clear" w:color="auto" w:fill="CCFF99"/>
            <w:vAlign w:val="center"/>
          </w:tcPr>
          <w:p w14:paraId="4AF7F371" w14:textId="77777777" w:rsidR="005D7402" w:rsidRPr="005D654E" w:rsidRDefault="005D7402" w:rsidP="00467591">
            <w:pPr>
              <w:keepNext/>
              <w:keepLines/>
              <w:jc w:val="center"/>
              <w:rPr>
                <w:rFonts w:ascii="Tahoma" w:hAnsi="Tahoma" w:cs="Tahoma"/>
                <w:b/>
                <w:sz w:val="18"/>
                <w:szCs w:val="18"/>
              </w:rPr>
            </w:pPr>
            <w:r w:rsidRPr="005D654E">
              <w:rPr>
                <w:rFonts w:ascii="Tahoma" w:hAnsi="Tahoma" w:cs="Tahoma"/>
                <w:b/>
                <w:sz w:val="18"/>
                <w:szCs w:val="18"/>
              </w:rPr>
              <w:t>Naziv</w:t>
            </w:r>
          </w:p>
        </w:tc>
        <w:tc>
          <w:tcPr>
            <w:tcW w:w="2185" w:type="dxa"/>
            <w:shd w:val="clear" w:color="auto" w:fill="CCFF99"/>
            <w:vAlign w:val="center"/>
          </w:tcPr>
          <w:p w14:paraId="25431549" w14:textId="77777777" w:rsidR="005D7402" w:rsidRPr="005D654E" w:rsidRDefault="005D7402" w:rsidP="00467591">
            <w:pPr>
              <w:keepNext/>
              <w:keepLines/>
              <w:jc w:val="center"/>
              <w:rPr>
                <w:rFonts w:ascii="Tahoma" w:hAnsi="Tahoma" w:cs="Tahoma"/>
                <w:b/>
                <w:sz w:val="18"/>
                <w:szCs w:val="18"/>
              </w:rPr>
            </w:pPr>
            <w:r>
              <w:rPr>
                <w:rFonts w:ascii="Tahoma" w:hAnsi="Tahoma" w:cs="Tahoma"/>
                <w:b/>
                <w:sz w:val="18"/>
                <w:szCs w:val="18"/>
              </w:rPr>
              <w:t>Skupna o</w:t>
            </w:r>
            <w:r w:rsidRPr="005D654E">
              <w:rPr>
                <w:rFonts w:ascii="Tahoma" w:hAnsi="Tahoma" w:cs="Tahoma"/>
                <w:b/>
                <w:sz w:val="18"/>
                <w:szCs w:val="18"/>
              </w:rPr>
              <w:t>kvirna količina</w:t>
            </w:r>
          </w:p>
          <w:p w14:paraId="19946631" w14:textId="77777777" w:rsidR="005D7402" w:rsidRPr="00B876E4" w:rsidRDefault="005D7402" w:rsidP="00467591">
            <w:pPr>
              <w:keepNext/>
              <w:keepLines/>
              <w:jc w:val="center"/>
              <w:rPr>
                <w:rFonts w:ascii="Tahoma" w:hAnsi="Tahoma" w:cs="Tahoma"/>
                <w:b/>
                <w:sz w:val="18"/>
                <w:szCs w:val="18"/>
              </w:rPr>
            </w:pPr>
            <w:r>
              <w:rPr>
                <w:rFonts w:ascii="Tahoma" w:hAnsi="Tahoma" w:cs="Tahoma"/>
                <w:b/>
                <w:sz w:val="18"/>
                <w:szCs w:val="18"/>
              </w:rPr>
              <w:t xml:space="preserve">LFB-FOLIJA </w:t>
            </w:r>
          </w:p>
          <w:p w14:paraId="6D212304" w14:textId="77777777" w:rsidR="005D7402" w:rsidRPr="00B876E4" w:rsidRDefault="005D7402" w:rsidP="00467591">
            <w:pPr>
              <w:pStyle w:val="Odstavekseznama"/>
              <w:keepNext/>
              <w:keepLines/>
              <w:ind w:left="720" w:hanging="544"/>
              <w:rPr>
                <w:rFonts w:ascii="Tahoma" w:hAnsi="Tahoma" w:cs="Tahoma"/>
                <w:b/>
                <w:sz w:val="18"/>
                <w:szCs w:val="18"/>
              </w:rPr>
            </w:pPr>
          </w:p>
        </w:tc>
        <w:tc>
          <w:tcPr>
            <w:tcW w:w="2076" w:type="dxa"/>
            <w:shd w:val="clear" w:color="auto" w:fill="CCFF99"/>
            <w:vAlign w:val="center"/>
          </w:tcPr>
          <w:p w14:paraId="2B4939A7" w14:textId="77777777" w:rsidR="005D7402" w:rsidRDefault="005D7402" w:rsidP="00467591">
            <w:pPr>
              <w:keepNext/>
              <w:keepLines/>
              <w:jc w:val="center"/>
              <w:rPr>
                <w:rFonts w:ascii="Tahoma" w:hAnsi="Tahoma" w:cs="Tahoma"/>
                <w:b/>
                <w:sz w:val="18"/>
                <w:szCs w:val="18"/>
              </w:rPr>
            </w:pPr>
            <w:r w:rsidRPr="005D654E">
              <w:rPr>
                <w:rFonts w:ascii="Tahoma" w:hAnsi="Tahoma" w:cs="Tahoma"/>
                <w:b/>
                <w:sz w:val="18"/>
                <w:szCs w:val="18"/>
              </w:rPr>
              <w:t>Cena na enoto</w:t>
            </w:r>
            <w:r>
              <w:rPr>
                <w:rFonts w:ascii="Tahoma" w:hAnsi="Tahoma" w:cs="Tahoma"/>
                <w:b/>
                <w:sz w:val="18"/>
                <w:szCs w:val="18"/>
              </w:rPr>
              <w:t xml:space="preserve">  </w:t>
            </w:r>
          </w:p>
          <w:p w14:paraId="33359668" w14:textId="77777777" w:rsidR="005D7402" w:rsidRPr="005D654E" w:rsidRDefault="005D7402" w:rsidP="00467591">
            <w:pPr>
              <w:keepNext/>
              <w:keepLines/>
              <w:jc w:val="center"/>
              <w:rPr>
                <w:rFonts w:ascii="Tahoma" w:hAnsi="Tahoma" w:cs="Tahoma"/>
                <w:b/>
                <w:sz w:val="18"/>
                <w:szCs w:val="18"/>
              </w:rPr>
            </w:pPr>
            <w:r>
              <w:rPr>
                <w:rFonts w:ascii="Tahoma" w:hAnsi="Tahoma" w:cs="Tahoma"/>
                <w:b/>
                <w:sz w:val="18"/>
                <w:szCs w:val="18"/>
              </w:rPr>
              <w:t xml:space="preserve"> </w:t>
            </w:r>
            <w:r w:rsidRPr="005D654E">
              <w:rPr>
                <w:rFonts w:ascii="Tahoma" w:hAnsi="Tahoma" w:cs="Tahoma"/>
                <w:b/>
                <w:sz w:val="18"/>
                <w:szCs w:val="18"/>
              </w:rPr>
              <w:t>(</w:t>
            </w:r>
            <w:r>
              <w:rPr>
                <w:rFonts w:ascii="Tahoma" w:hAnsi="Tahoma" w:cs="Tahoma"/>
                <w:b/>
                <w:sz w:val="18"/>
                <w:szCs w:val="18"/>
              </w:rPr>
              <w:t xml:space="preserve">v </w:t>
            </w:r>
            <w:r w:rsidRPr="005D654E">
              <w:rPr>
                <w:rFonts w:ascii="Tahoma" w:hAnsi="Tahoma" w:cs="Tahoma"/>
                <w:b/>
                <w:sz w:val="18"/>
                <w:szCs w:val="18"/>
              </w:rPr>
              <w:t>EUR/t)</w:t>
            </w:r>
            <w:r>
              <w:rPr>
                <w:rFonts w:ascii="Tahoma" w:hAnsi="Tahoma" w:cs="Tahoma"/>
                <w:b/>
                <w:sz w:val="18"/>
                <w:szCs w:val="18"/>
              </w:rPr>
              <w:t xml:space="preserve"> brez DDV</w:t>
            </w:r>
          </w:p>
        </w:tc>
        <w:tc>
          <w:tcPr>
            <w:tcW w:w="2552" w:type="dxa"/>
            <w:shd w:val="clear" w:color="auto" w:fill="CCFF99"/>
          </w:tcPr>
          <w:p w14:paraId="29D7EC59" w14:textId="77777777" w:rsidR="005D7402" w:rsidRDefault="005D7402" w:rsidP="00467591">
            <w:pPr>
              <w:keepNext/>
              <w:keepLines/>
              <w:jc w:val="center"/>
              <w:rPr>
                <w:rFonts w:ascii="Tahoma" w:hAnsi="Tahoma" w:cs="Tahoma"/>
                <w:b/>
                <w:sz w:val="18"/>
                <w:szCs w:val="18"/>
              </w:rPr>
            </w:pPr>
          </w:p>
          <w:p w14:paraId="5B92E0A1" w14:textId="77777777" w:rsidR="005D7402" w:rsidRPr="005D654E" w:rsidRDefault="005D7402" w:rsidP="00467591">
            <w:pPr>
              <w:keepNext/>
              <w:keepLines/>
              <w:jc w:val="center"/>
              <w:rPr>
                <w:rFonts w:ascii="Tahoma" w:hAnsi="Tahoma" w:cs="Tahoma"/>
                <w:b/>
                <w:sz w:val="18"/>
                <w:szCs w:val="18"/>
              </w:rPr>
            </w:pPr>
            <w:r>
              <w:rPr>
                <w:rFonts w:ascii="Tahoma" w:hAnsi="Tahoma" w:cs="Tahoma"/>
                <w:b/>
                <w:sz w:val="18"/>
                <w:szCs w:val="18"/>
              </w:rPr>
              <w:t>Skupna ponudbena vrednost v EUR brez DDV</w:t>
            </w:r>
          </w:p>
        </w:tc>
      </w:tr>
      <w:tr w:rsidR="005D7402" w:rsidRPr="005D7402" w14:paraId="11FD148A" w14:textId="77777777" w:rsidTr="005D7402">
        <w:tc>
          <w:tcPr>
            <w:tcW w:w="2430" w:type="dxa"/>
            <w:vAlign w:val="center"/>
          </w:tcPr>
          <w:p w14:paraId="6F04C442" w14:textId="77777777" w:rsidR="005D7402" w:rsidRPr="005D7402" w:rsidRDefault="005D7402" w:rsidP="00467591">
            <w:pPr>
              <w:keepNext/>
              <w:keepLines/>
              <w:jc w:val="center"/>
              <w:rPr>
                <w:rFonts w:ascii="Tahoma" w:hAnsi="Tahoma" w:cs="Tahoma"/>
                <w:sz w:val="18"/>
                <w:szCs w:val="18"/>
              </w:rPr>
            </w:pPr>
            <w:r w:rsidRPr="005D7402">
              <w:rPr>
                <w:rFonts w:ascii="Tahoma" w:hAnsi="Tahoma" w:cs="Tahoma"/>
                <w:b/>
                <w:sz w:val="18"/>
                <w:szCs w:val="18"/>
              </w:rPr>
              <w:t>Prevzem in obdelava LFB-FOLIJA</w:t>
            </w:r>
          </w:p>
        </w:tc>
        <w:tc>
          <w:tcPr>
            <w:tcW w:w="2185" w:type="dxa"/>
            <w:tcBorders>
              <w:bottom w:val="single" w:sz="4" w:space="0" w:color="auto"/>
            </w:tcBorders>
            <w:shd w:val="clear" w:color="auto" w:fill="auto"/>
            <w:vAlign w:val="center"/>
          </w:tcPr>
          <w:p w14:paraId="24E9F93C" w14:textId="77777777" w:rsidR="005D7402" w:rsidRPr="005D7402" w:rsidRDefault="005D7402" w:rsidP="00467591">
            <w:pPr>
              <w:keepNext/>
              <w:keepLines/>
              <w:jc w:val="center"/>
              <w:rPr>
                <w:rFonts w:ascii="Tahoma" w:hAnsi="Tahoma" w:cs="Tahoma"/>
                <w:b/>
                <w:sz w:val="18"/>
                <w:szCs w:val="18"/>
              </w:rPr>
            </w:pPr>
            <w:r w:rsidRPr="005D7402">
              <w:rPr>
                <w:rFonts w:ascii="Tahoma" w:hAnsi="Tahoma" w:cs="Tahoma"/>
                <w:b/>
                <w:sz w:val="18"/>
                <w:szCs w:val="18"/>
              </w:rPr>
              <w:t>20.000 ton</w:t>
            </w:r>
          </w:p>
        </w:tc>
        <w:tc>
          <w:tcPr>
            <w:tcW w:w="2076" w:type="dxa"/>
            <w:tcBorders>
              <w:bottom w:val="single" w:sz="4" w:space="0" w:color="auto"/>
            </w:tcBorders>
            <w:shd w:val="clear" w:color="auto" w:fill="auto"/>
            <w:vAlign w:val="center"/>
          </w:tcPr>
          <w:p w14:paraId="3F0B43F2" w14:textId="77777777" w:rsidR="005D7402" w:rsidRPr="005D7402" w:rsidRDefault="005D7402" w:rsidP="00467591">
            <w:pPr>
              <w:keepNext/>
              <w:keepLines/>
              <w:jc w:val="center"/>
              <w:rPr>
                <w:rFonts w:ascii="Tahoma" w:hAnsi="Tahoma" w:cs="Tahoma"/>
                <w:sz w:val="18"/>
                <w:szCs w:val="18"/>
              </w:rPr>
            </w:pPr>
          </w:p>
        </w:tc>
        <w:tc>
          <w:tcPr>
            <w:tcW w:w="2552" w:type="dxa"/>
            <w:tcBorders>
              <w:bottom w:val="single" w:sz="4" w:space="0" w:color="auto"/>
            </w:tcBorders>
          </w:tcPr>
          <w:p w14:paraId="2E3A69E4" w14:textId="77777777" w:rsidR="005D7402" w:rsidRPr="005D7402" w:rsidRDefault="005D7402" w:rsidP="00467591">
            <w:pPr>
              <w:keepNext/>
              <w:keepLines/>
              <w:jc w:val="center"/>
              <w:rPr>
                <w:rFonts w:ascii="Tahoma" w:hAnsi="Tahoma" w:cs="Tahoma"/>
                <w:sz w:val="18"/>
                <w:szCs w:val="18"/>
              </w:rPr>
            </w:pPr>
          </w:p>
        </w:tc>
      </w:tr>
      <w:tr w:rsidR="005D7402" w:rsidRPr="005D654E" w14:paraId="6BE968B2" w14:textId="77777777" w:rsidTr="005D7402">
        <w:tc>
          <w:tcPr>
            <w:tcW w:w="4615" w:type="dxa"/>
            <w:gridSpan w:val="2"/>
          </w:tcPr>
          <w:p w14:paraId="3509BB44" w14:textId="77777777" w:rsidR="005D7402" w:rsidRPr="005D7402" w:rsidRDefault="005D7402" w:rsidP="00467591">
            <w:pPr>
              <w:keepNext/>
              <w:keepLines/>
              <w:jc w:val="center"/>
              <w:rPr>
                <w:rFonts w:ascii="Tahoma" w:hAnsi="Tahoma" w:cs="Tahoma"/>
                <w:sz w:val="18"/>
                <w:szCs w:val="18"/>
              </w:rPr>
            </w:pPr>
          </w:p>
          <w:p w14:paraId="5161DDF8" w14:textId="77777777" w:rsidR="005D7402" w:rsidRPr="005D654E" w:rsidRDefault="005D7402" w:rsidP="00467591">
            <w:pPr>
              <w:keepNext/>
              <w:keepLines/>
              <w:ind w:hanging="72"/>
              <w:jc w:val="center"/>
              <w:rPr>
                <w:rFonts w:ascii="Tahoma" w:hAnsi="Tahoma" w:cs="Tahoma"/>
                <w:sz w:val="18"/>
                <w:szCs w:val="18"/>
              </w:rPr>
            </w:pPr>
            <w:r w:rsidRPr="005D7402">
              <w:rPr>
                <w:rFonts w:ascii="Tahoma" w:hAnsi="Tahoma" w:cs="Tahoma"/>
                <w:sz w:val="18"/>
                <w:szCs w:val="18"/>
              </w:rPr>
              <w:t>Izračun DDV ______ %</w:t>
            </w:r>
          </w:p>
        </w:tc>
        <w:tc>
          <w:tcPr>
            <w:tcW w:w="2076" w:type="dxa"/>
            <w:shd w:val="clear" w:color="auto" w:fill="auto"/>
          </w:tcPr>
          <w:p w14:paraId="328D4AC3" w14:textId="77777777" w:rsidR="005D7402" w:rsidRPr="005D654E" w:rsidRDefault="005D7402" w:rsidP="00467591">
            <w:pPr>
              <w:keepNext/>
              <w:keepLines/>
              <w:jc w:val="center"/>
              <w:rPr>
                <w:rFonts w:ascii="Tahoma" w:hAnsi="Tahoma" w:cs="Tahoma"/>
                <w:sz w:val="18"/>
                <w:szCs w:val="18"/>
              </w:rPr>
            </w:pPr>
          </w:p>
        </w:tc>
        <w:tc>
          <w:tcPr>
            <w:tcW w:w="2552" w:type="dxa"/>
          </w:tcPr>
          <w:p w14:paraId="7179E23E" w14:textId="77777777" w:rsidR="005D7402" w:rsidRPr="005D654E" w:rsidRDefault="005D7402" w:rsidP="00467591">
            <w:pPr>
              <w:keepNext/>
              <w:keepLines/>
              <w:jc w:val="center"/>
              <w:rPr>
                <w:rFonts w:ascii="Tahoma" w:hAnsi="Tahoma" w:cs="Tahoma"/>
                <w:sz w:val="18"/>
                <w:szCs w:val="18"/>
              </w:rPr>
            </w:pPr>
          </w:p>
        </w:tc>
      </w:tr>
      <w:tr w:rsidR="005D7402" w:rsidRPr="005D654E" w14:paraId="49944135" w14:textId="77777777" w:rsidTr="005D7402">
        <w:tc>
          <w:tcPr>
            <w:tcW w:w="4615" w:type="dxa"/>
            <w:gridSpan w:val="2"/>
          </w:tcPr>
          <w:p w14:paraId="74625E63" w14:textId="77777777" w:rsidR="005D7402" w:rsidRDefault="005D7402" w:rsidP="00467591">
            <w:pPr>
              <w:keepNext/>
              <w:keepLines/>
              <w:jc w:val="center"/>
              <w:rPr>
                <w:rFonts w:ascii="Tahoma" w:hAnsi="Tahoma" w:cs="Tahoma"/>
                <w:sz w:val="18"/>
                <w:szCs w:val="18"/>
              </w:rPr>
            </w:pPr>
          </w:p>
          <w:p w14:paraId="7CCBE131" w14:textId="77777777" w:rsidR="005D7402" w:rsidRDefault="005D7402" w:rsidP="00467591">
            <w:pPr>
              <w:keepNext/>
              <w:keepLines/>
              <w:jc w:val="center"/>
              <w:rPr>
                <w:rFonts w:ascii="Tahoma" w:hAnsi="Tahoma" w:cs="Tahoma"/>
                <w:sz w:val="18"/>
                <w:szCs w:val="18"/>
              </w:rPr>
            </w:pPr>
            <w:r>
              <w:rPr>
                <w:rFonts w:ascii="Tahoma" w:hAnsi="Tahoma" w:cs="Tahoma"/>
                <w:sz w:val="18"/>
                <w:szCs w:val="18"/>
              </w:rPr>
              <w:t xml:space="preserve">Skupna </w:t>
            </w:r>
            <w:r w:rsidRPr="00B876E4">
              <w:rPr>
                <w:rFonts w:ascii="Tahoma" w:hAnsi="Tahoma" w:cs="Tahoma"/>
                <w:sz w:val="18"/>
                <w:szCs w:val="18"/>
              </w:rPr>
              <w:t xml:space="preserve">ponudbena vrednost v EUR </w:t>
            </w:r>
            <w:r>
              <w:rPr>
                <w:rFonts w:ascii="Tahoma" w:hAnsi="Tahoma" w:cs="Tahoma"/>
                <w:sz w:val="18"/>
                <w:szCs w:val="18"/>
              </w:rPr>
              <w:t>z</w:t>
            </w:r>
            <w:r w:rsidRPr="00B876E4">
              <w:rPr>
                <w:rFonts w:ascii="Tahoma" w:hAnsi="Tahoma" w:cs="Tahoma"/>
                <w:sz w:val="18"/>
                <w:szCs w:val="18"/>
              </w:rPr>
              <w:t xml:space="preserve"> DDV</w:t>
            </w:r>
            <w:r>
              <w:rPr>
                <w:rFonts w:ascii="Tahoma" w:hAnsi="Tahoma" w:cs="Tahoma"/>
                <w:sz w:val="18"/>
                <w:szCs w:val="18"/>
              </w:rPr>
              <w:t xml:space="preserve"> </w:t>
            </w:r>
          </w:p>
        </w:tc>
        <w:tc>
          <w:tcPr>
            <w:tcW w:w="2076" w:type="dxa"/>
            <w:shd w:val="clear" w:color="auto" w:fill="auto"/>
          </w:tcPr>
          <w:p w14:paraId="348AFDED" w14:textId="77777777" w:rsidR="005D7402" w:rsidRPr="005D654E" w:rsidRDefault="005D7402" w:rsidP="00467591">
            <w:pPr>
              <w:keepNext/>
              <w:keepLines/>
              <w:jc w:val="center"/>
              <w:rPr>
                <w:rFonts w:ascii="Tahoma" w:hAnsi="Tahoma" w:cs="Tahoma"/>
                <w:sz w:val="18"/>
                <w:szCs w:val="18"/>
              </w:rPr>
            </w:pPr>
          </w:p>
        </w:tc>
        <w:tc>
          <w:tcPr>
            <w:tcW w:w="2552" w:type="dxa"/>
          </w:tcPr>
          <w:p w14:paraId="533C40F1" w14:textId="77777777" w:rsidR="005D7402" w:rsidRPr="005D654E" w:rsidRDefault="005D7402" w:rsidP="00467591">
            <w:pPr>
              <w:keepNext/>
              <w:keepLines/>
              <w:jc w:val="center"/>
              <w:rPr>
                <w:rFonts w:ascii="Tahoma" w:hAnsi="Tahoma" w:cs="Tahoma"/>
                <w:sz w:val="18"/>
                <w:szCs w:val="18"/>
              </w:rPr>
            </w:pPr>
          </w:p>
        </w:tc>
      </w:tr>
    </w:tbl>
    <w:p w14:paraId="5796580F" w14:textId="77777777" w:rsidR="00D33ED9" w:rsidRDefault="00D33ED9" w:rsidP="00467591">
      <w:pPr>
        <w:keepNext/>
        <w:keepLines/>
        <w:jc w:val="both"/>
        <w:rPr>
          <w:rFonts w:ascii="Tahoma" w:hAnsi="Tahoma" w:cs="Tahoma"/>
          <w:b/>
        </w:rPr>
      </w:pPr>
    </w:p>
    <w:p w14:paraId="3DBD0E11" w14:textId="77777777" w:rsidR="00D33ED9" w:rsidRDefault="00D33ED9" w:rsidP="00467591">
      <w:pPr>
        <w:keepNext/>
        <w:keepLines/>
        <w:jc w:val="both"/>
        <w:rPr>
          <w:rFonts w:ascii="Tahoma" w:hAnsi="Tahoma" w:cs="Tahoma"/>
          <w:b/>
        </w:rPr>
      </w:pPr>
    </w:p>
    <w:p w14:paraId="18D17B1E" w14:textId="77777777" w:rsidR="00F61953" w:rsidRDefault="00F61953" w:rsidP="00467591">
      <w:pPr>
        <w:keepNext/>
        <w:keepLines/>
        <w:jc w:val="both"/>
        <w:rPr>
          <w:rFonts w:ascii="Tahoma" w:hAnsi="Tahoma" w:cs="Tahoma"/>
          <w:b/>
        </w:rPr>
      </w:pPr>
    </w:p>
    <w:p w14:paraId="376CF8AD" w14:textId="77777777" w:rsidR="00F61953" w:rsidRPr="00C8579C" w:rsidRDefault="00F61953" w:rsidP="00467591">
      <w:pPr>
        <w:keepNext/>
        <w:keepLines/>
        <w:jc w:val="both"/>
        <w:rPr>
          <w:rFonts w:ascii="Tahoma" w:hAnsi="Tahoma" w:cs="Tahoma"/>
          <w:b/>
        </w:rPr>
      </w:pPr>
    </w:p>
    <w:p w14:paraId="6A8CE953" w14:textId="77777777" w:rsidR="00D33ED9" w:rsidRPr="00C8579C" w:rsidRDefault="00D33ED9" w:rsidP="00467591">
      <w:pPr>
        <w:pStyle w:val="Odstavekseznama"/>
        <w:keepNext/>
        <w:keepLines/>
        <w:numPr>
          <w:ilvl w:val="0"/>
          <w:numId w:val="25"/>
        </w:numPr>
        <w:ind w:hanging="578"/>
        <w:jc w:val="both"/>
        <w:rPr>
          <w:rFonts w:ascii="Tahoma" w:hAnsi="Tahoma" w:cs="Tahoma"/>
          <w:b/>
        </w:rPr>
      </w:pPr>
      <w:r w:rsidRPr="00C8579C">
        <w:rPr>
          <w:rFonts w:ascii="Tahoma" w:hAnsi="Tahoma" w:cs="Tahoma"/>
          <w:b/>
        </w:rPr>
        <w:t>VELJAVNOST PONUDBE</w:t>
      </w:r>
    </w:p>
    <w:p w14:paraId="3AE0053F" w14:textId="77777777" w:rsidR="00D33ED9" w:rsidRPr="00C8579C" w:rsidRDefault="00D33ED9" w:rsidP="00467591">
      <w:pPr>
        <w:keepNext/>
        <w:keepLines/>
        <w:jc w:val="both"/>
        <w:rPr>
          <w:rFonts w:ascii="Tahoma" w:hAnsi="Tahoma" w:cs="Tahoma"/>
          <w:highlight w:val="yellow"/>
        </w:rPr>
      </w:pPr>
    </w:p>
    <w:p w14:paraId="3F361189" w14:textId="77777777" w:rsidR="0092776F" w:rsidRDefault="0092776F" w:rsidP="0092776F">
      <w:pPr>
        <w:keepNext/>
        <w:keepLines/>
        <w:jc w:val="both"/>
        <w:rPr>
          <w:rFonts w:ascii="Tahoma" w:hAnsi="Tahoma" w:cs="Tahoma"/>
        </w:rPr>
      </w:pPr>
      <w:r>
        <w:rPr>
          <w:rFonts w:ascii="Tahoma" w:hAnsi="Tahoma" w:cs="Tahoma"/>
        </w:rPr>
        <w:t xml:space="preserve">Ponudba je veljavna in zavezujoča </w:t>
      </w:r>
      <w:r w:rsidRPr="00C8579C">
        <w:rPr>
          <w:rFonts w:ascii="Tahoma" w:hAnsi="Tahoma" w:cs="Tahoma"/>
        </w:rPr>
        <w:t>_________ mesece (</w:t>
      </w:r>
      <w:r w:rsidRPr="0092776F">
        <w:rPr>
          <w:rFonts w:ascii="Tahoma" w:hAnsi="Tahoma" w:cs="Tahoma"/>
          <w:i/>
        </w:rPr>
        <w:t>minimalno štiri (4) mesece</w:t>
      </w:r>
      <w:r w:rsidRPr="00C8579C">
        <w:rPr>
          <w:rFonts w:ascii="Tahoma" w:hAnsi="Tahoma" w:cs="Tahoma"/>
        </w:rPr>
        <w:t xml:space="preserve">) </w:t>
      </w:r>
      <w:r>
        <w:rPr>
          <w:rFonts w:ascii="Tahoma" w:hAnsi="Tahoma" w:cs="Tahoma"/>
        </w:rPr>
        <w:t xml:space="preserve">šteto </w:t>
      </w:r>
      <w:r w:rsidRPr="00C8579C">
        <w:rPr>
          <w:rFonts w:ascii="Tahoma" w:hAnsi="Tahoma" w:cs="Tahoma"/>
        </w:rPr>
        <w:t>od datuma, določenega za oddajo ponudb.</w:t>
      </w:r>
    </w:p>
    <w:p w14:paraId="184B91D5" w14:textId="77777777" w:rsidR="00BF610B" w:rsidRDefault="00BF610B" w:rsidP="00467591">
      <w:pPr>
        <w:keepNext/>
        <w:keepLines/>
        <w:jc w:val="both"/>
        <w:rPr>
          <w:rFonts w:ascii="Tahoma" w:hAnsi="Tahoma" w:cs="Tahoma"/>
        </w:rPr>
      </w:pPr>
    </w:p>
    <w:p w14:paraId="262662C9" w14:textId="77777777" w:rsidR="00D33ED9" w:rsidRDefault="00D33ED9" w:rsidP="00467591">
      <w:pPr>
        <w:keepNext/>
        <w:keepLines/>
        <w:jc w:val="both"/>
        <w:rPr>
          <w:rFonts w:ascii="Tahoma" w:hAnsi="Tahoma" w:cs="Tahoma"/>
        </w:rPr>
      </w:pPr>
    </w:p>
    <w:p w14:paraId="29A87AA9" w14:textId="77777777" w:rsidR="00F61953" w:rsidRDefault="00F61953" w:rsidP="00467591">
      <w:pPr>
        <w:keepNext/>
        <w:keepLines/>
        <w:jc w:val="both"/>
        <w:rPr>
          <w:rFonts w:ascii="Tahoma" w:hAnsi="Tahoma" w:cs="Tahoma"/>
        </w:rPr>
      </w:pPr>
    </w:p>
    <w:p w14:paraId="3F765D5E" w14:textId="77777777" w:rsidR="00F61953" w:rsidRDefault="00F61953" w:rsidP="00467591">
      <w:pPr>
        <w:keepNext/>
        <w:keepLines/>
        <w:jc w:val="both"/>
        <w:rPr>
          <w:rFonts w:ascii="Tahoma" w:hAnsi="Tahoma" w:cs="Tahoma"/>
        </w:rPr>
      </w:pPr>
    </w:p>
    <w:p w14:paraId="3AE8ACED" w14:textId="77777777" w:rsidR="00F61953" w:rsidRDefault="00F61953" w:rsidP="00467591">
      <w:pPr>
        <w:keepNext/>
        <w:keepLines/>
        <w:jc w:val="both"/>
        <w:rPr>
          <w:rFonts w:ascii="Tahoma" w:hAnsi="Tahoma" w:cs="Tahoma"/>
        </w:rPr>
      </w:pPr>
    </w:p>
    <w:p w14:paraId="0B3EC868" w14:textId="77777777" w:rsidR="00F61953" w:rsidRPr="00C8579C" w:rsidRDefault="00F61953" w:rsidP="00467591">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D33ED9" w:rsidRPr="00C8579C" w14:paraId="3F4F064B" w14:textId="77777777" w:rsidTr="00C755BB">
        <w:trPr>
          <w:trHeight w:val="235"/>
        </w:trPr>
        <w:tc>
          <w:tcPr>
            <w:tcW w:w="3430" w:type="dxa"/>
            <w:tcBorders>
              <w:bottom w:val="single" w:sz="4" w:space="0" w:color="auto"/>
            </w:tcBorders>
          </w:tcPr>
          <w:p w14:paraId="029AFC20" w14:textId="77777777" w:rsidR="00D33ED9" w:rsidRPr="00C8579C" w:rsidRDefault="00D33ED9" w:rsidP="00467591">
            <w:pPr>
              <w:keepNext/>
              <w:keepLines/>
              <w:jc w:val="both"/>
              <w:rPr>
                <w:rFonts w:ascii="Tahoma" w:hAnsi="Tahoma" w:cs="Tahoma"/>
                <w:snapToGrid w:val="0"/>
                <w:color w:val="000000"/>
              </w:rPr>
            </w:pPr>
          </w:p>
        </w:tc>
        <w:tc>
          <w:tcPr>
            <w:tcW w:w="2320" w:type="dxa"/>
          </w:tcPr>
          <w:p w14:paraId="0EC70FE6" w14:textId="77777777" w:rsidR="00D33ED9" w:rsidRPr="00C8579C" w:rsidRDefault="00D33ED9" w:rsidP="00467591">
            <w:pPr>
              <w:keepNext/>
              <w:keepLines/>
              <w:jc w:val="center"/>
              <w:rPr>
                <w:rFonts w:ascii="Tahoma" w:hAnsi="Tahoma" w:cs="Tahoma"/>
                <w:snapToGrid w:val="0"/>
                <w:color w:val="000000"/>
              </w:rPr>
            </w:pPr>
          </w:p>
        </w:tc>
        <w:tc>
          <w:tcPr>
            <w:tcW w:w="3290" w:type="dxa"/>
            <w:tcBorders>
              <w:bottom w:val="single" w:sz="4" w:space="0" w:color="auto"/>
            </w:tcBorders>
          </w:tcPr>
          <w:p w14:paraId="05B9ADD9" w14:textId="77777777" w:rsidR="00D33ED9" w:rsidRPr="00C8579C" w:rsidRDefault="00D33ED9" w:rsidP="00467591">
            <w:pPr>
              <w:keepNext/>
              <w:keepLines/>
              <w:tabs>
                <w:tab w:val="left" w:pos="567"/>
                <w:tab w:val="num" w:pos="851"/>
                <w:tab w:val="left" w:pos="993"/>
              </w:tabs>
              <w:jc w:val="both"/>
              <w:rPr>
                <w:rFonts w:ascii="Tahoma" w:hAnsi="Tahoma" w:cs="Tahoma"/>
                <w:snapToGrid w:val="0"/>
                <w:color w:val="000000"/>
              </w:rPr>
            </w:pPr>
          </w:p>
        </w:tc>
      </w:tr>
      <w:tr w:rsidR="00D33ED9" w:rsidRPr="00C8579C" w14:paraId="0ADC8DF5" w14:textId="77777777" w:rsidTr="00C755BB">
        <w:trPr>
          <w:trHeight w:val="235"/>
        </w:trPr>
        <w:tc>
          <w:tcPr>
            <w:tcW w:w="3430" w:type="dxa"/>
            <w:tcBorders>
              <w:top w:val="single" w:sz="4" w:space="0" w:color="auto"/>
            </w:tcBorders>
          </w:tcPr>
          <w:p w14:paraId="55B14862" w14:textId="77777777" w:rsidR="00D33ED9" w:rsidRPr="00C8579C" w:rsidRDefault="00D33ED9" w:rsidP="00467591">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0D32A8FA" w14:textId="77777777" w:rsidR="00D33ED9" w:rsidRPr="00C8579C" w:rsidRDefault="00D33ED9" w:rsidP="00467591">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6B893C56" w14:textId="77777777" w:rsidR="00D33ED9" w:rsidRPr="00C8579C" w:rsidRDefault="00D33ED9" w:rsidP="00467591">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p>
        </w:tc>
      </w:tr>
    </w:tbl>
    <w:p w14:paraId="4A3E93E5" w14:textId="77777777" w:rsidR="00110E02" w:rsidRDefault="00110E02" w:rsidP="00467591">
      <w:pPr>
        <w:keepNext/>
        <w:keepLines/>
      </w:pPr>
    </w:p>
    <w:p w14:paraId="5DBC9241" w14:textId="77777777" w:rsidR="00F61953" w:rsidRDefault="00F61953" w:rsidP="00467591">
      <w:pPr>
        <w:keepNext/>
        <w:keepLines/>
      </w:pPr>
    </w:p>
    <w:p w14:paraId="2643AE31" w14:textId="77777777" w:rsidR="00F61953" w:rsidRDefault="00F61953" w:rsidP="00467591">
      <w:pPr>
        <w:keepNext/>
        <w:keepLines/>
      </w:pPr>
    </w:p>
    <w:p w14:paraId="0D7E5AD5" w14:textId="77777777" w:rsidR="00F61953" w:rsidRDefault="00F61953" w:rsidP="00467591">
      <w:pPr>
        <w:keepNext/>
        <w:keepLines/>
      </w:pPr>
    </w:p>
    <w:p w14:paraId="436F465D" w14:textId="77777777" w:rsidR="00F61953" w:rsidRDefault="00F61953" w:rsidP="00467591">
      <w:pPr>
        <w:keepNext/>
        <w:keepLines/>
      </w:pPr>
    </w:p>
    <w:p w14:paraId="1EEB4557" w14:textId="77777777" w:rsidR="00F61953" w:rsidRDefault="00F61953" w:rsidP="00467591">
      <w:pPr>
        <w:keepNext/>
        <w:keepLines/>
      </w:pPr>
    </w:p>
    <w:p w14:paraId="42CFCF21" w14:textId="77777777" w:rsidR="008819FA" w:rsidRDefault="008819FA" w:rsidP="00467591">
      <w:pPr>
        <w:keepNext/>
        <w:keepLines/>
      </w:pPr>
    </w:p>
    <w:p w14:paraId="394A0B7E" w14:textId="77777777" w:rsidR="00F61953" w:rsidRDefault="00F61953" w:rsidP="00467591">
      <w:pPr>
        <w:keepNext/>
        <w:keepLines/>
      </w:pPr>
    </w:p>
    <w:p w14:paraId="68A7A6D4" w14:textId="77777777" w:rsidR="00F61953" w:rsidRDefault="00F61953" w:rsidP="00467591">
      <w:pPr>
        <w:keepNext/>
        <w:keepLines/>
      </w:pPr>
    </w:p>
    <w:p w14:paraId="02B80CDA" w14:textId="77777777" w:rsidR="005D7402" w:rsidRDefault="005D7402" w:rsidP="00467591">
      <w:pPr>
        <w:keepNext/>
        <w:keepLines/>
      </w:pPr>
    </w:p>
    <w:p w14:paraId="69D1C802" w14:textId="77777777" w:rsidR="005D7402" w:rsidRDefault="005D7402" w:rsidP="00467591">
      <w:pPr>
        <w:keepNext/>
        <w:keepLines/>
      </w:pPr>
    </w:p>
    <w:p w14:paraId="2FF2D324" w14:textId="77777777" w:rsidR="005D7402" w:rsidRDefault="005D7402" w:rsidP="00467591">
      <w:pPr>
        <w:keepNext/>
        <w:keepLines/>
      </w:pPr>
    </w:p>
    <w:p w14:paraId="119AD177" w14:textId="77777777" w:rsidR="005D7402" w:rsidRDefault="005D7402" w:rsidP="00467591">
      <w:pPr>
        <w:keepNext/>
        <w:keepLines/>
      </w:pPr>
    </w:p>
    <w:p w14:paraId="7B627D58" w14:textId="77777777" w:rsidR="00F61953" w:rsidRDefault="00F61953" w:rsidP="00467591">
      <w:pPr>
        <w:keepNext/>
        <w:keepLines/>
      </w:pPr>
    </w:p>
    <w:p w14:paraId="0C6FA53D" w14:textId="77777777" w:rsidR="00BA17E1" w:rsidRDefault="00BA17E1" w:rsidP="00467591">
      <w:pPr>
        <w:keepNext/>
        <w:keepLines/>
      </w:pPr>
    </w:p>
    <w:tbl>
      <w:tblPr>
        <w:tblW w:w="9391"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276"/>
      </w:tblGrid>
      <w:tr w:rsidR="00CB020D" w:rsidRPr="00112425" w14:paraId="26480A1B" w14:textId="77777777" w:rsidTr="009C341B">
        <w:tc>
          <w:tcPr>
            <w:tcW w:w="8115" w:type="dxa"/>
          </w:tcPr>
          <w:p w14:paraId="3222C9D6" w14:textId="77777777" w:rsidR="00CB020D" w:rsidRPr="002F16D6" w:rsidRDefault="00CB020D" w:rsidP="009C341B">
            <w:pPr>
              <w:keepNext/>
              <w:keepLines/>
              <w:jc w:val="both"/>
              <w:rPr>
                <w:rFonts w:ascii="Tahoma" w:hAnsi="Tahoma" w:cs="Tahoma"/>
              </w:rPr>
            </w:pPr>
            <w:r w:rsidRPr="002F16D6">
              <w:rPr>
                <w:rFonts w:ascii="Tahoma" w:hAnsi="Tahoma" w:cs="Tahoma"/>
              </w:rPr>
              <w:lastRenderedPageBreak/>
              <w:t xml:space="preserve">IZJAVA O SPREJEMANJU OSTALIH POGOJEV </w:t>
            </w:r>
            <w:r w:rsidR="009C341B">
              <w:rPr>
                <w:rFonts w:ascii="Tahoma" w:hAnsi="Tahoma" w:cs="Tahoma"/>
              </w:rPr>
              <w:t>JAVNEGA NAROČILA</w:t>
            </w:r>
            <w:r w:rsidRPr="002F16D6">
              <w:rPr>
                <w:rFonts w:ascii="Tahoma" w:hAnsi="Tahoma" w:cs="Tahoma"/>
              </w:rPr>
              <w:t xml:space="preserve"> </w:t>
            </w:r>
          </w:p>
        </w:tc>
        <w:tc>
          <w:tcPr>
            <w:tcW w:w="1276" w:type="dxa"/>
          </w:tcPr>
          <w:p w14:paraId="7BA5E4D0" w14:textId="77777777" w:rsidR="00CB020D" w:rsidRPr="002F16D6" w:rsidRDefault="00CB020D" w:rsidP="00CB020D">
            <w:pPr>
              <w:keepNext/>
              <w:keepLines/>
              <w:jc w:val="both"/>
              <w:rPr>
                <w:rFonts w:ascii="Tahoma" w:hAnsi="Tahoma" w:cs="Tahoma"/>
                <w:b/>
                <w:i/>
              </w:rPr>
            </w:pPr>
            <w:r w:rsidRPr="002F16D6">
              <w:rPr>
                <w:rFonts w:ascii="Tahoma" w:hAnsi="Tahoma" w:cs="Tahoma"/>
                <w:b/>
                <w:i/>
              </w:rPr>
              <w:t xml:space="preserve">Priloga </w:t>
            </w:r>
            <w:r>
              <w:rPr>
                <w:rFonts w:ascii="Tahoma" w:hAnsi="Tahoma" w:cs="Tahoma"/>
                <w:b/>
                <w:i/>
              </w:rPr>
              <w:t>3/1</w:t>
            </w:r>
          </w:p>
        </w:tc>
      </w:tr>
    </w:tbl>
    <w:p w14:paraId="34B8821B" w14:textId="77777777" w:rsidR="00CB020D" w:rsidRPr="00112425" w:rsidRDefault="00CB020D" w:rsidP="00CB020D">
      <w:pPr>
        <w:keepNext/>
        <w:keepLines/>
        <w:jc w:val="both"/>
        <w:rPr>
          <w:rFonts w:ascii="Tahoma" w:hAnsi="Tahoma" w:cs="Tahoma"/>
        </w:rPr>
      </w:pPr>
    </w:p>
    <w:p w14:paraId="2564068C" w14:textId="77777777" w:rsidR="00CB020D" w:rsidRDefault="00CB020D" w:rsidP="00CB020D">
      <w:pPr>
        <w:keepNext/>
        <w:keepLines/>
        <w:jc w:val="both"/>
        <w:rPr>
          <w:rFonts w:ascii="Tahoma" w:hAnsi="Tahoma" w:cs="Tahoma"/>
        </w:rPr>
      </w:pPr>
      <w:r w:rsidRPr="00112425">
        <w:rPr>
          <w:rFonts w:ascii="Tahoma" w:hAnsi="Tahoma" w:cs="Tahoma"/>
        </w:rPr>
        <w:t>V zvezi z javnim naročilom</w:t>
      </w:r>
      <w:r>
        <w:rPr>
          <w:rFonts w:ascii="Tahoma" w:hAnsi="Tahoma" w:cs="Tahoma"/>
        </w:rPr>
        <w:t xml:space="preserve"> št.</w:t>
      </w:r>
      <w:r w:rsidRPr="00112425" w:rsidDel="00FF3C2E">
        <w:rPr>
          <w:rFonts w:ascii="Tahoma" w:hAnsi="Tahoma" w:cs="Tahoma"/>
        </w:rPr>
        <w:t xml:space="preserve"> </w:t>
      </w:r>
      <w:r w:rsidR="000652AB">
        <w:rPr>
          <w:rFonts w:ascii="Tahoma" w:hAnsi="Tahoma" w:cs="Tahoma"/>
          <w:b/>
        </w:rPr>
        <w:t>VKS-167/24</w:t>
      </w:r>
      <w:r w:rsidR="005D7402">
        <w:rPr>
          <w:rFonts w:ascii="Tahoma" w:hAnsi="Tahoma" w:cs="Tahoma"/>
          <w:b/>
        </w:rPr>
        <w:t xml:space="preserve"> </w:t>
      </w:r>
      <w:r w:rsidRPr="00C8579C">
        <w:rPr>
          <w:rFonts w:ascii="Tahoma" w:hAnsi="Tahoma" w:cs="Tahoma"/>
          <w:b/>
        </w:rPr>
        <w:t xml:space="preserve">– </w:t>
      </w:r>
      <w:r>
        <w:rPr>
          <w:rFonts w:ascii="Tahoma" w:hAnsi="Tahoma" w:cs="Tahoma"/>
          <w:b/>
          <w:bCs/>
        </w:rPr>
        <w:t>Prevzem produkta z EWC oznako 19 12 12 iz obdelave komunalnih odpadkov v RCERO Ljubljana</w:t>
      </w:r>
      <w:r w:rsidRPr="00112425">
        <w:rPr>
          <w:rFonts w:ascii="Tahoma" w:hAnsi="Tahoma" w:cs="Tahoma"/>
        </w:rPr>
        <w:t xml:space="preserve">, kot </w:t>
      </w:r>
    </w:p>
    <w:p w14:paraId="095C004E" w14:textId="77777777" w:rsidR="00CB020D" w:rsidRDefault="00CB020D" w:rsidP="00CB020D">
      <w:pPr>
        <w:keepNext/>
        <w:keepLines/>
        <w:jc w:val="both"/>
        <w:rPr>
          <w:rFonts w:ascii="Tahoma" w:hAnsi="Tahoma" w:cs="Tahoma"/>
        </w:rPr>
      </w:pPr>
    </w:p>
    <w:p w14:paraId="298462D7" w14:textId="77777777" w:rsidR="00CB020D" w:rsidRPr="006B0555" w:rsidRDefault="00CB020D" w:rsidP="00CB020D">
      <w:pPr>
        <w:pStyle w:val="Odstavekseznama"/>
        <w:keepNext/>
        <w:keepLines/>
        <w:numPr>
          <w:ilvl w:val="0"/>
          <w:numId w:val="35"/>
        </w:numPr>
        <w:ind w:left="284" w:hanging="284"/>
        <w:jc w:val="both"/>
        <w:rPr>
          <w:rFonts w:ascii="Tahoma" w:hAnsi="Tahoma" w:cs="Tahoma"/>
        </w:rPr>
      </w:pPr>
      <w:r>
        <w:rPr>
          <w:rFonts w:ascii="Tahoma" w:hAnsi="Tahoma" w:cs="Tahoma"/>
          <w:b/>
        </w:rPr>
        <w:t xml:space="preserve">ponudnik _________________________________________ </w:t>
      </w:r>
      <w:r w:rsidRPr="006B0555">
        <w:rPr>
          <w:rFonts w:ascii="Tahoma" w:hAnsi="Tahoma" w:cs="Tahoma"/>
        </w:rPr>
        <w:t>(</w:t>
      </w:r>
      <w:r w:rsidRPr="009A34A9">
        <w:rPr>
          <w:rFonts w:ascii="Tahoma" w:hAnsi="Tahoma" w:cs="Tahoma"/>
          <w:i/>
        </w:rPr>
        <w:t xml:space="preserve">naziv </w:t>
      </w:r>
      <w:r w:rsidR="0092776F">
        <w:rPr>
          <w:rFonts w:ascii="Tahoma" w:hAnsi="Tahoma" w:cs="Tahoma"/>
          <w:i/>
        </w:rPr>
        <w:t>ponudnika</w:t>
      </w:r>
      <w:r w:rsidRPr="006B0555">
        <w:rPr>
          <w:rFonts w:ascii="Tahoma" w:hAnsi="Tahoma" w:cs="Tahoma"/>
        </w:rPr>
        <w:t>), matična števila _______________________ ,</w:t>
      </w:r>
    </w:p>
    <w:p w14:paraId="56D095EA" w14:textId="77777777" w:rsidR="00CB020D" w:rsidRPr="006B0555" w:rsidRDefault="00CB020D" w:rsidP="00CB020D">
      <w:pPr>
        <w:pStyle w:val="Odstavekseznama"/>
        <w:keepNext/>
        <w:keepLines/>
        <w:numPr>
          <w:ilvl w:val="0"/>
          <w:numId w:val="35"/>
        </w:numPr>
        <w:ind w:left="284" w:hanging="284"/>
        <w:jc w:val="both"/>
        <w:rPr>
          <w:rFonts w:ascii="Tahoma" w:hAnsi="Tahoma" w:cs="Tahoma"/>
          <w:b/>
        </w:rPr>
      </w:pPr>
      <w:r w:rsidRPr="006B0555">
        <w:rPr>
          <w:rFonts w:ascii="Tahoma" w:hAnsi="Tahoma" w:cs="Tahoma"/>
          <w:b/>
        </w:rPr>
        <w:t xml:space="preserve">partner _____________________________________ </w:t>
      </w:r>
      <w:r w:rsidRPr="006B0555">
        <w:rPr>
          <w:rFonts w:ascii="Tahoma" w:hAnsi="Tahoma" w:cs="Tahoma"/>
          <w:i/>
        </w:rPr>
        <w:t>(</w:t>
      </w:r>
      <w:r>
        <w:rPr>
          <w:rFonts w:ascii="Tahoma" w:hAnsi="Tahoma" w:cs="Tahoma"/>
          <w:i/>
        </w:rPr>
        <w:t>naziv</w:t>
      </w:r>
      <w:r w:rsidRPr="006B0555">
        <w:rPr>
          <w:rFonts w:ascii="Tahoma" w:hAnsi="Tahoma" w:cs="Tahoma"/>
          <w:i/>
        </w:rPr>
        <w:t xml:space="preserve"> </w:t>
      </w:r>
      <w:r>
        <w:rPr>
          <w:rFonts w:ascii="Tahoma" w:hAnsi="Tahoma" w:cs="Tahoma"/>
          <w:i/>
        </w:rPr>
        <w:t>partnerja</w:t>
      </w:r>
      <w:r w:rsidRPr="006B0555">
        <w:rPr>
          <w:rFonts w:ascii="Tahoma" w:hAnsi="Tahoma" w:cs="Tahoma"/>
          <w:i/>
        </w:rPr>
        <w:t xml:space="preserve">), </w:t>
      </w:r>
      <w:r w:rsidRPr="006B0555">
        <w:rPr>
          <w:rFonts w:ascii="Tahoma" w:hAnsi="Tahoma" w:cs="Tahoma"/>
        </w:rPr>
        <w:t>matična št.</w:t>
      </w:r>
      <w:r w:rsidRPr="006B0555">
        <w:rPr>
          <w:rFonts w:ascii="Tahoma" w:hAnsi="Tahoma" w:cs="Tahoma"/>
          <w:i/>
        </w:rPr>
        <w:t xml:space="preserve"> ____________________ </w:t>
      </w:r>
      <w:r>
        <w:rPr>
          <w:rFonts w:ascii="Tahoma" w:hAnsi="Tahoma" w:cs="Tahoma"/>
          <w:i/>
        </w:rPr>
        <w:t>,</w:t>
      </w:r>
    </w:p>
    <w:p w14:paraId="1B141A9C" w14:textId="77777777" w:rsidR="00CB020D" w:rsidRPr="00CB020D" w:rsidRDefault="00CB020D" w:rsidP="00CB020D">
      <w:pPr>
        <w:pStyle w:val="Odstavekseznama"/>
        <w:keepNext/>
        <w:keepLines/>
        <w:numPr>
          <w:ilvl w:val="0"/>
          <w:numId w:val="35"/>
        </w:numPr>
        <w:ind w:left="284" w:hanging="284"/>
        <w:jc w:val="both"/>
        <w:rPr>
          <w:rFonts w:ascii="Tahoma" w:hAnsi="Tahoma" w:cs="Tahoma"/>
          <w:b/>
        </w:rPr>
      </w:pPr>
      <w:r>
        <w:rPr>
          <w:rFonts w:ascii="Tahoma" w:hAnsi="Tahoma" w:cs="Tahoma"/>
          <w:b/>
        </w:rPr>
        <w:t xml:space="preserve">podizvajalec </w:t>
      </w:r>
      <w:r w:rsidRPr="006B0555">
        <w:rPr>
          <w:rFonts w:ascii="Tahoma" w:hAnsi="Tahoma" w:cs="Tahoma"/>
          <w:b/>
        </w:rPr>
        <w:t xml:space="preserve">_____________________________________ </w:t>
      </w:r>
      <w:r w:rsidRPr="006B0555">
        <w:rPr>
          <w:rFonts w:ascii="Tahoma" w:hAnsi="Tahoma" w:cs="Tahoma"/>
          <w:i/>
        </w:rPr>
        <w:t>(</w:t>
      </w:r>
      <w:r>
        <w:rPr>
          <w:rFonts w:ascii="Tahoma" w:hAnsi="Tahoma" w:cs="Tahoma"/>
          <w:i/>
        </w:rPr>
        <w:t>naziv</w:t>
      </w:r>
      <w:r w:rsidRPr="006B0555">
        <w:rPr>
          <w:rFonts w:ascii="Tahoma" w:hAnsi="Tahoma" w:cs="Tahoma"/>
          <w:i/>
        </w:rPr>
        <w:t xml:space="preserve"> </w:t>
      </w:r>
      <w:r>
        <w:rPr>
          <w:rFonts w:ascii="Tahoma" w:hAnsi="Tahoma" w:cs="Tahoma"/>
          <w:i/>
        </w:rPr>
        <w:t>podizvajalca</w:t>
      </w:r>
      <w:r w:rsidRPr="006B0555">
        <w:rPr>
          <w:rFonts w:ascii="Tahoma" w:hAnsi="Tahoma" w:cs="Tahoma"/>
          <w:i/>
        </w:rPr>
        <w:t xml:space="preserve">), </w:t>
      </w:r>
      <w:r w:rsidRPr="006B0555">
        <w:rPr>
          <w:rFonts w:ascii="Tahoma" w:hAnsi="Tahoma" w:cs="Tahoma"/>
        </w:rPr>
        <w:t>matična št.</w:t>
      </w:r>
      <w:r w:rsidRPr="006B0555">
        <w:rPr>
          <w:rFonts w:ascii="Tahoma" w:hAnsi="Tahoma" w:cs="Tahoma"/>
          <w:i/>
        </w:rPr>
        <w:t xml:space="preserve"> ____________________ </w:t>
      </w:r>
      <w:r>
        <w:rPr>
          <w:rFonts w:ascii="Tahoma" w:hAnsi="Tahoma" w:cs="Tahoma"/>
          <w:i/>
        </w:rPr>
        <w:t>,</w:t>
      </w:r>
    </w:p>
    <w:p w14:paraId="6D4D9C06" w14:textId="77777777" w:rsidR="00CB020D" w:rsidRPr="002F16D6" w:rsidRDefault="00CB020D" w:rsidP="00CB020D">
      <w:pPr>
        <w:pStyle w:val="Odstavekseznama"/>
        <w:keepNext/>
        <w:keepLines/>
        <w:numPr>
          <w:ilvl w:val="0"/>
          <w:numId w:val="35"/>
        </w:numPr>
        <w:ind w:left="284" w:hanging="284"/>
        <w:jc w:val="both"/>
        <w:rPr>
          <w:rFonts w:ascii="Tahoma" w:hAnsi="Tahoma" w:cs="Tahoma"/>
          <w:b/>
        </w:rPr>
      </w:pPr>
      <w:r>
        <w:rPr>
          <w:rFonts w:ascii="Tahoma" w:hAnsi="Tahoma" w:cs="Tahoma"/>
          <w:b/>
        </w:rPr>
        <w:t xml:space="preserve">subjekt, katerega zmogljivost uporablja ponudnik ____________________ </w:t>
      </w:r>
      <w:r w:rsidRPr="00CB020D">
        <w:rPr>
          <w:rFonts w:ascii="Tahoma" w:hAnsi="Tahoma" w:cs="Tahoma"/>
          <w:i/>
        </w:rPr>
        <w:t>(naziv subjekta)</w:t>
      </w:r>
      <w:r w:rsidRPr="00CB020D">
        <w:rPr>
          <w:rFonts w:ascii="Tahoma" w:hAnsi="Tahoma" w:cs="Tahoma"/>
        </w:rPr>
        <w:t>, matična št. _________________</w:t>
      </w:r>
    </w:p>
    <w:p w14:paraId="55678BB6" w14:textId="77777777" w:rsidR="00CB020D" w:rsidRPr="00112425" w:rsidRDefault="00CB020D" w:rsidP="00CB020D">
      <w:pPr>
        <w:pStyle w:val="Blokbesedila"/>
        <w:keepNext/>
        <w:keepLines/>
        <w:ind w:left="0" w:right="565"/>
        <w:jc w:val="both"/>
        <w:rPr>
          <w:rFonts w:ascii="Tahoma" w:hAnsi="Tahoma" w:cs="Tahoma"/>
          <w:sz w:val="20"/>
        </w:rPr>
      </w:pPr>
    </w:p>
    <w:p w14:paraId="0067B6F0" w14:textId="77777777" w:rsidR="00CB020D" w:rsidRDefault="00CB020D" w:rsidP="00CB020D">
      <w:pPr>
        <w:pStyle w:val="Blokbesedila"/>
        <w:keepNext/>
        <w:keepLines/>
        <w:tabs>
          <w:tab w:val="left" w:pos="9354"/>
        </w:tabs>
        <w:ind w:left="0" w:right="-2"/>
        <w:jc w:val="center"/>
        <w:rPr>
          <w:rFonts w:ascii="Tahoma" w:hAnsi="Tahoma" w:cs="Tahoma"/>
          <w:b/>
          <w:sz w:val="20"/>
        </w:rPr>
      </w:pPr>
      <w:r w:rsidRPr="00112425">
        <w:rPr>
          <w:rFonts w:ascii="Tahoma" w:hAnsi="Tahoma" w:cs="Tahoma"/>
          <w:b/>
          <w:sz w:val="20"/>
        </w:rPr>
        <w:t>IZJAVLJAMO,</w:t>
      </w:r>
    </w:p>
    <w:p w14:paraId="25E1C54B" w14:textId="77777777" w:rsidR="00CB020D" w:rsidRPr="00112425" w:rsidRDefault="00CB020D" w:rsidP="00CB020D">
      <w:pPr>
        <w:pStyle w:val="Blokbesedila"/>
        <w:keepNext/>
        <w:keepLines/>
        <w:tabs>
          <w:tab w:val="left" w:pos="9354"/>
        </w:tabs>
        <w:ind w:left="0" w:right="-2"/>
        <w:jc w:val="center"/>
        <w:rPr>
          <w:rFonts w:ascii="Tahoma" w:hAnsi="Tahoma" w:cs="Tahoma"/>
          <w:b/>
          <w:sz w:val="20"/>
        </w:rPr>
      </w:pPr>
    </w:p>
    <w:p w14:paraId="615A9940"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nismo uvrščeni na seznam poslovnih subjektov, s katerimi na podlagi 35. člena Zakona o integriteti in preprečevanju korupcije (Ur. l. RS, št. 69/11-UPB2 s spremembami, v nadaljevanju: ZIntPK), naročniki ne smejo sodelovati;</w:t>
      </w:r>
    </w:p>
    <w:p w14:paraId="6BB60DA8"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se strinjamo in v celoti izpolnjujemo vse pogoje in zahteve glede predmeta javnega naročila, za katerega oddajamo ponudbo in ostalih pogojev in zahtev, ki so navedeni v predmetni razpisni dokumentaciji;</w:t>
      </w:r>
    </w:p>
    <w:p w14:paraId="4236C4F7"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p>
    <w:p w14:paraId="4A2F16F7"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0B90D667"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osnutka okvirnega sporazuma, ki ga bomo v primeru izbora kot ekonomsko najugodnejši ponudnik/eden od ekonomsko najugodnejših ponudnikov, na poziv naročnika, podpisali brez ugovorov </w:t>
      </w:r>
      <w:r w:rsidRPr="00FE0BDC">
        <w:rPr>
          <w:rFonts w:ascii="Tahoma" w:hAnsi="Tahoma" w:cs="Tahoma"/>
          <w:i/>
          <w:sz w:val="20"/>
        </w:rPr>
        <w:t>(velja za (samostojnega/vodilnega) ponudnika in partnerje, v primeru skupne ponudbe)</w:t>
      </w:r>
      <w:r w:rsidRPr="00FE0BDC">
        <w:rPr>
          <w:rFonts w:ascii="Tahoma" w:hAnsi="Tahoma" w:cs="Tahoma"/>
          <w:sz w:val="20"/>
        </w:rPr>
        <w:t>;</w:t>
      </w:r>
    </w:p>
    <w:p w14:paraId="4E7DEAA2"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vzorcev finančnih zavarovanj, ki jih bomo predložili v skladu s sklenjenim okvirnim sporazumom </w:t>
      </w:r>
      <w:r w:rsidRPr="00FE0BDC">
        <w:rPr>
          <w:rFonts w:ascii="Tahoma" w:hAnsi="Tahoma" w:cs="Tahoma"/>
          <w:i/>
          <w:sz w:val="20"/>
        </w:rPr>
        <w:t>(velja za (samostojnega/vodilnega) ponudnika in partnerje, v primeru skupne ponudbe)</w:t>
      </w:r>
      <w:r w:rsidRPr="00FE0BDC">
        <w:rPr>
          <w:rFonts w:ascii="Tahoma" w:hAnsi="Tahoma" w:cs="Tahoma"/>
          <w:sz w:val="20"/>
        </w:rPr>
        <w:t>;</w:t>
      </w:r>
    </w:p>
    <w:p w14:paraId="4F9F320D"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v predloženih dokumentih nismo podali neresničnih ali zavajajočih podatkov in da vsi podatki navedeni v ponudbi ustrezajo dejanskemu stanju,</w:t>
      </w:r>
    </w:p>
    <w:p w14:paraId="294FF776"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7BD5426E" w14:textId="77777777" w:rsidR="000745DC" w:rsidRPr="00FE0BDC" w:rsidRDefault="000745DC" w:rsidP="000745DC">
      <w:pPr>
        <w:pStyle w:val="Odstavekseznama"/>
        <w:keepNext/>
        <w:keepLines/>
        <w:numPr>
          <w:ilvl w:val="0"/>
          <w:numId w:val="36"/>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3F626AA0" w14:textId="77777777" w:rsidR="000745DC" w:rsidRPr="00FE0BDC" w:rsidRDefault="000745DC" w:rsidP="000745DC">
      <w:pPr>
        <w:pStyle w:val="Odstavekseznama"/>
        <w:keepNext/>
        <w:keepLines/>
        <w:numPr>
          <w:ilvl w:val="0"/>
          <w:numId w:val="36"/>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3DA14EEC" w14:textId="77777777" w:rsidR="000745DC" w:rsidRPr="00FE0BDC" w:rsidRDefault="000745DC" w:rsidP="000745DC">
      <w:pPr>
        <w:pStyle w:val="Odstavekseznama"/>
        <w:keepNext/>
        <w:keepLines/>
        <w:numPr>
          <w:ilvl w:val="0"/>
          <w:numId w:val="36"/>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705D828E" w14:textId="77777777" w:rsidR="000745DC" w:rsidRPr="00FE0BDC" w:rsidRDefault="000745DC" w:rsidP="000745DC">
      <w:pPr>
        <w:pStyle w:val="Odstavekseznama"/>
        <w:keepNext/>
        <w:keepLines/>
        <w:numPr>
          <w:ilvl w:val="0"/>
          <w:numId w:val="36"/>
        </w:numPr>
        <w:tabs>
          <w:tab w:val="left" w:pos="284"/>
        </w:tabs>
        <w:jc w:val="both"/>
        <w:rPr>
          <w:rFonts w:ascii="Tahoma" w:hAnsi="Tahoma" w:cs="Tahoma"/>
        </w:rPr>
      </w:pPr>
      <w:r w:rsidRPr="00FE0BDC">
        <w:rPr>
          <w:rFonts w:ascii="Tahoma" w:hAnsi="Tahoma" w:cs="Tahoma"/>
        </w:rPr>
        <w:t>ni udeležbe več kot 10 % ponudbene vrednosti podizvajalcev, dobaviteljev ali subjektov, katerih zmogljivosti subjekt, ki ga zastopam, uporablja, ki so subjekti, navedeni v točkah (a) do (c) zgoraj;</w:t>
      </w:r>
    </w:p>
    <w:p w14:paraId="4E668516"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razumemo, da se naročnik ne obvezuje sprejeti katerokoli ponudbo, ki jo je prejel,</w:t>
      </w:r>
    </w:p>
    <w:p w14:paraId="4E0C6E70"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lahko naročnik nenapovedano preveri v ponudbeni dokumentaciji navedene podatke,</w:t>
      </w:r>
    </w:p>
    <w:p w14:paraId="4DF5A989"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lastRenderedPageBreak/>
        <w:t>da bomo naročniku poravnali vso škodo, ki bi jo povzročili, če bi se v postopku naročila, oddaje in izvajanja javnega naročila ugotovilo, da so v ponudbeni dokumentaciji navedeni podatki neresnični ali zavajajoči,</w:t>
      </w:r>
    </w:p>
    <w:p w14:paraId="6475C75B"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156DDF0E" w14:textId="77777777" w:rsidR="000745DC" w:rsidRPr="00FE0BDC" w:rsidRDefault="000745DC" w:rsidP="000745DC">
      <w:pPr>
        <w:pStyle w:val="Blokbesedila"/>
        <w:keepNext/>
        <w:keepLines/>
        <w:numPr>
          <w:ilvl w:val="1"/>
          <w:numId w:val="34"/>
        </w:numPr>
        <w:tabs>
          <w:tab w:val="clear" w:pos="8647"/>
          <w:tab w:val="left" w:pos="426"/>
        </w:tabs>
        <w:ind w:left="426" w:right="-2" w:hanging="426"/>
        <w:jc w:val="both"/>
        <w:rPr>
          <w:rFonts w:ascii="Tahoma" w:hAnsi="Tahoma" w:cs="Tahoma"/>
          <w:sz w:val="20"/>
        </w:rPr>
      </w:pPr>
      <w:r w:rsidRPr="00FE0BDC">
        <w:rPr>
          <w:rFonts w:ascii="Tahoma" w:hAnsi="Tahoma" w:cs="Tahoma"/>
          <w:sz w:val="20"/>
        </w:rPr>
        <w:t>da razumemo, da naročnik s tem javnim naročilom ni obvezan, da nadaljuje s postopkom izbire izvajalca. V primeru, da bo storil tako, do nas ne bo imel nobenih obveznosti niti obratno.</w:t>
      </w:r>
    </w:p>
    <w:p w14:paraId="3312CC44" w14:textId="77777777" w:rsidR="000745DC" w:rsidRPr="00FE0BDC" w:rsidRDefault="000745DC" w:rsidP="000745DC">
      <w:pPr>
        <w:keepNext/>
        <w:keepLines/>
        <w:tabs>
          <w:tab w:val="left" w:pos="2835"/>
        </w:tabs>
        <w:ind w:left="-142"/>
        <w:jc w:val="both"/>
        <w:rPr>
          <w:rFonts w:ascii="Tahoma" w:hAnsi="Tahoma" w:cs="Tahoma"/>
          <w:sz w:val="24"/>
        </w:rPr>
      </w:pPr>
    </w:p>
    <w:p w14:paraId="73331EAC" w14:textId="77777777" w:rsidR="00CB020D" w:rsidRDefault="00CB020D" w:rsidP="00CB020D">
      <w:pPr>
        <w:pStyle w:val="Blokbesedila"/>
        <w:keepNext/>
        <w:keepLines/>
        <w:tabs>
          <w:tab w:val="left" w:pos="0"/>
        </w:tabs>
        <w:ind w:left="0" w:right="-2"/>
        <w:jc w:val="both"/>
        <w:rPr>
          <w:rFonts w:ascii="Tahoma" w:hAnsi="Tahoma" w:cs="Tahoma"/>
          <w:b/>
          <w:sz w:val="20"/>
        </w:rPr>
      </w:pPr>
    </w:p>
    <w:p w14:paraId="0B2CA1C0" w14:textId="77777777" w:rsidR="00CB020D" w:rsidRPr="00CD0288" w:rsidRDefault="00CB020D" w:rsidP="00CB020D">
      <w:pPr>
        <w:pStyle w:val="Blokbesedila"/>
        <w:keepNext/>
        <w:keepLines/>
        <w:tabs>
          <w:tab w:val="left" w:pos="0"/>
        </w:tabs>
        <w:ind w:left="0" w:right="-2"/>
        <w:jc w:val="both"/>
        <w:rPr>
          <w:rFonts w:ascii="Tahoma" w:hAnsi="Tahoma" w:cs="Tahoma"/>
          <w:b/>
          <w:color w:val="000000" w:themeColor="text1"/>
          <w:sz w:val="20"/>
        </w:rPr>
      </w:pPr>
      <w:r w:rsidRPr="00DB2056">
        <w:rPr>
          <w:rFonts w:ascii="Tahoma" w:hAnsi="Tahoma" w:cs="Tahoma"/>
          <w:b/>
          <w:sz w:val="20"/>
        </w:rPr>
        <w:t xml:space="preserve">S podpisom te izjave dajemo soglasje, da </w:t>
      </w:r>
      <w:r>
        <w:rPr>
          <w:rFonts w:ascii="Tahoma" w:hAnsi="Tahoma" w:cs="Tahoma"/>
          <w:b/>
          <w:sz w:val="20"/>
        </w:rPr>
        <w:t>pooblaščeni predstavnik naročnika</w:t>
      </w:r>
      <w:r>
        <w:rPr>
          <w:rFonts w:ascii="Tahoma" w:hAnsi="Tahoma" w:cs="Tahoma"/>
          <w:b/>
          <w:bCs/>
          <w:sz w:val="20"/>
        </w:rPr>
        <w:t xml:space="preserve">, ki vodi postopek javnega naročila </w:t>
      </w:r>
      <w:r w:rsidRPr="000326E2">
        <w:rPr>
          <w:rFonts w:ascii="Tahoma" w:hAnsi="Tahoma" w:cs="Tahoma"/>
          <w:b/>
          <w:sz w:val="20"/>
        </w:rPr>
        <w:t>št.</w:t>
      </w:r>
      <w:r>
        <w:rPr>
          <w:rFonts w:ascii="Tahoma" w:hAnsi="Tahoma" w:cs="Tahoma"/>
          <w:b/>
          <w:sz w:val="20"/>
        </w:rPr>
        <w:t xml:space="preserve"> </w:t>
      </w:r>
      <w:r w:rsidR="000652AB">
        <w:rPr>
          <w:rFonts w:ascii="Tahoma" w:hAnsi="Tahoma" w:cs="Tahoma"/>
          <w:b/>
          <w:color w:val="000000" w:themeColor="text1"/>
          <w:sz w:val="20"/>
        </w:rPr>
        <w:t>VKS-167/24</w:t>
      </w:r>
      <w:r>
        <w:rPr>
          <w:rFonts w:ascii="Tahoma" w:hAnsi="Tahoma" w:cs="Tahoma"/>
          <w:b/>
          <w:color w:val="000000" w:themeColor="text1"/>
          <w:sz w:val="20"/>
        </w:rPr>
        <w:t xml:space="preserve"> </w:t>
      </w:r>
      <w:r w:rsidRPr="00CB020D">
        <w:rPr>
          <w:rFonts w:ascii="Tahoma" w:hAnsi="Tahoma" w:cs="Tahoma"/>
          <w:b/>
          <w:color w:val="000000" w:themeColor="text1"/>
          <w:sz w:val="20"/>
        </w:rPr>
        <w:t xml:space="preserve">– </w:t>
      </w:r>
      <w:r w:rsidRPr="00CB020D">
        <w:rPr>
          <w:rFonts w:ascii="Tahoma" w:hAnsi="Tahoma" w:cs="Tahoma"/>
          <w:b/>
          <w:bCs/>
          <w:color w:val="000000" w:themeColor="text1"/>
          <w:sz w:val="20"/>
        </w:rPr>
        <w:t>Prevzem produkta z EWC oznako 19 12 12 iz obdelave komunalnih odpadkov v RCERO Ljubljana</w:t>
      </w:r>
      <w:r>
        <w:rPr>
          <w:rFonts w:ascii="Tahoma" w:hAnsi="Tahoma" w:cs="Tahoma"/>
          <w:b/>
          <w:bCs/>
          <w:color w:val="000000" w:themeColor="text1"/>
          <w:sz w:val="20"/>
        </w:rPr>
        <w:t xml:space="preserve"> </w:t>
      </w:r>
      <w:r w:rsidRPr="00CD0288">
        <w:rPr>
          <w:rFonts w:ascii="Tahoma" w:hAnsi="Tahoma" w:cs="Tahoma"/>
          <w:b/>
          <w:sz w:val="20"/>
        </w:rPr>
        <w:t xml:space="preserve">pridobi podatke za preveritev </w:t>
      </w:r>
      <w:r w:rsidRPr="003549F2">
        <w:rPr>
          <w:rFonts w:ascii="Tahoma" w:hAnsi="Tahoma" w:cs="Tahoma"/>
          <w:b/>
          <w:sz w:val="20"/>
        </w:rPr>
        <w:t>ponudb</w:t>
      </w:r>
      <w:r>
        <w:rPr>
          <w:rFonts w:ascii="Tahoma" w:hAnsi="Tahoma" w:cs="Tahoma"/>
          <w:b/>
          <w:sz w:val="20"/>
        </w:rPr>
        <w:t>e</w:t>
      </w:r>
      <w:r w:rsidRPr="003549F2">
        <w:rPr>
          <w:rFonts w:ascii="Tahoma" w:hAnsi="Tahoma" w:cs="Tahoma"/>
          <w:b/>
          <w:sz w:val="20"/>
        </w:rPr>
        <w:t xml:space="preserve"> </w:t>
      </w:r>
      <w:r w:rsidRPr="00CD0288">
        <w:rPr>
          <w:rFonts w:ascii="Tahoma" w:hAnsi="Tahoma" w:cs="Tahoma"/>
          <w:b/>
          <w:sz w:val="20"/>
        </w:rPr>
        <w:t>/ zahtev iz tč. 3.1. razpisne dokumentacije v skladu z 89. členom ZJN-3 v enotnem informacijskem sistemu – eDosje iz de</w:t>
      </w:r>
      <w:r>
        <w:rPr>
          <w:rFonts w:ascii="Tahoma" w:hAnsi="Tahoma" w:cs="Tahoma"/>
          <w:b/>
          <w:sz w:val="20"/>
        </w:rPr>
        <w:t>vetega odstavka 77. člena ZJN-3.</w:t>
      </w:r>
    </w:p>
    <w:p w14:paraId="4A460091" w14:textId="77777777" w:rsidR="00CB020D" w:rsidRDefault="00CB020D" w:rsidP="00CB020D">
      <w:pPr>
        <w:pStyle w:val="Blokbesedila"/>
        <w:keepNext/>
        <w:keepLines/>
        <w:tabs>
          <w:tab w:val="left" w:pos="0"/>
        </w:tabs>
        <w:ind w:right="-2"/>
        <w:jc w:val="both"/>
        <w:rPr>
          <w:rFonts w:ascii="Tahoma" w:hAnsi="Tahoma" w:cs="Tahoma"/>
          <w:b/>
          <w:color w:val="000000" w:themeColor="text1"/>
          <w:sz w:val="20"/>
        </w:rPr>
      </w:pPr>
    </w:p>
    <w:p w14:paraId="7A908EE4" w14:textId="77777777" w:rsidR="000745DC" w:rsidRDefault="000745DC" w:rsidP="00CB020D">
      <w:pPr>
        <w:pStyle w:val="Blokbesedila"/>
        <w:keepNext/>
        <w:keepLines/>
        <w:tabs>
          <w:tab w:val="left" w:pos="0"/>
        </w:tabs>
        <w:ind w:right="-2"/>
        <w:jc w:val="both"/>
        <w:rPr>
          <w:rFonts w:ascii="Tahoma" w:hAnsi="Tahoma" w:cs="Tahoma"/>
          <w:b/>
          <w:color w:val="000000" w:themeColor="text1"/>
          <w:sz w:val="20"/>
        </w:rPr>
      </w:pPr>
    </w:p>
    <w:p w14:paraId="16C6C754" w14:textId="77777777" w:rsidR="000745DC" w:rsidRDefault="000745DC" w:rsidP="00CB020D">
      <w:pPr>
        <w:pStyle w:val="Blokbesedila"/>
        <w:keepNext/>
        <w:keepLines/>
        <w:tabs>
          <w:tab w:val="left" w:pos="0"/>
        </w:tabs>
        <w:ind w:right="-2"/>
        <w:jc w:val="both"/>
        <w:rPr>
          <w:rFonts w:ascii="Tahoma" w:hAnsi="Tahoma" w:cs="Tahoma"/>
          <w:b/>
          <w:color w:val="000000" w:themeColor="text1"/>
          <w:sz w:val="20"/>
        </w:rPr>
      </w:pPr>
    </w:p>
    <w:p w14:paraId="62D996CA" w14:textId="77777777" w:rsidR="000745DC" w:rsidRPr="00CD0288" w:rsidRDefault="000745DC" w:rsidP="00CB020D">
      <w:pPr>
        <w:pStyle w:val="Blokbesedila"/>
        <w:keepNext/>
        <w:keepLines/>
        <w:tabs>
          <w:tab w:val="left" w:pos="0"/>
        </w:tabs>
        <w:ind w:right="-2"/>
        <w:jc w:val="both"/>
        <w:rPr>
          <w:rFonts w:ascii="Tahoma" w:hAnsi="Tahoma" w:cs="Tahoma"/>
          <w:b/>
          <w:color w:val="000000" w:themeColor="text1"/>
          <w:sz w:val="20"/>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CB020D" w:rsidRPr="005D5727" w14:paraId="6CBD54EB" w14:textId="77777777" w:rsidTr="009C341B">
        <w:trPr>
          <w:trHeight w:val="235"/>
        </w:trPr>
        <w:tc>
          <w:tcPr>
            <w:tcW w:w="3430" w:type="dxa"/>
            <w:tcBorders>
              <w:bottom w:val="single" w:sz="4" w:space="0" w:color="auto"/>
            </w:tcBorders>
          </w:tcPr>
          <w:p w14:paraId="507AA2D7" w14:textId="77777777" w:rsidR="00CB020D" w:rsidRPr="00CE1BAD" w:rsidRDefault="00CB020D" w:rsidP="009C341B">
            <w:pPr>
              <w:keepNext/>
              <w:keepLines/>
              <w:jc w:val="both"/>
              <w:rPr>
                <w:rFonts w:ascii="Tahoma" w:hAnsi="Tahoma" w:cs="Tahoma"/>
                <w:snapToGrid w:val="0"/>
                <w:color w:val="000000"/>
              </w:rPr>
            </w:pPr>
          </w:p>
        </w:tc>
        <w:tc>
          <w:tcPr>
            <w:tcW w:w="2574" w:type="dxa"/>
          </w:tcPr>
          <w:p w14:paraId="0BC5FBAF" w14:textId="77777777" w:rsidR="00CB020D" w:rsidRPr="00CE1BAD" w:rsidRDefault="00CB020D" w:rsidP="009C341B">
            <w:pPr>
              <w:keepNext/>
              <w:keepLines/>
              <w:jc w:val="center"/>
              <w:rPr>
                <w:rFonts w:ascii="Tahoma" w:hAnsi="Tahoma" w:cs="Tahoma"/>
                <w:snapToGrid w:val="0"/>
                <w:color w:val="000000"/>
              </w:rPr>
            </w:pPr>
          </w:p>
        </w:tc>
        <w:tc>
          <w:tcPr>
            <w:tcW w:w="3148" w:type="dxa"/>
            <w:tcBorders>
              <w:bottom w:val="single" w:sz="4" w:space="0" w:color="auto"/>
            </w:tcBorders>
          </w:tcPr>
          <w:p w14:paraId="4555196D" w14:textId="77777777" w:rsidR="00CB020D" w:rsidRPr="005D5727" w:rsidRDefault="00CB020D" w:rsidP="009C341B">
            <w:pPr>
              <w:keepNext/>
              <w:keepLines/>
              <w:tabs>
                <w:tab w:val="left" w:pos="567"/>
                <w:tab w:val="num" w:pos="851"/>
                <w:tab w:val="left" w:pos="993"/>
              </w:tabs>
              <w:jc w:val="both"/>
              <w:rPr>
                <w:rFonts w:ascii="Tahoma" w:hAnsi="Tahoma" w:cs="Tahoma"/>
                <w:snapToGrid w:val="0"/>
                <w:color w:val="000000"/>
              </w:rPr>
            </w:pPr>
          </w:p>
        </w:tc>
      </w:tr>
      <w:tr w:rsidR="00CB020D" w:rsidRPr="00CE1BAD" w14:paraId="6228273E" w14:textId="77777777" w:rsidTr="009C341B">
        <w:trPr>
          <w:trHeight w:val="235"/>
        </w:trPr>
        <w:tc>
          <w:tcPr>
            <w:tcW w:w="3430" w:type="dxa"/>
            <w:tcBorders>
              <w:top w:val="single" w:sz="4" w:space="0" w:color="auto"/>
            </w:tcBorders>
          </w:tcPr>
          <w:p w14:paraId="366FB1E9" w14:textId="77777777" w:rsidR="00CB020D" w:rsidRPr="00CE1BAD" w:rsidRDefault="00CB020D" w:rsidP="009C341B">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7608F8E7" w14:textId="77777777" w:rsidR="00CB020D" w:rsidRPr="00CE1BAD" w:rsidRDefault="00CB020D" w:rsidP="009C341B">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5141BE23" w14:textId="77777777" w:rsidR="00CB020D" w:rsidRPr="00CE1BAD" w:rsidRDefault="00CB020D" w:rsidP="009C341B">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39767042" w14:textId="77777777" w:rsidR="00CB020D" w:rsidRPr="00112425" w:rsidRDefault="00CB020D" w:rsidP="00CB020D">
      <w:pPr>
        <w:pStyle w:val="Blokbesedila"/>
        <w:keepNext/>
        <w:keepLines/>
        <w:tabs>
          <w:tab w:val="clear" w:pos="8647"/>
          <w:tab w:val="left" w:pos="426"/>
        </w:tabs>
        <w:ind w:left="0" w:right="-2"/>
        <w:jc w:val="both"/>
        <w:rPr>
          <w:rFonts w:ascii="Tahoma" w:hAnsi="Tahoma" w:cs="Tahoma"/>
          <w:sz w:val="20"/>
        </w:rPr>
      </w:pPr>
    </w:p>
    <w:p w14:paraId="0FBD5BB0" w14:textId="77777777" w:rsidR="00CB020D" w:rsidRDefault="00CB020D" w:rsidP="00CB020D">
      <w:pPr>
        <w:keepNext/>
        <w:keepLines/>
        <w:jc w:val="both"/>
        <w:rPr>
          <w:rFonts w:ascii="Tahoma" w:hAnsi="Tahoma" w:cs="Tahoma"/>
          <w:b/>
          <w:bCs/>
          <w:i/>
          <w:noProof/>
          <w:sz w:val="18"/>
          <w:szCs w:val="18"/>
        </w:rPr>
      </w:pPr>
    </w:p>
    <w:p w14:paraId="6E731BE4" w14:textId="77777777" w:rsidR="00CB020D" w:rsidRDefault="00CB020D" w:rsidP="00CB020D">
      <w:pPr>
        <w:keepNext/>
        <w:keepLines/>
        <w:jc w:val="both"/>
        <w:rPr>
          <w:rFonts w:ascii="Tahoma" w:hAnsi="Tahoma" w:cs="Tahoma"/>
          <w:b/>
          <w:bCs/>
          <w:i/>
          <w:noProof/>
          <w:sz w:val="18"/>
          <w:szCs w:val="18"/>
        </w:rPr>
      </w:pPr>
    </w:p>
    <w:p w14:paraId="5101F96E" w14:textId="77777777" w:rsidR="00CB020D" w:rsidRPr="00112425" w:rsidRDefault="00CB020D" w:rsidP="00CB020D">
      <w:pPr>
        <w:keepNext/>
        <w:keepLines/>
        <w:jc w:val="both"/>
        <w:rPr>
          <w:rFonts w:ascii="Tahoma" w:hAnsi="Tahoma" w:cs="Tahoma"/>
          <w:bCs/>
          <w:i/>
          <w:iCs/>
          <w:noProof/>
          <w:sz w:val="18"/>
          <w:szCs w:val="18"/>
        </w:rPr>
      </w:pPr>
      <w:r w:rsidRPr="00112425">
        <w:rPr>
          <w:rFonts w:ascii="Tahoma" w:hAnsi="Tahoma" w:cs="Tahoma"/>
          <w:b/>
          <w:bCs/>
          <w:i/>
          <w:noProof/>
          <w:sz w:val="18"/>
          <w:szCs w:val="18"/>
        </w:rPr>
        <w:t xml:space="preserve">Navodilo: </w:t>
      </w:r>
      <w:r w:rsidRPr="00112425">
        <w:rPr>
          <w:rFonts w:ascii="Tahoma" w:hAnsi="Tahoma" w:cs="Tahoma"/>
          <w:bCs/>
          <w:i/>
          <w:iCs/>
          <w:noProof/>
          <w:sz w:val="18"/>
          <w:szCs w:val="18"/>
        </w:rPr>
        <w:t xml:space="preserve">Izjavo izpolni in podpiše </w:t>
      </w:r>
      <w:r>
        <w:rPr>
          <w:rFonts w:ascii="Tahoma" w:hAnsi="Tahoma" w:cs="Tahoma"/>
          <w:bCs/>
          <w:i/>
          <w:iCs/>
          <w:noProof/>
          <w:sz w:val="18"/>
          <w:szCs w:val="18"/>
          <w:u w:val="single"/>
        </w:rPr>
        <w:t>vsak sodelujoči v ponudbi</w:t>
      </w:r>
      <w:r w:rsidRPr="00112425">
        <w:rPr>
          <w:rFonts w:ascii="Tahoma" w:hAnsi="Tahoma" w:cs="Tahoma"/>
          <w:bCs/>
          <w:i/>
          <w:iCs/>
          <w:noProof/>
          <w:sz w:val="18"/>
          <w:szCs w:val="18"/>
        </w:rPr>
        <w:t>.</w:t>
      </w:r>
      <w:r>
        <w:rPr>
          <w:rFonts w:ascii="Tahoma" w:hAnsi="Tahoma" w:cs="Tahoma"/>
          <w:bCs/>
          <w:i/>
          <w:iCs/>
          <w:noProof/>
          <w:sz w:val="18"/>
          <w:szCs w:val="18"/>
        </w:rPr>
        <w:t xml:space="preserve"> Za vsakega sodelujočega v </w:t>
      </w:r>
      <w:r w:rsidRPr="003549F2">
        <w:rPr>
          <w:rFonts w:ascii="Tahoma" w:hAnsi="Tahoma" w:cs="Tahoma"/>
          <w:bCs/>
          <w:i/>
          <w:iCs/>
          <w:noProof/>
          <w:sz w:val="18"/>
          <w:szCs w:val="18"/>
        </w:rPr>
        <w:t xml:space="preserve">ponudbi </w:t>
      </w:r>
      <w:r>
        <w:rPr>
          <w:rFonts w:ascii="Tahoma" w:hAnsi="Tahoma" w:cs="Tahoma"/>
          <w:bCs/>
          <w:i/>
          <w:iCs/>
          <w:noProof/>
          <w:sz w:val="18"/>
          <w:szCs w:val="18"/>
        </w:rPr>
        <w:t xml:space="preserve">se priloži </w:t>
      </w:r>
      <w:r w:rsidRPr="005F399E">
        <w:rPr>
          <w:rFonts w:ascii="Tahoma" w:hAnsi="Tahoma" w:cs="Tahoma"/>
          <w:bCs/>
          <w:i/>
          <w:iCs/>
          <w:noProof/>
          <w:sz w:val="18"/>
          <w:szCs w:val="18"/>
          <w:u w:val="single"/>
        </w:rPr>
        <w:t>ločena /samostojna izjava</w:t>
      </w:r>
      <w:r>
        <w:rPr>
          <w:rFonts w:ascii="Tahoma" w:hAnsi="Tahoma" w:cs="Tahoma"/>
          <w:bCs/>
          <w:i/>
          <w:iCs/>
          <w:noProof/>
          <w:sz w:val="18"/>
          <w:szCs w:val="18"/>
        </w:rPr>
        <w:t>.</w:t>
      </w:r>
    </w:p>
    <w:p w14:paraId="53CAD7B0" w14:textId="77777777" w:rsidR="00CB020D" w:rsidRDefault="00CB020D" w:rsidP="00467591">
      <w:pPr>
        <w:keepNext/>
        <w:keepLines/>
      </w:pPr>
    </w:p>
    <w:p w14:paraId="27C155E7" w14:textId="77777777" w:rsidR="00CB020D" w:rsidRDefault="00CB020D" w:rsidP="00467591">
      <w:pPr>
        <w:keepNext/>
        <w:keepLines/>
      </w:pPr>
    </w:p>
    <w:p w14:paraId="3F094606" w14:textId="77777777" w:rsidR="00BF610B" w:rsidRDefault="00BF610B" w:rsidP="00467591">
      <w:pPr>
        <w:keepNext/>
        <w:keepLines/>
      </w:pPr>
    </w:p>
    <w:p w14:paraId="61D03C7A" w14:textId="77777777" w:rsidR="00BF610B" w:rsidRDefault="00BF610B" w:rsidP="00467591">
      <w:pPr>
        <w:keepNext/>
        <w:keepLines/>
      </w:pPr>
    </w:p>
    <w:p w14:paraId="0CAD0E88" w14:textId="77777777" w:rsidR="00BF610B" w:rsidRDefault="00BF610B" w:rsidP="00467591">
      <w:pPr>
        <w:keepNext/>
        <w:keepLines/>
      </w:pPr>
    </w:p>
    <w:p w14:paraId="661334B2" w14:textId="77777777" w:rsidR="00BF610B" w:rsidRDefault="00BF610B" w:rsidP="00467591">
      <w:pPr>
        <w:keepNext/>
        <w:keepLines/>
      </w:pPr>
    </w:p>
    <w:p w14:paraId="09D980D6" w14:textId="77777777" w:rsidR="00BF610B" w:rsidRDefault="00BF610B" w:rsidP="00467591">
      <w:pPr>
        <w:keepNext/>
        <w:keepLines/>
      </w:pPr>
    </w:p>
    <w:p w14:paraId="783041FE" w14:textId="77777777" w:rsidR="00BF610B" w:rsidRDefault="00BF610B" w:rsidP="00467591">
      <w:pPr>
        <w:keepNext/>
        <w:keepLines/>
      </w:pPr>
    </w:p>
    <w:p w14:paraId="6E60AC93" w14:textId="77777777" w:rsidR="00BF610B" w:rsidRDefault="00BF610B" w:rsidP="00467591">
      <w:pPr>
        <w:keepNext/>
        <w:keepLines/>
      </w:pPr>
    </w:p>
    <w:p w14:paraId="0DC9749F" w14:textId="77777777" w:rsidR="00BF610B" w:rsidRDefault="00BF610B" w:rsidP="00467591">
      <w:pPr>
        <w:keepNext/>
        <w:keepLines/>
      </w:pPr>
    </w:p>
    <w:p w14:paraId="048BBCED" w14:textId="77777777" w:rsidR="00BF610B" w:rsidRDefault="00BF610B" w:rsidP="00467591">
      <w:pPr>
        <w:keepNext/>
        <w:keepLines/>
      </w:pPr>
    </w:p>
    <w:p w14:paraId="7FDB764F" w14:textId="77777777" w:rsidR="00BF610B" w:rsidRDefault="00BF610B" w:rsidP="00467591">
      <w:pPr>
        <w:keepNext/>
        <w:keepLines/>
      </w:pPr>
    </w:p>
    <w:p w14:paraId="2156A6F8" w14:textId="77777777" w:rsidR="00BF610B" w:rsidRDefault="00BF610B" w:rsidP="00467591">
      <w:pPr>
        <w:keepNext/>
        <w:keepLines/>
      </w:pPr>
    </w:p>
    <w:p w14:paraId="14502BB9" w14:textId="77777777" w:rsidR="00BF610B" w:rsidRDefault="00BF610B" w:rsidP="00467591">
      <w:pPr>
        <w:keepNext/>
        <w:keepLines/>
      </w:pPr>
    </w:p>
    <w:p w14:paraId="62AA1173" w14:textId="77777777" w:rsidR="00BF610B" w:rsidRDefault="00BF610B" w:rsidP="00467591">
      <w:pPr>
        <w:keepNext/>
        <w:keepLines/>
      </w:pPr>
    </w:p>
    <w:p w14:paraId="316C604A" w14:textId="77777777" w:rsidR="00BF610B" w:rsidRDefault="00BF610B" w:rsidP="00467591">
      <w:pPr>
        <w:keepNext/>
        <w:keepLines/>
      </w:pPr>
    </w:p>
    <w:p w14:paraId="25B6C5DC" w14:textId="77777777" w:rsidR="0033204F" w:rsidRDefault="0033204F" w:rsidP="00467591">
      <w:pPr>
        <w:keepNext/>
        <w:keepLines/>
      </w:pPr>
    </w:p>
    <w:p w14:paraId="6FD14DA1" w14:textId="77777777" w:rsidR="0033204F" w:rsidRDefault="0033204F" w:rsidP="00467591">
      <w:pPr>
        <w:keepNext/>
        <w:keepLines/>
      </w:pPr>
    </w:p>
    <w:p w14:paraId="4B9C08FB" w14:textId="77777777" w:rsidR="0033204F" w:rsidRDefault="0033204F" w:rsidP="00467591">
      <w:pPr>
        <w:keepNext/>
        <w:keepLines/>
      </w:pPr>
    </w:p>
    <w:p w14:paraId="3C1169D0" w14:textId="77777777" w:rsidR="0033204F" w:rsidRDefault="0033204F" w:rsidP="00467591">
      <w:pPr>
        <w:keepNext/>
        <w:keepLines/>
      </w:pPr>
    </w:p>
    <w:p w14:paraId="0315283C" w14:textId="77777777" w:rsidR="0033204F" w:rsidRDefault="0033204F" w:rsidP="00467591">
      <w:pPr>
        <w:keepNext/>
        <w:keepLines/>
      </w:pPr>
    </w:p>
    <w:p w14:paraId="5DB526D7" w14:textId="77777777" w:rsidR="0033204F" w:rsidRDefault="0033204F" w:rsidP="00467591">
      <w:pPr>
        <w:keepNext/>
        <w:keepLines/>
      </w:pPr>
    </w:p>
    <w:p w14:paraId="099FE3EC" w14:textId="77777777" w:rsidR="0033204F" w:rsidRDefault="0033204F" w:rsidP="00467591">
      <w:pPr>
        <w:keepNext/>
        <w:keepLines/>
      </w:pPr>
    </w:p>
    <w:p w14:paraId="55F788BC" w14:textId="77777777" w:rsidR="0033204F" w:rsidRDefault="0033204F" w:rsidP="00467591">
      <w:pPr>
        <w:keepNext/>
        <w:keepLines/>
      </w:pPr>
    </w:p>
    <w:p w14:paraId="14457063" w14:textId="77777777" w:rsidR="0033204F" w:rsidRDefault="0033204F" w:rsidP="00467591">
      <w:pPr>
        <w:keepNext/>
        <w:keepLines/>
      </w:pPr>
    </w:p>
    <w:p w14:paraId="46F54282" w14:textId="77777777" w:rsidR="0033204F" w:rsidRDefault="0033204F" w:rsidP="00467591">
      <w:pPr>
        <w:keepNext/>
        <w:keepLines/>
      </w:pPr>
    </w:p>
    <w:p w14:paraId="4A054613" w14:textId="77777777" w:rsidR="0033204F" w:rsidRDefault="0033204F" w:rsidP="00467591">
      <w:pPr>
        <w:keepNext/>
        <w:keepLines/>
      </w:pPr>
    </w:p>
    <w:p w14:paraId="475E205E" w14:textId="77777777" w:rsidR="0033204F" w:rsidRDefault="0033204F" w:rsidP="00467591">
      <w:pPr>
        <w:keepNext/>
        <w:keepLines/>
      </w:pPr>
    </w:p>
    <w:p w14:paraId="010C8B59" w14:textId="77777777" w:rsidR="0033204F" w:rsidRDefault="0033204F" w:rsidP="00467591">
      <w:pPr>
        <w:keepNext/>
        <w:keepLines/>
      </w:pPr>
    </w:p>
    <w:p w14:paraId="594A7699" w14:textId="77777777" w:rsidR="0033204F" w:rsidRDefault="0033204F" w:rsidP="00467591">
      <w:pPr>
        <w:keepNext/>
        <w:keepLines/>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6684A96" w14:textId="77777777" w:rsidTr="009229D0">
        <w:tc>
          <w:tcPr>
            <w:tcW w:w="7725" w:type="dxa"/>
          </w:tcPr>
          <w:p w14:paraId="18B4BE4D" w14:textId="77777777" w:rsidR="00B976DC" w:rsidRPr="00C8579C" w:rsidRDefault="00B976DC" w:rsidP="0033204F">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p>
        </w:tc>
        <w:tc>
          <w:tcPr>
            <w:tcW w:w="1417" w:type="dxa"/>
          </w:tcPr>
          <w:p w14:paraId="68F5526F" w14:textId="77777777" w:rsidR="00B976DC" w:rsidRPr="00C8579C" w:rsidRDefault="00B976DC" w:rsidP="00E4333E">
            <w:pPr>
              <w:keepNext/>
              <w:keepLines/>
              <w:jc w:val="both"/>
              <w:rPr>
                <w:rFonts w:ascii="Tahoma" w:hAnsi="Tahoma" w:cs="Tahoma"/>
                <w:b/>
              </w:rPr>
            </w:pPr>
            <w:r w:rsidRPr="00C8579C">
              <w:rPr>
                <w:rFonts w:ascii="Tahoma" w:hAnsi="Tahoma" w:cs="Tahoma"/>
                <w:b/>
              </w:rPr>
              <w:t>Priloga 3/</w:t>
            </w:r>
            <w:r w:rsidR="00E4333E">
              <w:rPr>
                <w:rFonts w:ascii="Tahoma" w:hAnsi="Tahoma" w:cs="Tahoma"/>
                <w:b/>
              </w:rPr>
              <w:t>2</w:t>
            </w:r>
          </w:p>
        </w:tc>
      </w:tr>
    </w:tbl>
    <w:p w14:paraId="0A02234E" w14:textId="77777777" w:rsidR="00A539F0" w:rsidRPr="00C8579C" w:rsidRDefault="00A539F0" w:rsidP="00467591">
      <w:pPr>
        <w:keepNext/>
        <w:keepLines/>
        <w:jc w:val="both"/>
        <w:rPr>
          <w:rFonts w:ascii="Tahoma" w:hAnsi="Tahoma" w:cs="Tahoma"/>
          <w:bCs/>
          <w:i/>
          <w:noProof/>
          <w:sz w:val="18"/>
          <w:szCs w:val="18"/>
        </w:rPr>
      </w:pPr>
    </w:p>
    <w:p w14:paraId="0F110D67" w14:textId="77777777" w:rsidR="00A539F0" w:rsidRPr="00C8579C" w:rsidRDefault="00A539F0" w:rsidP="00467591">
      <w:pPr>
        <w:keepNext/>
        <w:keepLines/>
        <w:tabs>
          <w:tab w:val="left" w:pos="284"/>
        </w:tabs>
        <w:jc w:val="both"/>
        <w:rPr>
          <w:rFonts w:ascii="Tahoma" w:hAnsi="Tahoma" w:cs="Tahoma"/>
        </w:rPr>
      </w:pPr>
    </w:p>
    <w:p w14:paraId="1C3BE663" w14:textId="77777777" w:rsidR="00A539F0" w:rsidRPr="00C8579C" w:rsidRDefault="00A539F0" w:rsidP="00467591">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41021FC2" w14:textId="77777777" w:rsidR="00A539F0" w:rsidRPr="00C8579C" w:rsidRDefault="00A539F0" w:rsidP="00467591">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9892D5F" w14:textId="77777777" w:rsidR="00A539F0" w:rsidRPr="00C8579C" w:rsidRDefault="00A539F0" w:rsidP="00467591">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6E9E4B75" w14:textId="77777777" w:rsidR="00A539F0" w:rsidRPr="00C8579C" w:rsidRDefault="00A539F0" w:rsidP="00467591">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49C1BF50" w14:textId="77777777" w:rsidR="00A539F0" w:rsidRPr="00C8579C" w:rsidRDefault="00A539F0" w:rsidP="00467591">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28D54AFD" w14:textId="77777777" w:rsidR="00A539F0" w:rsidRPr="00C8579C" w:rsidRDefault="00A539F0" w:rsidP="00467591">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19AA871B" w14:textId="7783704F" w:rsidR="00A539F0" w:rsidRPr="00C8579C" w:rsidRDefault="00A539F0" w:rsidP="00467591">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3E0DDD51" w14:textId="77777777" w:rsidR="00A539F0" w:rsidRPr="00C8579C" w:rsidRDefault="00A539F0" w:rsidP="00467591">
      <w:pPr>
        <w:keepNext/>
        <w:keepLines/>
        <w:ind w:right="1"/>
        <w:jc w:val="both"/>
        <w:rPr>
          <w:rFonts w:ascii="Tahoma" w:hAnsi="Tahoma" w:cs="Tahoma"/>
        </w:rPr>
      </w:pPr>
    </w:p>
    <w:p w14:paraId="34F04358" w14:textId="77777777" w:rsidR="00A539F0" w:rsidRPr="00C8579C" w:rsidRDefault="00A539F0" w:rsidP="00467591">
      <w:pPr>
        <w:keepNext/>
        <w:keepLines/>
        <w:jc w:val="both"/>
        <w:rPr>
          <w:rFonts w:ascii="Tahoma" w:hAnsi="Tahoma" w:cs="Tahoma"/>
        </w:rPr>
      </w:pPr>
      <w:r w:rsidRPr="00C8579C">
        <w:rPr>
          <w:rFonts w:ascii="Tahoma" w:hAnsi="Tahoma" w:cs="Tahoma"/>
        </w:rPr>
        <w:t xml:space="preserve">V zvezi z javnim naročilom </w:t>
      </w:r>
      <w:r w:rsidR="000652AB">
        <w:rPr>
          <w:rFonts w:ascii="Tahoma" w:hAnsi="Tahoma" w:cs="Tahoma"/>
          <w:b/>
        </w:rPr>
        <w:t>VKS-167/24</w:t>
      </w:r>
      <w:r w:rsidRPr="00C8579C">
        <w:rPr>
          <w:rFonts w:ascii="Tahoma" w:hAnsi="Tahoma" w:cs="Tahoma"/>
          <w:b/>
        </w:rPr>
        <w:t xml:space="preserve">– </w:t>
      </w:r>
      <w:r w:rsidR="00581FDA">
        <w:rPr>
          <w:rFonts w:ascii="Tahoma" w:hAnsi="Tahoma" w:cs="Tahoma"/>
          <w:b/>
          <w:bCs/>
        </w:rPr>
        <w:t>Prevzem produkta z EWC oznako 19 12 12 iz obdelave komunalnih odpadkov v RCERO Ljubljana</w:t>
      </w:r>
      <w:r w:rsidRPr="00C8579C">
        <w:rPr>
          <w:rFonts w:ascii="Tahoma" w:hAnsi="Tahoma" w:cs="Tahoma"/>
          <w:b/>
        </w:rPr>
        <w:t xml:space="preserve"> </w:t>
      </w:r>
      <w:r w:rsidRPr="00C8579C">
        <w:rPr>
          <w:rFonts w:ascii="Tahoma" w:hAnsi="Tahoma" w:cs="Tahoma"/>
        </w:rPr>
        <w:t xml:space="preserve">posredujemo na osnovi šestega odstavka 14. člena ZIntPK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054556C" w14:textId="77777777" w:rsidR="00A539F0" w:rsidRPr="00C8579C" w:rsidRDefault="00A539F0" w:rsidP="00467591">
      <w:pPr>
        <w:keepNext/>
        <w:keepLines/>
        <w:jc w:val="both"/>
      </w:pPr>
    </w:p>
    <w:p w14:paraId="3E5DCA87" w14:textId="77777777" w:rsidR="00A539F0" w:rsidRPr="00C8579C" w:rsidRDefault="00A539F0" w:rsidP="00467591">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2F2F8306" w14:textId="77777777" w:rsidR="00A539F0" w:rsidRPr="00C8579C" w:rsidRDefault="00A539F0" w:rsidP="00467591">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608ED9EC" w14:textId="77777777" w:rsidTr="00A16DD0">
        <w:tc>
          <w:tcPr>
            <w:tcW w:w="533" w:type="dxa"/>
            <w:shd w:val="clear" w:color="auto" w:fill="auto"/>
          </w:tcPr>
          <w:p w14:paraId="4CC24735" w14:textId="77777777" w:rsidR="00A539F0" w:rsidRPr="00C8579C" w:rsidRDefault="00A539F0" w:rsidP="00467591">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5432A7C6" w14:textId="77777777" w:rsidR="00A539F0" w:rsidRPr="00C8579C" w:rsidRDefault="00A539F0" w:rsidP="00467591">
            <w:pPr>
              <w:keepNext/>
              <w:keepLines/>
              <w:jc w:val="both"/>
              <w:rPr>
                <w:rFonts w:ascii="Tahoma" w:hAnsi="Tahoma" w:cs="Tahoma"/>
                <w:b/>
              </w:rPr>
            </w:pPr>
            <w:r w:rsidRPr="00C8579C">
              <w:rPr>
                <w:rFonts w:ascii="Tahoma" w:hAnsi="Tahoma" w:cs="Tahoma"/>
                <w:b/>
              </w:rPr>
              <w:t>Naziv</w:t>
            </w:r>
          </w:p>
        </w:tc>
        <w:tc>
          <w:tcPr>
            <w:tcW w:w="3402" w:type="dxa"/>
          </w:tcPr>
          <w:p w14:paraId="365B49DF" w14:textId="77777777" w:rsidR="00A539F0" w:rsidRPr="00C8579C" w:rsidRDefault="00A539F0" w:rsidP="00467591">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672DBBE9" w14:textId="77777777" w:rsidR="00A539F0" w:rsidRPr="00C8579C" w:rsidRDefault="00A539F0" w:rsidP="00467591">
            <w:pPr>
              <w:keepNext/>
              <w:keepLines/>
              <w:jc w:val="both"/>
              <w:rPr>
                <w:rFonts w:ascii="Tahoma" w:hAnsi="Tahoma" w:cs="Tahoma"/>
                <w:b/>
              </w:rPr>
            </w:pPr>
            <w:r w:rsidRPr="00C8579C">
              <w:rPr>
                <w:rFonts w:ascii="Tahoma" w:hAnsi="Tahoma" w:cs="Tahoma"/>
                <w:b/>
              </w:rPr>
              <w:t>Delež lastništva v %</w:t>
            </w:r>
          </w:p>
        </w:tc>
      </w:tr>
      <w:tr w:rsidR="00A539F0" w:rsidRPr="00C8579C" w14:paraId="1C7B41CF" w14:textId="77777777" w:rsidTr="00A16DD0">
        <w:tc>
          <w:tcPr>
            <w:tcW w:w="533" w:type="dxa"/>
            <w:shd w:val="clear" w:color="auto" w:fill="auto"/>
          </w:tcPr>
          <w:p w14:paraId="634B0B5F" w14:textId="77777777" w:rsidR="00A539F0" w:rsidRPr="00C8579C" w:rsidRDefault="00A539F0" w:rsidP="00467591">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51003725" w14:textId="77777777" w:rsidR="00A539F0" w:rsidRPr="00C8579C" w:rsidRDefault="00A539F0" w:rsidP="00467591">
            <w:pPr>
              <w:keepNext/>
              <w:keepLines/>
              <w:jc w:val="both"/>
              <w:rPr>
                <w:rFonts w:ascii="Tahoma" w:hAnsi="Tahoma" w:cs="Tahoma"/>
                <w:b/>
              </w:rPr>
            </w:pPr>
          </w:p>
        </w:tc>
        <w:tc>
          <w:tcPr>
            <w:tcW w:w="3402" w:type="dxa"/>
          </w:tcPr>
          <w:p w14:paraId="1050550B" w14:textId="77777777" w:rsidR="00A539F0" w:rsidRPr="00C8579C" w:rsidRDefault="00A539F0" w:rsidP="00467591">
            <w:pPr>
              <w:keepNext/>
              <w:keepLines/>
              <w:jc w:val="both"/>
              <w:rPr>
                <w:rFonts w:ascii="Tahoma" w:hAnsi="Tahoma" w:cs="Tahoma"/>
                <w:b/>
              </w:rPr>
            </w:pPr>
          </w:p>
        </w:tc>
        <w:tc>
          <w:tcPr>
            <w:tcW w:w="1843" w:type="dxa"/>
            <w:shd w:val="clear" w:color="auto" w:fill="auto"/>
          </w:tcPr>
          <w:p w14:paraId="74DB4F39" w14:textId="77777777" w:rsidR="00A539F0" w:rsidRPr="00C8579C" w:rsidRDefault="00A539F0" w:rsidP="00467591">
            <w:pPr>
              <w:keepNext/>
              <w:keepLines/>
              <w:jc w:val="both"/>
              <w:rPr>
                <w:rFonts w:ascii="Tahoma" w:hAnsi="Tahoma" w:cs="Tahoma"/>
                <w:b/>
              </w:rPr>
            </w:pPr>
          </w:p>
        </w:tc>
      </w:tr>
      <w:tr w:rsidR="00A539F0" w:rsidRPr="00C8579C" w14:paraId="35AFD037" w14:textId="77777777" w:rsidTr="00A16DD0">
        <w:tc>
          <w:tcPr>
            <w:tcW w:w="533" w:type="dxa"/>
            <w:shd w:val="clear" w:color="auto" w:fill="auto"/>
          </w:tcPr>
          <w:p w14:paraId="3F985EAB" w14:textId="77777777" w:rsidR="00A539F0" w:rsidRPr="00C8579C" w:rsidRDefault="00A539F0" w:rsidP="00467591">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53749000" w14:textId="77777777" w:rsidR="00A539F0" w:rsidRPr="00C8579C" w:rsidRDefault="00A539F0" w:rsidP="00467591">
            <w:pPr>
              <w:keepNext/>
              <w:keepLines/>
              <w:jc w:val="both"/>
              <w:rPr>
                <w:rFonts w:ascii="Tahoma" w:hAnsi="Tahoma" w:cs="Tahoma"/>
                <w:b/>
              </w:rPr>
            </w:pPr>
          </w:p>
        </w:tc>
        <w:tc>
          <w:tcPr>
            <w:tcW w:w="3402" w:type="dxa"/>
          </w:tcPr>
          <w:p w14:paraId="39C52D96" w14:textId="77777777" w:rsidR="00A539F0" w:rsidRPr="00C8579C" w:rsidRDefault="00A539F0" w:rsidP="00467591">
            <w:pPr>
              <w:keepNext/>
              <w:keepLines/>
              <w:jc w:val="both"/>
              <w:rPr>
                <w:rFonts w:ascii="Tahoma" w:hAnsi="Tahoma" w:cs="Tahoma"/>
                <w:b/>
              </w:rPr>
            </w:pPr>
          </w:p>
        </w:tc>
        <w:tc>
          <w:tcPr>
            <w:tcW w:w="1843" w:type="dxa"/>
            <w:shd w:val="clear" w:color="auto" w:fill="auto"/>
          </w:tcPr>
          <w:p w14:paraId="5C72A84F" w14:textId="77777777" w:rsidR="00A539F0" w:rsidRPr="00C8579C" w:rsidRDefault="00A539F0" w:rsidP="00467591">
            <w:pPr>
              <w:keepNext/>
              <w:keepLines/>
              <w:jc w:val="both"/>
              <w:rPr>
                <w:rFonts w:ascii="Tahoma" w:hAnsi="Tahoma" w:cs="Tahoma"/>
                <w:b/>
              </w:rPr>
            </w:pPr>
          </w:p>
        </w:tc>
      </w:tr>
      <w:tr w:rsidR="00A539F0" w:rsidRPr="00C8579C" w14:paraId="7295BB32" w14:textId="77777777" w:rsidTr="00A16DD0">
        <w:tc>
          <w:tcPr>
            <w:tcW w:w="533" w:type="dxa"/>
            <w:shd w:val="clear" w:color="auto" w:fill="auto"/>
          </w:tcPr>
          <w:p w14:paraId="34D3AEF0" w14:textId="77777777" w:rsidR="00A539F0" w:rsidRPr="00C8579C" w:rsidRDefault="00A539F0" w:rsidP="00467591">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37EB08AD" w14:textId="77777777" w:rsidR="00A539F0" w:rsidRPr="00C8579C" w:rsidRDefault="00A539F0" w:rsidP="00467591">
            <w:pPr>
              <w:keepNext/>
              <w:keepLines/>
              <w:jc w:val="both"/>
              <w:rPr>
                <w:rFonts w:ascii="Tahoma" w:hAnsi="Tahoma" w:cs="Tahoma"/>
                <w:b/>
              </w:rPr>
            </w:pPr>
          </w:p>
        </w:tc>
        <w:tc>
          <w:tcPr>
            <w:tcW w:w="3402" w:type="dxa"/>
          </w:tcPr>
          <w:p w14:paraId="4EB8A65E" w14:textId="77777777" w:rsidR="00A539F0" w:rsidRPr="00C8579C" w:rsidRDefault="00A539F0" w:rsidP="00467591">
            <w:pPr>
              <w:keepNext/>
              <w:keepLines/>
              <w:jc w:val="both"/>
              <w:rPr>
                <w:rFonts w:ascii="Tahoma" w:hAnsi="Tahoma" w:cs="Tahoma"/>
                <w:b/>
              </w:rPr>
            </w:pPr>
          </w:p>
        </w:tc>
        <w:tc>
          <w:tcPr>
            <w:tcW w:w="1843" w:type="dxa"/>
            <w:shd w:val="clear" w:color="auto" w:fill="auto"/>
          </w:tcPr>
          <w:p w14:paraId="1CD355F8" w14:textId="77777777" w:rsidR="00A539F0" w:rsidRPr="00C8579C" w:rsidRDefault="00A539F0" w:rsidP="00467591">
            <w:pPr>
              <w:keepNext/>
              <w:keepLines/>
              <w:jc w:val="both"/>
              <w:rPr>
                <w:rFonts w:ascii="Tahoma" w:hAnsi="Tahoma" w:cs="Tahoma"/>
                <w:b/>
              </w:rPr>
            </w:pPr>
          </w:p>
        </w:tc>
      </w:tr>
      <w:tr w:rsidR="00A539F0" w:rsidRPr="00C8579C" w14:paraId="3AC59CF0" w14:textId="77777777" w:rsidTr="00A16DD0">
        <w:tc>
          <w:tcPr>
            <w:tcW w:w="533" w:type="dxa"/>
            <w:shd w:val="clear" w:color="auto" w:fill="auto"/>
          </w:tcPr>
          <w:p w14:paraId="753B5E87" w14:textId="77777777" w:rsidR="00A539F0" w:rsidRPr="00C8579C" w:rsidRDefault="00A539F0" w:rsidP="00467591">
            <w:pPr>
              <w:keepNext/>
              <w:keepLines/>
              <w:jc w:val="both"/>
              <w:rPr>
                <w:rFonts w:ascii="Tahoma" w:hAnsi="Tahoma" w:cs="Tahoma"/>
                <w:b/>
              </w:rPr>
            </w:pPr>
            <w:r w:rsidRPr="00C8579C">
              <w:rPr>
                <w:rFonts w:ascii="Tahoma" w:hAnsi="Tahoma" w:cs="Tahoma"/>
                <w:b/>
              </w:rPr>
              <w:t>….</w:t>
            </w:r>
          </w:p>
        </w:tc>
        <w:tc>
          <w:tcPr>
            <w:tcW w:w="3403" w:type="dxa"/>
            <w:shd w:val="clear" w:color="auto" w:fill="auto"/>
          </w:tcPr>
          <w:p w14:paraId="01A65A82" w14:textId="77777777" w:rsidR="00A539F0" w:rsidRPr="00C8579C" w:rsidRDefault="00A539F0" w:rsidP="00467591">
            <w:pPr>
              <w:keepNext/>
              <w:keepLines/>
              <w:jc w:val="both"/>
              <w:rPr>
                <w:rFonts w:ascii="Tahoma" w:hAnsi="Tahoma" w:cs="Tahoma"/>
                <w:b/>
              </w:rPr>
            </w:pPr>
          </w:p>
        </w:tc>
        <w:tc>
          <w:tcPr>
            <w:tcW w:w="3402" w:type="dxa"/>
          </w:tcPr>
          <w:p w14:paraId="65EACB45" w14:textId="77777777" w:rsidR="00A539F0" w:rsidRPr="00C8579C" w:rsidRDefault="00A539F0" w:rsidP="00467591">
            <w:pPr>
              <w:keepNext/>
              <w:keepLines/>
              <w:jc w:val="both"/>
              <w:rPr>
                <w:rFonts w:ascii="Tahoma" w:hAnsi="Tahoma" w:cs="Tahoma"/>
                <w:b/>
              </w:rPr>
            </w:pPr>
          </w:p>
        </w:tc>
        <w:tc>
          <w:tcPr>
            <w:tcW w:w="1843" w:type="dxa"/>
            <w:shd w:val="clear" w:color="auto" w:fill="auto"/>
          </w:tcPr>
          <w:p w14:paraId="7B85100C" w14:textId="77777777" w:rsidR="00A539F0" w:rsidRPr="00C8579C" w:rsidRDefault="00A539F0" w:rsidP="00467591">
            <w:pPr>
              <w:keepNext/>
              <w:keepLines/>
              <w:jc w:val="both"/>
              <w:rPr>
                <w:rFonts w:ascii="Tahoma" w:hAnsi="Tahoma" w:cs="Tahoma"/>
                <w:b/>
              </w:rPr>
            </w:pPr>
          </w:p>
        </w:tc>
      </w:tr>
    </w:tbl>
    <w:p w14:paraId="4A227156" w14:textId="77777777" w:rsidR="00A539F0" w:rsidRPr="00C8579C" w:rsidRDefault="00A539F0" w:rsidP="00467591">
      <w:pPr>
        <w:keepNext/>
        <w:keepLines/>
        <w:jc w:val="both"/>
        <w:rPr>
          <w:rFonts w:ascii="Tahoma" w:hAnsi="Tahoma" w:cs="Tahoma"/>
          <w:b/>
        </w:rPr>
      </w:pPr>
    </w:p>
    <w:p w14:paraId="2662DB64" w14:textId="77777777" w:rsidR="00890C57" w:rsidRPr="00C8579C" w:rsidRDefault="00890C57" w:rsidP="00467591">
      <w:pPr>
        <w:keepNext/>
        <w:keepLines/>
        <w:jc w:val="both"/>
        <w:rPr>
          <w:rFonts w:ascii="Tahoma" w:hAnsi="Tahoma" w:cs="Tahoma"/>
          <w:b/>
        </w:rPr>
      </w:pPr>
    </w:p>
    <w:p w14:paraId="39875B6D" w14:textId="77777777" w:rsidR="00A539F0" w:rsidRPr="00C8579C" w:rsidRDefault="00A539F0" w:rsidP="00467591">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18CB451C" w14:textId="77777777" w:rsidR="00A539F0" w:rsidRPr="00C8579C" w:rsidRDefault="00A539F0" w:rsidP="00467591">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A539F0" w:rsidRPr="00C8579C" w14:paraId="1F0F2550" w14:textId="77777777" w:rsidTr="003C0E5D">
        <w:tc>
          <w:tcPr>
            <w:tcW w:w="534" w:type="dxa"/>
            <w:shd w:val="clear" w:color="auto" w:fill="auto"/>
          </w:tcPr>
          <w:p w14:paraId="4926F4D9" w14:textId="77777777" w:rsidR="00A539F0" w:rsidRPr="00C8579C" w:rsidRDefault="00A539F0" w:rsidP="00467591">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768C1314" w14:textId="77777777" w:rsidR="00A539F0" w:rsidRPr="00C8579C" w:rsidRDefault="00A539F0" w:rsidP="00467591">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76C4D5D5" w14:textId="77777777" w:rsidR="00A539F0" w:rsidRPr="00C8579C" w:rsidRDefault="00A539F0" w:rsidP="00467591">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784C380C" w14:textId="77777777" w:rsidR="00A539F0" w:rsidRPr="00C8579C" w:rsidRDefault="00A539F0" w:rsidP="00467591">
            <w:pPr>
              <w:keepNext/>
              <w:keepLines/>
              <w:jc w:val="both"/>
              <w:rPr>
                <w:rFonts w:ascii="Tahoma" w:hAnsi="Tahoma" w:cs="Tahoma"/>
                <w:b/>
              </w:rPr>
            </w:pPr>
            <w:r w:rsidRPr="00C8579C">
              <w:rPr>
                <w:rFonts w:ascii="Tahoma" w:hAnsi="Tahoma" w:cs="Tahoma"/>
                <w:b/>
              </w:rPr>
              <w:t>Delež lastništva v %</w:t>
            </w:r>
          </w:p>
        </w:tc>
      </w:tr>
      <w:tr w:rsidR="00A539F0" w:rsidRPr="00C8579C" w14:paraId="01BA02C1" w14:textId="77777777" w:rsidTr="003C0E5D">
        <w:tc>
          <w:tcPr>
            <w:tcW w:w="534" w:type="dxa"/>
            <w:shd w:val="clear" w:color="auto" w:fill="auto"/>
          </w:tcPr>
          <w:p w14:paraId="231738C5" w14:textId="77777777" w:rsidR="00A539F0" w:rsidRPr="00C8579C" w:rsidRDefault="00A539F0" w:rsidP="00467591">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4CE994B7" w14:textId="77777777" w:rsidR="00A539F0" w:rsidRPr="00C8579C" w:rsidRDefault="00A539F0" w:rsidP="00467591">
            <w:pPr>
              <w:keepNext/>
              <w:keepLines/>
              <w:jc w:val="both"/>
              <w:rPr>
                <w:rFonts w:ascii="Tahoma" w:hAnsi="Tahoma" w:cs="Tahoma"/>
                <w:b/>
              </w:rPr>
            </w:pPr>
          </w:p>
        </w:tc>
        <w:tc>
          <w:tcPr>
            <w:tcW w:w="3685" w:type="dxa"/>
            <w:shd w:val="clear" w:color="auto" w:fill="auto"/>
          </w:tcPr>
          <w:p w14:paraId="37FAFE55" w14:textId="77777777" w:rsidR="00A539F0" w:rsidRPr="00C8579C" w:rsidRDefault="00A539F0" w:rsidP="00467591">
            <w:pPr>
              <w:keepNext/>
              <w:keepLines/>
              <w:jc w:val="both"/>
              <w:rPr>
                <w:rFonts w:ascii="Tahoma" w:hAnsi="Tahoma" w:cs="Tahoma"/>
                <w:b/>
              </w:rPr>
            </w:pPr>
          </w:p>
        </w:tc>
        <w:tc>
          <w:tcPr>
            <w:tcW w:w="1810" w:type="dxa"/>
            <w:shd w:val="clear" w:color="auto" w:fill="auto"/>
          </w:tcPr>
          <w:p w14:paraId="32FBD227" w14:textId="77777777" w:rsidR="00A539F0" w:rsidRPr="00C8579C" w:rsidRDefault="00A539F0" w:rsidP="00467591">
            <w:pPr>
              <w:keepNext/>
              <w:keepLines/>
              <w:jc w:val="both"/>
              <w:rPr>
                <w:rFonts w:ascii="Tahoma" w:hAnsi="Tahoma" w:cs="Tahoma"/>
                <w:b/>
              </w:rPr>
            </w:pPr>
          </w:p>
        </w:tc>
      </w:tr>
      <w:tr w:rsidR="00A539F0" w:rsidRPr="00C8579C" w14:paraId="095C3CE0" w14:textId="77777777" w:rsidTr="003C0E5D">
        <w:tc>
          <w:tcPr>
            <w:tcW w:w="534" w:type="dxa"/>
            <w:shd w:val="clear" w:color="auto" w:fill="auto"/>
          </w:tcPr>
          <w:p w14:paraId="58085EC2" w14:textId="77777777" w:rsidR="00A539F0" w:rsidRPr="00C8579C" w:rsidRDefault="00A539F0" w:rsidP="00467591">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54281E9B" w14:textId="77777777" w:rsidR="00A539F0" w:rsidRPr="00C8579C" w:rsidRDefault="00A539F0" w:rsidP="00467591">
            <w:pPr>
              <w:keepNext/>
              <w:keepLines/>
              <w:jc w:val="both"/>
              <w:rPr>
                <w:rFonts w:ascii="Tahoma" w:hAnsi="Tahoma" w:cs="Tahoma"/>
                <w:b/>
              </w:rPr>
            </w:pPr>
          </w:p>
        </w:tc>
        <w:tc>
          <w:tcPr>
            <w:tcW w:w="3685" w:type="dxa"/>
            <w:shd w:val="clear" w:color="auto" w:fill="auto"/>
          </w:tcPr>
          <w:p w14:paraId="222B00E5" w14:textId="77777777" w:rsidR="00A539F0" w:rsidRPr="00C8579C" w:rsidRDefault="00A539F0" w:rsidP="00467591">
            <w:pPr>
              <w:keepNext/>
              <w:keepLines/>
              <w:jc w:val="both"/>
              <w:rPr>
                <w:rFonts w:ascii="Tahoma" w:hAnsi="Tahoma" w:cs="Tahoma"/>
                <w:b/>
              </w:rPr>
            </w:pPr>
          </w:p>
        </w:tc>
        <w:tc>
          <w:tcPr>
            <w:tcW w:w="1810" w:type="dxa"/>
            <w:shd w:val="clear" w:color="auto" w:fill="auto"/>
          </w:tcPr>
          <w:p w14:paraId="66CE09D6" w14:textId="77777777" w:rsidR="00A539F0" w:rsidRPr="00C8579C" w:rsidRDefault="00A539F0" w:rsidP="00467591">
            <w:pPr>
              <w:keepNext/>
              <w:keepLines/>
              <w:jc w:val="both"/>
              <w:rPr>
                <w:rFonts w:ascii="Tahoma" w:hAnsi="Tahoma" w:cs="Tahoma"/>
                <w:b/>
              </w:rPr>
            </w:pPr>
          </w:p>
        </w:tc>
      </w:tr>
      <w:tr w:rsidR="00A539F0" w:rsidRPr="00C8579C" w14:paraId="772B3799" w14:textId="77777777" w:rsidTr="003C0E5D">
        <w:tc>
          <w:tcPr>
            <w:tcW w:w="534" w:type="dxa"/>
            <w:shd w:val="clear" w:color="auto" w:fill="auto"/>
          </w:tcPr>
          <w:p w14:paraId="32980098" w14:textId="77777777" w:rsidR="00A539F0" w:rsidRPr="00C8579C" w:rsidRDefault="00A539F0" w:rsidP="00467591">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0C5B88EF" w14:textId="77777777" w:rsidR="00A539F0" w:rsidRPr="00C8579C" w:rsidRDefault="00A539F0" w:rsidP="00467591">
            <w:pPr>
              <w:keepNext/>
              <w:keepLines/>
              <w:jc w:val="both"/>
              <w:rPr>
                <w:rFonts w:ascii="Tahoma" w:hAnsi="Tahoma" w:cs="Tahoma"/>
                <w:b/>
              </w:rPr>
            </w:pPr>
          </w:p>
        </w:tc>
        <w:tc>
          <w:tcPr>
            <w:tcW w:w="3685" w:type="dxa"/>
            <w:shd w:val="clear" w:color="auto" w:fill="auto"/>
          </w:tcPr>
          <w:p w14:paraId="2EA0F7C4" w14:textId="77777777" w:rsidR="00A539F0" w:rsidRPr="00C8579C" w:rsidRDefault="00A539F0" w:rsidP="00467591">
            <w:pPr>
              <w:keepNext/>
              <w:keepLines/>
              <w:jc w:val="both"/>
              <w:rPr>
                <w:rFonts w:ascii="Tahoma" w:hAnsi="Tahoma" w:cs="Tahoma"/>
                <w:b/>
              </w:rPr>
            </w:pPr>
          </w:p>
        </w:tc>
        <w:tc>
          <w:tcPr>
            <w:tcW w:w="1810" w:type="dxa"/>
            <w:shd w:val="clear" w:color="auto" w:fill="auto"/>
          </w:tcPr>
          <w:p w14:paraId="704DE3DB" w14:textId="77777777" w:rsidR="00A539F0" w:rsidRPr="00C8579C" w:rsidRDefault="00A539F0" w:rsidP="00467591">
            <w:pPr>
              <w:keepNext/>
              <w:keepLines/>
              <w:jc w:val="both"/>
              <w:rPr>
                <w:rFonts w:ascii="Tahoma" w:hAnsi="Tahoma" w:cs="Tahoma"/>
                <w:b/>
              </w:rPr>
            </w:pPr>
          </w:p>
        </w:tc>
      </w:tr>
      <w:tr w:rsidR="00A539F0" w:rsidRPr="00C8579C" w14:paraId="3E7BAAE6" w14:textId="77777777" w:rsidTr="003C0E5D">
        <w:tc>
          <w:tcPr>
            <w:tcW w:w="534" w:type="dxa"/>
            <w:shd w:val="clear" w:color="auto" w:fill="auto"/>
          </w:tcPr>
          <w:p w14:paraId="5000F047" w14:textId="77777777" w:rsidR="00A539F0" w:rsidRPr="00C8579C" w:rsidRDefault="00A539F0" w:rsidP="00467591">
            <w:pPr>
              <w:keepNext/>
              <w:keepLines/>
              <w:jc w:val="both"/>
              <w:rPr>
                <w:rFonts w:ascii="Tahoma" w:hAnsi="Tahoma" w:cs="Tahoma"/>
                <w:b/>
              </w:rPr>
            </w:pPr>
            <w:r w:rsidRPr="00C8579C">
              <w:rPr>
                <w:rFonts w:ascii="Tahoma" w:hAnsi="Tahoma" w:cs="Tahoma"/>
                <w:b/>
              </w:rPr>
              <w:t>…</w:t>
            </w:r>
          </w:p>
        </w:tc>
        <w:tc>
          <w:tcPr>
            <w:tcW w:w="3402" w:type="dxa"/>
            <w:shd w:val="clear" w:color="auto" w:fill="auto"/>
          </w:tcPr>
          <w:p w14:paraId="4F0EABD5" w14:textId="77777777" w:rsidR="00A539F0" w:rsidRPr="00C8579C" w:rsidRDefault="00A539F0" w:rsidP="00467591">
            <w:pPr>
              <w:keepNext/>
              <w:keepLines/>
              <w:jc w:val="both"/>
              <w:rPr>
                <w:rFonts w:ascii="Tahoma" w:hAnsi="Tahoma" w:cs="Tahoma"/>
                <w:b/>
              </w:rPr>
            </w:pPr>
          </w:p>
        </w:tc>
        <w:tc>
          <w:tcPr>
            <w:tcW w:w="3685" w:type="dxa"/>
            <w:shd w:val="clear" w:color="auto" w:fill="auto"/>
          </w:tcPr>
          <w:p w14:paraId="00E2F4A2" w14:textId="77777777" w:rsidR="00A539F0" w:rsidRPr="00C8579C" w:rsidRDefault="00A539F0" w:rsidP="00467591">
            <w:pPr>
              <w:keepNext/>
              <w:keepLines/>
              <w:jc w:val="both"/>
              <w:rPr>
                <w:rFonts w:ascii="Tahoma" w:hAnsi="Tahoma" w:cs="Tahoma"/>
                <w:b/>
              </w:rPr>
            </w:pPr>
          </w:p>
        </w:tc>
        <w:tc>
          <w:tcPr>
            <w:tcW w:w="1810" w:type="dxa"/>
            <w:shd w:val="clear" w:color="auto" w:fill="auto"/>
          </w:tcPr>
          <w:p w14:paraId="1DCF8DB2" w14:textId="77777777" w:rsidR="00A539F0" w:rsidRPr="00C8579C" w:rsidRDefault="00A539F0" w:rsidP="00467591">
            <w:pPr>
              <w:keepNext/>
              <w:keepLines/>
              <w:jc w:val="both"/>
              <w:rPr>
                <w:rFonts w:ascii="Tahoma" w:hAnsi="Tahoma" w:cs="Tahoma"/>
                <w:b/>
              </w:rPr>
            </w:pPr>
          </w:p>
        </w:tc>
      </w:tr>
    </w:tbl>
    <w:p w14:paraId="2958189A" w14:textId="77777777" w:rsidR="00A539F0" w:rsidRPr="00C8579C" w:rsidRDefault="00A539F0" w:rsidP="00467591">
      <w:pPr>
        <w:keepNext/>
        <w:keepLines/>
        <w:jc w:val="both"/>
        <w:rPr>
          <w:rFonts w:ascii="Tahoma" w:hAnsi="Tahoma" w:cs="Tahoma"/>
          <w:b/>
        </w:rPr>
      </w:pPr>
    </w:p>
    <w:p w14:paraId="33B4A26A" w14:textId="77777777" w:rsidR="00D6227E" w:rsidRPr="00C8579C" w:rsidRDefault="00D6227E" w:rsidP="00467591">
      <w:pPr>
        <w:keepNext/>
        <w:keepLines/>
        <w:jc w:val="both"/>
        <w:rPr>
          <w:rFonts w:ascii="Tahoma" w:hAnsi="Tahoma" w:cs="Tahoma"/>
          <w:b/>
        </w:rPr>
      </w:pPr>
    </w:p>
    <w:p w14:paraId="33C78783" w14:textId="77777777" w:rsidR="00D6227E" w:rsidRPr="00C8579C" w:rsidRDefault="00D6227E" w:rsidP="00467591">
      <w:pPr>
        <w:keepNext/>
        <w:keepLines/>
        <w:jc w:val="both"/>
        <w:rPr>
          <w:rFonts w:ascii="Tahoma" w:hAnsi="Tahoma" w:cs="Tahoma"/>
          <w:b/>
        </w:rPr>
      </w:pPr>
    </w:p>
    <w:p w14:paraId="08A67F9D" w14:textId="77777777" w:rsidR="00D6227E" w:rsidRPr="00C8579C" w:rsidRDefault="00D6227E" w:rsidP="00467591">
      <w:pPr>
        <w:keepNext/>
        <w:keepLines/>
        <w:jc w:val="both"/>
        <w:rPr>
          <w:rFonts w:ascii="Tahoma" w:hAnsi="Tahoma" w:cs="Tahoma"/>
          <w:b/>
        </w:rPr>
      </w:pPr>
    </w:p>
    <w:p w14:paraId="767A6766" w14:textId="77777777" w:rsidR="00D6227E" w:rsidRDefault="00D6227E" w:rsidP="00467591">
      <w:pPr>
        <w:keepNext/>
        <w:keepLines/>
        <w:jc w:val="both"/>
        <w:rPr>
          <w:rFonts w:ascii="Tahoma" w:hAnsi="Tahoma" w:cs="Tahoma"/>
          <w:b/>
        </w:rPr>
      </w:pPr>
    </w:p>
    <w:p w14:paraId="50DDAB31" w14:textId="77777777" w:rsidR="0084247C" w:rsidRPr="00C8579C" w:rsidRDefault="0084247C" w:rsidP="00467591">
      <w:pPr>
        <w:keepNext/>
        <w:keepLines/>
        <w:jc w:val="both"/>
        <w:rPr>
          <w:rFonts w:ascii="Tahoma" w:hAnsi="Tahoma" w:cs="Tahoma"/>
          <w:b/>
        </w:rPr>
      </w:pPr>
    </w:p>
    <w:p w14:paraId="62FD4972" w14:textId="77777777" w:rsidR="00D6227E" w:rsidRDefault="00D6227E" w:rsidP="00467591">
      <w:pPr>
        <w:keepNext/>
        <w:keepLines/>
        <w:jc w:val="both"/>
        <w:rPr>
          <w:rFonts w:ascii="Tahoma" w:hAnsi="Tahoma" w:cs="Tahoma"/>
          <w:b/>
        </w:rPr>
      </w:pPr>
    </w:p>
    <w:p w14:paraId="29F781AB" w14:textId="77777777" w:rsidR="0009065C" w:rsidRDefault="0009065C" w:rsidP="00467591">
      <w:pPr>
        <w:keepNext/>
        <w:keepLines/>
        <w:jc w:val="both"/>
        <w:rPr>
          <w:rFonts w:ascii="Tahoma" w:hAnsi="Tahoma" w:cs="Tahoma"/>
          <w:b/>
        </w:rPr>
      </w:pPr>
    </w:p>
    <w:p w14:paraId="17363C23" w14:textId="77777777" w:rsidR="0009065C" w:rsidRPr="00C8579C" w:rsidRDefault="0009065C" w:rsidP="00467591">
      <w:pPr>
        <w:keepNext/>
        <w:keepLines/>
        <w:jc w:val="both"/>
        <w:rPr>
          <w:rFonts w:ascii="Tahoma" w:hAnsi="Tahoma" w:cs="Tahoma"/>
          <w:b/>
        </w:rPr>
      </w:pPr>
    </w:p>
    <w:p w14:paraId="16ADDB57" w14:textId="77777777" w:rsidR="00A539F0" w:rsidRPr="00C8579C" w:rsidRDefault="00A539F0" w:rsidP="00467591">
      <w:pPr>
        <w:keepNext/>
        <w:keepLines/>
        <w:jc w:val="both"/>
        <w:rPr>
          <w:rFonts w:ascii="Tahoma" w:hAnsi="Tahoma" w:cs="Tahoma"/>
        </w:rPr>
      </w:pPr>
      <w:r w:rsidRPr="00C8579C">
        <w:rPr>
          <w:rFonts w:ascii="Tahoma" w:hAnsi="Tahoma" w:cs="Tahoma"/>
          <w:b/>
        </w:rPr>
        <w:lastRenderedPageBreak/>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26C45D2B" w14:textId="77777777" w:rsidR="00A539F0" w:rsidRPr="00C8579C" w:rsidRDefault="00A539F0" w:rsidP="00467591">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A539F0" w:rsidRPr="00C8579C" w14:paraId="6F4F671D" w14:textId="77777777" w:rsidTr="003C0E5D">
        <w:tc>
          <w:tcPr>
            <w:tcW w:w="533" w:type="dxa"/>
            <w:shd w:val="clear" w:color="auto" w:fill="auto"/>
          </w:tcPr>
          <w:p w14:paraId="5636F5D0" w14:textId="77777777" w:rsidR="00A539F0" w:rsidRPr="00C8579C" w:rsidRDefault="00A539F0" w:rsidP="00467591">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15811970" w14:textId="77777777" w:rsidR="00A539F0" w:rsidRPr="00C8579C" w:rsidRDefault="00A539F0" w:rsidP="00467591">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14B98E3E" w14:textId="77777777" w:rsidR="00A539F0" w:rsidRPr="00C8579C" w:rsidRDefault="00A539F0" w:rsidP="00467591">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2D92AEFA" w14:textId="77777777" w:rsidR="00A539F0" w:rsidRPr="00C8579C" w:rsidRDefault="00A539F0" w:rsidP="00467591">
            <w:pPr>
              <w:keepNext/>
              <w:keepLines/>
              <w:jc w:val="both"/>
              <w:rPr>
                <w:rFonts w:ascii="Tahoma" w:hAnsi="Tahoma" w:cs="Tahoma"/>
                <w:b/>
              </w:rPr>
            </w:pPr>
            <w:r w:rsidRPr="00C8579C">
              <w:rPr>
                <w:rFonts w:ascii="Tahoma" w:hAnsi="Tahoma" w:cs="Tahoma"/>
                <w:b/>
              </w:rPr>
              <w:t>Matična številka</w:t>
            </w:r>
          </w:p>
        </w:tc>
      </w:tr>
      <w:tr w:rsidR="00A539F0" w:rsidRPr="00C8579C" w14:paraId="33DE040E" w14:textId="77777777" w:rsidTr="003C0E5D">
        <w:tc>
          <w:tcPr>
            <w:tcW w:w="533" w:type="dxa"/>
            <w:shd w:val="clear" w:color="auto" w:fill="auto"/>
          </w:tcPr>
          <w:p w14:paraId="5433A983" w14:textId="77777777" w:rsidR="00A539F0" w:rsidRPr="00C8579C" w:rsidRDefault="00A539F0" w:rsidP="00467591">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5CFAE8AB" w14:textId="77777777" w:rsidR="00A539F0" w:rsidRPr="00C8579C" w:rsidRDefault="00A539F0" w:rsidP="00467591">
            <w:pPr>
              <w:keepNext/>
              <w:keepLines/>
              <w:jc w:val="both"/>
              <w:rPr>
                <w:rFonts w:ascii="Tahoma" w:hAnsi="Tahoma" w:cs="Tahoma"/>
                <w:b/>
              </w:rPr>
            </w:pPr>
          </w:p>
        </w:tc>
        <w:tc>
          <w:tcPr>
            <w:tcW w:w="3657" w:type="dxa"/>
            <w:shd w:val="clear" w:color="auto" w:fill="auto"/>
          </w:tcPr>
          <w:p w14:paraId="20BCDF69" w14:textId="77777777" w:rsidR="00A539F0" w:rsidRPr="00C8579C" w:rsidRDefault="00A539F0" w:rsidP="00467591">
            <w:pPr>
              <w:keepNext/>
              <w:keepLines/>
              <w:jc w:val="both"/>
              <w:rPr>
                <w:rFonts w:ascii="Tahoma" w:hAnsi="Tahoma" w:cs="Tahoma"/>
                <w:b/>
              </w:rPr>
            </w:pPr>
          </w:p>
        </w:tc>
        <w:tc>
          <w:tcPr>
            <w:tcW w:w="1865" w:type="dxa"/>
            <w:shd w:val="clear" w:color="auto" w:fill="auto"/>
          </w:tcPr>
          <w:p w14:paraId="08D37938" w14:textId="77777777" w:rsidR="00A539F0" w:rsidRPr="00C8579C" w:rsidRDefault="00A539F0" w:rsidP="00467591">
            <w:pPr>
              <w:keepNext/>
              <w:keepLines/>
              <w:jc w:val="both"/>
              <w:rPr>
                <w:rFonts w:ascii="Tahoma" w:hAnsi="Tahoma" w:cs="Tahoma"/>
                <w:b/>
              </w:rPr>
            </w:pPr>
          </w:p>
        </w:tc>
      </w:tr>
      <w:tr w:rsidR="00A539F0" w:rsidRPr="00C8579C" w14:paraId="6557775D" w14:textId="77777777" w:rsidTr="003C0E5D">
        <w:tc>
          <w:tcPr>
            <w:tcW w:w="533" w:type="dxa"/>
            <w:shd w:val="clear" w:color="auto" w:fill="auto"/>
          </w:tcPr>
          <w:p w14:paraId="674E5517" w14:textId="77777777" w:rsidR="00A539F0" w:rsidRPr="00C8579C" w:rsidRDefault="00A539F0" w:rsidP="00467591">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4323428D" w14:textId="77777777" w:rsidR="00A539F0" w:rsidRPr="00C8579C" w:rsidRDefault="00A539F0" w:rsidP="00467591">
            <w:pPr>
              <w:keepNext/>
              <w:keepLines/>
              <w:jc w:val="both"/>
              <w:rPr>
                <w:rFonts w:ascii="Tahoma" w:hAnsi="Tahoma" w:cs="Tahoma"/>
                <w:b/>
              </w:rPr>
            </w:pPr>
          </w:p>
        </w:tc>
        <w:tc>
          <w:tcPr>
            <w:tcW w:w="3657" w:type="dxa"/>
            <w:shd w:val="clear" w:color="auto" w:fill="auto"/>
          </w:tcPr>
          <w:p w14:paraId="3ABCE3FB" w14:textId="77777777" w:rsidR="00A539F0" w:rsidRPr="00C8579C" w:rsidRDefault="00A539F0" w:rsidP="00467591">
            <w:pPr>
              <w:keepNext/>
              <w:keepLines/>
              <w:jc w:val="both"/>
              <w:rPr>
                <w:rFonts w:ascii="Tahoma" w:hAnsi="Tahoma" w:cs="Tahoma"/>
                <w:b/>
              </w:rPr>
            </w:pPr>
          </w:p>
        </w:tc>
        <w:tc>
          <w:tcPr>
            <w:tcW w:w="1865" w:type="dxa"/>
            <w:shd w:val="clear" w:color="auto" w:fill="auto"/>
          </w:tcPr>
          <w:p w14:paraId="7B82D5F8" w14:textId="77777777" w:rsidR="00A539F0" w:rsidRPr="00C8579C" w:rsidRDefault="00A539F0" w:rsidP="00467591">
            <w:pPr>
              <w:keepNext/>
              <w:keepLines/>
              <w:jc w:val="both"/>
              <w:rPr>
                <w:rFonts w:ascii="Tahoma" w:hAnsi="Tahoma" w:cs="Tahoma"/>
                <w:b/>
              </w:rPr>
            </w:pPr>
          </w:p>
        </w:tc>
      </w:tr>
      <w:tr w:rsidR="00A539F0" w:rsidRPr="00C8579C" w14:paraId="3FBB0C9F" w14:textId="77777777" w:rsidTr="003C0E5D">
        <w:tc>
          <w:tcPr>
            <w:tcW w:w="533" w:type="dxa"/>
            <w:shd w:val="clear" w:color="auto" w:fill="auto"/>
          </w:tcPr>
          <w:p w14:paraId="678B16C1" w14:textId="77777777" w:rsidR="00A539F0" w:rsidRPr="00C8579C" w:rsidRDefault="00A539F0" w:rsidP="00467591">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5DF4E080" w14:textId="77777777" w:rsidR="00A539F0" w:rsidRPr="00C8579C" w:rsidRDefault="00A539F0" w:rsidP="00467591">
            <w:pPr>
              <w:keepNext/>
              <w:keepLines/>
              <w:jc w:val="both"/>
              <w:rPr>
                <w:rFonts w:ascii="Tahoma" w:hAnsi="Tahoma" w:cs="Tahoma"/>
                <w:b/>
              </w:rPr>
            </w:pPr>
          </w:p>
        </w:tc>
        <w:tc>
          <w:tcPr>
            <w:tcW w:w="3657" w:type="dxa"/>
            <w:shd w:val="clear" w:color="auto" w:fill="auto"/>
          </w:tcPr>
          <w:p w14:paraId="1655680B" w14:textId="77777777" w:rsidR="00A539F0" w:rsidRPr="00C8579C" w:rsidRDefault="00A539F0" w:rsidP="00467591">
            <w:pPr>
              <w:keepNext/>
              <w:keepLines/>
              <w:jc w:val="both"/>
              <w:rPr>
                <w:rFonts w:ascii="Tahoma" w:hAnsi="Tahoma" w:cs="Tahoma"/>
                <w:b/>
              </w:rPr>
            </w:pPr>
          </w:p>
        </w:tc>
        <w:tc>
          <w:tcPr>
            <w:tcW w:w="1865" w:type="dxa"/>
            <w:shd w:val="clear" w:color="auto" w:fill="auto"/>
          </w:tcPr>
          <w:p w14:paraId="658523CB" w14:textId="77777777" w:rsidR="00A539F0" w:rsidRPr="00C8579C" w:rsidRDefault="00A539F0" w:rsidP="00467591">
            <w:pPr>
              <w:keepNext/>
              <w:keepLines/>
              <w:jc w:val="both"/>
              <w:rPr>
                <w:rFonts w:ascii="Tahoma" w:hAnsi="Tahoma" w:cs="Tahoma"/>
                <w:b/>
              </w:rPr>
            </w:pPr>
          </w:p>
        </w:tc>
      </w:tr>
      <w:tr w:rsidR="00A539F0" w:rsidRPr="00C8579C" w14:paraId="786BA197" w14:textId="77777777" w:rsidTr="003C0E5D">
        <w:tc>
          <w:tcPr>
            <w:tcW w:w="533" w:type="dxa"/>
            <w:shd w:val="clear" w:color="auto" w:fill="auto"/>
          </w:tcPr>
          <w:p w14:paraId="05DFFC7E" w14:textId="77777777" w:rsidR="00A539F0" w:rsidRPr="00C8579C" w:rsidRDefault="00A539F0" w:rsidP="00467591">
            <w:pPr>
              <w:keepNext/>
              <w:keepLines/>
              <w:jc w:val="both"/>
              <w:rPr>
                <w:rFonts w:ascii="Tahoma" w:hAnsi="Tahoma" w:cs="Tahoma"/>
                <w:b/>
              </w:rPr>
            </w:pPr>
            <w:r w:rsidRPr="00C8579C">
              <w:rPr>
                <w:rFonts w:ascii="Tahoma" w:hAnsi="Tahoma" w:cs="Tahoma"/>
                <w:b/>
              </w:rPr>
              <w:t>….</w:t>
            </w:r>
          </w:p>
        </w:tc>
        <w:tc>
          <w:tcPr>
            <w:tcW w:w="3376" w:type="dxa"/>
            <w:shd w:val="clear" w:color="auto" w:fill="auto"/>
          </w:tcPr>
          <w:p w14:paraId="7CE6213F" w14:textId="77777777" w:rsidR="00A539F0" w:rsidRPr="00C8579C" w:rsidRDefault="00A539F0" w:rsidP="00467591">
            <w:pPr>
              <w:keepNext/>
              <w:keepLines/>
              <w:jc w:val="both"/>
              <w:rPr>
                <w:rFonts w:ascii="Tahoma" w:hAnsi="Tahoma" w:cs="Tahoma"/>
                <w:b/>
              </w:rPr>
            </w:pPr>
          </w:p>
        </w:tc>
        <w:tc>
          <w:tcPr>
            <w:tcW w:w="3657" w:type="dxa"/>
            <w:shd w:val="clear" w:color="auto" w:fill="auto"/>
          </w:tcPr>
          <w:p w14:paraId="239665ED" w14:textId="77777777" w:rsidR="00A539F0" w:rsidRPr="00C8579C" w:rsidRDefault="00A539F0" w:rsidP="00467591">
            <w:pPr>
              <w:keepNext/>
              <w:keepLines/>
              <w:jc w:val="both"/>
              <w:rPr>
                <w:rFonts w:ascii="Tahoma" w:hAnsi="Tahoma" w:cs="Tahoma"/>
                <w:b/>
              </w:rPr>
            </w:pPr>
          </w:p>
        </w:tc>
        <w:tc>
          <w:tcPr>
            <w:tcW w:w="1865" w:type="dxa"/>
            <w:shd w:val="clear" w:color="auto" w:fill="auto"/>
          </w:tcPr>
          <w:p w14:paraId="5BD0E846" w14:textId="77777777" w:rsidR="00A539F0" w:rsidRPr="00C8579C" w:rsidRDefault="00A539F0" w:rsidP="00467591">
            <w:pPr>
              <w:keepNext/>
              <w:keepLines/>
              <w:jc w:val="both"/>
              <w:rPr>
                <w:rFonts w:ascii="Tahoma" w:hAnsi="Tahoma" w:cs="Tahoma"/>
                <w:b/>
              </w:rPr>
            </w:pPr>
          </w:p>
        </w:tc>
      </w:tr>
    </w:tbl>
    <w:p w14:paraId="542307BA" w14:textId="77777777" w:rsidR="00890C57" w:rsidRPr="00C8579C" w:rsidRDefault="00890C57" w:rsidP="00467591">
      <w:pPr>
        <w:keepNext/>
        <w:keepLines/>
        <w:jc w:val="both"/>
        <w:rPr>
          <w:rFonts w:ascii="Tahoma" w:hAnsi="Tahoma" w:cs="Tahoma"/>
        </w:rPr>
      </w:pPr>
    </w:p>
    <w:p w14:paraId="5EEC5DBC" w14:textId="77777777" w:rsidR="00A539F0" w:rsidRPr="00C8579C" w:rsidRDefault="00A539F0" w:rsidP="00467591">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D4D61B" w14:textId="77777777" w:rsidR="00A539F0" w:rsidRPr="00C8579C" w:rsidRDefault="00A539F0" w:rsidP="00467591">
      <w:pPr>
        <w:keepNext/>
        <w:keepLines/>
        <w:jc w:val="both"/>
        <w:rPr>
          <w:rFonts w:ascii="Tahoma" w:hAnsi="Tahoma" w:cs="Tahoma"/>
        </w:rPr>
      </w:pPr>
    </w:p>
    <w:p w14:paraId="7C26975B" w14:textId="77777777" w:rsidR="00A539F0" w:rsidRPr="00C8579C" w:rsidRDefault="00A539F0" w:rsidP="00467591">
      <w:pPr>
        <w:keepNext/>
        <w:keepLines/>
        <w:jc w:val="both"/>
        <w:rPr>
          <w:rFonts w:ascii="Tahoma" w:hAnsi="Tahoma" w:cs="Tahoma"/>
        </w:rPr>
      </w:pPr>
      <w:r w:rsidRPr="00C8579C">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6F897E2F" w14:textId="77777777" w:rsidR="00A539F0" w:rsidRPr="00C8579C" w:rsidRDefault="00A539F0" w:rsidP="00467591">
      <w:pPr>
        <w:keepNext/>
        <w:keepLines/>
        <w:jc w:val="both"/>
        <w:rPr>
          <w:rFonts w:ascii="Tahoma" w:hAnsi="Tahoma" w:cs="Tahoma"/>
          <w:b/>
        </w:rPr>
      </w:pPr>
    </w:p>
    <w:p w14:paraId="08BAC24B" w14:textId="77777777" w:rsidR="00A539F0" w:rsidRPr="00C8579C" w:rsidRDefault="00A539F0" w:rsidP="00467591">
      <w:pPr>
        <w:keepNext/>
        <w:keepLines/>
        <w:jc w:val="both"/>
        <w:rPr>
          <w:rFonts w:ascii="Tahoma" w:hAnsi="Tahoma" w:cs="Tahoma"/>
          <w:i/>
          <w:u w:val="single"/>
        </w:rPr>
      </w:pPr>
    </w:p>
    <w:p w14:paraId="7FBC7C67" w14:textId="77777777" w:rsidR="00A539F0" w:rsidRPr="00C8579C" w:rsidRDefault="00A539F0" w:rsidP="00467591">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7CFD6E5B" w14:textId="77777777" w:rsidR="00A539F0" w:rsidRPr="00C8579C" w:rsidRDefault="00A539F0" w:rsidP="00467591">
      <w:pPr>
        <w:keepNext/>
        <w:keepLines/>
        <w:jc w:val="both"/>
        <w:rPr>
          <w:rFonts w:ascii="Tahoma" w:hAnsi="Tahoma" w:cs="Tahoma"/>
          <w:b/>
        </w:rPr>
      </w:pPr>
    </w:p>
    <w:p w14:paraId="217F8B7A" w14:textId="77777777" w:rsidR="00A539F0" w:rsidRPr="00C8579C" w:rsidRDefault="00A539F0" w:rsidP="00467591">
      <w:pPr>
        <w:keepNext/>
        <w:keepLines/>
        <w:jc w:val="both"/>
        <w:rPr>
          <w:rFonts w:ascii="Tahoma" w:hAnsi="Tahoma" w:cs="Tahoma"/>
          <w:b/>
        </w:rPr>
      </w:pPr>
    </w:p>
    <w:p w14:paraId="351688E2" w14:textId="77777777" w:rsidR="00A539F0" w:rsidRPr="00C8579C" w:rsidRDefault="00A539F0" w:rsidP="00467591">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40B4CC9E" w14:textId="77777777" w:rsidTr="00A16DD0">
        <w:trPr>
          <w:trHeight w:val="235"/>
        </w:trPr>
        <w:tc>
          <w:tcPr>
            <w:tcW w:w="3402" w:type="dxa"/>
            <w:tcBorders>
              <w:bottom w:val="single" w:sz="4" w:space="0" w:color="auto"/>
            </w:tcBorders>
          </w:tcPr>
          <w:p w14:paraId="3C8E1D78" w14:textId="77777777" w:rsidR="00A539F0" w:rsidRPr="00C8579C" w:rsidRDefault="00A539F0" w:rsidP="00467591">
            <w:pPr>
              <w:keepNext/>
              <w:keepLines/>
              <w:jc w:val="both"/>
              <w:rPr>
                <w:rFonts w:ascii="Tahoma" w:hAnsi="Tahoma" w:cs="Tahoma"/>
                <w:snapToGrid w:val="0"/>
                <w:color w:val="000000"/>
              </w:rPr>
            </w:pPr>
          </w:p>
        </w:tc>
        <w:tc>
          <w:tcPr>
            <w:tcW w:w="2552" w:type="dxa"/>
          </w:tcPr>
          <w:p w14:paraId="330D567E" w14:textId="77777777" w:rsidR="00A539F0" w:rsidRPr="00C8579C" w:rsidRDefault="00A539F0" w:rsidP="00467591">
            <w:pPr>
              <w:keepNext/>
              <w:keepLines/>
              <w:jc w:val="center"/>
              <w:rPr>
                <w:rFonts w:ascii="Tahoma" w:hAnsi="Tahoma" w:cs="Tahoma"/>
                <w:snapToGrid w:val="0"/>
                <w:color w:val="000000"/>
              </w:rPr>
            </w:pPr>
          </w:p>
        </w:tc>
        <w:tc>
          <w:tcPr>
            <w:tcW w:w="3119" w:type="dxa"/>
            <w:tcBorders>
              <w:bottom w:val="single" w:sz="4" w:space="0" w:color="auto"/>
            </w:tcBorders>
          </w:tcPr>
          <w:p w14:paraId="21BBE7B5" w14:textId="77777777" w:rsidR="00A539F0" w:rsidRPr="00C8579C" w:rsidRDefault="00A539F0" w:rsidP="00467591">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11F1C096" w14:textId="77777777" w:rsidTr="00A16DD0">
        <w:trPr>
          <w:trHeight w:val="235"/>
        </w:trPr>
        <w:tc>
          <w:tcPr>
            <w:tcW w:w="3402" w:type="dxa"/>
            <w:tcBorders>
              <w:top w:val="single" w:sz="4" w:space="0" w:color="auto"/>
            </w:tcBorders>
          </w:tcPr>
          <w:p w14:paraId="731A9646" w14:textId="77777777" w:rsidR="00A539F0" w:rsidRPr="00C8579C" w:rsidRDefault="00A539F0" w:rsidP="00467591">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5E03E334" w14:textId="77777777" w:rsidR="00A539F0" w:rsidRPr="00C8579C" w:rsidRDefault="00A539F0" w:rsidP="00467591">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563031C2" w14:textId="77777777" w:rsidR="00A539F0" w:rsidRPr="00C8579C" w:rsidRDefault="00A539F0" w:rsidP="00467591">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0275FD8F" w14:textId="77777777" w:rsidR="00A539F0" w:rsidRPr="00C8579C" w:rsidRDefault="00A539F0" w:rsidP="00467591">
      <w:pPr>
        <w:keepNext/>
        <w:keepLines/>
        <w:tabs>
          <w:tab w:val="left" w:pos="284"/>
        </w:tabs>
        <w:jc w:val="both"/>
        <w:rPr>
          <w:rFonts w:ascii="Tahoma" w:hAnsi="Tahoma" w:cs="Tahoma"/>
        </w:rPr>
      </w:pPr>
    </w:p>
    <w:p w14:paraId="038CF9DF" w14:textId="77777777" w:rsidR="00A539F0" w:rsidRPr="00C8579C" w:rsidRDefault="00A539F0" w:rsidP="00467591">
      <w:pPr>
        <w:keepNext/>
        <w:keepLines/>
        <w:tabs>
          <w:tab w:val="left" w:pos="284"/>
        </w:tabs>
        <w:jc w:val="both"/>
        <w:rPr>
          <w:rFonts w:ascii="Tahoma" w:hAnsi="Tahoma" w:cs="Tahoma"/>
        </w:rPr>
      </w:pPr>
    </w:p>
    <w:p w14:paraId="525A85DA" w14:textId="77777777" w:rsidR="00A539F0" w:rsidRPr="00C8579C" w:rsidRDefault="00A539F0" w:rsidP="00467591">
      <w:pPr>
        <w:keepNext/>
        <w:keepLines/>
        <w:tabs>
          <w:tab w:val="left" w:pos="284"/>
        </w:tabs>
        <w:jc w:val="both"/>
        <w:rPr>
          <w:rFonts w:ascii="Tahoma" w:hAnsi="Tahoma" w:cs="Tahoma"/>
        </w:rPr>
      </w:pPr>
    </w:p>
    <w:p w14:paraId="75CDE29C" w14:textId="77777777" w:rsidR="00A539F0" w:rsidRPr="00C8579C" w:rsidRDefault="00A539F0" w:rsidP="00467591">
      <w:pPr>
        <w:keepNext/>
        <w:keepLines/>
        <w:tabs>
          <w:tab w:val="left" w:pos="284"/>
        </w:tabs>
        <w:jc w:val="both"/>
        <w:rPr>
          <w:rFonts w:ascii="Tahoma" w:hAnsi="Tahoma" w:cs="Tahoma"/>
        </w:rPr>
      </w:pPr>
    </w:p>
    <w:p w14:paraId="767B7733" w14:textId="77777777" w:rsidR="00A539F0" w:rsidRPr="00C8579C" w:rsidRDefault="00A539F0" w:rsidP="00467591">
      <w:pPr>
        <w:keepNext/>
        <w:keepLines/>
        <w:tabs>
          <w:tab w:val="left" w:pos="284"/>
        </w:tabs>
        <w:jc w:val="both"/>
        <w:rPr>
          <w:rFonts w:ascii="Tahoma" w:hAnsi="Tahoma" w:cs="Tahoma"/>
        </w:rPr>
      </w:pPr>
    </w:p>
    <w:p w14:paraId="7998DB88" w14:textId="77777777" w:rsidR="00A539F0" w:rsidRPr="00C8579C" w:rsidRDefault="00A539F0" w:rsidP="00467591">
      <w:pPr>
        <w:keepNext/>
        <w:keepLines/>
        <w:tabs>
          <w:tab w:val="left" w:pos="284"/>
        </w:tabs>
        <w:jc w:val="both"/>
        <w:rPr>
          <w:rFonts w:ascii="Tahoma" w:hAnsi="Tahoma" w:cs="Tahoma"/>
        </w:rPr>
      </w:pPr>
    </w:p>
    <w:p w14:paraId="782AE1EB" w14:textId="77777777" w:rsidR="00A539F0" w:rsidRPr="00C8579C" w:rsidRDefault="00A539F0" w:rsidP="00467591">
      <w:pPr>
        <w:keepNext/>
        <w:keepLines/>
        <w:tabs>
          <w:tab w:val="left" w:pos="284"/>
        </w:tabs>
        <w:jc w:val="both"/>
        <w:rPr>
          <w:rFonts w:ascii="Tahoma" w:hAnsi="Tahoma" w:cs="Tahoma"/>
          <w:i/>
        </w:rPr>
      </w:pPr>
      <w:r w:rsidRPr="00C8579C">
        <w:rPr>
          <w:rFonts w:ascii="Tahoma" w:hAnsi="Tahoma" w:cs="Tahoma"/>
          <w:b/>
          <w:i/>
        </w:rPr>
        <w:t>Opomba</w:t>
      </w:r>
      <w:r w:rsidRPr="00C8579C">
        <w:rPr>
          <w:rFonts w:ascii="Tahoma" w:hAnsi="Tahoma" w:cs="Tahoma"/>
          <w:i/>
        </w:rPr>
        <w:t>: Izjava je lahko podana tudi na lastnem obrazcu.</w:t>
      </w:r>
    </w:p>
    <w:p w14:paraId="2029FBC5" w14:textId="77777777" w:rsidR="00A539F0" w:rsidRPr="00C8579C" w:rsidRDefault="00A539F0" w:rsidP="00467591">
      <w:pPr>
        <w:keepNext/>
        <w:keepLines/>
        <w:tabs>
          <w:tab w:val="left" w:pos="284"/>
        </w:tabs>
        <w:jc w:val="both"/>
        <w:rPr>
          <w:rFonts w:ascii="Tahoma" w:hAnsi="Tahoma" w:cs="Tahoma"/>
        </w:rPr>
      </w:pPr>
    </w:p>
    <w:p w14:paraId="05AC70BD" w14:textId="77777777" w:rsidR="00A539F0" w:rsidRPr="00C8579C" w:rsidRDefault="00A539F0" w:rsidP="00467591">
      <w:pPr>
        <w:keepNext/>
        <w:keepLines/>
        <w:tabs>
          <w:tab w:val="left" w:pos="284"/>
        </w:tabs>
        <w:jc w:val="both"/>
        <w:rPr>
          <w:rFonts w:ascii="Tahoma" w:hAnsi="Tahoma" w:cs="Tahoma"/>
        </w:rPr>
      </w:pPr>
    </w:p>
    <w:p w14:paraId="436DB0AB" w14:textId="77777777" w:rsidR="00A539F0" w:rsidRPr="00C8579C" w:rsidRDefault="00A539F0" w:rsidP="00467591">
      <w:pPr>
        <w:keepNext/>
        <w:keepLines/>
        <w:tabs>
          <w:tab w:val="left" w:pos="284"/>
        </w:tabs>
        <w:jc w:val="both"/>
        <w:rPr>
          <w:rFonts w:ascii="Tahoma" w:hAnsi="Tahoma" w:cs="Tahoma"/>
          <w:b/>
          <w:i/>
          <w:sz w:val="16"/>
          <w:szCs w:val="16"/>
        </w:rPr>
      </w:pPr>
      <w:r w:rsidRPr="00C8579C">
        <w:rPr>
          <w:rFonts w:ascii="Tahoma" w:hAnsi="Tahoma" w:cs="Tahoma"/>
          <w:b/>
          <w:i/>
          <w:sz w:val="16"/>
          <w:szCs w:val="16"/>
        </w:rPr>
        <w:t xml:space="preserve">V skladu z odgovorom Komisije za preprečevanje korupcije na vprašanje št. 214 z dne 23.2.2012 v zadevi pod št. 0672-1/2012-39 (objavljeno na spletni strani </w:t>
      </w:r>
      <w:hyperlink r:id="rId18" w:history="1">
        <w:r w:rsidRPr="00C8579C">
          <w:rPr>
            <w:i/>
            <w:sz w:val="16"/>
            <w:szCs w:val="16"/>
          </w:rPr>
          <w:t>https://www.kpk-rs.si/sl/pogosta-vprasanja</w:t>
        </w:r>
      </w:hyperlink>
      <w:r w:rsidRPr="00C8579C">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621F57D3" w14:textId="77777777" w:rsidR="00A539F0" w:rsidRPr="00C8579C" w:rsidRDefault="00A539F0" w:rsidP="00467591">
      <w:pPr>
        <w:keepNext/>
        <w:keepLines/>
        <w:jc w:val="both"/>
        <w:rPr>
          <w:rFonts w:ascii="Tahoma" w:hAnsi="Tahoma" w:cs="Tahoma"/>
          <w:bCs/>
          <w:i/>
          <w:noProof/>
          <w:sz w:val="18"/>
          <w:szCs w:val="18"/>
        </w:rPr>
      </w:pPr>
    </w:p>
    <w:p w14:paraId="67793355" w14:textId="77777777" w:rsidR="0084389E" w:rsidRPr="00C8579C" w:rsidRDefault="0084389E" w:rsidP="00467591">
      <w:pPr>
        <w:keepNext/>
        <w:keepLines/>
        <w:jc w:val="both"/>
        <w:rPr>
          <w:rFonts w:ascii="Tahoma" w:hAnsi="Tahoma" w:cs="Tahoma"/>
          <w:bCs/>
          <w:i/>
          <w:noProof/>
          <w:sz w:val="18"/>
          <w:szCs w:val="18"/>
        </w:rPr>
      </w:pPr>
    </w:p>
    <w:p w14:paraId="2FB3437C" w14:textId="77777777" w:rsidR="00890C57" w:rsidRPr="00C8579C" w:rsidRDefault="00890C57" w:rsidP="00467591">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AF7EF7" w:rsidRPr="00C8579C" w14:paraId="022C9BE5" w14:textId="77777777" w:rsidTr="001E0C11">
        <w:tc>
          <w:tcPr>
            <w:tcW w:w="7583" w:type="dxa"/>
          </w:tcPr>
          <w:p w14:paraId="0B30AC57" w14:textId="77777777" w:rsidR="00AF7EF7" w:rsidRPr="00C8579C" w:rsidRDefault="00AF7EF7" w:rsidP="00467591">
            <w:pPr>
              <w:keepNext/>
              <w:keepLines/>
              <w:jc w:val="both"/>
              <w:rPr>
                <w:rFonts w:ascii="Tahoma" w:hAnsi="Tahoma" w:cs="Tahoma"/>
              </w:rPr>
            </w:pPr>
            <w:r w:rsidRPr="00C8579C">
              <w:rPr>
                <w:rFonts w:ascii="Tahoma" w:hAnsi="Tahoma" w:cs="Tahoma"/>
              </w:rPr>
              <w:lastRenderedPageBreak/>
              <w:t xml:space="preserve">UDELEŽBA PODIZVAJALCA </w:t>
            </w:r>
          </w:p>
        </w:tc>
        <w:tc>
          <w:tcPr>
            <w:tcW w:w="912" w:type="dxa"/>
            <w:tcBorders>
              <w:right w:val="nil"/>
            </w:tcBorders>
          </w:tcPr>
          <w:p w14:paraId="6550333C" w14:textId="77777777" w:rsidR="00AF7EF7" w:rsidRPr="00C8579C" w:rsidRDefault="00AF7EF7" w:rsidP="00467591">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50CA7663" w14:textId="77777777" w:rsidR="00AF7EF7" w:rsidRPr="00C8579C" w:rsidRDefault="00AF7EF7" w:rsidP="00467591">
            <w:pPr>
              <w:keepNext/>
              <w:keepLines/>
              <w:jc w:val="both"/>
              <w:rPr>
                <w:rFonts w:ascii="Tahoma" w:hAnsi="Tahoma" w:cs="Tahoma"/>
                <w:b/>
                <w:i/>
              </w:rPr>
            </w:pPr>
            <w:r w:rsidRPr="00C8579C">
              <w:rPr>
                <w:rFonts w:ascii="Tahoma" w:hAnsi="Tahoma" w:cs="Tahoma"/>
                <w:b/>
                <w:i/>
              </w:rPr>
              <w:t>4/1</w:t>
            </w:r>
          </w:p>
        </w:tc>
      </w:tr>
    </w:tbl>
    <w:p w14:paraId="04655133" w14:textId="77777777" w:rsidR="00F72C15" w:rsidRPr="00C8579C" w:rsidRDefault="00F72C15" w:rsidP="00467591">
      <w:pPr>
        <w:keepNext/>
        <w:keepLines/>
        <w:jc w:val="both"/>
        <w:rPr>
          <w:rFonts w:ascii="Tahoma" w:hAnsi="Tahoma" w:cs="Tahoma"/>
        </w:rPr>
      </w:pPr>
    </w:p>
    <w:p w14:paraId="3DE8BD10" w14:textId="77777777" w:rsidR="0084389E" w:rsidRPr="00C8579C" w:rsidRDefault="000652AB" w:rsidP="00467591">
      <w:pPr>
        <w:keepNext/>
        <w:keepLines/>
        <w:jc w:val="both"/>
        <w:rPr>
          <w:rFonts w:ascii="Tahoma" w:hAnsi="Tahoma" w:cs="Tahoma"/>
          <w:b/>
        </w:rPr>
      </w:pPr>
      <w:r>
        <w:rPr>
          <w:rFonts w:ascii="Tahoma" w:hAnsi="Tahoma" w:cs="Tahoma"/>
          <w:b/>
        </w:rPr>
        <w:t>VKS-167/24</w:t>
      </w:r>
      <w:r w:rsidR="00032CA0" w:rsidRPr="00C8579C">
        <w:rPr>
          <w:rFonts w:ascii="Tahoma" w:hAnsi="Tahoma" w:cs="Tahoma"/>
          <w:b/>
        </w:rPr>
        <w:t xml:space="preserve"> </w:t>
      </w:r>
      <w:r w:rsidR="0084389E" w:rsidRPr="00C8579C">
        <w:rPr>
          <w:rFonts w:ascii="Tahoma" w:hAnsi="Tahoma" w:cs="Tahoma"/>
          <w:b/>
        </w:rPr>
        <w:t xml:space="preserve">– </w:t>
      </w:r>
      <w:r w:rsidR="004C1CDA">
        <w:rPr>
          <w:rFonts w:ascii="Tahoma" w:hAnsi="Tahoma" w:cs="Tahoma"/>
          <w:b/>
          <w:bCs/>
        </w:rPr>
        <w:t xml:space="preserve">Prevzem </w:t>
      </w:r>
      <w:r w:rsidR="00F5309D">
        <w:rPr>
          <w:rFonts w:ascii="Tahoma" w:hAnsi="Tahoma" w:cs="Tahoma"/>
          <w:b/>
          <w:bCs/>
        </w:rPr>
        <w:t xml:space="preserve"> produktov z EWC oznako 19 12 12</w:t>
      </w:r>
      <w:r w:rsidR="004C1CDA">
        <w:rPr>
          <w:rFonts w:ascii="Tahoma" w:hAnsi="Tahoma" w:cs="Tahoma"/>
          <w:b/>
          <w:bCs/>
        </w:rPr>
        <w:t xml:space="preserve"> iz obdelave komunalnih odpadkov v RCERO Ljubljana</w:t>
      </w:r>
    </w:p>
    <w:p w14:paraId="24A9EDBD" w14:textId="77777777" w:rsidR="00C23AD1" w:rsidRDefault="00C23AD1" w:rsidP="00467591">
      <w:pPr>
        <w:keepNext/>
        <w:keepLines/>
        <w:jc w:val="both"/>
        <w:rPr>
          <w:rFonts w:ascii="Tahoma" w:hAnsi="Tahoma" w:cs="Tahoma"/>
          <w:b/>
        </w:rPr>
      </w:pPr>
    </w:p>
    <w:p w14:paraId="26123B89" w14:textId="77777777" w:rsidR="00696F1B" w:rsidRPr="00F5688B" w:rsidRDefault="00696F1B" w:rsidP="00467591">
      <w:pPr>
        <w:keepNext/>
        <w:keepLines/>
        <w:jc w:val="both"/>
        <w:rPr>
          <w:rFonts w:ascii="Tahoma" w:hAnsi="Tahoma" w:cs="Tahoma"/>
        </w:rPr>
      </w:pPr>
      <w:r w:rsidRPr="00F5688B">
        <w:rPr>
          <w:rFonts w:ascii="Tahoma" w:hAnsi="Tahoma" w:cs="Tahoma"/>
        </w:rPr>
        <w:t>Ponudnik mora v prilogi navesti podizvajalce, s katerimi nastopa v skupnem nastopu in izpolniti vse zahtevane podatke. Prilogo podpišeta tako ponudnik kot podizvajalec.</w:t>
      </w:r>
    </w:p>
    <w:p w14:paraId="2482C260" w14:textId="77777777" w:rsidR="00696F1B" w:rsidRPr="00C8579C" w:rsidRDefault="00696F1B" w:rsidP="00467591">
      <w:pPr>
        <w:keepNext/>
        <w:keepLines/>
        <w:jc w:val="both"/>
        <w:rPr>
          <w:rFonts w:ascii="Tahoma" w:hAnsi="Tahoma" w:cs="Tahoma"/>
          <w:b/>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591"/>
        <w:gridCol w:w="3034"/>
      </w:tblGrid>
      <w:tr w:rsidR="00C23AD1" w:rsidRPr="00C8579C" w14:paraId="272F8A1A" w14:textId="77777777" w:rsidTr="00CD53CE">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7679AEA" w14:textId="77777777" w:rsidR="00C23AD1" w:rsidRPr="00C8579C" w:rsidRDefault="00C23AD1" w:rsidP="00467591">
            <w:pPr>
              <w:keepNext/>
              <w:keepLines/>
              <w:rPr>
                <w:rFonts w:ascii="Tahoma" w:hAnsi="Tahoma" w:cs="Tahoma"/>
                <w:sz w:val="18"/>
                <w:szCs w:val="18"/>
              </w:rPr>
            </w:pPr>
            <w:r w:rsidRPr="00C8579C">
              <w:rPr>
                <w:rFonts w:ascii="Tahoma" w:hAnsi="Tahoma" w:cs="Tahoma"/>
                <w:sz w:val="18"/>
                <w:szCs w:val="18"/>
              </w:rPr>
              <w:t>Naziv podizvajalca</w:t>
            </w:r>
            <w:r w:rsidR="0092776F">
              <w:rPr>
                <w:rFonts w:ascii="Tahoma" w:hAnsi="Tahoma" w:cs="Tahoma"/>
                <w:sz w:val="18"/>
                <w:szCs w:val="18"/>
              </w:rPr>
              <w:t>/firma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CAEEC21" w14:textId="77777777" w:rsidR="00C23AD1" w:rsidRPr="00C8579C" w:rsidRDefault="00C23AD1" w:rsidP="00467591">
            <w:pPr>
              <w:keepNext/>
              <w:keepLines/>
              <w:rPr>
                <w:rFonts w:ascii="Tahoma" w:hAnsi="Tahoma" w:cs="Tahoma"/>
                <w:sz w:val="18"/>
                <w:szCs w:val="18"/>
              </w:rPr>
            </w:pPr>
          </w:p>
          <w:p w14:paraId="0DA5A820" w14:textId="77777777" w:rsidR="00C23AD1" w:rsidRPr="00C8579C" w:rsidRDefault="00C23AD1" w:rsidP="00467591">
            <w:pPr>
              <w:keepNext/>
              <w:keepLines/>
              <w:rPr>
                <w:rFonts w:ascii="Tahoma" w:hAnsi="Tahoma" w:cs="Tahoma"/>
                <w:sz w:val="18"/>
                <w:szCs w:val="18"/>
              </w:rPr>
            </w:pPr>
          </w:p>
        </w:tc>
      </w:tr>
      <w:tr w:rsidR="00C23AD1" w:rsidRPr="00C8579C" w14:paraId="26DEB7B0"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5D1BCF1" w14:textId="77777777" w:rsidR="00C23AD1" w:rsidRPr="00C8579C" w:rsidRDefault="00C23AD1" w:rsidP="0092776F">
            <w:pPr>
              <w:keepNext/>
              <w:keepLines/>
              <w:rPr>
                <w:rFonts w:ascii="Tahoma" w:hAnsi="Tahoma" w:cs="Tahoma"/>
                <w:sz w:val="18"/>
                <w:szCs w:val="18"/>
              </w:rPr>
            </w:pPr>
            <w:r w:rsidRPr="00C8579C">
              <w:rPr>
                <w:rFonts w:ascii="Tahoma" w:hAnsi="Tahoma" w:cs="Tahoma"/>
                <w:sz w:val="18"/>
                <w:szCs w:val="18"/>
              </w:rPr>
              <w:t>Po</w:t>
            </w:r>
            <w:r w:rsidR="0092776F">
              <w:rPr>
                <w:rFonts w:ascii="Tahoma" w:hAnsi="Tahoma" w:cs="Tahoma"/>
                <w:sz w:val="18"/>
                <w:szCs w:val="18"/>
              </w:rPr>
              <w:t xml:space="preserve">slovni </w:t>
            </w:r>
            <w:r w:rsidRPr="00C8579C">
              <w:rPr>
                <w:rFonts w:ascii="Tahoma" w:hAnsi="Tahoma" w:cs="Tahoma"/>
                <w:sz w:val="18"/>
                <w:szCs w:val="18"/>
              </w:rPr>
              <w:t>naslov</w:t>
            </w:r>
            <w:r w:rsidR="0033204F">
              <w:rPr>
                <w:rFonts w:ascii="Tahoma" w:hAnsi="Tahoma" w:cs="Tahoma"/>
                <w:sz w:val="18"/>
                <w:szCs w:val="18"/>
              </w:rPr>
              <w:t xml:space="preserve"> (sedež)</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A4A5DEA" w14:textId="77777777" w:rsidR="00C23AD1" w:rsidRPr="00C8579C" w:rsidRDefault="00C23AD1" w:rsidP="00467591">
            <w:pPr>
              <w:keepNext/>
              <w:keepLines/>
              <w:rPr>
                <w:rFonts w:ascii="Tahoma" w:hAnsi="Tahoma" w:cs="Tahoma"/>
                <w:sz w:val="18"/>
                <w:szCs w:val="18"/>
              </w:rPr>
            </w:pPr>
          </w:p>
          <w:p w14:paraId="5201B738" w14:textId="77777777" w:rsidR="00C23AD1" w:rsidRPr="00C8579C" w:rsidRDefault="00C23AD1" w:rsidP="00467591">
            <w:pPr>
              <w:keepNext/>
              <w:keepLines/>
              <w:rPr>
                <w:rFonts w:ascii="Tahoma" w:hAnsi="Tahoma" w:cs="Tahoma"/>
                <w:sz w:val="18"/>
                <w:szCs w:val="18"/>
              </w:rPr>
            </w:pPr>
          </w:p>
        </w:tc>
      </w:tr>
      <w:tr w:rsidR="00465652" w:rsidRPr="00C8579C" w14:paraId="2CFA4D77"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9399455" w14:textId="77777777" w:rsidR="00465652" w:rsidRPr="00C8579C" w:rsidRDefault="00465652" w:rsidP="00467591">
            <w:pPr>
              <w:keepNext/>
              <w:keepLines/>
              <w:rPr>
                <w:rFonts w:ascii="Tahoma" w:hAnsi="Tahoma" w:cs="Tahoma"/>
                <w:sz w:val="18"/>
                <w:szCs w:val="18"/>
              </w:rPr>
            </w:pPr>
            <w:r>
              <w:rPr>
                <w:rFonts w:ascii="Tahoma" w:hAnsi="Tahoma" w:cs="Tahoma"/>
                <w:sz w:val="18"/>
                <w:szCs w:val="18"/>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0FC5FF7" w14:textId="77777777" w:rsidR="00465652" w:rsidRPr="00C8579C" w:rsidRDefault="00465652" w:rsidP="00467591">
            <w:pPr>
              <w:keepNext/>
              <w:keepLines/>
              <w:rPr>
                <w:rFonts w:ascii="Tahoma" w:hAnsi="Tahoma" w:cs="Tahoma"/>
                <w:sz w:val="18"/>
                <w:szCs w:val="18"/>
              </w:rPr>
            </w:pPr>
          </w:p>
        </w:tc>
      </w:tr>
      <w:tr w:rsidR="00465652" w:rsidRPr="00C8579C" w14:paraId="79D54ABE"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97A93B1" w14:textId="77777777" w:rsidR="00465652" w:rsidRDefault="00465652" w:rsidP="00467591">
            <w:pPr>
              <w:keepNext/>
              <w:keepLines/>
              <w:rPr>
                <w:rFonts w:ascii="Tahoma" w:hAnsi="Tahoma" w:cs="Tahoma"/>
                <w:sz w:val="18"/>
                <w:szCs w:val="18"/>
              </w:rPr>
            </w:pPr>
            <w:r>
              <w:rPr>
                <w:rFonts w:ascii="Tahoma" w:hAnsi="Tahoma" w:cs="Tahoma"/>
                <w:sz w:val="18"/>
                <w:szCs w:val="18"/>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E80AF64" w14:textId="77777777" w:rsidR="00465652" w:rsidRPr="00C8579C" w:rsidRDefault="00465652" w:rsidP="00467591">
            <w:pPr>
              <w:keepNext/>
              <w:keepLines/>
              <w:rPr>
                <w:rFonts w:ascii="Tahoma" w:hAnsi="Tahoma" w:cs="Tahoma"/>
                <w:sz w:val="18"/>
                <w:szCs w:val="18"/>
              </w:rPr>
            </w:pPr>
          </w:p>
        </w:tc>
      </w:tr>
      <w:tr w:rsidR="00465652" w:rsidRPr="00C8579C" w14:paraId="68EBAF1D"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6A15CCE" w14:textId="77777777" w:rsidR="00465652" w:rsidRDefault="000F2357" w:rsidP="00467591">
            <w:pPr>
              <w:keepNext/>
              <w:keepLines/>
              <w:rPr>
                <w:rFonts w:ascii="Tahoma" w:hAnsi="Tahoma" w:cs="Tahoma"/>
                <w:sz w:val="18"/>
                <w:szCs w:val="18"/>
              </w:rPr>
            </w:pPr>
            <w:r>
              <w:rPr>
                <w:rFonts w:ascii="Tahoma" w:hAnsi="Tahoma" w:cs="Tahoma"/>
                <w:sz w:val="18"/>
                <w:szCs w:val="18"/>
              </w:rPr>
              <w:t xml:space="preserve">Navedba vseh oseb, ki so </w:t>
            </w:r>
            <w:r w:rsidRPr="000F2357">
              <w:rPr>
                <w:rFonts w:ascii="Tahoma" w:hAnsi="Tahoma" w:cs="Tahoma"/>
                <w:sz w:val="18"/>
                <w:szCs w:val="18"/>
              </w:rPr>
              <w:t>članic</w:t>
            </w:r>
            <w:r>
              <w:rPr>
                <w:rFonts w:ascii="Tahoma" w:hAnsi="Tahoma" w:cs="Tahoma"/>
                <w:sz w:val="18"/>
                <w:szCs w:val="18"/>
              </w:rPr>
              <w:t xml:space="preserve">e </w:t>
            </w:r>
            <w:r w:rsidRPr="000F2357">
              <w:rPr>
                <w:rFonts w:ascii="Tahoma" w:hAnsi="Tahoma" w:cs="Tahoma"/>
                <w:sz w:val="18"/>
                <w:szCs w:val="18"/>
              </w:rPr>
              <w:t>upravnega, vodstvenega ali nadzornega organa tega gospodarskega subjekta ali ki ima pooblastila za njegovo zastopanje ali odločanje ali nadzor v njem</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771EF06" w14:textId="77777777" w:rsidR="00465652" w:rsidRPr="00C8579C" w:rsidRDefault="00465652" w:rsidP="00467591">
            <w:pPr>
              <w:keepNext/>
              <w:keepLines/>
              <w:rPr>
                <w:rFonts w:ascii="Tahoma" w:hAnsi="Tahoma" w:cs="Tahoma"/>
                <w:sz w:val="18"/>
                <w:szCs w:val="18"/>
              </w:rPr>
            </w:pPr>
          </w:p>
        </w:tc>
      </w:tr>
      <w:tr w:rsidR="00696F1B" w:rsidRPr="00C8579C" w14:paraId="753B8989" w14:textId="77777777" w:rsidTr="001212A2">
        <w:trPr>
          <w:trHeight w:val="334"/>
          <w:jc w:val="center"/>
        </w:trPr>
        <w:tc>
          <w:tcPr>
            <w:tcW w:w="9125" w:type="dxa"/>
            <w:gridSpan w:val="3"/>
            <w:tcBorders>
              <w:top w:val="single" w:sz="4" w:space="0" w:color="auto"/>
              <w:left w:val="single" w:sz="4" w:space="0" w:color="auto"/>
              <w:right w:val="single" w:sz="4" w:space="0" w:color="auto"/>
            </w:tcBorders>
            <w:vAlign w:val="center"/>
          </w:tcPr>
          <w:p w14:paraId="34A9E824" w14:textId="77DC12F7" w:rsidR="00696F1B" w:rsidRPr="00C8579C" w:rsidRDefault="00696F1B" w:rsidP="00467591">
            <w:pPr>
              <w:keepNext/>
              <w:keepLines/>
              <w:jc w:val="center"/>
              <w:rPr>
                <w:rFonts w:ascii="Tahoma" w:hAnsi="Tahoma" w:cs="Tahoma"/>
                <w:sz w:val="16"/>
                <w:szCs w:val="18"/>
              </w:rPr>
            </w:pPr>
            <w:r w:rsidRPr="00696F1B">
              <w:rPr>
                <w:rFonts w:ascii="Tahoma" w:hAnsi="Tahoma" w:cs="Tahoma"/>
                <w:b/>
                <w:sz w:val="16"/>
                <w:szCs w:val="18"/>
              </w:rPr>
              <w:t>ZAHTEVA ZA NEPOSREDNO PLAČILO (s strani naročnika) PODIZVAJ</w:t>
            </w:r>
            <w:r w:rsidR="00877983">
              <w:rPr>
                <w:rFonts w:ascii="Tahoma" w:hAnsi="Tahoma" w:cs="Tahoma"/>
                <w:b/>
                <w:sz w:val="16"/>
                <w:szCs w:val="18"/>
              </w:rPr>
              <w:t>A</w:t>
            </w:r>
            <w:r w:rsidRPr="00696F1B">
              <w:rPr>
                <w:rFonts w:ascii="Tahoma" w:hAnsi="Tahoma" w:cs="Tahoma"/>
                <w:b/>
                <w:sz w:val="16"/>
                <w:szCs w:val="18"/>
              </w:rPr>
              <w:t>LČEVE TERJATVE DO PONUDNIKA</w:t>
            </w:r>
          </w:p>
        </w:tc>
      </w:tr>
      <w:tr w:rsidR="00C23AD1" w:rsidRPr="00C8579C" w14:paraId="4CE14D28" w14:textId="77777777" w:rsidTr="00CD53CE">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8185285" w14:textId="77777777" w:rsidR="00C23AD1" w:rsidRPr="00C8579C" w:rsidRDefault="00C23AD1" w:rsidP="00467591">
            <w:pPr>
              <w:keepNext/>
              <w:keepLines/>
              <w:spacing w:line="276" w:lineRule="auto"/>
              <w:jc w:val="both"/>
              <w:rPr>
                <w:rFonts w:ascii="Tahoma" w:hAnsi="Tahoma" w:cs="Tahoma"/>
                <w:sz w:val="18"/>
                <w:szCs w:val="17"/>
              </w:rPr>
            </w:pPr>
            <w:r w:rsidRPr="00C8579C">
              <w:rPr>
                <w:rFonts w:ascii="Tahoma" w:hAnsi="Tahoma" w:cs="Tahoma"/>
                <w:sz w:val="18"/>
                <w:szCs w:val="18"/>
              </w:rPr>
              <w:t>V skladu s 94. členom ZJN-3 kot podizvajalec zahtevamo neposredno plačilo s strani naročnika</w:t>
            </w:r>
            <w:r w:rsidRPr="00C8579C">
              <w:rPr>
                <w:rFonts w:ascii="Tahoma" w:hAnsi="Tahoma" w:cs="Tahoma"/>
                <w:sz w:val="18"/>
                <w:szCs w:val="17"/>
              </w:rPr>
              <w:t xml:space="preserve">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82274A3" w14:textId="77777777" w:rsidR="00C23AD1" w:rsidRPr="00C8579C" w:rsidRDefault="00C23AD1" w:rsidP="00467591">
            <w:pPr>
              <w:keepNext/>
              <w:keepLines/>
              <w:jc w:val="center"/>
              <w:rPr>
                <w:rFonts w:ascii="Tahoma" w:hAnsi="Tahoma" w:cs="Tahoma"/>
                <w:sz w:val="18"/>
                <w:szCs w:val="18"/>
              </w:rPr>
            </w:pPr>
            <w:r w:rsidRPr="00C8579C">
              <w:rPr>
                <w:rFonts w:ascii="Tahoma" w:hAnsi="Tahoma" w:cs="Tahoma"/>
                <w:sz w:val="16"/>
                <w:szCs w:val="18"/>
              </w:rPr>
              <w:t xml:space="preserve">Obkrožite/označite </w:t>
            </w:r>
          </w:p>
        </w:tc>
      </w:tr>
      <w:tr w:rsidR="00C23AD1" w:rsidRPr="00C8579C" w14:paraId="7A856AA3" w14:textId="77777777" w:rsidTr="0033204F">
        <w:trPr>
          <w:trHeight w:val="334"/>
          <w:jc w:val="center"/>
        </w:trPr>
        <w:tc>
          <w:tcPr>
            <w:tcW w:w="3500" w:type="dxa"/>
            <w:vMerge/>
            <w:tcBorders>
              <w:left w:val="single" w:sz="4" w:space="0" w:color="auto"/>
              <w:bottom w:val="single" w:sz="4" w:space="0" w:color="auto"/>
              <w:right w:val="single" w:sz="4" w:space="0" w:color="auto"/>
            </w:tcBorders>
            <w:vAlign w:val="center"/>
          </w:tcPr>
          <w:p w14:paraId="7A59DD5B" w14:textId="77777777" w:rsidR="00C23AD1" w:rsidRPr="00C8579C" w:rsidRDefault="00C23AD1" w:rsidP="00467591">
            <w:pPr>
              <w:keepNext/>
              <w:keepLines/>
              <w:rPr>
                <w:rFonts w:ascii="Tahoma" w:hAnsi="Tahoma" w:cs="Tahoma"/>
                <w:sz w:val="18"/>
                <w:szCs w:val="18"/>
              </w:rPr>
            </w:pPr>
          </w:p>
        </w:tc>
        <w:tc>
          <w:tcPr>
            <w:tcW w:w="2591" w:type="dxa"/>
            <w:tcBorders>
              <w:top w:val="single" w:sz="4" w:space="0" w:color="auto"/>
              <w:left w:val="single" w:sz="4" w:space="0" w:color="auto"/>
              <w:bottom w:val="single" w:sz="4" w:space="0" w:color="auto"/>
              <w:right w:val="single" w:sz="4" w:space="0" w:color="auto"/>
            </w:tcBorders>
            <w:vAlign w:val="center"/>
          </w:tcPr>
          <w:p w14:paraId="648DE67D" w14:textId="77777777" w:rsidR="00C23AD1" w:rsidRPr="00C8579C" w:rsidRDefault="00C23AD1" w:rsidP="00467591">
            <w:pPr>
              <w:keepNext/>
              <w:keepLines/>
              <w:jc w:val="center"/>
              <w:rPr>
                <w:rFonts w:ascii="Tahoma" w:hAnsi="Tahoma" w:cs="Tahoma"/>
                <w:sz w:val="18"/>
                <w:szCs w:val="18"/>
              </w:rPr>
            </w:pPr>
            <w:r w:rsidRPr="00C8579C">
              <w:rPr>
                <w:rFonts w:ascii="Tahoma" w:hAnsi="Tahoma" w:cs="Tahoma"/>
                <w:sz w:val="18"/>
                <w:szCs w:val="18"/>
              </w:rPr>
              <w:t>DA</w:t>
            </w:r>
          </w:p>
        </w:tc>
        <w:tc>
          <w:tcPr>
            <w:tcW w:w="3034" w:type="dxa"/>
            <w:tcBorders>
              <w:top w:val="single" w:sz="4" w:space="0" w:color="auto"/>
              <w:left w:val="single" w:sz="4" w:space="0" w:color="auto"/>
              <w:bottom w:val="single" w:sz="4" w:space="0" w:color="auto"/>
              <w:right w:val="single" w:sz="4" w:space="0" w:color="auto"/>
            </w:tcBorders>
            <w:vAlign w:val="center"/>
          </w:tcPr>
          <w:p w14:paraId="32D0421F" w14:textId="77777777" w:rsidR="00C23AD1" w:rsidRPr="00C8579C" w:rsidRDefault="00C23AD1" w:rsidP="00467591">
            <w:pPr>
              <w:keepNext/>
              <w:keepLines/>
              <w:jc w:val="center"/>
              <w:rPr>
                <w:rFonts w:ascii="Tahoma" w:hAnsi="Tahoma" w:cs="Tahoma"/>
                <w:sz w:val="18"/>
                <w:szCs w:val="18"/>
              </w:rPr>
            </w:pPr>
            <w:r w:rsidRPr="00C8579C">
              <w:rPr>
                <w:rFonts w:ascii="Tahoma" w:hAnsi="Tahoma" w:cs="Tahoma"/>
                <w:sz w:val="18"/>
                <w:szCs w:val="18"/>
              </w:rPr>
              <w:t>NE</w:t>
            </w:r>
          </w:p>
        </w:tc>
      </w:tr>
      <w:tr w:rsidR="00120185" w:rsidRPr="00C8579C" w14:paraId="6A4C8E78" w14:textId="77777777" w:rsidTr="00DD10EC">
        <w:trPr>
          <w:trHeight w:val="510"/>
          <w:jc w:val="center"/>
        </w:trPr>
        <w:tc>
          <w:tcPr>
            <w:tcW w:w="3500" w:type="dxa"/>
            <w:tcBorders>
              <w:top w:val="single" w:sz="4" w:space="0" w:color="auto"/>
              <w:left w:val="single" w:sz="4" w:space="0" w:color="auto"/>
              <w:right w:val="single" w:sz="4" w:space="0" w:color="auto"/>
            </w:tcBorders>
            <w:vAlign w:val="center"/>
          </w:tcPr>
          <w:p w14:paraId="6B58E513" w14:textId="77777777" w:rsidR="00120185" w:rsidRPr="00C8579C" w:rsidRDefault="00120185" w:rsidP="00467591">
            <w:pPr>
              <w:keepNext/>
              <w:keepLines/>
              <w:spacing w:line="276" w:lineRule="auto"/>
              <w:rPr>
                <w:rFonts w:ascii="Tahoma" w:hAnsi="Tahoma" w:cs="Tahoma"/>
                <w:sz w:val="18"/>
                <w:szCs w:val="18"/>
              </w:rPr>
            </w:pPr>
            <w:r>
              <w:rPr>
                <w:rFonts w:ascii="Tahoma" w:hAnsi="Tahoma" w:cs="Tahoma"/>
                <w:sz w:val="18"/>
                <w:szCs w:val="18"/>
              </w:rPr>
              <w:t>Podizvajalec sodeluje pri izvedbi storitev za (</w:t>
            </w:r>
            <w:r w:rsidRPr="00C8579C">
              <w:rPr>
                <w:rFonts w:ascii="Tahoma" w:hAnsi="Tahoma" w:cs="Tahoma"/>
                <w:sz w:val="16"/>
                <w:szCs w:val="18"/>
              </w:rPr>
              <w:t>Obkrožite/označite</w:t>
            </w:r>
            <w:r>
              <w:rPr>
                <w:rFonts w:ascii="Tahoma" w:hAnsi="Tahoma" w:cs="Tahoma"/>
                <w:sz w:val="18"/>
                <w:szCs w:val="18"/>
              </w:rPr>
              <w:t>):</w:t>
            </w:r>
          </w:p>
        </w:tc>
        <w:tc>
          <w:tcPr>
            <w:tcW w:w="2591" w:type="dxa"/>
            <w:tcBorders>
              <w:top w:val="single" w:sz="4" w:space="0" w:color="auto"/>
              <w:left w:val="single" w:sz="4" w:space="0" w:color="auto"/>
              <w:right w:val="single" w:sz="4" w:space="0" w:color="auto"/>
            </w:tcBorders>
            <w:vAlign w:val="center"/>
          </w:tcPr>
          <w:p w14:paraId="4C58FF77" w14:textId="77777777" w:rsidR="00120185" w:rsidRPr="00C8579C" w:rsidRDefault="00120185" w:rsidP="0033204F">
            <w:pPr>
              <w:keepNext/>
              <w:keepLines/>
              <w:spacing w:line="276" w:lineRule="auto"/>
              <w:jc w:val="center"/>
              <w:rPr>
                <w:rFonts w:ascii="Tahoma" w:hAnsi="Tahoma" w:cs="Tahoma"/>
                <w:sz w:val="18"/>
                <w:szCs w:val="18"/>
              </w:rPr>
            </w:pPr>
            <w:r>
              <w:rPr>
                <w:rFonts w:ascii="Tahoma" w:hAnsi="Tahoma" w:cs="Tahoma"/>
                <w:sz w:val="18"/>
                <w:szCs w:val="18"/>
              </w:rPr>
              <w:t>DA</w:t>
            </w:r>
          </w:p>
        </w:tc>
        <w:tc>
          <w:tcPr>
            <w:tcW w:w="3034" w:type="dxa"/>
            <w:tcBorders>
              <w:top w:val="single" w:sz="4" w:space="0" w:color="auto"/>
              <w:left w:val="single" w:sz="4" w:space="0" w:color="auto"/>
              <w:right w:val="single" w:sz="4" w:space="0" w:color="auto"/>
            </w:tcBorders>
            <w:vAlign w:val="center"/>
          </w:tcPr>
          <w:p w14:paraId="0D4D51EC" w14:textId="77777777" w:rsidR="00120185" w:rsidRPr="00C8579C" w:rsidRDefault="00120185" w:rsidP="0033204F">
            <w:pPr>
              <w:keepNext/>
              <w:keepLines/>
              <w:spacing w:line="276" w:lineRule="auto"/>
              <w:jc w:val="center"/>
              <w:rPr>
                <w:rFonts w:ascii="Tahoma" w:hAnsi="Tahoma" w:cs="Tahoma"/>
                <w:sz w:val="18"/>
                <w:szCs w:val="18"/>
              </w:rPr>
            </w:pPr>
            <w:r>
              <w:rPr>
                <w:rFonts w:ascii="Tahoma" w:hAnsi="Tahoma" w:cs="Tahoma"/>
                <w:sz w:val="18"/>
                <w:szCs w:val="18"/>
              </w:rPr>
              <w:t>NE</w:t>
            </w:r>
          </w:p>
        </w:tc>
      </w:tr>
      <w:tr w:rsidR="00120185" w:rsidRPr="00C8579C" w14:paraId="0677DEA9" w14:textId="77777777" w:rsidTr="00120185">
        <w:trPr>
          <w:trHeight w:val="1114"/>
          <w:jc w:val="center"/>
        </w:trPr>
        <w:tc>
          <w:tcPr>
            <w:tcW w:w="3500" w:type="dxa"/>
            <w:tcBorders>
              <w:top w:val="single" w:sz="4" w:space="0" w:color="auto"/>
              <w:left w:val="single" w:sz="4" w:space="0" w:color="auto"/>
              <w:right w:val="single" w:sz="4" w:space="0" w:color="auto"/>
            </w:tcBorders>
            <w:vAlign w:val="center"/>
          </w:tcPr>
          <w:p w14:paraId="1602733A" w14:textId="77777777" w:rsidR="00120185" w:rsidRPr="00C8579C" w:rsidRDefault="00120185" w:rsidP="00467591">
            <w:pPr>
              <w:keepNext/>
              <w:keepLines/>
              <w:spacing w:line="276" w:lineRule="auto"/>
              <w:rPr>
                <w:rFonts w:ascii="Tahoma" w:hAnsi="Tahoma" w:cs="Tahoma"/>
                <w:sz w:val="18"/>
                <w:szCs w:val="18"/>
              </w:rPr>
            </w:pPr>
            <w:r w:rsidRPr="00C8579C">
              <w:rPr>
                <w:rFonts w:ascii="Tahoma" w:hAnsi="Tahoma" w:cs="Tahoma"/>
                <w:sz w:val="18"/>
                <w:szCs w:val="18"/>
              </w:rPr>
              <w:t>Vsak del javnega naročila (storitev/gradnja/blago), ki se oddaja v podizvajanje (vrsta/opis del)</w:t>
            </w:r>
          </w:p>
        </w:tc>
        <w:tc>
          <w:tcPr>
            <w:tcW w:w="5625" w:type="dxa"/>
            <w:gridSpan w:val="2"/>
            <w:tcBorders>
              <w:top w:val="single" w:sz="4" w:space="0" w:color="auto"/>
              <w:left w:val="single" w:sz="4" w:space="0" w:color="auto"/>
              <w:right w:val="single" w:sz="4" w:space="0" w:color="auto"/>
            </w:tcBorders>
            <w:vAlign w:val="center"/>
          </w:tcPr>
          <w:p w14:paraId="770B458B" w14:textId="77777777" w:rsidR="00120185" w:rsidRPr="00C8579C" w:rsidRDefault="00120185" w:rsidP="00467591">
            <w:pPr>
              <w:keepNext/>
              <w:keepLines/>
              <w:spacing w:line="276" w:lineRule="auto"/>
              <w:rPr>
                <w:rFonts w:ascii="Tahoma" w:hAnsi="Tahoma" w:cs="Tahoma"/>
                <w:sz w:val="18"/>
                <w:szCs w:val="18"/>
              </w:rPr>
            </w:pPr>
          </w:p>
        </w:tc>
      </w:tr>
      <w:tr w:rsidR="00120185" w:rsidRPr="00C8579C" w14:paraId="11BF165B" w14:textId="77777777" w:rsidTr="00DD10EC">
        <w:trPr>
          <w:trHeight w:val="640"/>
          <w:jc w:val="center"/>
        </w:trPr>
        <w:tc>
          <w:tcPr>
            <w:tcW w:w="3500" w:type="dxa"/>
            <w:tcBorders>
              <w:top w:val="single" w:sz="4" w:space="0" w:color="auto"/>
              <w:left w:val="single" w:sz="4" w:space="0" w:color="auto"/>
              <w:right w:val="single" w:sz="4" w:space="0" w:color="auto"/>
            </w:tcBorders>
            <w:vAlign w:val="center"/>
          </w:tcPr>
          <w:p w14:paraId="3FA5A1EE" w14:textId="77777777" w:rsidR="00120185" w:rsidRDefault="00120185" w:rsidP="00467591">
            <w:pPr>
              <w:keepNext/>
              <w:keepLines/>
              <w:rPr>
                <w:rFonts w:ascii="Tahoma" w:hAnsi="Tahoma" w:cs="Tahoma"/>
                <w:sz w:val="18"/>
                <w:szCs w:val="18"/>
              </w:rPr>
            </w:pPr>
            <w:r>
              <w:rPr>
                <w:rFonts w:ascii="Tahoma" w:hAnsi="Tahoma" w:cs="Tahoma"/>
                <w:sz w:val="18"/>
                <w:szCs w:val="18"/>
              </w:rPr>
              <w:t>Okvirna k</w:t>
            </w:r>
            <w:r w:rsidRPr="00C8579C">
              <w:rPr>
                <w:rFonts w:ascii="Tahoma" w:hAnsi="Tahoma" w:cs="Tahoma"/>
                <w:sz w:val="18"/>
                <w:szCs w:val="18"/>
              </w:rPr>
              <w:t>oličina/Delež (%) javnega naročila, ki se oddaja v podizvajanje</w:t>
            </w:r>
          </w:p>
          <w:p w14:paraId="50420B91" w14:textId="77777777" w:rsidR="00120185" w:rsidRPr="00C8579C" w:rsidRDefault="00120185" w:rsidP="00467591">
            <w:pPr>
              <w:keepNext/>
              <w:keepLines/>
              <w:rPr>
                <w:rFonts w:ascii="Tahoma" w:hAnsi="Tahoma" w:cs="Tahoma"/>
                <w:sz w:val="18"/>
                <w:szCs w:val="18"/>
              </w:rPr>
            </w:pPr>
            <w:r w:rsidRPr="0072622B">
              <w:rPr>
                <w:rFonts w:ascii="Tahoma" w:hAnsi="Tahoma" w:cs="Tahoma"/>
                <w:i/>
                <w:sz w:val="16"/>
                <w:szCs w:val="18"/>
              </w:rPr>
              <w:t>(obligatorno manj kot 100</w:t>
            </w:r>
            <w:r>
              <w:rPr>
                <w:rFonts w:ascii="Tahoma" w:hAnsi="Tahoma" w:cs="Tahoma"/>
                <w:i/>
                <w:sz w:val="16"/>
                <w:szCs w:val="18"/>
              </w:rPr>
              <w:t xml:space="preserve"> </w:t>
            </w:r>
            <w:r w:rsidRPr="0072622B">
              <w:rPr>
                <w:rFonts w:ascii="Tahoma" w:hAnsi="Tahoma" w:cs="Tahoma"/>
                <w:i/>
                <w:sz w:val="16"/>
                <w:szCs w:val="18"/>
              </w:rPr>
              <w:t>%)</w:t>
            </w:r>
            <w:r>
              <w:rPr>
                <w:rFonts w:ascii="Tahoma" w:hAnsi="Tahoma" w:cs="Tahoma"/>
                <w:i/>
                <w:sz w:val="16"/>
                <w:szCs w:val="18"/>
              </w:rPr>
              <w:t xml:space="preserve"> brez DDV</w:t>
            </w:r>
          </w:p>
        </w:tc>
        <w:tc>
          <w:tcPr>
            <w:tcW w:w="5625" w:type="dxa"/>
            <w:gridSpan w:val="2"/>
            <w:tcBorders>
              <w:top w:val="single" w:sz="4" w:space="0" w:color="auto"/>
              <w:left w:val="single" w:sz="4" w:space="0" w:color="auto"/>
              <w:right w:val="single" w:sz="4" w:space="0" w:color="auto"/>
            </w:tcBorders>
            <w:vAlign w:val="center"/>
          </w:tcPr>
          <w:p w14:paraId="10C286EE" w14:textId="77777777" w:rsidR="00120185" w:rsidRPr="0033204F" w:rsidRDefault="00120185" w:rsidP="00467591">
            <w:pPr>
              <w:keepNext/>
              <w:keepLines/>
              <w:rPr>
                <w:rFonts w:ascii="Tahoma" w:hAnsi="Tahoma" w:cs="Tahoma"/>
                <w:sz w:val="18"/>
                <w:szCs w:val="18"/>
              </w:rPr>
            </w:pPr>
          </w:p>
        </w:tc>
      </w:tr>
      <w:tr w:rsidR="00120185" w:rsidRPr="00C8579C" w14:paraId="517B8379" w14:textId="77777777" w:rsidTr="00DD10EC">
        <w:trPr>
          <w:trHeight w:val="600"/>
          <w:jc w:val="center"/>
        </w:trPr>
        <w:tc>
          <w:tcPr>
            <w:tcW w:w="3500" w:type="dxa"/>
            <w:tcBorders>
              <w:top w:val="single" w:sz="4" w:space="0" w:color="auto"/>
              <w:left w:val="single" w:sz="4" w:space="0" w:color="auto"/>
              <w:right w:val="single" w:sz="4" w:space="0" w:color="auto"/>
            </w:tcBorders>
            <w:vAlign w:val="center"/>
          </w:tcPr>
          <w:p w14:paraId="6AC955E1" w14:textId="77777777" w:rsidR="00120185" w:rsidRDefault="00120185" w:rsidP="0033204F">
            <w:pPr>
              <w:keepNext/>
              <w:keepLines/>
              <w:rPr>
                <w:rFonts w:ascii="Tahoma" w:hAnsi="Tahoma" w:cs="Tahoma"/>
                <w:sz w:val="18"/>
                <w:szCs w:val="18"/>
              </w:rPr>
            </w:pPr>
            <w:r>
              <w:rPr>
                <w:rFonts w:ascii="Tahoma" w:hAnsi="Tahoma" w:cs="Tahoma"/>
                <w:sz w:val="18"/>
                <w:szCs w:val="18"/>
              </w:rPr>
              <w:t>Orientacijska vrednost v EUR brez DDV</w:t>
            </w:r>
          </w:p>
        </w:tc>
        <w:tc>
          <w:tcPr>
            <w:tcW w:w="5625" w:type="dxa"/>
            <w:gridSpan w:val="2"/>
            <w:tcBorders>
              <w:top w:val="single" w:sz="4" w:space="0" w:color="auto"/>
              <w:left w:val="single" w:sz="4" w:space="0" w:color="auto"/>
              <w:right w:val="single" w:sz="4" w:space="0" w:color="auto"/>
            </w:tcBorders>
            <w:vAlign w:val="center"/>
          </w:tcPr>
          <w:p w14:paraId="48F09B1D" w14:textId="77777777" w:rsidR="00120185" w:rsidRPr="0033204F" w:rsidRDefault="00120185" w:rsidP="0033204F">
            <w:pPr>
              <w:keepNext/>
              <w:keepLines/>
              <w:rPr>
                <w:rFonts w:ascii="Tahoma" w:hAnsi="Tahoma" w:cs="Tahoma"/>
                <w:sz w:val="18"/>
                <w:szCs w:val="18"/>
              </w:rPr>
            </w:pPr>
          </w:p>
        </w:tc>
      </w:tr>
      <w:tr w:rsidR="00120185" w:rsidRPr="00C8579C" w14:paraId="69228827" w14:textId="77777777" w:rsidTr="00DD10EC">
        <w:trPr>
          <w:trHeight w:val="445"/>
          <w:jc w:val="center"/>
        </w:trPr>
        <w:tc>
          <w:tcPr>
            <w:tcW w:w="3500" w:type="dxa"/>
            <w:tcBorders>
              <w:top w:val="single" w:sz="4" w:space="0" w:color="auto"/>
              <w:left w:val="single" w:sz="4" w:space="0" w:color="auto"/>
              <w:right w:val="single" w:sz="4" w:space="0" w:color="auto"/>
            </w:tcBorders>
            <w:vAlign w:val="center"/>
          </w:tcPr>
          <w:p w14:paraId="0A6F8DEE" w14:textId="77777777" w:rsidR="00120185" w:rsidRPr="00C8579C" w:rsidRDefault="00120185" w:rsidP="0033204F">
            <w:pPr>
              <w:keepNext/>
              <w:keepLines/>
              <w:rPr>
                <w:rFonts w:ascii="Tahoma" w:hAnsi="Tahoma" w:cs="Tahoma"/>
                <w:sz w:val="18"/>
                <w:szCs w:val="18"/>
              </w:rPr>
            </w:pPr>
            <w:r w:rsidRPr="00C8579C">
              <w:rPr>
                <w:rFonts w:ascii="Tahoma" w:hAnsi="Tahoma" w:cs="Tahoma"/>
                <w:sz w:val="18"/>
                <w:szCs w:val="18"/>
              </w:rPr>
              <w:t>Kraj izvedbe</w:t>
            </w:r>
          </w:p>
        </w:tc>
        <w:tc>
          <w:tcPr>
            <w:tcW w:w="5625" w:type="dxa"/>
            <w:gridSpan w:val="2"/>
            <w:tcBorders>
              <w:top w:val="single" w:sz="4" w:space="0" w:color="auto"/>
              <w:left w:val="single" w:sz="4" w:space="0" w:color="auto"/>
              <w:right w:val="single" w:sz="4" w:space="0" w:color="auto"/>
            </w:tcBorders>
            <w:vAlign w:val="center"/>
          </w:tcPr>
          <w:p w14:paraId="74A4962F" w14:textId="77777777" w:rsidR="00120185" w:rsidRPr="0033204F" w:rsidRDefault="00120185" w:rsidP="0033204F">
            <w:pPr>
              <w:keepNext/>
              <w:keepLines/>
              <w:rPr>
                <w:rFonts w:ascii="Tahoma" w:hAnsi="Tahoma" w:cs="Tahoma"/>
                <w:sz w:val="18"/>
                <w:szCs w:val="18"/>
              </w:rPr>
            </w:pPr>
          </w:p>
        </w:tc>
      </w:tr>
    </w:tbl>
    <w:p w14:paraId="6CCE1C67" w14:textId="77777777" w:rsidR="00C23AD1" w:rsidRPr="00C8579C" w:rsidRDefault="00C23AD1" w:rsidP="00467591">
      <w:pPr>
        <w:keepNext/>
        <w:keepLines/>
        <w:jc w:val="both"/>
        <w:rPr>
          <w:rFonts w:ascii="Tahoma" w:hAnsi="Tahoma" w:cs="Tahoma"/>
        </w:rPr>
      </w:pPr>
    </w:p>
    <w:p w14:paraId="3A248C43" w14:textId="77777777" w:rsidR="00C23AD1" w:rsidRPr="00C8579C" w:rsidRDefault="00C23AD1" w:rsidP="00467591">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2725AF19" w14:textId="77777777" w:rsidR="00C23AD1" w:rsidRPr="00C8579C" w:rsidRDefault="00C23AD1" w:rsidP="00467591">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C23AD1" w:rsidRPr="00C8579C" w14:paraId="4BFBC5FE" w14:textId="77777777" w:rsidTr="00CD53CE">
        <w:trPr>
          <w:trHeight w:val="235"/>
        </w:trPr>
        <w:tc>
          <w:tcPr>
            <w:tcW w:w="2835" w:type="dxa"/>
            <w:tcBorders>
              <w:bottom w:val="single" w:sz="4" w:space="0" w:color="auto"/>
            </w:tcBorders>
          </w:tcPr>
          <w:p w14:paraId="6BBB13DE" w14:textId="77777777" w:rsidR="00C23AD1" w:rsidRPr="00C8579C" w:rsidRDefault="00C23AD1" w:rsidP="00467591">
            <w:pPr>
              <w:keepNext/>
              <w:keepLines/>
              <w:jc w:val="both"/>
              <w:rPr>
                <w:rFonts w:ascii="Tahoma" w:hAnsi="Tahoma" w:cs="Tahoma"/>
                <w:snapToGrid w:val="0"/>
                <w:color w:val="000000"/>
              </w:rPr>
            </w:pPr>
          </w:p>
        </w:tc>
        <w:tc>
          <w:tcPr>
            <w:tcW w:w="2552" w:type="dxa"/>
          </w:tcPr>
          <w:p w14:paraId="02F617ED" w14:textId="77777777" w:rsidR="00C23AD1" w:rsidRPr="00C8579C" w:rsidRDefault="00C23AD1" w:rsidP="00467591">
            <w:pPr>
              <w:keepNext/>
              <w:keepLines/>
              <w:jc w:val="center"/>
              <w:rPr>
                <w:rFonts w:ascii="Tahoma" w:hAnsi="Tahoma" w:cs="Tahoma"/>
                <w:snapToGrid w:val="0"/>
                <w:color w:val="000000"/>
              </w:rPr>
            </w:pPr>
          </w:p>
        </w:tc>
        <w:tc>
          <w:tcPr>
            <w:tcW w:w="3685" w:type="dxa"/>
            <w:tcBorders>
              <w:bottom w:val="single" w:sz="4" w:space="0" w:color="auto"/>
            </w:tcBorders>
          </w:tcPr>
          <w:p w14:paraId="36007E58" w14:textId="77777777" w:rsidR="00C23AD1" w:rsidRPr="00C8579C" w:rsidRDefault="00C23AD1" w:rsidP="00467591">
            <w:pPr>
              <w:keepNext/>
              <w:keepLines/>
              <w:tabs>
                <w:tab w:val="left" w:pos="567"/>
                <w:tab w:val="num" w:pos="851"/>
                <w:tab w:val="left" w:pos="993"/>
              </w:tabs>
              <w:jc w:val="both"/>
              <w:rPr>
                <w:rFonts w:ascii="Tahoma" w:hAnsi="Tahoma" w:cs="Tahoma"/>
                <w:snapToGrid w:val="0"/>
                <w:color w:val="000000"/>
                <w:sz w:val="28"/>
              </w:rPr>
            </w:pPr>
          </w:p>
        </w:tc>
      </w:tr>
      <w:tr w:rsidR="00C23AD1" w:rsidRPr="00C8579C" w14:paraId="531B389B" w14:textId="77777777" w:rsidTr="00CD53CE">
        <w:trPr>
          <w:trHeight w:val="235"/>
        </w:trPr>
        <w:tc>
          <w:tcPr>
            <w:tcW w:w="2835" w:type="dxa"/>
            <w:tcBorders>
              <w:top w:val="single" w:sz="4" w:space="0" w:color="auto"/>
            </w:tcBorders>
          </w:tcPr>
          <w:p w14:paraId="14E791D2"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2D1D206"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1672F484" w14:textId="77777777" w:rsidR="00C23AD1" w:rsidRPr="00C8579C" w:rsidRDefault="00C23AD1" w:rsidP="00467591">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750E7B">
              <w:rPr>
                <w:rFonts w:ascii="Tahoma" w:hAnsi="Tahoma" w:cs="Tahoma"/>
                <w:snapToGrid w:val="0"/>
                <w:color w:val="000000"/>
              </w:rPr>
              <w:t xml:space="preserve"> odgovorne osebe</w:t>
            </w:r>
            <w:r w:rsidR="005F1B04">
              <w:rPr>
                <w:rFonts w:ascii="Tahoma" w:hAnsi="Tahoma" w:cs="Tahoma"/>
                <w:snapToGrid w:val="0"/>
                <w:color w:val="000000"/>
              </w:rPr>
              <w:t xml:space="preserve"> </w:t>
            </w:r>
            <w:r w:rsidR="00FF7983">
              <w:rPr>
                <w:rFonts w:ascii="Tahoma" w:hAnsi="Tahoma" w:cs="Tahoma"/>
                <w:b/>
                <w:snapToGrid w:val="0"/>
                <w:color w:val="000000"/>
              </w:rPr>
              <w:t>podizvajalca</w:t>
            </w:r>
            <w:r w:rsidRPr="00C8579C">
              <w:rPr>
                <w:rFonts w:ascii="Tahoma" w:hAnsi="Tahoma" w:cs="Tahoma"/>
                <w:snapToGrid w:val="0"/>
                <w:color w:val="000000"/>
              </w:rPr>
              <w:t>)</w:t>
            </w:r>
          </w:p>
        </w:tc>
      </w:tr>
      <w:tr w:rsidR="00C23AD1" w:rsidRPr="00C8579C" w14:paraId="5A64ADE2" w14:textId="77777777" w:rsidTr="00CD53CE">
        <w:trPr>
          <w:trHeight w:val="235"/>
        </w:trPr>
        <w:tc>
          <w:tcPr>
            <w:tcW w:w="2835" w:type="dxa"/>
            <w:tcBorders>
              <w:bottom w:val="single" w:sz="4" w:space="0" w:color="auto"/>
            </w:tcBorders>
          </w:tcPr>
          <w:p w14:paraId="5657652E" w14:textId="77777777" w:rsidR="00C23AD1" w:rsidRPr="00C8579C" w:rsidRDefault="00C23AD1" w:rsidP="00467591">
            <w:pPr>
              <w:keepNext/>
              <w:keepLines/>
              <w:jc w:val="both"/>
              <w:rPr>
                <w:rFonts w:ascii="Tahoma" w:hAnsi="Tahoma" w:cs="Tahoma"/>
                <w:snapToGrid w:val="0"/>
                <w:color w:val="000000"/>
              </w:rPr>
            </w:pPr>
          </w:p>
          <w:p w14:paraId="71D16B80" w14:textId="77777777" w:rsidR="00C23AD1" w:rsidRPr="00C8579C" w:rsidRDefault="00C23AD1" w:rsidP="00467591">
            <w:pPr>
              <w:keepNext/>
              <w:keepLines/>
              <w:jc w:val="both"/>
              <w:rPr>
                <w:rFonts w:ascii="Tahoma" w:hAnsi="Tahoma" w:cs="Tahoma"/>
                <w:snapToGrid w:val="0"/>
                <w:color w:val="000000"/>
              </w:rPr>
            </w:pPr>
          </w:p>
          <w:p w14:paraId="0A160CE2" w14:textId="77777777" w:rsidR="00C23AD1" w:rsidRPr="00C8579C" w:rsidRDefault="00C23AD1" w:rsidP="00467591">
            <w:pPr>
              <w:keepNext/>
              <w:keepLines/>
              <w:jc w:val="both"/>
              <w:rPr>
                <w:rFonts w:ascii="Tahoma" w:hAnsi="Tahoma" w:cs="Tahoma"/>
                <w:snapToGrid w:val="0"/>
                <w:color w:val="000000"/>
              </w:rPr>
            </w:pPr>
          </w:p>
        </w:tc>
        <w:tc>
          <w:tcPr>
            <w:tcW w:w="2552" w:type="dxa"/>
          </w:tcPr>
          <w:p w14:paraId="0AF8E57D" w14:textId="77777777" w:rsidR="00C23AD1" w:rsidRPr="00C8579C" w:rsidRDefault="00C23AD1" w:rsidP="00467591">
            <w:pPr>
              <w:keepNext/>
              <w:keepLines/>
              <w:jc w:val="center"/>
              <w:rPr>
                <w:rFonts w:ascii="Tahoma" w:hAnsi="Tahoma" w:cs="Tahoma"/>
                <w:snapToGrid w:val="0"/>
                <w:color w:val="000000"/>
              </w:rPr>
            </w:pPr>
          </w:p>
        </w:tc>
        <w:tc>
          <w:tcPr>
            <w:tcW w:w="3685" w:type="dxa"/>
            <w:tcBorders>
              <w:bottom w:val="single" w:sz="4" w:space="0" w:color="auto"/>
            </w:tcBorders>
          </w:tcPr>
          <w:p w14:paraId="0988A669" w14:textId="77777777" w:rsidR="00C23AD1" w:rsidRPr="00C8579C" w:rsidRDefault="00C23AD1" w:rsidP="00467591">
            <w:pPr>
              <w:keepNext/>
              <w:keepLines/>
              <w:tabs>
                <w:tab w:val="left" w:pos="567"/>
                <w:tab w:val="num" w:pos="851"/>
                <w:tab w:val="left" w:pos="993"/>
              </w:tabs>
              <w:jc w:val="both"/>
              <w:rPr>
                <w:rFonts w:ascii="Tahoma" w:hAnsi="Tahoma" w:cs="Tahoma"/>
                <w:snapToGrid w:val="0"/>
                <w:color w:val="000000"/>
                <w:sz w:val="28"/>
              </w:rPr>
            </w:pPr>
          </w:p>
        </w:tc>
      </w:tr>
      <w:tr w:rsidR="00C23AD1" w:rsidRPr="00C8579C" w14:paraId="704D6B04" w14:textId="77777777" w:rsidTr="00CD53CE">
        <w:trPr>
          <w:trHeight w:val="235"/>
        </w:trPr>
        <w:tc>
          <w:tcPr>
            <w:tcW w:w="2835" w:type="dxa"/>
            <w:tcBorders>
              <w:top w:val="single" w:sz="4" w:space="0" w:color="auto"/>
            </w:tcBorders>
          </w:tcPr>
          <w:p w14:paraId="636FA997"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4DC9F4AD" w14:textId="77777777" w:rsidR="00C23AD1" w:rsidRPr="00C8579C" w:rsidRDefault="00C23AD1" w:rsidP="00467591">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57BC5D20" w14:textId="77777777" w:rsidR="00C23AD1" w:rsidRPr="00C8579C" w:rsidRDefault="00C23AD1" w:rsidP="00467591">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w:t>
            </w:r>
            <w:r w:rsidR="00750E7B">
              <w:rPr>
                <w:rFonts w:ascii="Tahoma" w:hAnsi="Tahoma" w:cs="Tahoma"/>
                <w:snapToGrid w:val="0"/>
                <w:color w:val="000000"/>
              </w:rPr>
              <w:t xml:space="preserve"> odgovorne osebe</w:t>
            </w:r>
            <w:r w:rsidR="00FF7983" w:rsidRPr="00C8579C">
              <w:rPr>
                <w:rFonts w:ascii="Tahoma" w:hAnsi="Tahoma" w:cs="Tahoma"/>
                <w:snapToGrid w:val="0"/>
                <w:color w:val="000000"/>
              </w:rPr>
              <w:t xml:space="preserve"> </w:t>
            </w:r>
            <w:r w:rsidR="00FF7983" w:rsidRPr="00FF7983">
              <w:rPr>
                <w:rFonts w:ascii="Tahoma" w:hAnsi="Tahoma" w:cs="Tahoma"/>
                <w:b/>
                <w:snapToGrid w:val="0"/>
                <w:color w:val="000000"/>
              </w:rPr>
              <w:t>ponudnika</w:t>
            </w:r>
            <w:r w:rsidRPr="00C8579C">
              <w:rPr>
                <w:rFonts w:ascii="Tahoma" w:hAnsi="Tahoma" w:cs="Tahoma"/>
                <w:snapToGrid w:val="0"/>
                <w:color w:val="000000"/>
              </w:rPr>
              <w:t>)</w:t>
            </w:r>
          </w:p>
        </w:tc>
      </w:tr>
    </w:tbl>
    <w:p w14:paraId="650F62D9" w14:textId="77777777" w:rsidR="00C23AD1" w:rsidRPr="00C8579C" w:rsidRDefault="00C23AD1" w:rsidP="00467591">
      <w:pPr>
        <w:keepNext/>
        <w:keepLines/>
        <w:jc w:val="both"/>
        <w:rPr>
          <w:rFonts w:ascii="Tahoma" w:hAnsi="Tahoma" w:cs="Tahoma"/>
        </w:rPr>
      </w:pPr>
    </w:p>
    <w:p w14:paraId="1A501C57" w14:textId="77777777" w:rsidR="00C23AD1" w:rsidRPr="00C8579C" w:rsidRDefault="00C23AD1" w:rsidP="00467591">
      <w:pPr>
        <w:keepNext/>
        <w:keepLines/>
        <w:jc w:val="both"/>
        <w:rPr>
          <w:rFonts w:ascii="Tahoma" w:hAnsi="Tahoma" w:cs="Tahoma"/>
        </w:rPr>
      </w:pPr>
    </w:p>
    <w:p w14:paraId="0E5BF29A" w14:textId="77777777" w:rsidR="00B976DC" w:rsidRPr="00C8579C" w:rsidRDefault="00B976DC" w:rsidP="00467591">
      <w:pPr>
        <w:keepNext/>
        <w:keepLines/>
        <w:jc w:val="both"/>
        <w:rPr>
          <w:rFonts w:ascii="Tahoma" w:hAnsi="Tahoma" w:cs="Tahoma"/>
        </w:rPr>
      </w:pPr>
    </w:p>
    <w:p w14:paraId="7876ABE0" w14:textId="77777777" w:rsidR="00B976DC" w:rsidRDefault="00B976DC" w:rsidP="004675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484"/>
      </w:tblGrid>
      <w:tr w:rsidR="000F2357" w:rsidRPr="00C8579C" w14:paraId="430FE3C8" w14:textId="77777777" w:rsidTr="000F2357">
        <w:tc>
          <w:tcPr>
            <w:tcW w:w="6658" w:type="dxa"/>
          </w:tcPr>
          <w:p w14:paraId="7BAC9779" w14:textId="77777777" w:rsidR="000F2357" w:rsidRPr="00C8579C" w:rsidRDefault="000F2357" w:rsidP="00467591">
            <w:pPr>
              <w:keepNext/>
              <w:keepLines/>
              <w:jc w:val="both"/>
              <w:rPr>
                <w:rFonts w:ascii="Tahoma" w:hAnsi="Tahoma" w:cs="Tahoma"/>
              </w:rPr>
            </w:pPr>
            <w:r>
              <w:rPr>
                <w:rFonts w:ascii="Tahoma" w:hAnsi="Tahoma" w:cs="Tahoma"/>
              </w:rPr>
              <w:lastRenderedPageBreak/>
              <w:t>POOBLASTILO PONUDNIKA</w:t>
            </w:r>
            <w:r w:rsidRPr="00C8579C">
              <w:rPr>
                <w:rFonts w:ascii="Tahoma" w:hAnsi="Tahoma" w:cs="Tahoma"/>
              </w:rPr>
              <w:t xml:space="preserve"> </w:t>
            </w:r>
          </w:p>
        </w:tc>
        <w:tc>
          <w:tcPr>
            <w:tcW w:w="2484" w:type="dxa"/>
          </w:tcPr>
          <w:p w14:paraId="273BFAC3" w14:textId="77777777" w:rsidR="000F2357" w:rsidRPr="00C8579C" w:rsidRDefault="000F2357" w:rsidP="000F2357">
            <w:pPr>
              <w:keepNext/>
              <w:keepLines/>
              <w:jc w:val="both"/>
              <w:rPr>
                <w:rFonts w:ascii="Tahoma" w:hAnsi="Tahoma" w:cs="Tahoma"/>
                <w:b/>
                <w:i/>
              </w:rPr>
            </w:pPr>
            <w:r>
              <w:rPr>
                <w:rFonts w:ascii="Tahoma" w:hAnsi="Tahoma" w:cs="Tahoma"/>
                <w:b/>
                <w:i/>
              </w:rPr>
              <w:t xml:space="preserve">Obrazec 1 k </w:t>
            </w:r>
            <w:r w:rsidRPr="00C8579C">
              <w:rPr>
                <w:rFonts w:ascii="Tahoma" w:hAnsi="Tahoma" w:cs="Tahoma"/>
                <w:b/>
                <w:i/>
              </w:rPr>
              <w:t>Prilog</w:t>
            </w:r>
            <w:r>
              <w:rPr>
                <w:rFonts w:ascii="Tahoma" w:hAnsi="Tahoma" w:cs="Tahoma"/>
                <w:b/>
                <w:i/>
              </w:rPr>
              <w:t xml:space="preserve">i </w:t>
            </w:r>
            <w:r w:rsidRPr="00C8579C">
              <w:rPr>
                <w:rFonts w:ascii="Tahoma" w:hAnsi="Tahoma" w:cs="Tahoma"/>
                <w:b/>
                <w:i/>
              </w:rPr>
              <w:t>4/</w:t>
            </w:r>
            <w:r>
              <w:rPr>
                <w:rFonts w:ascii="Tahoma" w:hAnsi="Tahoma" w:cs="Tahoma"/>
                <w:b/>
                <w:i/>
              </w:rPr>
              <w:t>1</w:t>
            </w:r>
          </w:p>
        </w:tc>
      </w:tr>
    </w:tbl>
    <w:p w14:paraId="53A23A6F" w14:textId="77777777" w:rsidR="00750E7B" w:rsidRPr="009968AA" w:rsidRDefault="00750E7B" w:rsidP="00467591">
      <w:pPr>
        <w:keepNext/>
        <w:keepLines/>
        <w:ind w:right="-143"/>
        <w:jc w:val="both"/>
        <w:rPr>
          <w:rFonts w:ascii="Tahoma" w:hAnsi="Tahoma" w:cs="Tahoma"/>
          <w:sz w:val="24"/>
        </w:rPr>
      </w:pPr>
    </w:p>
    <w:p w14:paraId="11A898CE" w14:textId="77777777" w:rsidR="00750E7B" w:rsidRPr="009968AA" w:rsidRDefault="0033204F" w:rsidP="0033204F">
      <w:pPr>
        <w:keepNext/>
        <w:keepLines/>
        <w:jc w:val="both"/>
        <w:rPr>
          <w:rFonts w:ascii="Tahoma" w:hAnsi="Tahoma" w:cs="Tahoma"/>
          <w:b/>
          <w:color w:val="000000"/>
        </w:rPr>
      </w:pPr>
      <w:r>
        <w:rPr>
          <w:rFonts w:ascii="Tahoma" w:hAnsi="Tahoma" w:cs="Tahoma"/>
        </w:rPr>
        <w:t>Gospodarski subjekt</w:t>
      </w:r>
      <w:r w:rsidR="00750E7B" w:rsidRPr="009968AA">
        <w:rPr>
          <w:rFonts w:ascii="Tahoma" w:hAnsi="Tahoma" w:cs="Tahoma"/>
        </w:rPr>
        <w:t>: ______________________________________________________________</w:t>
      </w:r>
      <w:r w:rsidR="00750E7B">
        <w:rPr>
          <w:rFonts w:ascii="Tahoma" w:hAnsi="Tahoma" w:cs="Tahoma"/>
        </w:rPr>
        <w:t xml:space="preserve"> </w:t>
      </w:r>
      <w:r w:rsidR="00750E7B" w:rsidRPr="009968AA">
        <w:rPr>
          <w:rFonts w:ascii="Tahoma" w:hAnsi="Tahoma" w:cs="Tahoma"/>
        </w:rPr>
        <w:t>, za izvedbo</w:t>
      </w:r>
      <w:r>
        <w:rPr>
          <w:rFonts w:ascii="Tahoma" w:hAnsi="Tahoma" w:cs="Tahoma"/>
        </w:rPr>
        <w:t xml:space="preserve"> </w:t>
      </w:r>
      <w:r w:rsidR="00750E7B" w:rsidRPr="009968AA">
        <w:rPr>
          <w:rFonts w:ascii="Tahoma" w:hAnsi="Tahoma" w:cs="Tahoma"/>
        </w:rPr>
        <w:t>javnega naročila</w:t>
      </w:r>
      <w:r w:rsidR="00750E7B" w:rsidRPr="009968AA">
        <w:rPr>
          <w:rFonts w:ascii="Tahoma" w:hAnsi="Tahoma" w:cs="Tahoma"/>
          <w:b/>
        </w:rPr>
        <w:t xml:space="preserve"> </w:t>
      </w:r>
      <w:r w:rsidR="00750E7B" w:rsidRPr="009968AA">
        <w:rPr>
          <w:rFonts w:ascii="Tahoma" w:hAnsi="Tahoma" w:cs="Tahoma"/>
        </w:rPr>
        <w:t>št.</w:t>
      </w:r>
      <w:r w:rsidR="00750E7B" w:rsidRPr="009968AA">
        <w:rPr>
          <w:rFonts w:ascii="Tahoma" w:hAnsi="Tahoma" w:cs="Tahoma"/>
          <w:b/>
          <w:sz w:val="24"/>
        </w:rPr>
        <w:t xml:space="preserve"> </w:t>
      </w:r>
      <w:r w:rsidR="000652AB">
        <w:rPr>
          <w:rFonts w:ascii="Tahoma" w:hAnsi="Tahoma" w:cs="Tahoma"/>
          <w:b/>
        </w:rPr>
        <w:t>VKS-167/24</w:t>
      </w:r>
      <w:r w:rsidR="005D7402">
        <w:rPr>
          <w:rFonts w:ascii="Tahoma" w:hAnsi="Tahoma" w:cs="Tahoma"/>
          <w:b/>
        </w:rPr>
        <w:t xml:space="preserve"> </w:t>
      </w:r>
      <w:r w:rsidR="00750E7B" w:rsidRPr="00C8579C">
        <w:rPr>
          <w:rFonts w:ascii="Tahoma" w:hAnsi="Tahoma" w:cs="Tahoma"/>
          <w:b/>
        </w:rPr>
        <w:t xml:space="preserve">– </w:t>
      </w:r>
      <w:r w:rsidR="00581FDA">
        <w:rPr>
          <w:rFonts w:ascii="Tahoma" w:hAnsi="Tahoma" w:cs="Tahoma"/>
          <w:b/>
          <w:bCs/>
        </w:rPr>
        <w:t>Prevzem produkta z EWC oznako 19 12 12 iz obdelave komunalnih odpadkov v RCERO Ljubljana</w:t>
      </w:r>
      <w:r w:rsidR="00750E7B">
        <w:rPr>
          <w:rFonts w:ascii="Tahoma" w:hAnsi="Tahoma" w:cs="Tahoma"/>
          <w:b/>
          <w:bCs/>
        </w:rPr>
        <w:t xml:space="preserve"> </w:t>
      </w:r>
      <w:r w:rsidR="00750E7B" w:rsidRPr="009968AA">
        <w:rPr>
          <w:rFonts w:ascii="Tahoma" w:hAnsi="Tahoma" w:cs="Tahoma"/>
          <w:b/>
          <w:color w:val="000000"/>
        </w:rPr>
        <w:t>št. __ : __</w:t>
      </w:r>
      <w:r w:rsidR="00750E7B">
        <w:rPr>
          <w:rFonts w:ascii="Tahoma" w:hAnsi="Tahoma" w:cs="Tahoma"/>
          <w:b/>
          <w:color w:val="000000"/>
        </w:rPr>
        <w:t>_____</w:t>
      </w:r>
      <w:r w:rsidR="00750E7B" w:rsidRPr="009968AA">
        <w:rPr>
          <w:rFonts w:ascii="Tahoma" w:hAnsi="Tahoma" w:cs="Tahoma"/>
        </w:rPr>
        <w:t xml:space="preserve"> ter v skladu s 94. členom ZJN-3</w:t>
      </w:r>
    </w:p>
    <w:p w14:paraId="0BFAE092" w14:textId="77777777" w:rsidR="00750E7B" w:rsidRPr="009968AA" w:rsidRDefault="00750E7B" w:rsidP="00467591">
      <w:pPr>
        <w:keepNext/>
        <w:keepLines/>
        <w:rPr>
          <w:rFonts w:ascii="Tahoma" w:hAnsi="Tahoma" w:cs="Tahoma"/>
        </w:rPr>
      </w:pPr>
    </w:p>
    <w:p w14:paraId="3285EA53" w14:textId="77777777" w:rsidR="00750E7B" w:rsidRPr="009968AA" w:rsidRDefault="00750E7B" w:rsidP="00467591">
      <w:pPr>
        <w:keepNext/>
        <w:keepLines/>
        <w:jc w:val="center"/>
        <w:rPr>
          <w:rFonts w:ascii="Tahoma" w:hAnsi="Tahoma" w:cs="Tahoma"/>
          <w:b/>
          <w:sz w:val="22"/>
          <w:szCs w:val="22"/>
        </w:rPr>
      </w:pPr>
      <w:r w:rsidRPr="009968AA">
        <w:rPr>
          <w:rFonts w:ascii="Tahoma" w:hAnsi="Tahoma" w:cs="Tahoma"/>
          <w:b/>
          <w:sz w:val="22"/>
          <w:szCs w:val="22"/>
        </w:rPr>
        <w:t>POOBLAŠČAMO</w:t>
      </w:r>
    </w:p>
    <w:p w14:paraId="567B4F36" w14:textId="77777777" w:rsidR="00750E7B" w:rsidRPr="009968AA" w:rsidRDefault="00750E7B" w:rsidP="00467591">
      <w:pPr>
        <w:keepNext/>
        <w:keepLines/>
        <w:rPr>
          <w:rFonts w:ascii="Tahoma" w:hAnsi="Tahoma" w:cs="Tahoma"/>
        </w:rPr>
      </w:pPr>
    </w:p>
    <w:p w14:paraId="539ABB62" w14:textId="7145B36B" w:rsidR="00750E7B" w:rsidRPr="009968AA" w:rsidRDefault="00750E7B" w:rsidP="00467591">
      <w:pPr>
        <w:keepNext/>
        <w:keepLines/>
        <w:jc w:val="both"/>
        <w:rPr>
          <w:rFonts w:ascii="Tahoma" w:hAnsi="Tahoma" w:cs="Tahoma"/>
        </w:rPr>
      </w:pPr>
      <w:r w:rsidRPr="00750E7B">
        <w:rPr>
          <w:rFonts w:ascii="Tahoma" w:hAnsi="Tahoma" w:cs="Tahoma"/>
        </w:rPr>
        <w:t xml:space="preserve">naročnika </w:t>
      </w:r>
      <w:r w:rsidRPr="00750E7B">
        <w:rPr>
          <w:rFonts w:ascii="Tahoma" w:hAnsi="Tahoma" w:cs="Tahoma"/>
          <w:szCs w:val="22"/>
        </w:rPr>
        <w:t xml:space="preserve">JAVNO PODJETJE </w:t>
      </w:r>
      <w:r w:rsidRPr="00750E7B">
        <w:rPr>
          <w:rFonts w:ascii="Tahoma" w:hAnsi="Tahoma" w:cs="Tahoma"/>
          <w:bCs/>
        </w:rPr>
        <w:t>VODOVOD KANALIZACIJA SNAGA d.o.o.</w:t>
      </w:r>
      <w:r w:rsidR="003B6FEA">
        <w:rPr>
          <w:rFonts w:ascii="Tahoma" w:hAnsi="Tahoma" w:cs="Tahoma"/>
          <w:bCs/>
        </w:rPr>
        <w:t>,</w:t>
      </w:r>
      <w:r>
        <w:rPr>
          <w:rFonts w:ascii="Tahoma" w:hAnsi="Tahoma" w:cs="Tahoma"/>
        </w:rPr>
        <w:t xml:space="preserve"> </w:t>
      </w:r>
      <w:r w:rsidRPr="009968AA">
        <w:rPr>
          <w:rFonts w:ascii="Tahoma" w:hAnsi="Tahoma" w:cs="Tahoma"/>
        </w:rPr>
        <w:t>da na podlagi potrjenega računa oziroma situacije neposredno plačuje naše obveznosti do naslednjih podizvajalcev:</w:t>
      </w:r>
    </w:p>
    <w:p w14:paraId="72138699" w14:textId="77777777" w:rsidR="00750E7B" w:rsidRPr="009968AA" w:rsidRDefault="00750E7B" w:rsidP="00467591">
      <w:pPr>
        <w:keepNext/>
        <w:keepLines/>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675"/>
      </w:tblGrid>
      <w:tr w:rsidR="00750E7B" w:rsidRPr="009968AA" w14:paraId="4723F413" w14:textId="77777777" w:rsidTr="00750E7B">
        <w:tc>
          <w:tcPr>
            <w:tcW w:w="392" w:type="dxa"/>
            <w:tcBorders>
              <w:top w:val="single" w:sz="4" w:space="0" w:color="auto"/>
              <w:left w:val="single" w:sz="4" w:space="0" w:color="auto"/>
              <w:bottom w:val="single" w:sz="4" w:space="0" w:color="auto"/>
              <w:right w:val="single" w:sz="4" w:space="0" w:color="auto"/>
            </w:tcBorders>
            <w:vAlign w:val="center"/>
            <w:hideMark/>
          </w:tcPr>
          <w:p w14:paraId="721FA047" w14:textId="77777777" w:rsidR="00750E7B" w:rsidRPr="009968AA" w:rsidRDefault="00750E7B" w:rsidP="00467591">
            <w:pPr>
              <w:keepNext/>
              <w:keepLines/>
              <w:spacing w:line="276" w:lineRule="auto"/>
              <w:ind w:right="-108"/>
              <w:rPr>
                <w:rFonts w:ascii="Tahoma" w:hAnsi="Tahoma" w:cs="Tahoma"/>
                <w:szCs w:val="22"/>
                <w:lang w:eastAsia="en-US"/>
              </w:rPr>
            </w:pPr>
            <w:r w:rsidRPr="009968AA">
              <w:rPr>
                <w:rFonts w:ascii="Tahoma" w:hAnsi="Tahoma" w:cs="Tahoma"/>
                <w:sz w:val="18"/>
                <w:szCs w:val="22"/>
                <w:lang w:eastAsia="en-US"/>
              </w:rPr>
              <w:t>Št.</w:t>
            </w:r>
            <w:r w:rsidRPr="009968AA">
              <w:rPr>
                <w:rFonts w:ascii="Tahoma" w:hAnsi="Tahoma" w:cs="Tahoma"/>
                <w:szCs w:val="22"/>
                <w:lang w:eastAsia="en-US"/>
              </w:rPr>
              <w:t xml:space="preserve"> </w:t>
            </w:r>
          </w:p>
        </w:tc>
        <w:tc>
          <w:tcPr>
            <w:tcW w:w="8675" w:type="dxa"/>
            <w:tcBorders>
              <w:top w:val="single" w:sz="4" w:space="0" w:color="auto"/>
              <w:left w:val="single" w:sz="4" w:space="0" w:color="auto"/>
              <w:bottom w:val="single" w:sz="4" w:space="0" w:color="auto"/>
              <w:right w:val="single" w:sz="4" w:space="0" w:color="auto"/>
            </w:tcBorders>
            <w:vAlign w:val="center"/>
            <w:hideMark/>
          </w:tcPr>
          <w:p w14:paraId="4254B802" w14:textId="77777777" w:rsidR="00750E7B" w:rsidRPr="009968AA" w:rsidRDefault="00750E7B" w:rsidP="00467591">
            <w:pPr>
              <w:keepNext/>
              <w:keepLines/>
              <w:spacing w:line="276" w:lineRule="auto"/>
              <w:jc w:val="center"/>
              <w:rPr>
                <w:rFonts w:ascii="Tahoma" w:hAnsi="Tahoma" w:cs="Tahoma"/>
                <w:szCs w:val="22"/>
                <w:lang w:eastAsia="en-US"/>
              </w:rPr>
            </w:pPr>
            <w:r w:rsidRPr="009968AA">
              <w:rPr>
                <w:rFonts w:ascii="Tahoma" w:hAnsi="Tahoma" w:cs="Tahoma"/>
                <w:sz w:val="18"/>
                <w:szCs w:val="22"/>
                <w:lang w:eastAsia="en-US"/>
              </w:rPr>
              <w:t>NAZIV PODIZVAJALCA</w:t>
            </w:r>
          </w:p>
        </w:tc>
      </w:tr>
      <w:tr w:rsidR="00750E7B" w:rsidRPr="009968AA" w14:paraId="5B289EC8" w14:textId="77777777" w:rsidTr="00750E7B">
        <w:tc>
          <w:tcPr>
            <w:tcW w:w="392" w:type="dxa"/>
            <w:tcBorders>
              <w:top w:val="single" w:sz="4" w:space="0" w:color="auto"/>
              <w:left w:val="single" w:sz="4" w:space="0" w:color="auto"/>
              <w:bottom w:val="single" w:sz="4" w:space="0" w:color="auto"/>
              <w:right w:val="single" w:sz="4" w:space="0" w:color="auto"/>
            </w:tcBorders>
            <w:vAlign w:val="center"/>
          </w:tcPr>
          <w:p w14:paraId="49576474" w14:textId="77777777" w:rsidR="00750E7B" w:rsidRPr="009968AA" w:rsidRDefault="00750E7B" w:rsidP="00467591">
            <w:pPr>
              <w:keepNext/>
              <w:keepLines/>
              <w:spacing w:line="276" w:lineRule="auto"/>
              <w:jc w:val="center"/>
              <w:rPr>
                <w:rFonts w:ascii="Tahoma" w:hAnsi="Tahoma" w:cs="Tahoma"/>
                <w:sz w:val="16"/>
                <w:szCs w:val="22"/>
                <w:lang w:eastAsia="en-US"/>
              </w:rPr>
            </w:pPr>
          </w:p>
          <w:p w14:paraId="38B59108" w14:textId="77777777" w:rsidR="00750E7B" w:rsidRPr="009968AA" w:rsidRDefault="00750E7B" w:rsidP="00467591">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1.</w:t>
            </w:r>
          </w:p>
          <w:p w14:paraId="2889A00C" w14:textId="77777777" w:rsidR="00750E7B" w:rsidRPr="009968AA" w:rsidRDefault="00750E7B" w:rsidP="00467591">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42CDB26B" w14:textId="77777777" w:rsidR="00750E7B" w:rsidRPr="009968AA" w:rsidRDefault="00750E7B" w:rsidP="00467591">
            <w:pPr>
              <w:keepNext/>
              <w:keepLines/>
              <w:spacing w:line="276" w:lineRule="auto"/>
              <w:rPr>
                <w:rFonts w:ascii="Tahoma" w:hAnsi="Tahoma" w:cs="Tahoma"/>
                <w:sz w:val="22"/>
                <w:szCs w:val="22"/>
                <w:lang w:eastAsia="en-US"/>
              </w:rPr>
            </w:pPr>
          </w:p>
          <w:p w14:paraId="68428657" w14:textId="77777777" w:rsidR="00750E7B" w:rsidRPr="009968AA" w:rsidRDefault="00750E7B" w:rsidP="00467591">
            <w:pPr>
              <w:keepNext/>
              <w:keepLines/>
              <w:spacing w:line="276" w:lineRule="auto"/>
              <w:rPr>
                <w:rFonts w:ascii="Tahoma" w:hAnsi="Tahoma" w:cs="Tahoma"/>
                <w:sz w:val="22"/>
                <w:szCs w:val="22"/>
                <w:lang w:eastAsia="en-US"/>
              </w:rPr>
            </w:pPr>
          </w:p>
        </w:tc>
      </w:tr>
      <w:tr w:rsidR="00750E7B" w:rsidRPr="009968AA" w14:paraId="059D77E0" w14:textId="77777777" w:rsidTr="00750E7B">
        <w:trPr>
          <w:trHeight w:val="589"/>
        </w:trPr>
        <w:tc>
          <w:tcPr>
            <w:tcW w:w="392" w:type="dxa"/>
            <w:tcBorders>
              <w:top w:val="single" w:sz="4" w:space="0" w:color="auto"/>
              <w:left w:val="single" w:sz="4" w:space="0" w:color="auto"/>
              <w:bottom w:val="single" w:sz="4" w:space="0" w:color="auto"/>
              <w:right w:val="single" w:sz="4" w:space="0" w:color="auto"/>
            </w:tcBorders>
            <w:vAlign w:val="center"/>
          </w:tcPr>
          <w:p w14:paraId="40603D11" w14:textId="77777777" w:rsidR="00750E7B" w:rsidRPr="009968AA" w:rsidRDefault="00750E7B" w:rsidP="00467591">
            <w:pPr>
              <w:keepNext/>
              <w:keepLines/>
              <w:spacing w:line="276" w:lineRule="auto"/>
              <w:jc w:val="center"/>
              <w:rPr>
                <w:rFonts w:ascii="Tahoma" w:hAnsi="Tahoma" w:cs="Tahoma"/>
                <w:sz w:val="16"/>
                <w:szCs w:val="22"/>
                <w:lang w:eastAsia="en-US"/>
              </w:rPr>
            </w:pPr>
          </w:p>
          <w:p w14:paraId="471389EB" w14:textId="77777777" w:rsidR="00750E7B" w:rsidRPr="009968AA" w:rsidRDefault="00750E7B" w:rsidP="00467591">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2.</w:t>
            </w:r>
          </w:p>
          <w:p w14:paraId="539EE6EB" w14:textId="77777777" w:rsidR="00750E7B" w:rsidRPr="009968AA" w:rsidRDefault="00750E7B" w:rsidP="00467591">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120DAA74" w14:textId="77777777" w:rsidR="00750E7B" w:rsidRPr="009968AA" w:rsidRDefault="00750E7B" w:rsidP="00467591">
            <w:pPr>
              <w:keepNext/>
              <w:keepLines/>
              <w:spacing w:line="276" w:lineRule="auto"/>
              <w:rPr>
                <w:rFonts w:ascii="Tahoma" w:hAnsi="Tahoma" w:cs="Tahoma"/>
                <w:sz w:val="22"/>
                <w:szCs w:val="22"/>
                <w:lang w:eastAsia="en-US"/>
              </w:rPr>
            </w:pPr>
          </w:p>
          <w:p w14:paraId="3150D8E4" w14:textId="77777777" w:rsidR="00750E7B" w:rsidRPr="009968AA" w:rsidRDefault="00750E7B" w:rsidP="00467591">
            <w:pPr>
              <w:keepNext/>
              <w:keepLines/>
              <w:spacing w:line="276" w:lineRule="auto"/>
              <w:rPr>
                <w:rFonts w:ascii="Tahoma" w:hAnsi="Tahoma" w:cs="Tahoma"/>
                <w:sz w:val="22"/>
                <w:szCs w:val="22"/>
                <w:lang w:eastAsia="en-US"/>
              </w:rPr>
            </w:pPr>
          </w:p>
        </w:tc>
      </w:tr>
      <w:tr w:rsidR="00750E7B" w:rsidRPr="009968AA" w14:paraId="7128FAED" w14:textId="77777777" w:rsidTr="00750E7B">
        <w:trPr>
          <w:trHeight w:val="801"/>
        </w:trPr>
        <w:tc>
          <w:tcPr>
            <w:tcW w:w="392" w:type="dxa"/>
            <w:tcBorders>
              <w:top w:val="single" w:sz="4" w:space="0" w:color="auto"/>
              <w:left w:val="single" w:sz="4" w:space="0" w:color="auto"/>
              <w:bottom w:val="single" w:sz="4" w:space="0" w:color="auto"/>
              <w:right w:val="single" w:sz="4" w:space="0" w:color="auto"/>
            </w:tcBorders>
            <w:vAlign w:val="center"/>
          </w:tcPr>
          <w:p w14:paraId="050C8613" w14:textId="77777777" w:rsidR="00750E7B" w:rsidRPr="009968AA" w:rsidRDefault="00750E7B" w:rsidP="00467591">
            <w:pPr>
              <w:keepNext/>
              <w:keepLines/>
              <w:spacing w:line="276" w:lineRule="auto"/>
              <w:jc w:val="center"/>
              <w:rPr>
                <w:rFonts w:ascii="Tahoma" w:hAnsi="Tahoma" w:cs="Tahoma"/>
                <w:sz w:val="16"/>
                <w:szCs w:val="22"/>
                <w:lang w:eastAsia="en-US"/>
              </w:rPr>
            </w:pPr>
          </w:p>
          <w:p w14:paraId="4C803522" w14:textId="77777777" w:rsidR="00750E7B" w:rsidRPr="009968AA" w:rsidRDefault="00750E7B" w:rsidP="00467591">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3.</w:t>
            </w:r>
          </w:p>
          <w:p w14:paraId="6D8335F6" w14:textId="77777777" w:rsidR="00750E7B" w:rsidRPr="009968AA" w:rsidRDefault="00750E7B" w:rsidP="00467591">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5DBA0BB0" w14:textId="77777777" w:rsidR="00750E7B" w:rsidRPr="009968AA" w:rsidRDefault="00750E7B" w:rsidP="00467591">
            <w:pPr>
              <w:keepNext/>
              <w:keepLines/>
              <w:spacing w:line="276" w:lineRule="auto"/>
              <w:rPr>
                <w:rFonts w:ascii="Tahoma" w:hAnsi="Tahoma" w:cs="Tahoma"/>
                <w:sz w:val="22"/>
                <w:szCs w:val="22"/>
                <w:lang w:eastAsia="en-US"/>
              </w:rPr>
            </w:pPr>
          </w:p>
          <w:p w14:paraId="455F3960" w14:textId="77777777" w:rsidR="00750E7B" w:rsidRPr="009968AA" w:rsidRDefault="00750E7B" w:rsidP="00467591">
            <w:pPr>
              <w:keepNext/>
              <w:keepLines/>
              <w:spacing w:line="276" w:lineRule="auto"/>
              <w:rPr>
                <w:rFonts w:ascii="Tahoma" w:hAnsi="Tahoma" w:cs="Tahoma"/>
                <w:sz w:val="22"/>
                <w:szCs w:val="22"/>
                <w:lang w:eastAsia="en-US"/>
              </w:rPr>
            </w:pPr>
          </w:p>
        </w:tc>
      </w:tr>
    </w:tbl>
    <w:p w14:paraId="4C2F5B3F" w14:textId="77777777" w:rsidR="00750E7B" w:rsidRPr="009968AA" w:rsidRDefault="00750E7B" w:rsidP="00467591">
      <w:pPr>
        <w:keepNext/>
        <w:keepLines/>
        <w:jc w:val="both"/>
        <w:rPr>
          <w:rFonts w:ascii="Tahoma" w:hAnsi="Tahoma" w:cs="Tahoma"/>
          <w:bCs/>
          <w:i/>
          <w:noProof/>
          <w:sz w:val="18"/>
          <w:szCs w:val="18"/>
        </w:rPr>
      </w:pPr>
    </w:p>
    <w:p w14:paraId="4FCC512F" w14:textId="77777777" w:rsidR="00750E7B" w:rsidRPr="009968AA" w:rsidRDefault="00750E7B" w:rsidP="00467591">
      <w:pPr>
        <w:keepNext/>
        <w:keepLines/>
        <w:jc w:val="both"/>
        <w:rPr>
          <w:rFonts w:ascii="Tahoma" w:hAnsi="Tahoma" w:cs="Tahoma"/>
          <w:bCs/>
          <w:i/>
          <w:noProof/>
          <w:sz w:val="18"/>
          <w:szCs w:val="18"/>
        </w:rPr>
      </w:pPr>
    </w:p>
    <w:p w14:paraId="6C5354FC" w14:textId="77777777" w:rsidR="00750E7B" w:rsidRPr="009968AA" w:rsidRDefault="00750E7B" w:rsidP="00467591">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3189"/>
        <w:gridCol w:w="2268"/>
        <w:gridCol w:w="3615"/>
      </w:tblGrid>
      <w:tr w:rsidR="00750E7B" w:rsidRPr="009968AA" w14:paraId="36983CC2" w14:textId="77777777" w:rsidTr="00750E7B">
        <w:tc>
          <w:tcPr>
            <w:tcW w:w="3189" w:type="dxa"/>
            <w:tcBorders>
              <w:top w:val="single" w:sz="4" w:space="0" w:color="auto"/>
              <w:left w:val="nil"/>
              <w:bottom w:val="nil"/>
              <w:right w:val="nil"/>
            </w:tcBorders>
            <w:vAlign w:val="bottom"/>
            <w:hideMark/>
          </w:tcPr>
          <w:p w14:paraId="53F02A60" w14:textId="77777777" w:rsidR="00750E7B" w:rsidRPr="009968AA" w:rsidRDefault="00750E7B" w:rsidP="00467591">
            <w:pPr>
              <w:keepNext/>
              <w:keepLines/>
              <w:tabs>
                <w:tab w:val="left" w:pos="567"/>
                <w:tab w:val="num" w:pos="851"/>
                <w:tab w:val="left" w:pos="993"/>
              </w:tabs>
              <w:jc w:val="center"/>
              <w:rPr>
                <w:rFonts w:ascii="Tahoma" w:hAnsi="Tahoma" w:cs="Tahoma"/>
              </w:rPr>
            </w:pPr>
            <w:r w:rsidRPr="009968AA">
              <w:rPr>
                <w:rFonts w:ascii="Tahoma" w:hAnsi="Tahoma" w:cs="Tahoma"/>
              </w:rPr>
              <w:t>Kraj, datum</w:t>
            </w:r>
          </w:p>
        </w:tc>
        <w:tc>
          <w:tcPr>
            <w:tcW w:w="2268" w:type="dxa"/>
            <w:hideMark/>
          </w:tcPr>
          <w:p w14:paraId="3F969531" w14:textId="77777777" w:rsidR="00750E7B" w:rsidRPr="009968AA" w:rsidRDefault="00750E7B" w:rsidP="00467591">
            <w:pPr>
              <w:keepNext/>
              <w:keepLines/>
              <w:tabs>
                <w:tab w:val="left" w:pos="567"/>
                <w:tab w:val="num" w:pos="851"/>
                <w:tab w:val="left" w:pos="993"/>
              </w:tabs>
              <w:jc w:val="center"/>
              <w:rPr>
                <w:rFonts w:ascii="Tahoma" w:hAnsi="Tahoma" w:cs="Tahoma"/>
              </w:rPr>
            </w:pPr>
            <w:r w:rsidRPr="009968AA">
              <w:rPr>
                <w:rFonts w:ascii="Tahoma" w:hAnsi="Tahoma" w:cs="Tahoma"/>
              </w:rPr>
              <w:t>žig</w:t>
            </w:r>
          </w:p>
        </w:tc>
        <w:tc>
          <w:tcPr>
            <w:tcW w:w="3615" w:type="dxa"/>
            <w:tcBorders>
              <w:top w:val="single" w:sz="4" w:space="0" w:color="auto"/>
              <w:left w:val="nil"/>
              <w:bottom w:val="nil"/>
              <w:right w:val="nil"/>
            </w:tcBorders>
            <w:hideMark/>
          </w:tcPr>
          <w:p w14:paraId="0EE65D5C" w14:textId="77777777" w:rsidR="00750E7B" w:rsidRPr="009968AA" w:rsidRDefault="00750E7B" w:rsidP="00FF061F">
            <w:pPr>
              <w:keepNext/>
              <w:keepLines/>
              <w:tabs>
                <w:tab w:val="left" w:pos="567"/>
                <w:tab w:val="num" w:pos="851"/>
                <w:tab w:val="left" w:pos="993"/>
              </w:tabs>
              <w:jc w:val="center"/>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095FAA02" w14:textId="77777777" w:rsidR="00750E7B" w:rsidRPr="009968AA" w:rsidRDefault="00750E7B" w:rsidP="00467591">
      <w:pPr>
        <w:keepNext/>
        <w:keepLines/>
        <w:tabs>
          <w:tab w:val="left" w:pos="2835"/>
        </w:tabs>
        <w:ind w:left="284" w:hanging="284"/>
        <w:jc w:val="both"/>
        <w:rPr>
          <w:rFonts w:ascii="Tahoma" w:hAnsi="Tahoma" w:cs="Tahoma"/>
        </w:rPr>
      </w:pPr>
    </w:p>
    <w:p w14:paraId="3609C5CD" w14:textId="77777777" w:rsidR="00750E7B" w:rsidRPr="009968AA" w:rsidRDefault="00750E7B" w:rsidP="00467591">
      <w:pPr>
        <w:keepNext/>
        <w:keepLines/>
        <w:tabs>
          <w:tab w:val="left" w:pos="2835"/>
        </w:tabs>
        <w:ind w:left="284" w:hanging="284"/>
        <w:jc w:val="both"/>
        <w:rPr>
          <w:rFonts w:ascii="Tahoma" w:hAnsi="Tahoma" w:cs="Tahoma"/>
        </w:rPr>
      </w:pPr>
    </w:p>
    <w:p w14:paraId="2FF6105B" w14:textId="77777777" w:rsidR="00750E7B" w:rsidRPr="009968AA" w:rsidRDefault="00750E7B" w:rsidP="00467591">
      <w:pPr>
        <w:keepNext/>
        <w:keepLines/>
        <w:tabs>
          <w:tab w:val="left" w:pos="2835"/>
        </w:tabs>
        <w:ind w:left="284" w:hanging="284"/>
        <w:jc w:val="both"/>
        <w:rPr>
          <w:rFonts w:ascii="Tahoma" w:hAnsi="Tahoma" w:cs="Tahoma"/>
        </w:rPr>
      </w:pPr>
    </w:p>
    <w:p w14:paraId="0DDE4675" w14:textId="12C2E780" w:rsidR="00750E7B" w:rsidRPr="009968AA" w:rsidRDefault="00750E7B" w:rsidP="00467591">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Opomba:  </w:t>
      </w:r>
      <w:r w:rsidRPr="009968AA">
        <w:rPr>
          <w:rFonts w:ascii="Tahoma" w:hAnsi="Tahoma" w:cs="Tahoma"/>
          <w:i/>
          <w:iCs/>
          <w:sz w:val="18"/>
          <w:szCs w:val="22"/>
        </w:rPr>
        <w:t>Obrazec se izpolni in podpiše</w:t>
      </w:r>
      <w:r w:rsidR="003B6FEA">
        <w:rPr>
          <w:rFonts w:ascii="Tahoma" w:hAnsi="Tahoma" w:cs="Tahoma"/>
          <w:i/>
          <w:iCs/>
          <w:sz w:val="18"/>
          <w:szCs w:val="22"/>
        </w:rPr>
        <w:t>,</w:t>
      </w:r>
      <w:r w:rsidRPr="009968AA">
        <w:rPr>
          <w:rFonts w:ascii="Tahoma" w:hAnsi="Tahoma" w:cs="Tahoma"/>
          <w:i/>
          <w:iCs/>
          <w:sz w:val="18"/>
          <w:szCs w:val="22"/>
        </w:rPr>
        <w:t xml:space="preserve"> </w:t>
      </w:r>
      <w:r w:rsidRPr="009968AA">
        <w:rPr>
          <w:rFonts w:ascii="Tahoma" w:hAnsi="Tahoma" w:cs="Tahoma"/>
          <w:i/>
          <w:iCs/>
          <w:sz w:val="18"/>
          <w:szCs w:val="22"/>
          <w:u w:val="single"/>
        </w:rPr>
        <w:t>kadar namerava ponudnik izvesti javno naročilo s podizvajalcem, ki zahteva neposredno plačilo</w:t>
      </w:r>
      <w:r w:rsidRPr="009968AA">
        <w:rPr>
          <w:rFonts w:ascii="Tahoma" w:hAnsi="Tahoma" w:cs="Tahoma"/>
          <w:i/>
          <w:iCs/>
          <w:sz w:val="18"/>
          <w:szCs w:val="22"/>
        </w:rPr>
        <w:t xml:space="preserve"> v skladu s 94. členom ZJN-3.</w:t>
      </w:r>
    </w:p>
    <w:p w14:paraId="2341B05A" w14:textId="77777777" w:rsidR="00750E7B" w:rsidRPr="009968AA" w:rsidRDefault="00750E7B" w:rsidP="00467591">
      <w:pPr>
        <w:keepNext/>
        <w:keepLines/>
        <w:jc w:val="both"/>
        <w:rPr>
          <w:rFonts w:ascii="Tahoma" w:hAnsi="Tahoma" w:cs="Tahoma"/>
          <w:i/>
          <w:iCs/>
          <w:sz w:val="16"/>
          <w:szCs w:val="22"/>
        </w:rPr>
      </w:pPr>
    </w:p>
    <w:p w14:paraId="2A1728DD" w14:textId="77777777" w:rsidR="00750E7B" w:rsidRPr="009968AA" w:rsidRDefault="00750E7B" w:rsidP="00467591">
      <w:pPr>
        <w:keepNext/>
        <w:keepLines/>
        <w:jc w:val="both"/>
        <w:rPr>
          <w:rFonts w:ascii="Tahoma" w:hAnsi="Tahoma" w:cs="Tahoma"/>
          <w:i/>
          <w:iCs/>
          <w:sz w:val="18"/>
          <w:szCs w:val="22"/>
        </w:rPr>
      </w:pPr>
      <w:r w:rsidRPr="009968AA">
        <w:rPr>
          <w:rFonts w:ascii="Tahoma" w:hAnsi="Tahoma" w:cs="Tahoma"/>
          <w:i/>
          <w:iCs/>
          <w:sz w:val="18"/>
          <w:szCs w:val="22"/>
        </w:rPr>
        <w:t xml:space="preserve">V primeru, da ponudnik </w:t>
      </w:r>
      <w:r w:rsidRPr="009968AA">
        <w:rPr>
          <w:rFonts w:ascii="Tahoma" w:hAnsi="Tahoma" w:cs="Tahoma"/>
          <w:i/>
          <w:iCs/>
          <w:sz w:val="18"/>
          <w:szCs w:val="22"/>
          <w:u w:val="single"/>
        </w:rPr>
        <w:t>ne namerava</w:t>
      </w:r>
      <w:r w:rsidRPr="009968AA">
        <w:rPr>
          <w:rFonts w:ascii="Tahoma" w:hAnsi="Tahoma" w:cs="Tahoma"/>
          <w:i/>
          <w:iCs/>
          <w:sz w:val="18"/>
          <w:szCs w:val="22"/>
        </w:rPr>
        <w:t xml:space="preserve"> izvesti javno naročilo s podizvajalcem, </w:t>
      </w:r>
      <w:r w:rsidRPr="009968AA">
        <w:rPr>
          <w:rFonts w:ascii="Tahoma" w:hAnsi="Tahoma" w:cs="Tahoma"/>
          <w:i/>
          <w:iCs/>
          <w:sz w:val="18"/>
          <w:szCs w:val="22"/>
          <w:u w:val="single"/>
        </w:rPr>
        <w:t>ki zahteva neposredno plačilo</w:t>
      </w:r>
      <w:r w:rsidRPr="009968AA">
        <w:rPr>
          <w:rFonts w:ascii="Tahoma" w:hAnsi="Tahoma" w:cs="Tahoma"/>
          <w:i/>
          <w:iCs/>
          <w:sz w:val="18"/>
          <w:szCs w:val="22"/>
        </w:rPr>
        <w:t xml:space="preserve">, obrazca ni potrebno izpolniti.  </w:t>
      </w:r>
    </w:p>
    <w:p w14:paraId="55877AA7" w14:textId="77777777" w:rsidR="00750E7B" w:rsidRPr="009968AA" w:rsidRDefault="00750E7B" w:rsidP="00467591">
      <w:pPr>
        <w:keepNext/>
        <w:keepLines/>
        <w:jc w:val="both"/>
        <w:rPr>
          <w:rFonts w:ascii="Tahoma" w:hAnsi="Tahoma" w:cs="Tahoma"/>
          <w:i/>
          <w:iCs/>
          <w:szCs w:val="22"/>
        </w:rPr>
      </w:pPr>
    </w:p>
    <w:p w14:paraId="497946BD" w14:textId="77777777" w:rsidR="00750E7B" w:rsidRPr="009968AA" w:rsidRDefault="00750E7B" w:rsidP="00467591">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Navodilo: </w:t>
      </w:r>
      <w:r w:rsidRPr="009968AA">
        <w:rPr>
          <w:rFonts w:ascii="Tahoma" w:hAnsi="Tahoma" w:cs="Tahoma"/>
          <w:i/>
          <w:iCs/>
          <w:sz w:val="18"/>
          <w:szCs w:val="22"/>
        </w:rPr>
        <w:t>Glavni izvajalec mora svojemu računu ali situaciji priložiti račun ali situacijo podizvajalca, ki ga je predhodno potrdil.</w:t>
      </w:r>
    </w:p>
    <w:p w14:paraId="4C9B93FB" w14:textId="77777777" w:rsidR="00750E7B" w:rsidRPr="009968AA" w:rsidRDefault="00750E7B" w:rsidP="00467591">
      <w:pPr>
        <w:keepNext/>
        <w:keepLines/>
        <w:jc w:val="both"/>
        <w:rPr>
          <w:rFonts w:ascii="Tahoma" w:hAnsi="Tahoma" w:cs="Tahoma"/>
          <w:i/>
          <w:sz w:val="18"/>
        </w:rPr>
      </w:pPr>
    </w:p>
    <w:p w14:paraId="0788DD6D" w14:textId="77777777" w:rsidR="00750E7B" w:rsidRPr="009968AA" w:rsidRDefault="00750E7B" w:rsidP="00467591">
      <w:pPr>
        <w:keepNext/>
        <w:keepLines/>
        <w:jc w:val="both"/>
        <w:rPr>
          <w:rFonts w:ascii="Tahoma" w:hAnsi="Tahoma" w:cs="Tahoma"/>
          <w:i/>
          <w:sz w:val="18"/>
        </w:rPr>
      </w:pPr>
      <w:r w:rsidRPr="009968AA">
        <w:rPr>
          <w:rFonts w:ascii="Tahoma" w:hAnsi="Tahoma" w:cs="Tahoma"/>
          <w:i/>
          <w:sz w:val="18"/>
        </w:rPr>
        <w:t>Obrazec se po potrebi kopira!</w:t>
      </w:r>
    </w:p>
    <w:p w14:paraId="28A35EE3" w14:textId="77777777" w:rsidR="00750E7B" w:rsidRDefault="00750E7B" w:rsidP="00467591">
      <w:pPr>
        <w:keepNext/>
        <w:keepLines/>
        <w:jc w:val="both"/>
        <w:rPr>
          <w:rFonts w:ascii="Tahoma" w:hAnsi="Tahoma" w:cs="Tahoma"/>
        </w:rPr>
      </w:pPr>
    </w:p>
    <w:p w14:paraId="1E7BFE76" w14:textId="77777777" w:rsidR="00750E7B" w:rsidRDefault="00750E7B" w:rsidP="00467591">
      <w:pPr>
        <w:keepNext/>
        <w:keepLines/>
        <w:jc w:val="both"/>
        <w:rPr>
          <w:rFonts w:ascii="Tahoma" w:hAnsi="Tahoma" w:cs="Tahoma"/>
        </w:rPr>
      </w:pPr>
    </w:p>
    <w:p w14:paraId="15DDC019" w14:textId="77777777" w:rsidR="00750E7B" w:rsidRDefault="00750E7B" w:rsidP="00467591">
      <w:pPr>
        <w:keepNext/>
        <w:keepLines/>
        <w:jc w:val="both"/>
        <w:rPr>
          <w:rFonts w:ascii="Tahoma" w:hAnsi="Tahoma" w:cs="Tahoma"/>
        </w:rPr>
      </w:pPr>
    </w:p>
    <w:p w14:paraId="771F40A4" w14:textId="77777777" w:rsidR="00750E7B" w:rsidRDefault="00750E7B" w:rsidP="00467591">
      <w:pPr>
        <w:keepNext/>
        <w:keepLines/>
        <w:jc w:val="both"/>
        <w:rPr>
          <w:rFonts w:ascii="Tahoma" w:hAnsi="Tahoma" w:cs="Tahoma"/>
        </w:rPr>
      </w:pPr>
    </w:p>
    <w:p w14:paraId="04FFD150" w14:textId="77777777" w:rsidR="00750E7B" w:rsidRDefault="00750E7B" w:rsidP="00467591">
      <w:pPr>
        <w:keepNext/>
        <w:keepLines/>
        <w:jc w:val="both"/>
        <w:rPr>
          <w:rFonts w:ascii="Tahoma" w:hAnsi="Tahoma" w:cs="Tahoma"/>
        </w:rPr>
      </w:pPr>
    </w:p>
    <w:p w14:paraId="650D95BE" w14:textId="77777777" w:rsidR="00750E7B" w:rsidRDefault="00750E7B" w:rsidP="00467591">
      <w:pPr>
        <w:keepNext/>
        <w:keepLines/>
        <w:jc w:val="both"/>
        <w:rPr>
          <w:rFonts w:ascii="Tahoma" w:hAnsi="Tahoma" w:cs="Tahoma"/>
        </w:rPr>
      </w:pPr>
    </w:p>
    <w:p w14:paraId="55369641" w14:textId="77777777" w:rsidR="00750E7B" w:rsidRDefault="00750E7B" w:rsidP="00467591">
      <w:pPr>
        <w:keepNext/>
        <w:keepLines/>
        <w:jc w:val="both"/>
        <w:rPr>
          <w:rFonts w:ascii="Tahoma" w:hAnsi="Tahoma" w:cs="Tahoma"/>
        </w:rPr>
      </w:pPr>
    </w:p>
    <w:p w14:paraId="2A2F1B99" w14:textId="77777777" w:rsidR="00750E7B" w:rsidRDefault="00750E7B" w:rsidP="00467591">
      <w:pPr>
        <w:keepNext/>
        <w:keepLines/>
        <w:jc w:val="both"/>
        <w:rPr>
          <w:rFonts w:ascii="Tahoma" w:hAnsi="Tahoma" w:cs="Tahoma"/>
        </w:rPr>
      </w:pPr>
    </w:p>
    <w:p w14:paraId="6C428A35" w14:textId="77777777" w:rsidR="00750E7B" w:rsidRDefault="00750E7B" w:rsidP="00467591">
      <w:pPr>
        <w:keepNext/>
        <w:keepLines/>
        <w:jc w:val="both"/>
        <w:rPr>
          <w:rFonts w:ascii="Tahoma" w:hAnsi="Tahoma" w:cs="Tahoma"/>
        </w:rPr>
      </w:pPr>
    </w:p>
    <w:p w14:paraId="4FBCF3FC" w14:textId="77777777" w:rsidR="00750E7B" w:rsidRDefault="00750E7B" w:rsidP="00467591">
      <w:pPr>
        <w:keepNext/>
        <w:keepLines/>
        <w:jc w:val="both"/>
        <w:rPr>
          <w:rFonts w:ascii="Tahoma" w:hAnsi="Tahoma" w:cs="Tahoma"/>
        </w:rPr>
      </w:pPr>
    </w:p>
    <w:p w14:paraId="1EE8F792" w14:textId="77777777" w:rsidR="00750E7B" w:rsidRDefault="00750E7B" w:rsidP="00467591">
      <w:pPr>
        <w:keepNext/>
        <w:keepLines/>
        <w:jc w:val="both"/>
        <w:rPr>
          <w:rFonts w:ascii="Tahoma" w:hAnsi="Tahoma" w:cs="Tahoma"/>
        </w:rPr>
      </w:pPr>
    </w:p>
    <w:p w14:paraId="6A6E5A87" w14:textId="77777777" w:rsidR="00DA0A60" w:rsidRDefault="00DA0A60" w:rsidP="00467591">
      <w:pPr>
        <w:keepNext/>
        <w:keepLines/>
        <w:jc w:val="both"/>
        <w:rPr>
          <w:rFonts w:ascii="Tahoma" w:hAnsi="Tahoma" w:cs="Tahoma"/>
        </w:rPr>
      </w:pPr>
    </w:p>
    <w:p w14:paraId="2693D99E" w14:textId="77777777" w:rsidR="00750E7B" w:rsidRDefault="00750E7B" w:rsidP="00467591">
      <w:pPr>
        <w:keepNext/>
        <w:keepLines/>
        <w:jc w:val="both"/>
        <w:rPr>
          <w:rFonts w:ascii="Tahoma" w:hAnsi="Tahoma" w:cs="Tahoma"/>
        </w:rPr>
      </w:pPr>
    </w:p>
    <w:p w14:paraId="11103D72" w14:textId="77777777" w:rsidR="00750E7B" w:rsidRDefault="00750E7B" w:rsidP="00467591">
      <w:pPr>
        <w:keepNext/>
        <w:keepLines/>
        <w:jc w:val="both"/>
        <w:rPr>
          <w:rFonts w:ascii="Tahoma" w:hAnsi="Tahoma" w:cs="Tahoma"/>
        </w:rPr>
      </w:pPr>
    </w:p>
    <w:p w14:paraId="3711F6FC" w14:textId="77777777" w:rsidR="00456174" w:rsidRDefault="00456174" w:rsidP="00467591">
      <w:pPr>
        <w:keepNext/>
        <w:keepLines/>
        <w:jc w:val="both"/>
        <w:rPr>
          <w:rFonts w:ascii="Tahoma" w:hAnsi="Tahoma" w:cs="Tahoma"/>
        </w:rPr>
      </w:pPr>
    </w:p>
    <w:p w14:paraId="473D00B5" w14:textId="77777777" w:rsidR="00456174" w:rsidRDefault="00456174" w:rsidP="00467591">
      <w:pPr>
        <w:keepNext/>
        <w:keepLines/>
        <w:jc w:val="both"/>
        <w:rPr>
          <w:rFonts w:ascii="Tahoma" w:hAnsi="Tahoma" w:cs="Tahoma"/>
        </w:rPr>
      </w:pPr>
    </w:p>
    <w:p w14:paraId="0A50ED75" w14:textId="77777777" w:rsidR="0033204F" w:rsidRDefault="0033204F" w:rsidP="00467591">
      <w:pPr>
        <w:keepNext/>
        <w:keepLines/>
        <w:jc w:val="both"/>
        <w:rPr>
          <w:rFonts w:ascii="Tahoma" w:hAnsi="Tahoma" w:cs="Tahoma"/>
        </w:rPr>
      </w:pPr>
    </w:p>
    <w:p w14:paraId="5DB262D7" w14:textId="77777777" w:rsidR="00FF061F" w:rsidRDefault="00FF061F" w:rsidP="00467591">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551"/>
      </w:tblGrid>
      <w:tr w:rsidR="00B976DC" w:rsidRPr="00C8579C" w14:paraId="2E13F204" w14:textId="77777777" w:rsidTr="00FF061F">
        <w:tc>
          <w:tcPr>
            <w:tcW w:w="6658" w:type="dxa"/>
          </w:tcPr>
          <w:p w14:paraId="1F86BAEF" w14:textId="77777777" w:rsidR="00B976DC" w:rsidRPr="00C8579C" w:rsidRDefault="005F1B04" w:rsidP="00467591">
            <w:pPr>
              <w:keepNext/>
              <w:keepLines/>
              <w:jc w:val="both"/>
              <w:rPr>
                <w:rFonts w:ascii="Tahoma" w:hAnsi="Tahoma" w:cs="Tahoma"/>
              </w:rPr>
            </w:pPr>
            <w:r>
              <w:rPr>
                <w:rFonts w:ascii="Tahoma" w:hAnsi="Tahoma" w:cs="Tahoma"/>
              </w:rPr>
              <w:t>SOGLASJE</w:t>
            </w:r>
            <w:r w:rsidR="00B976DC" w:rsidRPr="00C8579C">
              <w:rPr>
                <w:rFonts w:ascii="Tahoma" w:hAnsi="Tahoma" w:cs="Tahoma"/>
              </w:rPr>
              <w:t xml:space="preserve"> PODIZVAJALCA ZA NEPOSREDNA PLAČILA</w:t>
            </w:r>
          </w:p>
        </w:tc>
        <w:tc>
          <w:tcPr>
            <w:tcW w:w="2551" w:type="dxa"/>
          </w:tcPr>
          <w:p w14:paraId="0EBE1AB9" w14:textId="77777777" w:rsidR="00B976DC" w:rsidRPr="00C8579C" w:rsidRDefault="00DE2508" w:rsidP="00467591">
            <w:pPr>
              <w:keepNext/>
              <w:keepLines/>
              <w:jc w:val="both"/>
              <w:rPr>
                <w:rFonts w:ascii="Tahoma" w:hAnsi="Tahoma" w:cs="Tahoma"/>
                <w:b/>
                <w:i/>
              </w:rPr>
            </w:pPr>
            <w:r w:rsidRPr="00DE2508">
              <w:rPr>
                <w:rFonts w:ascii="Tahoma" w:hAnsi="Tahoma" w:cs="Tahoma"/>
                <w:b/>
                <w:i/>
              </w:rPr>
              <w:t>Obrazec 2 k Prilogi 4/1</w:t>
            </w:r>
          </w:p>
        </w:tc>
      </w:tr>
    </w:tbl>
    <w:p w14:paraId="4E384FE1" w14:textId="77777777" w:rsidR="00094688" w:rsidRPr="00C8579C" w:rsidRDefault="00094688" w:rsidP="00467591">
      <w:pPr>
        <w:keepNext/>
        <w:keepLines/>
        <w:jc w:val="both"/>
        <w:rPr>
          <w:rFonts w:ascii="Tahoma" w:hAnsi="Tahoma" w:cs="Tahoma"/>
        </w:rPr>
      </w:pPr>
    </w:p>
    <w:p w14:paraId="615D4F11" w14:textId="77777777" w:rsidR="00805B6C" w:rsidRPr="00C8579C" w:rsidRDefault="00805B6C" w:rsidP="00467591">
      <w:pPr>
        <w:keepNext/>
        <w:keepLines/>
        <w:jc w:val="both"/>
        <w:rPr>
          <w:rFonts w:ascii="Tahoma" w:hAnsi="Tahoma" w:cs="Tahoma"/>
        </w:rPr>
      </w:pPr>
      <w:r w:rsidRPr="00C8579C">
        <w:rPr>
          <w:rFonts w:ascii="Tahoma" w:hAnsi="Tahoma" w:cs="Tahoma"/>
        </w:rPr>
        <w:t>Podizvajalec_______________________________________________________________________ (</w:t>
      </w:r>
      <w:r w:rsidRPr="00C8579C">
        <w:rPr>
          <w:rFonts w:ascii="Tahoma" w:hAnsi="Tahoma" w:cs="Tahoma"/>
          <w:i/>
        </w:rPr>
        <w:t>naziv podizvajalca in polni naslov</w:t>
      </w:r>
      <w:r w:rsidRPr="00C8579C">
        <w:rPr>
          <w:rFonts w:ascii="Tahoma" w:hAnsi="Tahoma" w:cs="Tahoma"/>
        </w:rPr>
        <w:t>)</w:t>
      </w:r>
    </w:p>
    <w:p w14:paraId="53AF2155" w14:textId="77777777" w:rsidR="00805B6C" w:rsidRPr="00C8579C" w:rsidRDefault="00805B6C" w:rsidP="00467591">
      <w:pPr>
        <w:keepNext/>
        <w:keepLines/>
        <w:jc w:val="both"/>
        <w:rPr>
          <w:rFonts w:ascii="Tahoma" w:hAnsi="Tahoma" w:cs="Tahoma"/>
        </w:rPr>
      </w:pPr>
    </w:p>
    <w:p w14:paraId="009E91C6" w14:textId="77777777" w:rsidR="00805B6C" w:rsidRPr="00C8579C" w:rsidRDefault="00805B6C" w:rsidP="00467591">
      <w:pPr>
        <w:keepNext/>
        <w:keepLines/>
        <w:jc w:val="both"/>
        <w:rPr>
          <w:rFonts w:ascii="Tahoma" w:hAnsi="Tahoma" w:cs="Tahoma"/>
          <w:b/>
        </w:rPr>
      </w:pPr>
      <w:r w:rsidRPr="00C8579C">
        <w:rPr>
          <w:rFonts w:ascii="Tahoma" w:hAnsi="Tahoma" w:cs="Tahoma"/>
        </w:rPr>
        <w:t xml:space="preserve">ki nastopamo kot podizvajalec pri </w:t>
      </w:r>
      <w:r w:rsidR="0033204F">
        <w:rPr>
          <w:rFonts w:ascii="Tahoma" w:hAnsi="Tahoma" w:cs="Tahoma"/>
        </w:rPr>
        <w:t>gospodarskem subjektu</w:t>
      </w:r>
    </w:p>
    <w:p w14:paraId="5E4B0EE0" w14:textId="77777777" w:rsidR="00805B6C" w:rsidRPr="00C8579C" w:rsidRDefault="00805B6C" w:rsidP="00467591">
      <w:pPr>
        <w:keepNext/>
        <w:keepLines/>
        <w:jc w:val="both"/>
        <w:rPr>
          <w:rFonts w:ascii="Tahoma" w:hAnsi="Tahoma" w:cs="Tahoma"/>
        </w:rPr>
      </w:pPr>
      <w:r w:rsidRPr="00C8579C">
        <w:rPr>
          <w:rFonts w:ascii="Tahoma" w:hAnsi="Tahoma" w:cs="Tahoma"/>
          <w:b/>
        </w:rPr>
        <w:t>______________________________________________________________________</w:t>
      </w:r>
    </w:p>
    <w:p w14:paraId="00869F31" w14:textId="77777777" w:rsidR="0033204F" w:rsidRDefault="0033204F" w:rsidP="00467591">
      <w:pPr>
        <w:keepNext/>
        <w:keepLines/>
        <w:jc w:val="both"/>
        <w:rPr>
          <w:rFonts w:ascii="Tahoma" w:hAnsi="Tahoma" w:cs="Tahoma"/>
        </w:rPr>
      </w:pPr>
      <w:r>
        <w:rPr>
          <w:rFonts w:ascii="Tahoma" w:hAnsi="Tahoma" w:cs="Tahoma"/>
        </w:rPr>
        <w:t xml:space="preserve"> </w:t>
      </w:r>
    </w:p>
    <w:p w14:paraId="4795C463" w14:textId="77777777" w:rsidR="00094688" w:rsidRDefault="0033204F" w:rsidP="00467591">
      <w:pPr>
        <w:keepNext/>
        <w:keepLines/>
        <w:jc w:val="both"/>
        <w:rPr>
          <w:rFonts w:ascii="Tahoma" w:hAnsi="Tahoma" w:cs="Tahoma"/>
          <w:b/>
          <w:color w:val="000000"/>
        </w:rPr>
      </w:pPr>
      <w:r>
        <w:rPr>
          <w:rFonts w:ascii="Tahoma" w:hAnsi="Tahoma" w:cs="Tahoma"/>
        </w:rPr>
        <w:t xml:space="preserve">za </w:t>
      </w:r>
      <w:r w:rsidRPr="009968AA">
        <w:rPr>
          <w:rFonts w:ascii="Tahoma" w:hAnsi="Tahoma" w:cs="Tahoma"/>
          <w:b/>
          <w:color w:val="000000"/>
        </w:rPr>
        <w:t>__</w:t>
      </w:r>
      <w:r>
        <w:rPr>
          <w:rFonts w:ascii="Tahoma" w:hAnsi="Tahoma" w:cs="Tahoma"/>
          <w:b/>
          <w:color w:val="000000"/>
        </w:rPr>
        <w:t>__</w:t>
      </w:r>
      <w:r w:rsidRPr="009968AA">
        <w:rPr>
          <w:rFonts w:ascii="Tahoma" w:hAnsi="Tahoma" w:cs="Tahoma"/>
          <w:b/>
          <w:color w:val="000000"/>
        </w:rPr>
        <w:t xml:space="preserve"> : __</w:t>
      </w:r>
      <w:r>
        <w:rPr>
          <w:rFonts w:ascii="Tahoma" w:hAnsi="Tahoma" w:cs="Tahoma"/>
          <w:b/>
          <w:color w:val="000000"/>
        </w:rPr>
        <w:t>_________________</w:t>
      </w:r>
    </w:p>
    <w:p w14:paraId="579BDC89" w14:textId="77777777" w:rsidR="0033204F" w:rsidRPr="00C8579C" w:rsidRDefault="0033204F" w:rsidP="00467591">
      <w:pPr>
        <w:keepNext/>
        <w:keepLines/>
        <w:jc w:val="both"/>
        <w:rPr>
          <w:rFonts w:ascii="Tahoma" w:hAnsi="Tahoma" w:cs="Tahoma"/>
        </w:rPr>
      </w:pPr>
    </w:p>
    <w:p w14:paraId="11685F85" w14:textId="77777777" w:rsidR="00094688" w:rsidRPr="00C8579C" w:rsidRDefault="005F1B04" w:rsidP="00467591">
      <w:pPr>
        <w:keepNext/>
        <w:keepLines/>
        <w:jc w:val="center"/>
        <w:rPr>
          <w:rFonts w:ascii="Tahoma" w:hAnsi="Tahoma" w:cs="Tahoma"/>
          <w:b/>
        </w:rPr>
      </w:pPr>
      <w:r>
        <w:rPr>
          <w:rFonts w:ascii="Tahoma" w:hAnsi="Tahoma" w:cs="Tahoma"/>
          <w:b/>
        </w:rPr>
        <w:t>SOGLAŠAM</w:t>
      </w:r>
      <w:r w:rsidR="00094688" w:rsidRPr="00C8579C">
        <w:rPr>
          <w:rFonts w:ascii="Tahoma" w:hAnsi="Tahoma" w:cs="Tahoma"/>
          <w:b/>
        </w:rPr>
        <w:t>,</w:t>
      </w:r>
    </w:p>
    <w:p w14:paraId="6C252C6F" w14:textId="77777777" w:rsidR="00094688" w:rsidRPr="00C8579C" w:rsidRDefault="00094688" w:rsidP="00467591">
      <w:pPr>
        <w:keepNext/>
        <w:keepLines/>
        <w:jc w:val="both"/>
        <w:rPr>
          <w:rFonts w:ascii="Tahoma" w:hAnsi="Tahoma" w:cs="Tahoma"/>
          <w:b/>
        </w:rPr>
      </w:pPr>
    </w:p>
    <w:p w14:paraId="69268439" w14:textId="3DA2928B" w:rsidR="00094688" w:rsidRPr="00C8579C" w:rsidRDefault="00094688" w:rsidP="00467591">
      <w:pPr>
        <w:keepNext/>
        <w:keepLines/>
        <w:jc w:val="both"/>
        <w:rPr>
          <w:rFonts w:ascii="Tahoma" w:hAnsi="Tahoma" w:cs="Tahoma"/>
        </w:rPr>
      </w:pPr>
      <w:r w:rsidRPr="00C8579C">
        <w:rPr>
          <w:rFonts w:ascii="Tahoma" w:hAnsi="Tahoma" w:cs="Tahoma"/>
        </w:rPr>
        <w:t>da naročnik naše terjatve do izvajalca (</w:t>
      </w:r>
      <w:r w:rsidR="00BD3FC1" w:rsidRPr="00C8579C">
        <w:rPr>
          <w:rFonts w:ascii="Tahoma" w:hAnsi="Tahoma" w:cs="Tahoma"/>
        </w:rPr>
        <w:t>ponudnika</w:t>
      </w:r>
      <w:r w:rsidRPr="00C8579C">
        <w:rPr>
          <w:rFonts w:ascii="Tahoma" w:hAnsi="Tahoma" w:cs="Tahoma"/>
        </w:rPr>
        <w:t>, pri katerem bomo sodelovali kot podizvajalec), v zvezi z izvedbo predmeta javnega naročila</w:t>
      </w:r>
      <w:r w:rsidR="00805B6C" w:rsidRPr="00C8579C">
        <w:rPr>
          <w:rFonts w:ascii="Tahoma" w:hAnsi="Tahoma" w:cs="Tahoma"/>
        </w:rPr>
        <w:t xml:space="preserve"> št. </w:t>
      </w:r>
      <w:r w:rsidR="000652AB">
        <w:rPr>
          <w:rFonts w:ascii="Tahoma" w:hAnsi="Tahoma" w:cs="Tahoma"/>
          <w:b/>
        </w:rPr>
        <w:t>VKS-167/24</w:t>
      </w:r>
      <w:r w:rsidR="005D7402">
        <w:rPr>
          <w:rFonts w:ascii="Tahoma" w:hAnsi="Tahoma" w:cs="Tahoma"/>
          <w:b/>
        </w:rPr>
        <w:t xml:space="preserve"> </w:t>
      </w:r>
      <w:r w:rsidR="00805B6C" w:rsidRPr="00C8579C">
        <w:rPr>
          <w:rFonts w:ascii="Tahoma" w:hAnsi="Tahoma" w:cs="Tahoma"/>
          <w:b/>
        </w:rPr>
        <w:t xml:space="preserve">– </w:t>
      </w:r>
      <w:r w:rsidR="00581FDA">
        <w:rPr>
          <w:rFonts w:ascii="Tahoma" w:hAnsi="Tahoma" w:cs="Tahoma"/>
          <w:b/>
          <w:bCs/>
        </w:rPr>
        <w:t>Prevzem produkta z EWC oznako 19</w:t>
      </w:r>
      <w:r w:rsidR="003B6FEA">
        <w:rPr>
          <w:rFonts w:ascii="Tahoma" w:hAnsi="Tahoma" w:cs="Tahoma"/>
          <w:b/>
          <w:bCs/>
        </w:rPr>
        <w:t> </w:t>
      </w:r>
      <w:r w:rsidR="00581FDA">
        <w:rPr>
          <w:rFonts w:ascii="Tahoma" w:hAnsi="Tahoma" w:cs="Tahoma"/>
          <w:b/>
          <w:bCs/>
        </w:rPr>
        <w:t>12</w:t>
      </w:r>
      <w:r w:rsidR="003B6FEA">
        <w:rPr>
          <w:rFonts w:ascii="Tahoma" w:hAnsi="Tahoma" w:cs="Tahoma"/>
          <w:b/>
          <w:bCs/>
        </w:rPr>
        <w:t> </w:t>
      </w:r>
      <w:r w:rsidR="00581FDA">
        <w:rPr>
          <w:rFonts w:ascii="Tahoma" w:hAnsi="Tahoma" w:cs="Tahoma"/>
          <w:b/>
          <w:bCs/>
        </w:rPr>
        <w:t>12 iz obdelave komunalnih odpadkov v RCERO Ljubljana</w:t>
      </w:r>
      <w:r w:rsidRPr="00C8579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05AB801D" w14:textId="77777777" w:rsidR="00094688" w:rsidRPr="00C8579C" w:rsidRDefault="00094688" w:rsidP="00467591">
      <w:pPr>
        <w:keepNext/>
        <w:keepLines/>
        <w:jc w:val="both"/>
        <w:rPr>
          <w:rFonts w:ascii="Tahoma" w:hAnsi="Tahoma" w:cs="Tahoma"/>
        </w:rPr>
      </w:pPr>
    </w:p>
    <w:p w14:paraId="1F5E8040" w14:textId="77777777" w:rsidR="00094688" w:rsidRPr="00C8579C" w:rsidRDefault="00094688" w:rsidP="00467591">
      <w:pPr>
        <w:keepNext/>
        <w:keepLines/>
        <w:jc w:val="both"/>
        <w:rPr>
          <w:rFonts w:ascii="Tahoma" w:hAnsi="Tahoma" w:cs="Tahoma"/>
        </w:rPr>
      </w:pPr>
    </w:p>
    <w:p w14:paraId="076AD512" w14:textId="77777777" w:rsidR="00094688" w:rsidRPr="00C8579C" w:rsidRDefault="00094688" w:rsidP="00467591">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094688" w:rsidRPr="00C8579C" w14:paraId="5D08BF78" w14:textId="77777777" w:rsidTr="00745A83">
        <w:trPr>
          <w:trHeight w:val="235"/>
        </w:trPr>
        <w:tc>
          <w:tcPr>
            <w:tcW w:w="3402" w:type="dxa"/>
            <w:tcBorders>
              <w:bottom w:val="single" w:sz="4" w:space="0" w:color="auto"/>
            </w:tcBorders>
          </w:tcPr>
          <w:p w14:paraId="287CC166" w14:textId="77777777" w:rsidR="00094688" w:rsidRPr="00C8579C" w:rsidRDefault="00094688" w:rsidP="00467591">
            <w:pPr>
              <w:keepNext/>
              <w:keepLines/>
              <w:jc w:val="both"/>
              <w:rPr>
                <w:rFonts w:ascii="Tahoma" w:hAnsi="Tahoma" w:cs="Tahoma"/>
                <w:snapToGrid w:val="0"/>
              </w:rPr>
            </w:pPr>
          </w:p>
        </w:tc>
        <w:tc>
          <w:tcPr>
            <w:tcW w:w="2977" w:type="dxa"/>
          </w:tcPr>
          <w:p w14:paraId="55141FD3" w14:textId="77777777" w:rsidR="00094688" w:rsidRPr="00C8579C" w:rsidRDefault="00094688" w:rsidP="00467591">
            <w:pPr>
              <w:keepNext/>
              <w:keepLines/>
              <w:jc w:val="both"/>
              <w:rPr>
                <w:rFonts w:ascii="Tahoma" w:hAnsi="Tahoma" w:cs="Tahoma"/>
                <w:snapToGrid w:val="0"/>
              </w:rPr>
            </w:pPr>
          </w:p>
        </w:tc>
        <w:tc>
          <w:tcPr>
            <w:tcW w:w="2721" w:type="dxa"/>
            <w:tcBorders>
              <w:bottom w:val="single" w:sz="4" w:space="0" w:color="auto"/>
            </w:tcBorders>
          </w:tcPr>
          <w:p w14:paraId="0015BD38" w14:textId="77777777" w:rsidR="00094688" w:rsidRPr="00C8579C" w:rsidRDefault="00094688" w:rsidP="00467591">
            <w:pPr>
              <w:keepNext/>
              <w:keepLines/>
              <w:jc w:val="both"/>
              <w:rPr>
                <w:rFonts w:ascii="Tahoma" w:hAnsi="Tahoma" w:cs="Tahoma"/>
                <w:snapToGrid w:val="0"/>
              </w:rPr>
            </w:pPr>
          </w:p>
        </w:tc>
      </w:tr>
      <w:tr w:rsidR="00094688" w:rsidRPr="00C8579C" w14:paraId="3C0E5B9A" w14:textId="77777777" w:rsidTr="00745A83">
        <w:trPr>
          <w:trHeight w:val="235"/>
        </w:trPr>
        <w:tc>
          <w:tcPr>
            <w:tcW w:w="3402" w:type="dxa"/>
            <w:tcBorders>
              <w:top w:val="single" w:sz="4" w:space="0" w:color="auto"/>
            </w:tcBorders>
          </w:tcPr>
          <w:p w14:paraId="33A64C4B" w14:textId="77777777" w:rsidR="00094688" w:rsidRPr="00C8579C" w:rsidRDefault="00094688" w:rsidP="00467591">
            <w:pPr>
              <w:keepNext/>
              <w:keepLines/>
              <w:jc w:val="both"/>
              <w:rPr>
                <w:rFonts w:ascii="Tahoma" w:hAnsi="Tahoma" w:cs="Tahoma"/>
                <w:snapToGrid w:val="0"/>
              </w:rPr>
            </w:pPr>
            <w:r w:rsidRPr="00C8579C">
              <w:rPr>
                <w:rFonts w:ascii="Tahoma" w:hAnsi="Tahoma" w:cs="Tahoma"/>
                <w:snapToGrid w:val="0"/>
              </w:rPr>
              <w:t>(kraj, datum)</w:t>
            </w:r>
          </w:p>
        </w:tc>
        <w:tc>
          <w:tcPr>
            <w:tcW w:w="2977" w:type="dxa"/>
          </w:tcPr>
          <w:p w14:paraId="0DC9975D" w14:textId="77777777" w:rsidR="00094688" w:rsidRPr="00C8579C" w:rsidRDefault="00094688" w:rsidP="00467591">
            <w:pPr>
              <w:keepNext/>
              <w:keepLines/>
              <w:jc w:val="center"/>
              <w:rPr>
                <w:rFonts w:ascii="Tahoma" w:hAnsi="Tahoma" w:cs="Tahoma"/>
                <w:snapToGrid w:val="0"/>
              </w:rPr>
            </w:pPr>
            <w:r w:rsidRPr="00C8579C">
              <w:rPr>
                <w:rFonts w:ascii="Tahoma" w:hAnsi="Tahoma" w:cs="Tahoma"/>
                <w:snapToGrid w:val="0"/>
              </w:rPr>
              <w:t>žig</w:t>
            </w:r>
          </w:p>
        </w:tc>
        <w:tc>
          <w:tcPr>
            <w:tcW w:w="2721" w:type="dxa"/>
            <w:tcBorders>
              <w:top w:val="single" w:sz="4" w:space="0" w:color="auto"/>
            </w:tcBorders>
          </w:tcPr>
          <w:p w14:paraId="09C09485" w14:textId="77777777" w:rsidR="00094688" w:rsidRPr="00C8579C" w:rsidRDefault="00094688" w:rsidP="00467591">
            <w:pPr>
              <w:keepNext/>
              <w:keepLines/>
              <w:jc w:val="both"/>
              <w:rPr>
                <w:rFonts w:ascii="Tahoma" w:hAnsi="Tahoma" w:cs="Tahoma"/>
                <w:snapToGrid w:val="0"/>
              </w:rPr>
            </w:pPr>
            <w:r w:rsidRPr="00C8579C">
              <w:rPr>
                <w:rFonts w:ascii="Tahoma" w:hAnsi="Tahoma" w:cs="Tahoma"/>
                <w:snapToGrid w:val="0"/>
              </w:rPr>
              <w:t>(</w:t>
            </w:r>
            <w:r w:rsidR="00D504E5">
              <w:rPr>
                <w:rFonts w:ascii="Tahoma" w:hAnsi="Tahoma" w:cs="Tahoma"/>
                <w:snapToGrid w:val="0"/>
              </w:rPr>
              <w:t>Ime in priimek ter</w:t>
            </w:r>
            <w:r w:rsidRPr="00C8579C">
              <w:rPr>
                <w:rFonts w:ascii="Tahoma" w:hAnsi="Tahoma" w:cs="Tahoma"/>
              </w:rPr>
              <w:t xml:space="preserve"> podpis</w:t>
            </w:r>
            <w:r w:rsidR="00750E7B">
              <w:rPr>
                <w:rFonts w:ascii="Tahoma" w:hAnsi="Tahoma" w:cs="Tahoma"/>
              </w:rPr>
              <w:t xml:space="preserve"> odgovorne osebe</w:t>
            </w:r>
            <w:r w:rsidR="005F1B04">
              <w:rPr>
                <w:rFonts w:ascii="Tahoma" w:hAnsi="Tahoma" w:cs="Tahoma"/>
              </w:rPr>
              <w:t xml:space="preserve"> </w:t>
            </w:r>
            <w:r w:rsidRPr="00C8579C">
              <w:rPr>
                <w:rFonts w:ascii="Tahoma" w:hAnsi="Tahoma" w:cs="Tahoma"/>
              </w:rPr>
              <w:t>podizvajalca</w:t>
            </w:r>
            <w:r w:rsidRPr="00C8579C">
              <w:rPr>
                <w:rFonts w:ascii="Tahoma" w:hAnsi="Tahoma" w:cs="Tahoma"/>
                <w:snapToGrid w:val="0"/>
              </w:rPr>
              <w:t>)</w:t>
            </w:r>
          </w:p>
        </w:tc>
      </w:tr>
    </w:tbl>
    <w:p w14:paraId="0DDD0002" w14:textId="77777777" w:rsidR="00094688" w:rsidRPr="00C8579C" w:rsidRDefault="00094688" w:rsidP="00467591">
      <w:pPr>
        <w:keepNext/>
        <w:keepLines/>
        <w:jc w:val="both"/>
        <w:rPr>
          <w:rFonts w:ascii="Tahoma" w:eastAsia="Calibri" w:hAnsi="Tahoma" w:cs="Tahoma"/>
          <w:sz w:val="22"/>
          <w:szCs w:val="22"/>
          <w:lang w:eastAsia="en-US"/>
        </w:rPr>
      </w:pPr>
    </w:p>
    <w:p w14:paraId="72561721" w14:textId="77777777" w:rsidR="00094688" w:rsidRPr="00C8579C" w:rsidRDefault="00094688" w:rsidP="00467591">
      <w:pPr>
        <w:keepNext/>
        <w:keepLines/>
        <w:jc w:val="both"/>
        <w:rPr>
          <w:rFonts w:ascii="Tahoma" w:eastAsia="Calibri" w:hAnsi="Tahoma" w:cs="Tahoma"/>
          <w:sz w:val="22"/>
          <w:szCs w:val="22"/>
          <w:lang w:eastAsia="en-US"/>
        </w:rPr>
      </w:pPr>
    </w:p>
    <w:p w14:paraId="6BC234FD" w14:textId="77777777" w:rsidR="00094688" w:rsidRPr="00C8579C" w:rsidRDefault="00094688" w:rsidP="00467591">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1477AC3F" w14:textId="77777777" w:rsidR="00094688" w:rsidRPr="00C8579C" w:rsidRDefault="00094688" w:rsidP="00467591">
      <w:pPr>
        <w:keepNext/>
        <w:keepLines/>
        <w:tabs>
          <w:tab w:val="left" w:pos="567"/>
          <w:tab w:val="left" w:pos="851"/>
          <w:tab w:val="left" w:pos="993"/>
        </w:tabs>
        <w:jc w:val="both"/>
        <w:rPr>
          <w:rFonts w:ascii="Tahoma" w:hAnsi="Tahoma" w:cs="Tahoma"/>
          <w:i/>
          <w:sz w:val="16"/>
          <w:szCs w:val="18"/>
          <w:lang w:eastAsia="ar-SA"/>
        </w:rPr>
      </w:pPr>
    </w:p>
    <w:p w14:paraId="4E17BABD" w14:textId="77777777" w:rsidR="00094688" w:rsidRPr="00C8579C" w:rsidRDefault="00094688" w:rsidP="00467591">
      <w:pPr>
        <w:keepNext/>
        <w:keepLines/>
        <w:tabs>
          <w:tab w:val="left" w:pos="567"/>
          <w:tab w:val="left" w:pos="851"/>
          <w:tab w:val="left" w:pos="993"/>
        </w:tabs>
        <w:jc w:val="both"/>
        <w:rPr>
          <w:rFonts w:ascii="Tahoma" w:hAnsi="Tahoma" w:cs="Tahoma"/>
          <w:i/>
          <w:sz w:val="16"/>
          <w:szCs w:val="18"/>
          <w:lang w:eastAsia="ar-SA"/>
        </w:rPr>
      </w:pPr>
    </w:p>
    <w:p w14:paraId="7F63B3EE" w14:textId="77777777" w:rsidR="00094688" w:rsidRPr="00C8579C" w:rsidRDefault="00094688" w:rsidP="00467591">
      <w:pPr>
        <w:keepNext/>
        <w:keepLines/>
        <w:tabs>
          <w:tab w:val="left" w:pos="567"/>
          <w:tab w:val="left" w:pos="851"/>
          <w:tab w:val="left" w:pos="993"/>
        </w:tabs>
        <w:jc w:val="both"/>
        <w:rPr>
          <w:rFonts w:ascii="Tahoma" w:hAnsi="Tahoma" w:cs="Tahoma"/>
          <w:i/>
          <w:sz w:val="16"/>
          <w:szCs w:val="18"/>
          <w:lang w:eastAsia="ar-SA"/>
        </w:rPr>
      </w:pPr>
      <w:r w:rsidRPr="00C8579C">
        <w:rPr>
          <w:rFonts w:ascii="Tahoma" w:hAnsi="Tahoma" w:cs="Tahoma"/>
          <w:b/>
          <w:i/>
          <w:sz w:val="16"/>
          <w:szCs w:val="18"/>
          <w:lang w:eastAsia="ar-SA"/>
        </w:rPr>
        <w:t>Opomba</w:t>
      </w:r>
      <w:r w:rsidRPr="00C8579C">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C8579C">
        <w:rPr>
          <w:rFonts w:ascii="Tahoma" w:hAnsi="Tahoma" w:cs="Tahoma"/>
          <w:i/>
          <w:sz w:val="16"/>
          <w:szCs w:val="18"/>
          <w:u w:val="single"/>
          <w:lang w:eastAsia="ar-SA"/>
        </w:rPr>
        <w:t>V kolikor podizvajalec neposrednih plačil ne zahteva, te priloge</w:t>
      </w:r>
      <w:r w:rsidR="00FD7979" w:rsidRPr="00C8579C">
        <w:rPr>
          <w:rFonts w:ascii="Tahoma" w:hAnsi="Tahoma" w:cs="Tahoma"/>
          <w:i/>
          <w:sz w:val="16"/>
          <w:szCs w:val="18"/>
          <w:u w:val="single"/>
          <w:lang w:eastAsia="ar-SA"/>
        </w:rPr>
        <w:t xml:space="preserve"> ne izpolni oz. priloge</w:t>
      </w:r>
      <w:r w:rsidRPr="00C8579C">
        <w:rPr>
          <w:rFonts w:ascii="Tahoma" w:hAnsi="Tahoma" w:cs="Tahoma"/>
          <w:i/>
          <w:sz w:val="16"/>
          <w:szCs w:val="18"/>
          <w:u w:val="single"/>
          <w:lang w:eastAsia="ar-SA"/>
        </w:rPr>
        <w:t xml:space="preserve"> ni treba prilagati ponudbi.</w:t>
      </w:r>
    </w:p>
    <w:p w14:paraId="2EFAB868" w14:textId="77777777" w:rsidR="00094688" w:rsidRPr="00C8579C" w:rsidRDefault="00094688" w:rsidP="00467591">
      <w:pPr>
        <w:keepNext/>
        <w:keepLines/>
        <w:jc w:val="both"/>
        <w:rPr>
          <w:rFonts w:ascii="Tahoma" w:hAnsi="Tahoma" w:cs="Tahoma"/>
        </w:rPr>
      </w:pPr>
    </w:p>
    <w:p w14:paraId="63814CDD" w14:textId="77777777" w:rsidR="00094688" w:rsidRPr="00C8579C" w:rsidRDefault="00094688" w:rsidP="00467591">
      <w:pPr>
        <w:keepNext/>
        <w:keepLines/>
        <w:jc w:val="both"/>
        <w:rPr>
          <w:rFonts w:ascii="Tahoma" w:hAnsi="Tahoma" w:cs="Tahoma"/>
        </w:rPr>
      </w:pPr>
    </w:p>
    <w:p w14:paraId="726EA761" w14:textId="77777777" w:rsidR="00094688" w:rsidRPr="00C8579C" w:rsidRDefault="00094688" w:rsidP="00467591">
      <w:pPr>
        <w:keepNext/>
        <w:keepLines/>
        <w:jc w:val="both"/>
        <w:rPr>
          <w:rFonts w:ascii="Tahoma" w:hAnsi="Tahoma" w:cs="Tahoma"/>
        </w:rPr>
      </w:pPr>
    </w:p>
    <w:p w14:paraId="1A182010" w14:textId="77777777" w:rsidR="00D92424" w:rsidRPr="00C8579C" w:rsidRDefault="00D92424" w:rsidP="00467591">
      <w:pPr>
        <w:keepNext/>
        <w:keepLines/>
        <w:rPr>
          <w:rFonts w:ascii="Tahoma" w:hAnsi="Tahoma" w:cs="Tahoma"/>
        </w:rPr>
      </w:pPr>
    </w:p>
    <w:p w14:paraId="2A92C7FA" w14:textId="77777777" w:rsidR="00D92424" w:rsidRDefault="00D92424" w:rsidP="00467591">
      <w:pPr>
        <w:keepNext/>
        <w:keepLines/>
        <w:rPr>
          <w:rFonts w:ascii="Tahoma" w:hAnsi="Tahoma" w:cs="Tahoma"/>
        </w:rPr>
      </w:pPr>
    </w:p>
    <w:p w14:paraId="5C0E8435" w14:textId="77777777" w:rsidR="00A512FF" w:rsidRDefault="00A512FF" w:rsidP="00467591">
      <w:pPr>
        <w:keepNext/>
        <w:keepLines/>
        <w:rPr>
          <w:rFonts w:ascii="Tahoma" w:hAnsi="Tahoma" w:cs="Tahoma"/>
        </w:rPr>
      </w:pPr>
    </w:p>
    <w:p w14:paraId="33F2BC8C" w14:textId="77777777" w:rsidR="00A512FF" w:rsidRDefault="00A512FF" w:rsidP="00467591">
      <w:pPr>
        <w:keepNext/>
        <w:keepLines/>
        <w:rPr>
          <w:rFonts w:ascii="Tahoma" w:hAnsi="Tahoma" w:cs="Tahoma"/>
        </w:rPr>
      </w:pPr>
    </w:p>
    <w:p w14:paraId="023811CB" w14:textId="77777777" w:rsidR="00A512FF" w:rsidRDefault="00A512FF" w:rsidP="00467591">
      <w:pPr>
        <w:keepNext/>
        <w:keepLines/>
        <w:rPr>
          <w:rFonts w:ascii="Tahoma" w:hAnsi="Tahoma" w:cs="Tahoma"/>
        </w:rPr>
      </w:pPr>
    </w:p>
    <w:p w14:paraId="3C0F3E70" w14:textId="77777777" w:rsidR="00A512FF" w:rsidRDefault="00A512FF" w:rsidP="00467591">
      <w:pPr>
        <w:keepNext/>
        <w:keepLines/>
        <w:rPr>
          <w:rFonts w:ascii="Tahoma" w:hAnsi="Tahoma" w:cs="Tahoma"/>
        </w:rPr>
      </w:pPr>
    </w:p>
    <w:p w14:paraId="2FDB102E" w14:textId="77777777" w:rsidR="00A512FF" w:rsidRDefault="00A512FF" w:rsidP="00467591">
      <w:pPr>
        <w:keepNext/>
        <w:keepLines/>
        <w:rPr>
          <w:rFonts w:ascii="Tahoma" w:hAnsi="Tahoma" w:cs="Tahoma"/>
        </w:rPr>
      </w:pPr>
    </w:p>
    <w:p w14:paraId="020875C1" w14:textId="77777777" w:rsidR="00A512FF" w:rsidRDefault="00A512FF" w:rsidP="00467591">
      <w:pPr>
        <w:keepNext/>
        <w:keepLines/>
        <w:rPr>
          <w:rFonts w:ascii="Tahoma" w:hAnsi="Tahoma" w:cs="Tahoma"/>
        </w:rPr>
      </w:pPr>
    </w:p>
    <w:p w14:paraId="199A13B4" w14:textId="77777777" w:rsidR="00A512FF" w:rsidRDefault="00A512FF" w:rsidP="00467591">
      <w:pPr>
        <w:keepNext/>
        <w:keepLines/>
        <w:rPr>
          <w:rFonts w:ascii="Tahoma" w:hAnsi="Tahoma" w:cs="Tahoma"/>
        </w:rPr>
      </w:pPr>
    </w:p>
    <w:p w14:paraId="46F2A8C6" w14:textId="77777777" w:rsidR="00A512FF" w:rsidRDefault="00A512FF" w:rsidP="00467591">
      <w:pPr>
        <w:keepNext/>
        <w:keepLines/>
        <w:rPr>
          <w:rFonts w:ascii="Tahoma" w:hAnsi="Tahoma" w:cs="Tahoma"/>
        </w:rPr>
      </w:pPr>
    </w:p>
    <w:p w14:paraId="6641903D" w14:textId="77777777" w:rsidR="00A512FF" w:rsidRDefault="00A512FF" w:rsidP="00467591">
      <w:pPr>
        <w:keepNext/>
        <w:keepLines/>
        <w:rPr>
          <w:rFonts w:ascii="Tahoma" w:hAnsi="Tahoma" w:cs="Tahoma"/>
        </w:rPr>
      </w:pPr>
    </w:p>
    <w:p w14:paraId="7C476BF8" w14:textId="77777777" w:rsidR="00A512FF" w:rsidRDefault="00A512FF" w:rsidP="00467591">
      <w:pPr>
        <w:keepNext/>
        <w:keepLines/>
        <w:rPr>
          <w:rFonts w:ascii="Tahoma" w:hAnsi="Tahoma" w:cs="Tahoma"/>
        </w:rPr>
      </w:pPr>
    </w:p>
    <w:p w14:paraId="5B05F3F1" w14:textId="77777777" w:rsidR="00A512FF" w:rsidRDefault="00A512FF" w:rsidP="00467591">
      <w:pPr>
        <w:keepNext/>
        <w:keepLines/>
        <w:rPr>
          <w:rFonts w:ascii="Tahoma" w:hAnsi="Tahoma" w:cs="Tahoma"/>
        </w:rPr>
      </w:pPr>
    </w:p>
    <w:p w14:paraId="0E6C3F4B" w14:textId="77777777" w:rsidR="00A512FF" w:rsidRDefault="00A512FF" w:rsidP="00467591">
      <w:pPr>
        <w:keepNext/>
        <w:keepLines/>
        <w:rPr>
          <w:rFonts w:ascii="Tahoma" w:hAnsi="Tahoma" w:cs="Tahoma"/>
        </w:rPr>
      </w:pPr>
    </w:p>
    <w:p w14:paraId="69C4D272" w14:textId="77777777" w:rsidR="00A512FF" w:rsidRDefault="00A512FF" w:rsidP="00467591">
      <w:pPr>
        <w:keepNext/>
        <w:keepLines/>
        <w:rPr>
          <w:rFonts w:ascii="Tahoma" w:hAnsi="Tahoma" w:cs="Tahoma"/>
        </w:rPr>
      </w:pPr>
    </w:p>
    <w:p w14:paraId="3ECA5414" w14:textId="77777777" w:rsidR="00A512FF" w:rsidRDefault="00A512FF" w:rsidP="00467591">
      <w:pPr>
        <w:keepNext/>
        <w:keepLines/>
        <w:rPr>
          <w:rFonts w:ascii="Tahoma" w:hAnsi="Tahoma" w:cs="Tahoma"/>
        </w:rPr>
      </w:pPr>
    </w:p>
    <w:p w14:paraId="730855FC" w14:textId="77777777" w:rsidR="00A512FF" w:rsidRDefault="00A512FF" w:rsidP="00467591">
      <w:pPr>
        <w:keepNext/>
        <w:keepLines/>
        <w:rPr>
          <w:rFonts w:ascii="Tahoma" w:hAnsi="Tahoma" w:cs="Tahoma"/>
        </w:rPr>
      </w:pPr>
    </w:p>
    <w:p w14:paraId="21D792C5" w14:textId="77777777" w:rsidR="00A512FF" w:rsidRDefault="00A512FF" w:rsidP="00467591">
      <w:pPr>
        <w:keepNext/>
        <w:keepLines/>
        <w:rPr>
          <w:rFonts w:ascii="Tahoma" w:hAnsi="Tahoma" w:cs="Tahoma"/>
        </w:rPr>
      </w:pPr>
    </w:p>
    <w:p w14:paraId="66264A88" w14:textId="77777777" w:rsidR="00A512FF" w:rsidRDefault="00A512FF" w:rsidP="00467591">
      <w:pPr>
        <w:keepNext/>
        <w:keepLines/>
        <w:rPr>
          <w:rFonts w:ascii="Tahoma" w:hAnsi="Tahoma" w:cs="Tahoma"/>
        </w:rPr>
      </w:pPr>
    </w:p>
    <w:p w14:paraId="660641BC" w14:textId="77777777" w:rsidR="00A512FF" w:rsidRDefault="00A512FF" w:rsidP="00467591">
      <w:pPr>
        <w:keepNext/>
        <w:keepLines/>
        <w:rPr>
          <w:rFonts w:ascii="Tahoma" w:hAnsi="Tahoma" w:cs="Tahoma"/>
        </w:rPr>
      </w:pPr>
    </w:p>
    <w:p w14:paraId="1914AC94" w14:textId="77777777" w:rsidR="00A512FF" w:rsidRDefault="00A512FF" w:rsidP="00467591">
      <w:pPr>
        <w:keepNext/>
        <w:keepLines/>
        <w:rPr>
          <w:rFonts w:ascii="Tahoma" w:hAnsi="Tahoma" w:cs="Tahoma"/>
        </w:rPr>
      </w:pPr>
    </w:p>
    <w:p w14:paraId="492D7717" w14:textId="77777777" w:rsidR="00A512FF" w:rsidRDefault="00A512FF" w:rsidP="00467591">
      <w:pPr>
        <w:keepNext/>
        <w:keepLines/>
        <w:rPr>
          <w:rFonts w:ascii="Tahoma" w:hAnsi="Tahoma" w:cs="Tahoma"/>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A512FF" w:rsidRPr="00112425" w14:paraId="68DA93EA" w14:textId="77777777" w:rsidTr="00581FDA">
        <w:tc>
          <w:tcPr>
            <w:tcW w:w="6814" w:type="dxa"/>
            <w:tcBorders>
              <w:top w:val="single" w:sz="4" w:space="0" w:color="000000"/>
              <w:left w:val="single" w:sz="4" w:space="0" w:color="000000"/>
              <w:bottom w:val="single" w:sz="4" w:space="0" w:color="000000"/>
            </w:tcBorders>
          </w:tcPr>
          <w:p w14:paraId="703E9893" w14:textId="77777777" w:rsidR="00A512FF" w:rsidRPr="00112425" w:rsidRDefault="00A512FF" w:rsidP="00581FDA">
            <w:pPr>
              <w:keepNext/>
              <w:keepLines/>
              <w:rPr>
                <w:rFonts w:ascii="Tahoma" w:eastAsia="Calibri" w:hAnsi="Tahoma" w:cs="Tahoma"/>
              </w:rPr>
            </w:pPr>
            <w:r w:rsidRPr="00112425">
              <w:rPr>
                <w:rFonts w:ascii="Tahoma" w:hAnsi="Tahoma"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2C703CD5" w14:textId="77777777" w:rsidR="00A512FF" w:rsidRPr="00A512FF" w:rsidRDefault="00A512FF" w:rsidP="00581FDA">
            <w:pPr>
              <w:keepNext/>
              <w:keepLines/>
              <w:rPr>
                <w:rFonts w:ascii="Tahoma" w:eastAsia="Calibri" w:hAnsi="Tahoma" w:cs="Tahoma"/>
                <w:b/>
                <w:i/>
              </w:rPr>
            </w:pPr>
            <w:r w:rsidRPr="00A512FF">
              <w:rPr>
                <w:rFonts w:ascii="Tahoma" w:eastAsia="Calibri" w:hAnsi="Tahoma" w:cs="Tahoma"/>
                <w:b/>
                <w:i/>
              </w:rPr>
              <w:t>Obrazec 3 k Prilogi 4/1</w:t>
            </w:r>
          </w:p>
        </w:tc>
      </w:tr>
    </w:tbl>
    <w:p w14:paraId="24695E5D" w14:textId="77777777" w:rsidR="00A512FF" w:rsidRPr="00112425" w:rsidRDefault="00A512FF" w:rsidP="00A512FF">
      <w:pPr>
        <w:keepNext/>
        <w:keepLines/>
      </w:pPr>
    </w:p>
    <w:p w14:paraId="7955CDE7" w14:textId="77777777" w:rsidR="00A512FF" w:rsidRPr="00112425" w:rsidRDefault="00A512FF" w:rsidP="00A512FF">
      <w:pPr>
        <w:keepNext/>
        <w:keepLines/>
      </w:pPr>
    </w:p>
    <w:p w14:paraId="6BC918FE" w14:textId="77777777" w:rsidR="00A512FF" w:rsidRPr="00112425" w:rsidRDefault="00A512FF" w:rsidP="00A512FF">
      <w:pPr>
        <w:keepNext/>
        <w:keepLines/>
        <w:jc w:val="center"/>
        <w:rPr>
          <w:rFonts w:ascii="Tahoma" w:hAnsi="Tahoma" w:cs="Tahoma"/>
          <w:b/>
          <w:i/>
        </w:rPr>
      </w:pPr>
      <w:r w:rsidRPr="00112425">
        <w:rPr>
          <w:rFonts w:ascii="Tahoma" w:hAnsi="Tahoma" w:cs="Tahoma"/>
          <w:b/>
        </w:rPr>
        <w:t>SPORAZUM</w:t>
      </w:r>
    </w:p>
    <w:p w14:paraId="1CD0AEB4" w14:textId="77777777" w:rsidR="00A512FF" w:rsidRPr="00112425" w:rsidRDefault="00A512FF" w:rsidP="00A512FF">
      <w:pPr>
        <w:keepNext/>
        <w:keepLines/>
        <w:jc w:val="center"/>
        <w:rPr>
          <w:rFonts w:ascii="Tahoma" w:hAnsi="Tahoma" w:cs="Tahoma"/>
          <w:b/>
          <w:i/>
        </w:rPr>
      </w:pPr>
      <w:r w:rsidRPr="00112425">
        <w:rPr>
          <w:rFonts w:ascii="Tahoma" w:hAnsi="Tahoma" w:cs="Tahoma"/>
          <w:b/>
        </w:rPr>
        <w:t>O MEDSEBOJNEM SODELOVANJU</w:t>
      </w:r>
    </w:p>
    <w:p w14:paraId="0CCAEE8F" w14:textId="77777777" w:rsidR="00A512FF" w:rsidRPr="00112425" w:rsidRDefault="00A512FF" w:rsidP="00A512FF">
      <w:pPr>
        <w:keepNext/>
        <w:keepLines/>
        <w:jc w:val="center"/>
        <w:rPr>
          <w:rFonts w:ascii="Tahoma" w:hAnsi="Tahoma" w:cs="Tahoma"/>
          <w:i/>
        </w:rPr>
      </w:pPr>
    </w:p>
    <w:p w14:paraId="602E9C25" w14:textId="77777777" w:rsidR="00A512FF" w:rsidRPr="00112425" w:rsidRDefault="00A512FF" w:rsidP="00A512FF">
      <w:pPr>
        <w:keepNext/>
        <w:keepLines/>
        <w:jc w:val="center"/>
        <w:rPr>
          <w:rFonts w:ascii="Tahoma" w:hAnsi="Tahoma" w:cs="Tahoma"/>
          <w:i/>
        </w:rPr>
      </w:pPr>
    </w:p>
    <w:p w14:paraId="77291A1E" w14:textId="77777777" w:rsidR="00A512FF" w:rsidRPr="00112425" w:rsidRDefault="00A512FF" w:rsidP="00A512FF">
      <w:pPr>
        <w:keepNext/>
        <w:keepLines/>
        <w:jc w:val="center"/>
        <w:rPr>
          <w:rFonts w:ascii="Tahoma" w:hAnsi="Tahoma" w:cs="Tahoma"/>
          <w:i/>
        </w:rPr>
      </w:pPr>
      <w:r w:rsidRPr="00112425">
        <w:rPr>
          <w:rFonts w:ascii="Tahoma" w:hAnsi="Tahoma" w:cs="Tahoma"/>
        </w:rPr>
        <w:t xml:space="preserve">(med </w:t>
      </w:r>
      <w:r>
        <w:rPr>
          <w:rFonts w:ascii="Tahoma" w:hAnsi="Tahoma" w:cs="Tahoma"/>
        </w:rPr>
        <w:t>kandidatom/partnerjem</w:t>
      </w:r>
      <w:r w:rsidRPr="00112425">
        <w:rPr>
          <w:rFonts w:ascii="Tahoma" w:hAnsi="Tahoma" w:cs="Tahoma"/>
        </w:rPr>
        <w:t xml:space="preserve"> in podizvajalci – priloži </w:t>
      </w:r>
      <w:r>
        <w:rPr>
          <w:rFonts w:ascii="Tahoma" w:hAnsi="Tahoma" w:cs="Tahoma"/>
        </w:rPr>
        <w:t>kandidat</w:t>
      </w:r>
      <w:r w:rsidRPr="00112425">
        <w:rPr>
          <w:rFonts w:ascii="Tahoma" w:hAnsi="Tahoma" w:cs="Tahoma"/>
        </w:rPr>
        <w:t>)</w:t>
      </w:r>
    </w:p>
    <w:p w14:paraId="7EDBF990" w14:textId="77777777" w:rsidR="00A512FF" w:rsidRPr="00C8579C" w:rsidRDefault="00A512FF" w:rsidP="00A512FF">
      <w:pPr>
        <w:keepNext/>
        <w:keepLines/>
        <w:rPr>
          <w:rFonts w:ascii="Tahoma" w:hAnsi="Tahoma" w:cs="Tahoma"/>
        </w:rPr>
      </w:pPr>
    </w:p>
    <w:p w14:paraId="58021581" w14:textId="77777777" w:rsidR="00A512FF" w:rsidRDefault="00A512FF" w:rsidP="00467591">
      <w:pPr>
        <w:keepNext/>
        <w:keepLines/>
        <w:rPr>
          <w:rFonts w:ascii="Tahoma" w:hAnsi="Tahoma" w:cs="Tahoma"/>
        </w:rPr>
      </w:pPr>
    </w:p>
    <w:p w14:paraId="62FFCA02" w14:textId="77777777" w:rsidR="00A512FF" w:rsidRPr="00C8579C" w:rsidRDefault="00A512FF" w:rsidP="00467591">
      <w:pPr>
        <w:keepNext/>
        <w:keepLines/>
        <w:rPr>
          <w:rFonts w:ascii="Tahoma" w:hAnsi="Tahoma" w:cs="Tahoma"/>
        </w:rPr>
      </w:pPr>
    </w:p>
    <w:p w14:paraId="09F587E5" w14:textId="77777777" w:rsidR="00D92424" w:rsidRPr="00C8579C" w:rsidRDefault="00D92424" w:rsidP="00467591">
      <w:pPr>
        <w:keepNext/>
        <w:keepLines/>
        <w:rPr>
          <w:rFonts w:ascii="Tahoma" w:hAnsi="Tahoma" w:cs="Tahoma"/>
        </w:rPr>
      </w:pPr>
    </w:p>
    <w:p w14:paraId="2B6B1583" w14:textId="77777777" w:rsidR="00D92424" w:rsidRPr="00C8579C" w:rsidRDefault="00D92424" w:rsidP="00467591">
      <w:pPr>
        <w:keepNext/>
        <w:keepLines/>
        <w:rPr>
          <w:rFonts w:ascii="Tahoma" w:hAnsi="Tahoma" w:cs="Tahoma"/>
        </w:rPr>
      </w:pPr>
    </w:p>
    <w:p w14:paraId="46251AB5" w14:textId="77777777" w:rsidR="00D92424" w:rsidRPr="00C8579C" w:rsidRDefault="00D92424" w:rsidP="00467591">
      <w:pPr>
        <w:keepNext/>
        <w:keepLines/>
        <w:rPr>
          <w:rFonts w:ascii="Tahoma" w:hAnsi="Tahoma" w:cs="Tahoma"/>
        </w:rPr>
      </w:pPr>
    </w:p>
    <w:p w14:paraId="187E5C9C" w14:textId="77777777" w:rsidR="00D92424" w:rsidRPr="00C8579C" w:rsidRDefault="00D92424" w:rsidP="00467591">
      <w:pPr>
        <w:keepNext/>
        <w:keepLines/>
        <w:rPr>
          <w:rFonts w:ascii="Tahoma" w:hAnsi="Tahoma" w:cs="Tahoma"/>
        </w:rPr>
      </w:pPr>
    </w:p>
    <w:p w14:paraId="42B391C2" w14:textId="77777777" w:rsidR="00D92424" w:rsidRPr="00C8579C" w:rsidRDefault="00D92424" w:rsidP="00467591">
      <w:pPr>
        <w:keepNext/>
        <w:keepLines/>
        <w:rPr>
          <w:rFonts w:ascii="Tahoma" w:hAnsi="Tahoma" w:cs="Tahoma"/>
        </w:rPr>
      </w:pPr>
    </w:p>
    <w:p w14:paraId="7DEB8515" w14:textId="77777777" w:rsidR="00D92424" w:rsidRPr="00C8579C" w:rsidRDefault="00D92424" w:rsidP="00467591">
      <w:pPr>
        <w:keepNext/>
        <w:keepLines/>
        <w:rPr>
          <w:rFonts w:ascii="Tahoma" w:hAnsi="Tahoma" w:cs="Tahoma"/>
        </w:rPr>
      </w:pPr>
    </w:p>
    <w:p w14:paraId="4F5D6D04" w14:textId="77777777" w:rsidR="00D92424" w:rsidRPr="00C8579C" w:rsidRDefault="00D92424" w:rsidP="00467591">
      <w:pPr>
        <w:keepNext/>
        <w:keepLines/>
        <w:rPr>
          <w:rFonts w:ascii="Tahoma" w:hAnsi="Tahoma" w:cs="Tahoma"/>
        </w:rPr>
      </w:pPr>
    </w:p>
    <w:p w14:paraId="4E2C0BFE" w14:textId="77777777" w:rsidR="00D92424" w:rsidRPr="00C8579C" w:rsidRDefault="00D92424" w:rsidP="00467591">
      <w:pPr>
        <w:keepNext/>
        <w:keepLines/>
        <w:rPr>
          <w:rFonts w:ascii="Tahoma" w:hAnsi="Tahoma" w:cs="Tahoma"/>
        </w:rPr>
      </w:pPr>
    </w:p>
    <w:p w14:paraId="0AD4EB70" w14:textId="77777777" w:rsidR="00D92424" w:rsidRPr="00C8579C" w:rsidRDefault="00D92424" w:rsidP="00467591">
      <w:pPr>
        <w:keepNext/>
        <w:keepLines/>
        <w:rPr>
          <w:rFonts w:ascii="Tahoma" w:hAnsi="Tahoma" w:cs="Tahoma"/>
        </w:rPr>
      </w:pPr>
    </w:p>
    <w:p w14:paraId="2558EB33" w14:textId="77777777" w:rsidR="00D92424" w:rsidRPr="00C8579C" w:rsidRDefault="00D92424" w:rsidP="00467591">
      <w:pPr>
        <w:keepNext/>
        <w:keepLines/>
        <w:rPr>
          <w:rFonts w:ascii="Tahoma" w:hAnsi="Tahoma" w:cs="Tahoma"/>
        </w:rPr>
      </w:pPr>
    </w:p>
    <w:p w14:paraId="5F43D041" w14:textId="77777777" w:rsidR="00D92424" w:rsidRPr="00C8579C" w:rsidRDefault="00D92424" w:rsidP="00467591">
      <w:pPr>
        <w:keepNext/>
        <w:keepLines/>
        <w:rPr>
          <w:rFonts w:ascii="Tahoma" w:hAnsi="Tahoma" w:cs="Tahoma"/>
        </w:rPr>
      </w:pPr>
    </w:p>
    <w:p w14:paraId="47992774" w14:textId="77777777" w:rsidR="00D92424" w:rsidRPr="00C8579C" w:rsidRDefault="00D92424" w:rsidP="00467591">
      <w:pPr>
        <w:keepNext/>
        <w:keepLines/>
        <w:rPr>
          <w:rFonts w:ascii="Tahoma" w:hAnsi="Tahoma" w:cs="Tahoma"/>
        </w:rPr>
      </w:pPr>
    </w:p>
    <w:p w14:paraId="598B5ED0" w14:textId="77777777" w:rsidR="00D92424" w:rsidRPr="00C8579C" w:rsidRDefault="00D92424" w:rsidP="00467591">
      <w:pPr>
        <w:keepNext/>
        <w:keepLines/>
        <w:rPr>
          <w:rFonts w:ascii="Tahoma" w:hAnsi="Tahoma" w:cs="Tahoma"/>
        </w:rPr>
      </w:pPr>
    </w:p>
    <w:p w14:paraId="52C12AF3" w14:textId="77777777" w:rsidR="00D92424" w:rsidRPr="00C8579C" w:rsidRDefault="00D92424" w:rsidP="00467591">
      <w:pPr>
        <w:keepNext/>
        <w:keepLines/>
        <w:rPr>
          <w:rFonts w:ascii="Tahoma" w:hAnsi="Tahoma" w:cs="Tahoma"/>
        </w:rPr>
      </w:pPr>
    </w:p>
    <w:p w14:paraId="5799A0DD" w14:textId="77777777" w:rsidR="00D92424" w:rsidRPr="00C8579C" w:rsidRDefault="00D92424" w:rsidP="00467591">
      <w:pPr>
        <w:keepNext/>
        <w:keepLines/>
        <w:rPr>
          <w:rFonts w:ascii="Tahoma" w:hAnsi="Tahoma" w:cs="Tahoma"/>
        </w:rPr>
      </w:pPr>
    </w:p>
    <w:p w14:paraId="3BBD3067" w14:textId="77777777" w:rsidR="00D92424" w:rsidRPr="00C8579C" w:rsidRDefault="00D92424" w:rsidP="00467591">
      <w:pPr>
        <w:keepNext/>
        <w:keepLines/>
        <w:rPr>
          <w:rFonts w:ascii="Tahoma" w:hAnsi="Tahoma" w:cs="Tahoma"/>
        </w:rPr>
      </w:pPr>
    </w:p>
    <w:p w14:paraId="63F6AB65" w14:textId="77777777" w:rsidR="00D92424" w:rsidRPr="00C8579C" w:rsidRDefault="00D92424" w:rsidP="00467591">
      <w:pPr>
        <w:keepNext/>
        <w:keepLines/>
        <w:rPr>
          <w:rFonts w:ascii="Tahoma" w:hAnsi="Tahoma" w:cs="Tahoma"/>
        </w:rPr>
      </w:pPr>
    </w:p>
    <w:p w14:paraId="091A2294" w14:textId="77777777" w:rsidR="00C23AD1" w:rsidRPr="00C8579C" w:rsidRDefault="00C23AD1" w:rsidP="00467591">
      <w:pPr>
        <w:keepNext/>
        <w:keepLines/>
        <w:rPr>
          <w:rFonts w:ascii="Tahoma" w:hAnsi="Tahoma" w:cs="Tahoma"/>
        </w:rPr>
      </w:pPr>
      <w:r w:rsidRPr="00C8579C">
        <w:rPr>
          <w:rFonts w:ascii="Tahoma" w:hAnsi="Tahoma" w:cs="Tahoma"/>
        </w:rPr>
        <w:br w:type="page"/>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76DC" w:rsidRPr="00C8579C" w14:paraId="73C79590" w14:textId="77777777" w:rsidTr="009229D0">
        <w:tc>
          <w:tcPr>
            <w:tcW w:w="7725" w:type="dxa"/>
          </w:tcPr>
          <w:p w14:paraId="4AAD35EC" w14:textId="77777777" w:rsidR="00B976DC" w:rsidRPr="00C8579C" w:rsidRDefault="00B976DC" w:rsidP="00467591">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912" w:type="dxa"/>
            <w:tcBorders>
              <w:right w:val="nil"/>
            </w:tcBorders>
          </w:tcPr>
          <w:p w14:paraId="71FA7460" w14:textId="77777777" w:rsidR="00B976DC" w:rsidRPr="00C8579C" w:rsidRDefault="00B976DC" w:rsidP="00467591">
            <w:pPr>
              <w:keepNext/>
              <w:keepLines/>
              <w:jc w:val="both"/>
              <w:rPr>
                <w:rFonts w:ascii="Tahoma" w:hAnsi="Tahoma" w:cs="Tahoma"/>
                <w:b/>
              </w:rPr>
            </w:pPr>
            <w:r w:rsidRPr="00C8579C">
              <w:rPr>
                <w:rFonts w:ascii="Tahoma" w:hAnsi="Tahoma" w:cs="Tahoma"/>
                <w:b/>
                <w:i/>
              </w:rPr>
              <w:t xml:space="preserve">Priloga </w:t>
            </w:r>
          </w:p>
        </w:tc>
        <w:tc>
          <w:tcPr>
            <w:tcW w:w="551" w:type="dxa"/>
            <w:tcBorders>
              <w:left w:val="nil"/>
            </w:tcBorders>
          </w:tcPr>
          <w:p w14:paraId="304F7851" w14:textId="77777777" w:rsidR="00B976DC" w:rsidRPr="00C8579C" w:rsidRDefault="00B976DC" w:rsidP="00A512FF">
            <w:pPr>
              <w:keepNext/>
              <w:keepLines/>
              <w:jc w:val="both"/>
              <w:rPr>
                <w:rFonts w:ascii="Tahoma" w:hAnsi="Tahoma" w:cs="Tahoma"/>
                <w:b/>
                <w:i/>
              </w:rPr>
            </w:pPr>
            <w:r w:rsidRPr="00C8579C">
              <w:rPr>
                <w:rFonts w:ascii="Tahoma" w:hAnsi="Tahoma" w:cs="Tahoma"/>
                <w:b/>
                <w:i/>
              </w:rPr>
              <w:t>4/</w:t>
            </w:r>
            <w:r w:rsidR="00A512FF">
              <w:rPr>
                <w:rFonts w:ascii="Tahoma" w:hAnsi="Tahoma" w:cs="Tahoma"/>
                <w:b/>
                <w:i/>
              </w:rPr>
              <w:t>2</w:t>
            </w:r>
          </w:p>
        </w:tc>
      </w:tr>
    </w:tbl>
    <w:p w14:paraId="4AC1A2DB" w14:textId="77777777" w:rsidR="00D92424" w:rsidRPr="00C8579C" w:rsidRDefault="00D92424" w:rsidP="00467591">
      <w:pPr>
        <w:keepNext/>
        <w:keepLines/>
      </w:pPr>
    </w:p>
    <w:p w14:paraId="01919AFB" w14:textId="77777777" w:rsidR="00D92424" w:rsidRPr="00C8579C" w:rsidRDefault="000652AB" w:rsidP="00467591">
      <w:pPr>
        <w:keepNext/>
        <w:keepLines/>
        <w:jc w:val="both"/>
        <w:rPr>
          <w:rFonts w:ascii="Tahoma" w:hAnsi="Tahoma" w:cs="Tahoma"/>
        </w:rPr>
      </w:pPr>
      <w:r>
        <w:rPr>
          <w:rFonts w:ascii="Tahoma" w:hAnsi="Tahoma" w:cs="Tahoma"/>
          <w:b/>
        </w:rPr>
        <w:t>VKS-167/24</w:t>
      </w:r>
      <w:r w:rsidR="005D7402">
        <w:rPr>
          <w:rFonts w:ascii="Tahoma" w:hAnsi="Tahoma" w:cs="Tahoma"/>
          <w:b/>
        </w:rPr>
        <w:t xml:space="preserve"> </w:t>
      </w:r>
      <w:r w:rsidR="00D92424" w:rsidRPr="00C8579C">
        <w:rPr>
          <w:rFonts w:ascii="Tahoma" w:hAnsi="Tahoma" w:cs="Tahoma"/>
          <w:b/>
        </w:rPr>
        <w:t xml:space="preserve">– </w:t>
      </w:r>
      <w:r w:rsidR="00581FDA">
        <w:rPr>
          <w:rFonts w:ascii="Tahoma" w:hAnsi="Tahoma" w:cs="Tahoma"/>
          <w:b/>
          <w:bCs/>
        </w:rPr>
        <w:t>Prevzem produkta z EWC oznako 19 12 12 iz obdelave komunalnih odpadkov v RCERO Ljubljana</w:t>
      </w:r>
    </w:p>
    <w:p w14:paraId="49F3467B" w14:textId="77777777" w:rsidR="00D92424" w:rsidRPr="00C8579C" w:rsidRDefault="00D92424" w:rsidP="00467591">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8"/>
        <w:gridCol w:w="2829"/>
      </w:tblGrid>
      <w:tr w:rsidR="00B976DC" w:rsidRPr="00C8579C" w14:paraId="1B7FEAC3" w14:textId="77777777" w:rsidTr="0033204F">
        <w:trPr>
          <w:trHeight w:val="385"/>
          <w:jc w:val="center"/>
        </w:trPr>
        <w:tc>
          <w:tcPr>
            <w:tcW w:w="3397" w:type="dxa"/>
            <w:vAlign w:val="center"/>
          </w:tcPr>
          <w:p w14:paraId="14E3B87A" w14:textId="77777777" w:rsidR="00B976DC" w:rsidRPr="00C8579C" w:rsidRDefault="00B976DC" w:rsidP="00467591">
            <w:pPr>
              <w:keepNext/>
              <w:keepLines/>
              <w:rPr>
                <w:rFonts w:ascii="Tahoma" w:hAnsi="Tahoma" w:cs="Tahoma"/>
                <w:sz w:val="18"/>
                <w:szCs w:val="18"/>
              </w:rPr>
            </w:pPr>
            <w:r w:rsidRPr="00C8579C">
              <w:rPr>
                <w:rFonts w:ascii="Tahoma" w:hAnsi="Tahoma" w:cs="Tahoma"/>
                <w:sz w:val="18"/>
                <w:szCs w:val="18"/>
              </w:rPr>
              <w:t>Naziv subjekta</w:t>
            </w:r>
            <w:r w:rsidR="00FF061F">
              <w:rPr>
                <w:rFonts w:ascii="Tahoma" w:hAnsi="Tahoma" w:cs="Tahoma"/>
                <w:sz w:val="18"/>
                <w:szCs w:val="18"/>
              </w:rPr>
              <w:t>/firma</w:t>
            </w:r>
          </w:p>
        </w:tc>
        <w:tc>
          <w:tcPr>
            <w:tcW w:w="5657" w:type="dxa"/>
            <w:gridSpan w:val="2"/>
            <w:vAlign w:val="center"/>
          </w:tcPr>
          <w:p w14:paraId="7F28CC73" w14:textId="77777777" w:rsidR="00B976DC" w:rsidRPr="00C8579C" w:rsidRDefault="00B976DC" w:rsidP="00467591">
            <w:pPr>
              <w:keepNext/>
              <w:keepLines/>
              <w:rPr>
                <w:rFonts w:ascii="Tahoma" w:hAnsi="Tahoma" w:cs="Tahoma"/>
                <w:sz w:val="18"/>
                <w:szCs w:val="18"/>
              </w:rPr>
            </w:pPr>
          </w:p>
          <w:p w14:paraId="5B385774" w14:textId="77777777" w:rsidR="00B976DC" w:rsidRPr="00C8579C" w:rsidRDefault="00B976DC" w:rsidP="00467591">
            <w:pPr>
              <w:keepNext/>
              <w:keepLines/>
              <w:rPr>
                <w:rFonts w:ascii="Tahoma" w:hAnsi="Tahoma" w:cs="Tahoma"/>
                <w:sz w:val="18"/>
                <w:szCs w:val="18"/>
              </w:rPr>
            </w:pPr>
          </w:p>
        </w:tc>
      </w:tr>
      <w:tr w:rsidR="00B976DC" w:rsidRPr="00C8579C" w14:paraId="3DEFE808" w14:textId="77777777" w:rsidTr="0033204F">
        <w:trPr>
          <w:jc w:val="center"/>
        </w:trPr>
        <w:tc>
          <w:tcPr>
            <w:tcW w:w="3397" w:type="dxa"/>
            <w:vAlign w:val="center"/>
          </w:tcPr>
          <w:p w14:paraId="155E0AB7" w14:textId="77777777" w:rsidR="00B976DC" w:rsidRPr="00C8579C" w:rsidRDefault="00B976DC" w:rsidP="00FF061F">
            <w:pPr>
              <w:keepNext/>
              <w:keepLines/>
              <w:rPr>
                <w:rFonts w:ascii="Tahoma" w:hAnsi="Tahoma" w:cs="Tahoma"/>
                <w:sz w:val="18"/>
                <w:szCs w:val="18"/>
              </w:rPr>
            </w:pPr>
            <w:r w:rsidRPr="00C8579C">
              <w:rPr>
                <w:rFonts w:ascii="Tahoma" w:hAnsi="Tahoma" w:cs="Tahoma"/>
                <w:sz w:val="18"/>
                <w:szCs w:val="18"/>
              </w:rPr>
              <w:t>Po</w:t>
            </w:r>
            <w:r w:rsidR="00FF061F">
              <w:rPr>
                <w:rFonts w:ascii="Tahoma" w:hAnsi="Tahoma" w:cs="Tahoma"/>
                <w:sz w:val="18"/>
                <w:szCs w:val="18"/>
              </w:rPr>
              <w:t xml:space="preserve">slovni </w:t>
            </w:r>
            <w:r w:rsidRPr="00C8579C">
              <w:rPr>
                <w:rFonts w:ascii="Tahoma" w:hAnsi="Tahoma" w:cs="Tahoma"/>
                <w:sz w:val="18"/>
                <w:szCs w:val="18"/>
              </w:rPr>
              <w:t>naslov</w:t>
            </w:r>
            <w:r w:rsidR="00A512FF">
              <w:rPr>
                <w:rFonts w:ascii="Tahoma" w:hAnsi="Tahoma" w:cs="Tahoma"/>
                <w:sz w:val="18"/>
                <w:szCs w:val="18"/>
              </w:rPr>
              <w:t xml:space="preserve"> (sedež)</w:t>
            </w:r>
          </w:p>
        </w:tc>
        <w:tc>
          <w:tcPr>
            <w:tcW w:w="5657" w:type="dxa"/>
            <w:gridSpan w:val="2"/>
            <w:vAlign w:val="center"/>
          </w:tcPr>
          <w:p w14:paraId="53CDDA15" w14:textId="77777777" w:rsidR="00B976DC" w:rsidRPr="00C8579C" w:rsidRDefault="00B976DC" w:rsidP="00467591">
            <w:pPr>
              <w:keepNext/>
              <w:keepLines/>
              <w:rPr>
                <w:rFonts w:ascii="Tahoma" w:hAnsi="Tahoma" w:cs="Tahoma"/>
                <w:sz w:val="18"/>
                <w:szCs w:val="18"/>
              </w:rPr>
            </w:pPr>
          </w:p>
          <w:p w14:paraId="1B343C09" w14:textId="77777777" w:rsidR="00B976DC" w:rsidRPr="00C8579C" w:rsidRDefault="00B976DC" w:rsidP="00467591">
            <w:pPr>
              <w:keepNext/>
              <w:keepLines/>
              <w:rPr>
                <w:rFonts w:ascii="Tahoma" w:hAnsi="Tahoma" w:cs="Tahoma"/>
                <w:sz w:val="18"/>
                <w:szCs w:val="18"/>
              </w:rPr>
            </w:pPr>
          </w:p>
        </w:tc>
      </w:tr>
      <w:tr w:rsidR="005E1556" w:rsidRPr="00C8579C" w14:paraId="276E98B2" w14:textId="77777777" w:rsidTr="0033204F">
        <w:trPr>
          <w:jc w:val="center"/>
        </w:trPr>
        <w:tc>
          <w:tcPr>
            <w:tcW w:w="3397" w:type="dxa"/>
            <w:vAlign w:val="center"/>
          </w:tcPr>
          <w:p w14:paraId="37A54EAD" w14:textId="77777777" w:rsidR="005E1556" w:rsidRPr="00C8579C" w:rsidRDefault="005E1556" w:rsidP="00467591">
            <w:pPr>
              <w:keepNext/>
              <w:keepLines/>
              <w:spacing w:before="120" w:after="120"/>
              <w:rPr>
                <w:rFonts w:ascii="Tahoma" w:hAnsi="Tahoma" w:cs="Tahoma"/>
                <w:sz w:val="18"/>
                <w:szCs w:val="18"/>
              </w:rPr>
            </w:pPr>
            <w:r w:rsidRPr="005E1556">
              <w:rPr>
                <w:rFonts w:ascii="Tahoma" w:hAnsi="Tahoma" w:cs="Tahoma"/>
                <w:sz w:val="18"/>
                <w:szCs w:val="18"/>
              </w:rPr>
              <w:t>Matična številka subjekta</w:t>
            </w:r>
          </w:p>
        </w:tc>
        <w:tc>
          <w:tcPr>
            <w:tcW w:w="5657" w:type="dxa"/>
            <w:gridSpan w:val="2"/>
            <w:vAlign w:val="center"/>
          </w:tcPr>
          <w:p w14:paraId="5BC81F88" w14:textId="77777777" w:rsidR="005E1556" w:rsidRPr="00C8579C" w:rsidRDefault="005E1556" w:rsidP="00467591">
            <w:pPr>
              <w:keepNext/>
              <w:keepLines/>
              <w:rPr>
                <w:rFonts w:ascii="Tahoma" w:hAnsi="Tahoma" w:cs="Tahoma"/>
                <w:sz w:val="18"/>
                <w:szCs w:val="18"/>
              </w:rPr>
            </w:pPr>
          </w:p>
        </w:tc>
      </w:tr>
      <w:tr w:rsidR="005E1556" w:rsidRPr="00C8579C" w14:paraId="7C1E8267" w14:textId="77777777" w:rsidTr="0033204F">
        <w:trPr>
          <w:jc w:val="center"/>
        </w:trPr>
        <w:tc>
          <w:tcPr>
            <w:tcW w:w="3397" w:type="dxa"/>
            <w:vAlign w:val="center"/>
          </w:tcPr>
          <w:p w14:paraId="58E4BAE8" w14:textId="77777777" w:rsidR="005E1556" w:rsidRPr="00C8579C" w:rsidRDefault="005E1556" w:rsidP="00467591">
            <w:pPr>
              <w:keepNext/>
              <w:keepLines/>
              <w:spacing w:before="120" w:after="120"/>
              <w:rPr>
                <w:rFonts w:ascii="Tahoma" w:hAnsi="Tahoma" w:cs="Tahoma"/>
                <w:sz w:val="18"/>
                <w:szCs w:val="18"/>
              </w:rPr>
            </w:pPr>
            <w:r w:rsidRPr="005E1556">
              <w:rPr>
                <w:rFonts w:ascii="Tahoma" w:hAnsi="Tahoma" w:cs="Tahoma"/>
                <w:sz w:val="18"/>
                <w:szCs w:val="18"/>
              </w:rPr>
              <w:t>Davčna številka subjekta</w:t>
            </w:r>
          </w:p>
        </w:tc>
        <w:tc>
          <w:tcPr>
            <w:tcW w:w="5657" w:type="dxa"/>
            <w:gridSpan w:val="2"/>
            <w:vAlign w:val="center"/>
          </w:tcPr>
          <w:p w14:paraId="59E332BE" w14:textId="77777777" w:rsidR="005E1556" w:rsidRPr="00C8579C" w:rsidRDefault="005E1556" w:rsidP="00467591">
            <w:pPr>
              <w:keepNext/>
              <w:keepLines/>
              <w:rPr>
                <w:rFonts w:ascii="Tahoma" w:hAnsi="Tahoma" w:cs="Tahoma"/>
                <w:sz w:val="18"/>
                <w:szCs w:val="18"/>
              </w:rPr>
            </w:pPr>
          </w:p>
        </w:tc>
      </w:tr>
      <w:tr w:rsidR="0033204F" w:rsidRPr="00C8579C" w14:paraId="4E8882EC" w14:textId="77777777" w:rsidTr="0033204F">
        <w:trPr>
          <w:jc w:val="center"/>
        </w:trPr>
        <w:tc>
          <w:tcPr>
            <w:tcW w:w="3397" w:type="dxa"/>
            <w:vAlign w:val="center"/>
          </w:tcPr>
          <w:p w14:paraId="397DB263" w14:textId="77777777" w:rsidR="0033204F" w:rsidRPr="005E1556" w:rsidRDefault="0033204F" w:rsidP="00467591">
            <w:pPr>
              <w:keepNext/>
              <w:keepLines/>
              <w:spacing w:before="120" w:after="120"/>
              <w:rPr>
                <w:rFonts w:ascii="Tahoma" w:hAnsi="Tahoma" w:cs="Tahoma"/>
                <w:sz w:val="18"/>
                <w:szCs w:val="18"/>
              </w:rPr>
            </w:pPr>
            <w:r>
              <w:rPr>
                <w:rFonts w:ascii="Tahoma" w:hAnsi="Tahoma" w:cs="Tahoma"/>
                <w:sz w:val="18"/>
                <w:szCs w:val="18"/>
              </w:rPr>
              <w:t xml:space="preserve">Navedba vseh oseb, ki so </w:t>
            </w:r>
            <w:r w:rsidRPr="000F2357">
              <w:rPr>
                <w:rFonts w:ascii="Tahoma" w:hAnsi="Tahoma" w:cs="Tahoma"/>
                <w:sz w:val="18"/>
                <w:szCs w:val="18"/>
              </w:rPr>
              <w:t>članic</w:t>
            </w:r>
            <w:r>
              <w:rPr>
                <w:rFonts w:ascii="Tahoma" w:hAnsi="Tahoma" w:cs="Tahoma"/>
                <w:sz w:val="18"/>
                <w:szCs w:val="18"/>
              </w:rPr>
              <w:t xml:space="preserve">e </w:t>
            </w:r>
            <w:r w:rsidRPr="000F2357">
              <w:rPr>
                <w:rFonts w:ascii="Tahoma" w:hAnsi="Tahoma" w:cs="Tahoma"/>
                <w:sz w:val="18"/>
                <w:szCs w:val="18"/>
              </w:rPr>
              <w:t>upravnega, vodstvenega ali nadzornega organa tega gospodarskega subjekta ali ki ima pooblastila za njegovo zastopanje ali odločanje ali nadzor v njem</w:t>
            </w:r>
          </w:p>
        </w:tc>
        <w:tc>
          <w:tcPr>
            <w:tcW w:w="5657" w:type="dxa"/>
            <w:gridSpan w:val="2"/>
            <w:vAlign w:val="center"/>
          </w:tcPr>
          <w:p w14:paraId="26315B4E" w14:textId="77777777" w:rsidR="0033204F" w:rsidRPr="00C8579C" w:rsidRDefault="0033204F" w:rsidP="00467591">
            <w:pPr>
              <w:keepNext/>
              <w:keepLines/>
              <w:rPr>
                <w:rFonts w:ascii="Tahoma" w:hAnsi="Tahoma" w:cs="Tahoma"/>
                <w:sz w:val="18"/>
                <w:szCs w:val="18"/>
              </w:rPr>
            </w:pPr>
          </w:p>
        </w:tc>
      </w:tr>
      <w:tr w:rsidR="00DB6CE3" w:rsidRPr="00C8579C" w14:paraId="77009AD7" w14:textId="77777777" w:rsidTr="00DD10EC">
        <w:trPr>
          <w:trHeight w:val="675"/>
          <w:jc w:val="center"/>
        </w:trPr>
        <w:tc>
          <w:tcPr>
            <w:tcW w:w="3397" w:type="dxa"/>
            <w:vAlign w:val="center"/>
          </w:tcPr>
          <w:p w14:paraId="66136B6D" w14:textId="77777777" w:rsidR="00DB6CE3" w:rsidRDefault="00DB6CE3" w:rsidP="0033204F">
            <w:pPr>
              <w:keepNext/>
              <w:keepLines/>
              <w:spacing w:before="120" w:after="120"/>
              <w:rPr>
                <w:rFonts w:ascii="Tahoma" w:hAnsi="Tahoma" w:cs="Tahoma"/>
                <w:sz w:val="18"/>
                <w:szCs w:val="18"/>
              </w:rPr>
            </w:pPr>
            <w:r>
              <w:rPr>
                <w:rFonts w:ascii="Tahoma" w:hAnsi="Tahoma" w:cs="Tahoma"/>
                <w:sz w:val="18"/>
                <w:szCs w:val="18"/>
              </w:rPr>
              <w:t>Podizvajalec sodeluje pri izvedbi storitev za (</w:t>
            </w:r>
            <w:r w:rsidRPr="00C8579C">
              <w:rPr>
                <w:rFonts w:ascii="Tahoma" w:hAnsi="Tahoma" w:cs="Tahoma"/>
                <w:sz w:val="16"/>
                <w:szCs w:val="18"/>
              </w:rPr>
              <w:t>Obkrožite/označite</w:t>
            </w:r>
            <w:r>
              <w:rPr>
                <w:rFonts w:ascii="Tahoma" w:hAnsi="Tahoma" w:cs="Tahoma"/>
                <w:sz w:val="18"/>
                <w:szCs w:val="18"/>
              </w:rPr>
              <w:t>):</w:t>
            </w:r>
          </w:p>
        </w:tc>
        <w:tc>
          <w:tcPr>
            <w:tcW w:w="2828" w:type="dxa"/>
            <w:vAlign w:val="center"/>
          </w:tcPr>
          <w:p w14:paraId="120D30AF" w14:textId="77777777" w:rsidR="00DB6CE3" w:rsidRPr="00C8579C" w:rsidRDefault="00DB6CE3" w:rsidP="0033204F">
            <w:pPr>
              <w:keepNext/>
              <w:keepLines/>
              <w:jc w:val="center"/>
              <w:rPr>
                <w:rFonts w:ascii="Tahoma" w:hAnsi="Tahoma" w:cs="Tahoma"/>
                <w:sz w:val="18"/>
                <w:szCs w:val="18"/>
              </w:rPr>
            </w:pPr>
            <w:r>
              <w:rPr>
                <w:rFonts w:ascii="Tahoma" w:hAnsi="Tahoma" w:cs="Tahoma"/>
                <w:sz w:val="18"/>
                <w:szCs w:val="18"/>
              </w:rPr>
              <w:t>DA</w:t>
            </w:r>
          </w:p>
        </w:tc>
        <w:tc>
          <w:tcPr>
            <w:tcW w:w="2829" w:type="dxa"/>
            <w:vAlign w:val="center"/>
          </w:tcPr>
          <w:p w14:paraId="1F115542" w14:textId="77777777" w:rsidR="00DB6CE3" w:rsidRPr="00C8579C" w:rsidRDefault="00DB6CE3" w:rsidP="0033204F">
            <w:pPr>
              <w:keepNext/>
              <w:keepLines/>
              <w:jc w:val="center"/>
              <w:rPr>
                <w:rFonts w:ascii="Tahoma" w:hAnsi="Tahoma" w:cs="Tahoma"/>
                <w:sz w:val="18"/>
                <w:szCs w:val="18"/>
              </w:rPr>
            </w:pPr>
            <w:r>
              <w:rPr>
                <w:rFonts w:ascii="Tahoma" w:hAnsi="Tahoma" w:cs="Tahoma"/>
                <w:sz w:val="18"/>
                <w:szCs w:val="18"/>
              </w:rPr>
              <w:t>NE</w:t>
            </w:r>
          </w:p>
        </w:tc>
      </w:tr>
      <w:tr w:rsidR="00DB6CE3" w:rsidRPr="00C8579C" w14:paraId="30C2BD8E" w14:textId="77777777" w:rsidTr="00DD10EC">
        <w:trPr>
          <w:trHeight w:val="2180"/>
          <w:jc w:val="center"/>
        </w:trPr>
        <w:tc>
          <w:tcPr>
            <w:tcW w:w="3397" w:type="dxa"/>
            <w:vAlign w:val="center"/>
          </w:tcPr>
          <w:p w14:paraId="6D413073" w14:textId="77777777" w:rsidR="00DB6CE3" w:rsidRPr="00C8579C" w:rsidRDefault="00DB6CE3" w:rsidP="0033204F">
            <w:pPr>
              <w:keepNext/>
              <w:keepLines/>
              <w:jc w:val="center"/>
              <w:rPr>
                <w:rFonts w:ascii="Tahoma" w:hAnsi="Tahoma" w:cs="Tahoma"/>
                <w:sz w:val="18"/>
                <w:szCs w:val="18"/>
              </w:rPr>
            </w:pPr>
          </w:p>
          <w:p w14:paraId="78EC9FD7" w14:textId="77777777" w:rsidR="00DB6CE3" w:rsidRPr="00C8579C" w:rsidRDefault="00DB6CE3" w:rsidP="0033204F">
            <w:pPr>
              <w:keepNext/>
              <w:keepLines/>
              <w:jc w:val="center"/>
              <w:rPr>
                <w:rFonts w:ascii="Tahoma" w:hAnsi="Tahoma" w:cs="Tahoma"/>
                <w:sz w:val="18"/>
                <w:szCs w:val="18"/>
              </w:rPr>
            </w:pPr>
          </w:p>
          <w:p w14:paraId="28BCE2E2" w14:textId="77777777" w:rsidR="00DB6CE3" w:rsidRPr="00C8579C" w:rsidRDefault="00DB6CE3" w:rsidP="0033204F">
            <w:pPr>
              <w:keepNext/>
              <w:keepLines/>
              <w:rPr>
                <w:rFonts w:ascii="Tahoma" w:hAnsi="Tahoma" w:cs="Tahoma"/>
                <w:sz w:val="18"/>
                <w:szCs w:val="18"/>
              </w:rPr>
            </w:pPr>
          </w:p>
          <w:p w14:paraId="7158C19B" w14:textId="0A17CF75" w:rsidR="00DB6CE3" w:rsidRPr="00C8579C" w:rsidRDefault="00DB6CE3" w:rsidP="0033204F">
            <w:pPr>
              <w:keepNext/>
              <w:keepLines/>
              <w:rPr>
                <w:rFonts w:ascii="Tahoma" w:hAnsi="Tahoma" w:cs="Tahoma"/>
                <w:sz w:val="18"/>
                <w:szCs w:val="18"/>
              </w:rPr>
            </w:pPr>
            <w:r w:rsidRPr="00C8579C">
              <w:rPr>
                <w:rFonts w:ascii="Tahoma" w:hAnsi="Tahoma" w:cs="Tahoma"/>
                <w:sz w:val="18"/>
                <w:szCs w:val="18"/>
              </w:rPr>
              <w:t>Vsak del javnega naročila, za katere</w:t>
            </w:r>
            <w:r w:rsidR="00FF7E99">
              <w:rPr>
                <w:rFonts w:ascii="Tahoma" w:hAnsi="Tahoma" w:cs="Tahoma"/>
                <w:sz w:val="18"/>
                <w:szCs w:val="18"/>
              </w:rPr>
              <w:t>ga</w:t>
            </w:r>
            <w:r w:rsidRPr="00C8579C">
              <w:rPr>
                <w:rFonts w:ascii="Tahoma" w:hAnsi="Tahoma" w:cs="Tahoma"/>
                <w:sz w:val="18"/>
                <w:szCs w:val="18"/>
              </w:rPr>
              <w:t xml:space="preserve"> namerava ponudnik uporabiti zmogljivost subjekta</w:t>
            </w:r>
          </w:p>
          <w:p w14:paraId="7508386A" w14:textId="77777777" w:rsidR="00DB6CE3" w:rsidRPr="00C8579C" w:rsidRDefault="00DB6CE3" w:rsidP="0033204F">
            <w:pPr>
              <w:keepNext/>
              <w:keepLines/>
              <w:jc w:val="center"/>
              <w:rPr>
                <w:rFonts w:ascii="Tahoma" w:hAnsi="Tahoma" w:cs="Tahoma"/>
                <w:sz w:val="18"/>
                <w:szCs w:val="18"/>
              </w:rPr>
            </w:pPr>
          </w:p>
          <w:p w14:paraId="576923EE" w14:textId="77777777" w:rsidR="00DB6CE3" w:rsidRPr="00C8579C" w:rsidRDefault="00DB6CE3" w:rsidP="0033204F">
            <w:pPr>
              <w:keepNext/>
              <w:keepLines/>
              <w:rPr>
                <w:rFonts w:ascii="Tahoma" w:hAnsi="Tahoma" w:cs="Tahoma"/>
                <w:sz w:val="18"/>
                <w:szCs w:val="18"/>
              </w:rPr>
            </w:pPr>
          </w:p>
          <w:p w14:paraId="7794512D" w14:textId="77777777" w:rsidR="00DB6CE3" w:rsidRPr="00C8579C" w:rsidRDefault="00DB6CE3" w:rsidP="0033204F">
            <w:pPr>
              <w:keepNext/>
              <w:keepLines/>
              <w:rPr>
                <w:rFonts w:ascii="Tahoma" w:hAnsi="Tahoma" w:cs="Tahoma"/>
                <w:sz w:val="18"/>
                <w:szCs w:val="18"/>
              </w:rPr>
            </w:pPr>
          </w:p>
        </w:tc>
        <w:tc>
          <w:tcPr>
            <w:tcW w:w="5657" w:type="dxa"/>
            <w:gridSpan w:val="2"/>
            <w:vAlign w:val="center"/>
          </w:tcPr>
          <w:p w14:paraId="0FFB24E2" w14:textId="77777777" w:rsidR="00DB6CE3" w:rsidRPr="0033204F" w:rsidRDefault="00DB6CE3" w:rsidP="0033204F">
            <w:pPr>
              <w:keepNext/>
              <w:keepLines/>
              <w:rPr>
                <w:rFonts w:ascii="Tahoma" w:hAnsi="Tahoma" w:cs="Tahoma"/>
                <w:sz w:val="18"/>
                <w:szCs w:val="18"/>
              </w:rPr>
            </w:pPr>
          </w:p>
        </w:tc>
      </w:tr>
      <w:tr w:rsidR="00DB6CE3" w:rsidRPr="00C8579C" w14:paraId="63B65860" w14:textId="77777777" w:rsidTr="00DD10EC">
        <w:trPr>
          <w:trHeight w:val="540"/>
          <w:jc w:val="center"/>
        </w:trPr>
        <w:tc>
          <w:tcPr>
            <w:tcW w:w="3397" w:type="dxa"/>
            <w:vAlign w:val="center"/>
          </w:tcPr>
          <w:p w14:paraId="39EEC70E" w14:textId="77777777" w:rsidR="00DB6CE3" w:rsidRPr="00C8579C" w:rsidRDefault="00DB6CE3" w:rsidP="0033204F">
            <w:pPr>
              <w:keepNext/>
              <w:keepLines/>
              <w:rPr>
                <w:rFonts w:ascii="Tahoma" w:hAnsi="Tahoma" w:cs="Tahoma"/>
                <w:sz w:val="18"/>
                <w:szCs w:val="18"/>
              </w:rPr>
            </w:pPr>
            <w:r>
              <w:rPr>
                <w:rFonts w:ascii="Tahoma" w:hAnsi="Tahoma" w:cs="Tahoma"/>
                <w:sz w:val="18"/>
                <w:szCs w:val="18"/>
              </w:rPr>
              <w:t>Okvirna k</w:t>
            </w:r>
            <w:r w:rsidRPr="00C8579C">
              <w:rPr>
                <w:rFonts w:ascii="Tahoma" w:hAnsi="Tahoma" w:cs="Tahoma"/>
                <w:sz w:val="18"/>
                <w:szCs w:val="18"/>
              </w:rPr>
              <w:t>oličina/Delež (%) javnega naročila</w:t>
            </w:r>
          </w:p>
        </w:tc>
        <w:tc>
          <w:tcPr>
            <w:tcW w:w="5657" w:type="dxa"/>
            <w:gridSpan w:val="2"/>
            <w:vAlign w:val="center"/>
          </w:tcPr>
          <w:p w14:paraId="18572F18" w14:textId="77777777" w:rsidR="00DB6CE3" w:rsidRPr="00C8579C" w:rsidRDefault="00DB6CE3" w:rsidP="0033204F">
            <w:pPr>
              <w:keepNext/>
              <w:keepLines/>
              <w:rPr>
                <w:sz w:val="18"/>
                <w:szCs w:val="18"/>
              </w:rPr>
            </w:pPr>
          </w:p>
        </w:tc>
      </w:tr>
    </w:tbl>
    <w:p w14:paraId="65693E9A" w14:textId="77777777" w:rsidR="00B976DC" w:rsidRPr="00C8579C" w:rsidRDefault="00B976DC" w:rsidP="00467591">
      <w:pPr>
        <w:keepNext/>
        <w:keepLines/>
        <w:tabs>
          <w:tab w:val="left" w:pos="567"/>
          <w:tab w:val="left" w:pos="851"/>
          <w:tab w:val="left" w:pos="993"/>
        </w:tabs>
        <w:jc w:val="both"/>
        <w:rPr>
          <w:rFonts w:ascii="Tahoma" w:hAnsi="Tahoma" w:cs="Tahoma"/>
          <w:lang w:eastAsia="ar-SA"/>
        </w:rPr>
      </w:pPr>
    </w:p>
    <w:p w14:paraId="11939116" w14:textId="77777777" w:rsidR="00D92424" w:rsidRPr="00C8579C" w:rsidRDefault="00D92424" w:rsidP="00467591">
      <w:pPr>
        <w:keepNext/>
        <w:keepLines/>
        <w:tabs>
          <w:tab w:val="left" w:pos="5400"/>
        </w:tabs>
        <w:rPr>
          <w:rFonts w:ascii="Tahoma" w:hAnsi="Tahoma" w:cs="Tahoma"/>
        </w:rPr>
      </w:pPr>
      <w:r w:rsidRPr="00C8579C">
        <w:rPr>
          <w:rFonts w:ascii="Tahoma" w:hAnsi="Tahoma" w:cs="Tahoma"/>
        </w:rPr>
        <w:t>Datum:.........................</w:t>
      </w:r>
      <w:r w:rsidRPr="00C8579C">
        <w:rPr>
          <w:rFonts w:ascii="Tahoma" w:hAnsi="Tahoma" w:cs="Tahoma"/>
        </w:rPr>
        <w:tab/>
        <w:t>Datum:.........................</w:t>
      </w:r>
    </w:p>
    <w:p w14:paraId="6531A51F" w14:textId="77777777" w:rsidR="00D92424" w:rsidRPr="00C8579C" w:rsidRDefault="00D92424" w:rsidP="00467591">
      <w:pPr>
        <w:keepNext/>
        <w:keepLines/>
        <w:tabs>
          <w:tab w:val="left" w:pos="5400"/>
        </w:tabs>
        <w:jc w:val="both"/>
        <w:rPr>
          <w:rFonts w:ascii="Tahoma" w:hAnsi="Tahoma" w:cs="Tahoma"/>
        </w:rPr>
      </w:pPr>
    </w:p>
    <w:p w14:paraId="3C9895F1" w14:textId="77777777" w:rsidR="00D92424" w:rsidRPr="00C8579C" w:rsidRDefault="00D92424" w:rsidP="00467591">
      <w:pPr>
        <w:keepNext/>
        <w:keepLines/>
        <w:tabs>
          <w:tab w:val="left" w:pos="5400"/>
        </w:tabs>
        <w:jc w:val="both"/>
        <w:rPr>
          <w:rFonts w:ascii="Tahoma" w:hAnsi="Tahoma" w:cs="Tahoma"/>
        </w:rPr>
      </w:pPr>
    </w:p>
    <w:p w14:paraId="44BD05CF" w14:textId="77777777" w:rsidR="00D504E5" w:rsidRDefault="00D504E5" w:rsidP="00467591">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00750E7B">
        <w:rPr>
          <w:rFonts w:ascii="Tahoma" w:hAnsi="Tahoma" w:cs="Tahoma"/>
        </w:rPr>
        <w:t>odgovorne osebe</w:t>
      </w:r>
      <w:r>
        <w:rPr>
          <w:rFonts w:ascii="Tahoma" w:hAnsi="Tahoma" w:cs="Tahoma"/>
          <w:snapToGrid w:val="0"/>
          <w:color w:val="000000"/>
        </w:rPr>
        <w:tab/>
        <w:t>Ime in priimek ter podpis</w:t>
      </w:r>
      <w:r w:rsidR="00750E7B">
        <w:rPr>
          <w:rFonts w:ascii="Tahoma" w:hAnsi="Tahoma" w:cs="Tahoma"/>
          <w:snapToGrid w:val="0"/>
          <w:color w:val="000000"/>
        </w:rPr>
        <w:t xml:space="preserve"> </w:t>
      </w:r>
      <w:r w:rsidR="00750E7B">
        <w:rPr>
          <w:rFonts w:ascii="Tahoma" w:hAnsi="Tahoma" w:cs="Tahoma"/>
        </w:rPr>
        <w:t>odgovorne osebe</w:t>
      </w:r>
      <w:r>
        <w:rPr>
          <w:rFonts w:ascii="Tahoma" w:hAnsi="Tahoma" w:cs="Tahoma"/>
          <w:snapToGrid w:val="0"/>
          <w:color w:val="000000"/>
        </w:rPr>
        <w:t xml:space="preserve"> </w:t>
      </w:r>
      <w:r w:rsidR="00700F83">
        <w:rPr>
          <w:rFonts w:ascii="Tahoma" w:hAnsi="Tahoma" w:cs="Tahoma"/>
          <w:snapToGrid w:val="0"/>
          <w:color w:val="000000"/>
        </w:rPr>
        <w:t>subjekta</w:t>
      </w:r>
    </w:p>
    <w:p w14:paraId="2294A613" w14:textId="77777777" w:rsidR="00D92424" w:rsidRPr="00C8579C" w:rsidRDefault="00D504E5" w:rsidP="00467591">
      <w:pPr>
        <w:keepNext/>
        <w:keepLines/>
        <w:tabs>
          <w:tab w:val="left" w:pos="5400"/>
        </w:tabs>
        <w:ind w:left="5387" w:hanging="5387"/>
        <w:jc w:val="both"/>
        <w:rPr>
          <w:rFonts w:ascii="Tahoma" w:hAnsi="Tahoma" w:cs="Tahoma"/>
        </w:rPr>
      </w:pPr>
      <w:r w:rsidRPr="00C8579C">
        <w:rPr>
          <w:rFonts w:ascii="Tahoma" w:hAnsi="Tahoma" w:cs="Tahoma"/>
          <w:snapToGrid w:val="0"/>
          <w:color w:val="000000"/>
        </w:rPr>
        <w:t>ponudnika</w:t>
      </w:r>
      <w:r w:rsidR="00D92424" w:rsidRPr="00C8579C">
        <w:rPr>
          <w:rFonts w:ascii="Tahoma" w:hAnsi="Tahoma" w:cs="Tahoma"/>
        </w:rPr>
        <w:tab/>
      </w:r>
    </w:p>
    <w:p w14:paraId="3BB3F281" w14:textId="77777777" w:rsidR="00D92424" w:rsidRPr="00C8579C" w:rsidRDefault="00D92424" w:rsidP="00467591">
      <w:pPr>
        <w:keepNext/>
        <w:keepLines/>
        <w:tabs>
          <w:tab w:val="left" w:pos="5400"/>
        </w:tabs>
        <w:rPr>
          <w:rFonts w:ascii="Tahoma" w:hAnsi="Tahoma" w:cs="Tahoma"/>
        </w:rPr>
      </w:pPr>
    </w:p>
    <w:p w14:paraId="016B2345" w14:textId="77777777" w:rsidR="00D92424" w:rsidRPr="00C8579C" w:rsidRDefault="00D92424" w:rsidP="00467591">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0634D0D5" w14:textId="77777777" w:rsidR="00D92424" w:rsidRPr="00C8579C" w:rsidRDefault="00D92424" w:rsidP="00467591">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333C28CA" w14:textId="77777777" w:rsidR="00D92424" w:rsidRPr="00C8579C" w:rsidRDefault="00D92424" w:rsidP="00467591">
      <w:pPr>
        <w:keepNext/>
        <w:keepLines/>
        <w:tabs>
          <w:tab w:val="left" w:pos="567"/>
          <w:tab w:val="left" w:pos="851"/>
          <w:tab w:val="left" w:pos="993"/>
        </w:tabs>
        <w:jc w:val="both"/>
        <w:rPr>
          <w:rFonts w:ascii="Tahoma" w:hAnsi="Tahoma" w:cs="Tahoma"/>
          <w:b/>
          <w:i/>
          <w:sz w:val="18"/>
          <w:szCs w:val="18"/>
          <w:lang w:eastAsia="ar-SA"/>
        </w:rPr>
      </w:pPr>
    </w:p>
    <w:p w14:paraId="25F58F34" w14:textId="77777777" w:rsidR="00D92424" w:rsidRPr="00C8579C" w:rsidRDefault="00D92424" w:rsidP="00467591">
      <w:pPr>
        <w:keepNext/>
        <w:keepLines/>
        <w:tabs>
          <w:tab w:val="left" w:pos="567"/>
          <w:tab w:val="left" w:pos="851"/>
          <w:tab w:val="left" w:pos="993"/>
        </w:tabs>
        <w:jc w:val="both"/>
        <w:rPr>
          <w:rFonts w:ascii="Tahoma" w:hAnsi="Tahoma" w:cs="Tahoma"/>
          <w:b/>
          <w:i/>
          <w:sz w:val="18"/>
          <w:szCs w:val="18"/>
          <w:lang w:eastAsia="ar-SA"/>
        </w:rPr>
      </w:pPr>
    </w:p>
    <w:p w14:paraId="588392D2" w14:textId="77777777" w:rsidR="00D92424" w:rsidRPr="00C8579C" w:rsidRDefault="00D92424" w:rsidP="00467591">
      <w:pPr>
        <w:keepNext/>
        <w:keepLines/>
        <w:tabs>
          <w:tab w:val="left" w:pos="567"/>
          <w:tab w:val="left" w:pos="851"/>
          <w:tab w:val="left" w:pos="993"/>
        </w:tabs>
        <w:jc w:val="both"/>
        <w:rPr>
          <w:rFonts w:ascii="Tahoma" w:hAnsi="Tahoma" w:cs="Tahoma"/>
          <w:b/>
          <w:i/>
          <w:sz w:val="18"/>
          <w:szCs w:val="18"/>
          <w:lang w:eastAsia="ar-SA"/>
        </w:rPr>
      </w:pPr>
    </w:p>
    <w:p w14:paraId="4AA46B13" w14:textId="77777777" w:rsidR="00D92424" w:rsidRPr="00C8579C" w:rsidRDefault="00D92424" w:rsidP="00467591">
      <w:pPr>
        <w:keepNext/>
        <w:keepLines/>
        <w:tabs>
          <w:tab w:val="left" w:pos="567"/>
          <w:tab w:val="left" w:pos="851"/>
          <w:tab w:val="left" w:pos="993"/>
        </w:tabs>
        <w:jc w:val="both"/>
        <w:rPr>
          <w:rFonts w:ascii="Tahoma" w:hAnsi="Tahoma" w:cs="Tahoma"/>
          <w:b/>
          <w:i/>
          <w:sz w:val="18"/>
          <w:szCs w:val="18"/>
          <w:lang w:eastAsia="ar-SA"/>
        </w:rPr>
      </w:pPr>
    </w:p>
    <w:p w14:paraId="20ACA5E6" w14:textId="77777777" w:rsidR="00D92424" w:rsidRPr="00C8579C" w:rsidRDefault="00D92424" w:rsidP="00467591">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Opomba: </w:t>
      </w:r>
    </w:p>
    <w:p w14:paraId="1A6534E9" w14:textId="77777777" w:rsidR="00D92424" w:rsidRPr="00C8579C" w:rsidRDefault="00D92424" w:rsidP="00467591">
      <w:pPr>
        <w:keepNext/>
        <w:keepLines/>
        <w:jc w:val="both"/>
        <w:rPr>
          <w:rFonts w:ascii="Tahoma" w:hAnsi="Tahoma" w:cs="Tahoma"/>
          <w:i/>
          <w:sz w:val="18"/>
        </w:rPr>
      </w:pPr>
      <w:r w:rsidRPr="00C8579C">
        <w:rPr>
          <w:rFonts w:ascii="Tahoma" w:hAnsi="Tahoma" w:cs="Tahoma"/>
          <w:i/>
          <w:sz w:val="18"/>
        </w:rPr>
        <w:t>Prilogo je potrebno izpolniti</w:t>
      </w:r>
      <w:r w:rsidR="003724F1" w:rsidRPr="00C8579C">
        <w:rPr>
          <w:rFonts w:ascii="Tahoma" w:hAnsi="Tahoma" w:cs="Tahoma"/>
          <w:i/>
          <w:sz w:val="18"/>
        </w:rPr>
        <w:t xml:space="preserve"> in priložiti v ponudbi</w:t>
      </w:r>
      <w:r w:rsidRPr="00C8579C">
        <w:rPr>
          <w:rFonts w:ascii="Tahoma" w:hAnsi="Tahoma" w:cs="Tahoma"/>
          <w:i/>
          <w:sz w:val="18"/>
        </w:rPr>
        <w:t>, v kolikor ponudnik uporabi zmogljivost drugih subjektov za izvedbo javnega naročila.</w:t>
      </w:r>
    </w:p>
    <w:p w14:paraId="37AB85A5" w14:textId="77777777" w:rsidR="00D92424" w:rsidRPr="00C8579C" w:rsidRDefault="00D92424" w:rsidP="00467591">
      <w:pPr>
        <w:keepNext/>
        <w:keepLines/>
        <w:tabs>
          <w:tab w:val="left" w:pos="567"/>
          <w:tab w:val="left" w:pos="851"/>
          <w:tab w:val="left" w:pos="993"/>
        </w:tabs>
        <w:jc w:val="both"/>
        <w:rPr>
          <w:rFonts w:ascii="Tahoma" w:hAnsi="Tahoma" w:cs="Tahoma"/>
          <w:b/>
          <w:i/>
          <w:sz w:val="22"/>
          <w:szCs w:val="18"/>
          <w:lang w:eastAsia="ar-SA"/>
        </w:rPr>
      </w:pPr>
    </w:p>
    <w:p w14:paraId="4A32CADB" w14:textId="77777777" w:rsidR="00D92424" w:rsidRPr="00C8579C" w:rsidRDefault="00D92424" w:rsidP="00467591">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Navodilo: </w:t>
      </w:r>
    </w:p>
    <w:p w14:paraId="199D0B14" w14:textId="77777777" w:rsidR="00D92424" w:rsidRPr="00C8579C" w:rsidRDefault="00D92424" w:rsidP="00467591">
      <w:pPr>
        <w:keepNext/>
        <w:keepLines/>
        <w:jc w:val="both"/>
        <w:rPr>
          <w:rFonts w:ascii="Tahoma" w:hAnsi="Tahoma" w:cs="Tahoma"/>
          <w:i/>
          <w:sz w:val="18"/>
        </w:rPr>
      </w:pPr>
      <w:r w:rsidRPr="00C8579C">
        <w:rPr>
          <w:rFonts w:ascii="Tahoma" w:hAnsi="Tahoma" w:cs="Tahoma"/>
          <w:i/>
          <w:sz w:val="18"/>
        </w:rPr>
        <w:t>Obrazec se po potrebi kopira!</w:t>
      </w:r>
    </w:p>
    <w:p w14:paraId="38BEB7BD" w14:textId="77777777" w:rsidR="00890C57" w:rsidRPr="00C8579C" w:rsidRDefault="00890C57" w:rsidP="00467591">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C8579C" w14:paraId="5C363488" w14:textId="77777777" w:rsidTr="00E100F4">
        <w:tc>
          <w:tcPr>
            <w:tcW w:w="7725" w:type="dxa"/>
          </w:tcPr>
          <w:p w14:paraId="079B8D5A" w14:textId="77777777" w:rsidR="00F11071" w:rsidRPr="00C8579C" w:rsidRDefault="00D33ED9" w:rsidP="00467591">
            <w:pPr>
              <w:keepNext/>
              <w:keepLines/>
              <w:jc w:val="both"/>
              <w:rPr>
                <w:rFonts w:ascii="Tahoma" w:hAnsi="Tahoma" w:cs="Tahoma"/>
              </w:rPr>
            </w:pPr>
            <w:r>
              <w:rPr>
                <w:rFonts w:ascii="Tahoma" w:hAnsi="Tahoma" w:cs="Tahoma"/>
              </w:rPr>
              <w:lastRenderedPageBreak/>
              <w:t>DOVOLJENJA</w:t>
            </w:r>
          </w:p>
        </w:tc>
        <w:tc>
          <w:tcPr>
            <w:tcW w:w="1417" w:type="dxa"/>
          </w:tcPr>
          <w:p w14:paraId="758A784E" w14:textId="77777777" w:rsidR="00F11071" w:rsidRPr="00C8579C" w:rsidRDefault="00F11071" w:rsidP="00467591">
            <w:pPr>
              <w:keepNext/>
              <w:keepLines/>
              <w:jc w:val="both"/>
              <w:rPr>
                <w:rFonts w:ascii="Tahoma" w:hAnsi="Tahoma" w:cs="Tahoma"/>
                <w:b/>
                <w:i/>
              </w:rPr>
            </w:pPr>
            <w:r w:rsidRPr="00C8579C">
              <w:rPr>
                <w:rFonts w:ascii="Tahoma" w:hAnsi="Tahoma" w:cs="Tahoma"/>
                <w:b/>
                <w:i/>
              </w:rPr>
              <w:t>Priloga 5</w:t>
            </w:r>
          </w:p>
        </w:tc>
      </w:tr>
    </w:tbl>
    <w:p w14:paraId="268A2A56" w14:textId="77777777" w:rsidR="00AF5910" w:rsidRPr="00C8579C" w:rsidRDefault="00AF5910" w:rsidP="00467591">
      <w:pPr>
        <w:keepNext/>
        <w:keepLines/>
        <w:jc w:val="both"/>
        <w:rPr>
          <w:rFonts w:ascii="Tahoma" w:hAnsi="Tahoma" w:cs="Tahoma"/>
          <w:szCs w:val="22"/>
        </w:rPr>
      </w:pPr>
    </w:p>
    <w:p w14:paraId="1D86F26C" w14:textId="77777777" w:rsidR="00D33ED9" w:rsidRDefault="00D33ED9" w:rsidP="00467591">
      <w:pPr>
        <w:keepNext/>
        <w:keepLines/>
        <w:jc w:val="both"/>
        <w:rPr>
          <w:rFonts w:ascii="Tahoma" w:hAnsi="Tahoma" w:cs="Tahoma"/>
          <w:szCs w:val="22"/>
        </w:rPr>
      </w:pPr>
      <w:r>
        <w:rPr>
          <w:rFonts w:ascii="Tahoma" w:hAnsi="Tahoma" w:cs="Tahoma"/>
          <w:szCs w:val="22"/>
        </w:rPr>
        <w:t xml:space="preserve">Ponudnik za to stranjo priloži </w:t>
      </w:r>
    </w:p>
    <w:p w14:paraId="5D0ED028" w14:textId="77777777" w:rsidR="00D33ED9" w:rsidRPr="006742BF" w:rsidRDefault="00D33ED9" w:rsidP="006742BF">
      <w:pPr>
        <w:pStyle w:val="Odstavekseznama"/>
        <w:keepNext/>
        <w:keepLines/>
        <w:numPr>
          <w:ilvl w:val="0"/>
          <w:numId w:val="12"/>
        </w:numPr>
        <w:jc w:val="both"/>
        <w:rPr>
          <w:rFonts w:ascii="Tahoma" w:hAnsi="Tahoma" w:cs="Tahoma"/>
          <w:i/>
        </w:rPr>
      </w:pPr>
      <w:r w:rsidRPr="007E692C">
        <w:rPr>
          <w:rFonts w:ascii="Tahoma" w:hAnsi="Tahoma" w:cs="Tahoma"/>
          <w:szCs w:val="22"/>
        </w:rPr>
        <w:t>fotokopije odločb/dovoljenj oziroma</w:t>
      </w:r>
      <w:r w:rsidRPr="007E692C">
        <w:rPr>
          <w:rFonts w:ascii="Tahoma" w:hAnsi="Tahoma" w:cs="Tahoma"/>
          <w:b/>
        </w:rPr>
        <w:t xml:space="preserve"> </w:t>
      </w:r>
      <w:r w:rsidRPr="007E692C">
        <w:rPr>
          <w:rFonts w:ascii="Tahoma" w:hAnsi="Tahoma" w:cs="Tahoma"/>
        </w:rPr>
        <w:t>potrdil (in ostalih dokazil) o vpisu v ustrezne evidence oseb, ki ravnajo z odpadki s klasifikacijskimi številkami produkt</w:t>
      </w:r>
      <w:r>
        <w:rPr>
          <w:rFonts w:ascii="Tahoma" w:hAnsi="Tahoma" w:cs="Tahoma"/>
        </w:rPr>
        <w:t>ov</w:t>
      </w:r>
      <w:r w:rsidRPr="006742BF">
        <w:rPr>
          <w:rFonts w:ascii="Tahoma" w:hAnsi="Tahoma" w:cs="Tahoma"/>
        </w:rPr>
        <w:t>, za katerega oddaja ponudbo</w:t>
      </w:r>
      <w:r w:rsidR="000F00A1" w:rsidRPr="006742BF">
        <w:rPr>
          <w:rFonts w:ascii="Tahoma" w:hAnsi="Tahoma" w:cs="Tahoma"/>
        </w:rPr>
        <w:t>;</w:t>
      </w:r>
    </w:p>
    <w:p w14:paraId="1C546DD8" w14:textId="77777777" w:rsidR="006742BF" w:rsidRPr="006742BF" w:rsidRDefault="006742BF" w:rsidP="00556034">
      <w:pPr>
        <w:pStyle w:val="Odstavekseznama"/>
        <w:keepNext/>
        <w:keepLines/>
        <w:ind w:left="720"/>
        <w:jc w:val="both"/>
        <w:rPr>
          <w:rFonts w:ascii="Tahoma" w:hAnsi="Tahoma" w:cs="Tahoma"/>
          <w:i/>
        </w:rPr>
      </w:pPr>
    </w:p>
    <w:p w14:paraId="6E06ACBE" w14:textId="77777777" w:rsidR="00D33ED9" w:rsidRPr="007E692C" w:rsidRDefault="00D33ED9" w:rsidP="00467591">
      <w:pPr>
        <w:pStyle w:val="Odstavekseznama"/>
        <w:keepNext/>
        <w:keepLines/>
        <w:numPr>
          <w:ilvl w:val="0"/>
          <w:numId w:val="12"/>
        </w:numPr>
        <w:jc w:val="both"/>
        <w:rPr>
          <w:rFonts w:ascii="Tahoma" w:hAnsi="Tahoma" w:cs="Tahoma"/>
          <w:i/>
        </w:rPr>
      </w:pPr>
      <w:r>
        <w:rPr>
          <w:rFonts w:ascii="Tahoma" w:hAnsi="Tahoma" w:cs="Tahoma"/>
          <w:szCs w:val="22"/>
        </w:rPr>
        <w:t>v</w:t>
      </w:r>
      <w:r w:rsidRPr="007E692C">
        <w:rPr>
          <w:rFonts w:ascii="Tahoma" w:hAnsi="Tahoma" w:cs="Tahoma"/>
          <w:szCs w:val="22"/>
        </w:rPr>
        <w:t xml:space="preserve"> primeru </w:t>
      </w:r>
      <w:r w:rsidRPr="007E692C">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w:t>
      </w:r>
      <w:r>
        <w:rPr>
          <w:rFonts w:ascii="Tahoma" w:hAnsi="Tahoma" w:cs="Tahoma"/>
        </w:rPr>
        <w:t>.</w:t>
      </w:r>
    </w:p>
    <w:p w14:paraId="111DD47C" w14:textId="77777777" w:rsidR="00476C22" w:rsidRPr="00C8579C" w:rsidRDefault="00476C22" w:rsidP="00467591">
      <w:pPr>
        <w:keepNext/>
        <w:keepLines/>
        <w:jc w:val="both"/>
        <w:rPr>
          <w:rFonts w:ascii="Tahoma" w:hAnsi="Tahoma" w:cs="Tahoma"/>
          <w:bCs/>
          <w:i/>
          <w:noProof/>
          <w:sz w:val="18"/>
          <w:szCs w:val="18"/>
        </w:rPr>
      </w:pPr>
    </w:p>
    <w:p w14:paraId="406D5C68" w14:textId="77777777" w:rsidR="00476C22" w:rsidRPr="00C8579C" w:rsidRDefault="00476C22" w:rsidP="00467591">
      <w:pPr>
        <w:keepNext/>
        <w:keepLines/>
        <w:jc w:val="both"/>
        <w:rPr>
          <w:rFonts w:ascii="Tahoma" w:hAnsi="Tahoma" w:cs="Tahoma"/>
          <w:bCs/>
          <w:i/>
          <w:noProof/>
          <w:sz w:val="18"/>
          <w:szCs w:val="18"/>
        </w:rPr>
      </w:pPr>
    </w:p>
    <w:p w14:paraId="3E7EE6EF" w14:textId="77777777" w:rsidR="00476C22" w:rsidRPr="00C8579C" w:rsidRDefault="00476C22" w:rsidP="00467591">
      <w:pPr>
        <w:keepNext/>
        <w:keepLines/>
        <w:jc w:val="both"/>
        <w:rPr>
          <w:rFonts w:ascii="Tahoma" w:hAnsi="Tahoma" w:cs="Tahoma"/>
          <w:bCs/>
          <w:i/>
          <w:noProof/>
          <w:sz w:val="18"/>
          <w:szCs w:val="18"/>
        </w:rPr>
      </w:pPr>
    </w:p>
    <w:p w14:paraId="256E40E8" w14:textId="77777777" w:rsidR="00476C22" w:rsidRPr="00C8579C" w:rsidRDefault="00476C22" w:rsidP="00467591">
      <w:pPr>
        <w:keepNext/>
        <w:keepLines/>
        <w:jc w:val="both"/>
        <w:rPr>
          <w:rFonts w:ascii="Tahoma" w:hAnsi="Tahoma" w:cs="Tahoma"/>
          <w:bCs/>
          <w:i/>
          <w:noProof/>
          <w:sz w:val="18"/>
          <w:szCs w:val="18"/>
        </w:rPr>
      </w:pPr>
    </w:p>
    <w:p w14:paraId="11BCD535" w14:textId="77777777" w:rsidR="00476C22" w:rsidRPr="00C8579C" w:rsidRDefault="00476C22" w:rsidP="00467591">
      <w:pPr>
        <w:keepNext/>
        <w:keepLines/>
        <w:jc w:val="both"/>
        <w:rPr>
          <w:rFonts w:ascii="Tahoma" w:hAnsi="Tahoma" w:cs="Tahoma"/>
          <w:bCs/>
          <w:i/>
          <w:noProof/>
          <w:sz w:val="18"/>
          <w:szCs w:val="18"/>
        </w:rPr>
      </w:pPr>
    </w:p>
    <w:p w14:paraId="144C0C54" w14:textId="77777777" w:rsidR="00476C22" w:rsidRPr="00C8579C" w:rsidRDefault="00476C22" w:rsidP="00467591">
      <w:pPr>
        <w:keepNext/>
        <w:keepLines/>
        <w:jc w:val="both"/>
        <w:rPr>
          <w:rFonts w:ascii="Tahoma" w:hAnsi="Tahoma" w:cs="Tahoma"/>
          <w:bCs/>
          <w:i/>
          <w:noProof/>
          <w:sz w:val="18"/>
          <w:szCs w:val="18"/>
        </w:rPr>
      </w:pPr>
    </w:p>
    <w:p w14:paraId="44819D3A" w14:textId="77777777" w:rsidR="00476C22" w:rsidRPr="00C8579C" w:rsidRDefault="00476C22" w:rsidP="00467591">
      <w:pPr>
        <w:keepNext/>
        <w:keepLines/>
        <w:jc w:val="both"/>
        <w:rPr>
          <w:rFonts w:ascii="Tahoma" w:hAnsi="Tahoma" w:cs="Tahoma"/>
          <w:bCs/>
          <w:i/>
          <w:noProof/>
          <w:sz w:val="18"/>
          <w:szCs w:val="18"/>
        </w:rPr>
      </w:pPr>
    </w:p>
    <w:p w14:paraId="3B798214" w14:textId="77777777" w:rsidR="00476C22" w:rsidRDefault="00476C22" w:rsidP="00467591">
      <w:pPr>
        <w:keepNext/>
        <w:keepLines/>
        <w:jc w:val="both"/>
        <w:rPr>
          <w:rFonts w:ascii="Tahoma" w:hAnsi="Tahoma" w:cs="Tahoma"/>
          <w:bCs/>
          <w:i/>
          <w:noProof/>
          <w:sz w:val="18"/>
          <w:szCs w:val="18"/>
        </w:rPr>
      </w:pPr>
    </w:p>
    <w:p w14:paraId="3F800219" w14:textId="77777777" w:rsidR="00AF5910" w:rsidRDefault="00AF5910" w:rsidP="00467591">
      <w:pPr>
        <w:keepNext/>
        <w:keepLines/>
        <w:jc w:val="both"/>
        <w:rPr>
          <w:rFonts w:ascii="Tahoma" w:hAnsi="Tahoma" w:cs="Tahoma"/>
          <w:bCs/>
          <w:i/>
          <w:noProof/>
          <w:sz w:val="18"/>
          <w:szCs w:val="18"/>
        </w:rPr>
      </w:pPr>
    </w:p>
    <w:p w14:paraId="2CDD41D7" w14:textId="77777777" w:rsidR="00AF5910" w:rsidRDefault="00AF5910" w:rsidP="00467591">
      <w:pPr>
        <w:keepNext/>
        <w:keepLines/>
        <w:jc w:val="both"/>
        <w:rPr>
          <w:rFonts w:ascii="Tahoma" w:hAnsi="Tahoma" w:cs="Tahoma"/>
          <w:bCs/>
          <w:i/>
          <w:noProof/>
          <w:sz w:val="18"/>
          <w:szCs w:val="18"/>
        </w:rPr>
      </w:pPr>
    </w:p>
    <w:p w14:paraId="3F3396E5" w14:textId="77777777" w:rsidR="00AF5910" w:rsidRDefault="00AF5910" w:rsidP="00467591">
      <w:pPr>
        <w:keepNext/>
        <w:keepLines/>
        <w:jc w:val="both"/>
        <w:rPr>
          <w:rFonts w:ascii="Tahoma" w:hAnsi="Tahoma" w:cs="Tahoma"/>
          <w:bCs/>
          <w:i/>
          <w:noProof/>
          <w:sz w:val="18"/>
          <w:szCs w:val="18"/>
        </w:rPr>
      </w:pPr>
    </w:p>
    <w:p w14:paraId="3930951A" w14:textId="77777777" w:rsidR="00AF5910" w:rsidRDefault="00AF5910" w:rsidP="00467591">
      <w:pPr>
        <w:keepNext/>
        <w:keepLines/>
        <w:jc w:val="both"/>
        <w:rPr>
          <w:rFonts w:ascii="Tahoma" w:hAnsi="Tahoma" w:cs="Tahoma"/>
          <w:bCs/>
          <w:i/>
          <w:noProof/>
          <w:sz w:val="18"/>
          <w:szCs w:val="18"/>
        </w:rPr>
      </w:pPr>
    </w:p>
    <w:p w14:paraId="17D4CBFB" w14:textId="77777777" w:rsidR="00AF5910" w:rsidRDefault="00AF5910" w:rsidP="00467591">
      <w:pPr>
        <w:keepNext/>
        <w:keepLines/>
        <w:jc w:val="both"/>
        <w:rPr>
          <w:rFonts w:ascii="Tahoma" w:hAnsi="Tahoma" w:cs="Tahoma"/>
          <w:bCs/>
          <w:i/>
          <w:noProof/>
          <w:sz w:val="18"/>
          <w:szCs w:val="18"/>
        </w:rPr>
      </w:pPr>
    </w:p>
    <w:p w14:paraId="59A2253D" w14:textId="77777777" w:rsidR="00AF5910" w:rsidRDefault="00AF5910" w:rsidP="00467591">
      <w:pPr>
        <w:keepNext/>
        <w:keepLines/>
        <w:jc w:val="both"/>
        <w:rPr>
          <w:rFonts w:ascii="Tahoma" w:hAnsi="Tahoma" w:cs="Tahoma"/>
          <w:bCs/>
          <w:i/>
          <w:noProof/>
          <w:sz w:val="18"/>
          <w:szCs w:val="18"/>
        </w:rPr>
      </w:pPr>
    </w:p>
    <w:p w14:paraId="3C7B72D2" w14:textId="77777777" w:rsidR="00AF5910" w:rsidRDefault="00AF5910" w:rsidP="00467591">
      <w:pPr>
        <w:keepNext/>
        <w:keepLines/>
        <w:jc w:val="both"/>
        <w:rPr>
          <w:rFonts w:ascii="Tahoma" w:hAnsi="Tahoma" w:cs="Tahoma"/>
          <w:bCs/>
          <w:i/>
          <w:noProof/>
          <w:sz w:val="18"/>
          <w:szCs w:val="18"/>
        </w:rPr>
      </w:pPr>
    </w:p>
    <w:p w14:paraId="66F0BE13" w14:textId="77777777" w:rsidR="00AF5910" w:rsidRDefault="00AF5910" w:rsidP="00467591">
      <w:pPr>
        <w:keepNext/>
        <w:keepLines/>
        <w:jc w:val="both"/>
        <w:rPr>
          <w:rFonts w:ascii="Tahoma" w:hAnsi="Tahoma" w:cs="Tahoma"/>
          <w:bCs/>
          <w:i/>
          <w:noProof/>
          <w:sz w:val="18"/>
          <w:szCs w:val="18"/>
        </w:rPr>
      </w:pPr>
    </w:p>
    <w:p w14:paraId="3CB8CC4C" w14:textId="77777777" w:rsidR="00AF5910" w:rsidRDefault="00AF5910" w:rsidP="00467591">
      <w:pPr>
        <w:keepNext/>
        <w:keepLines/>
        <w:jc w:val="both"/>
        <w:rPr>
          <w:rFonts w:ascii="Tahoma" w:hAnsi="Tahoma" w:cs="Tahoma"/>
          <w:bCs/>
          <w:i/>
          <w:noProof/>
          <w:sz w:val="18"/>
          <w:szCs w:val="18"/>
        </w:rPr>
      </w:pPr>
    </w:p>
    <w:p w14:paraId="188260F2" w14:textId="77777777" w:rsidR="00AF5910" w:rsidRDefault="00AF5910" w:rsidP="00467591">
      <w:pPr>
        <w:keepNext/>
        <w:keepLines/>
        <w:jc w:val="both"/>
        <w:rPr>
          <w:rFonts w:ascii="Tahoma" w:hAnsi="Tahoma" w:cs="Tahoma"/>
          <w:bCs/>
          <w:i/>
          <w:noProof/>
          <w:sz w:val="18"/>
          <w:szCs w:val="18"/>
        </w:rPr>
      </w:pPr>
    </w:p>
    <w:p w14:paraId="5CCDD584" w14:textId="77777777" w:rsidR="00AF5910" w:rsidRDefault="00AF5910" w:rsidP="00467591">
      <w:pPr>
        <w:keepNext/>
        <w:keepLines/>
        <w:jc w:val="both"/>
        <w:rPr>
          <w:rFonts w:ascii="Tahoma" w:hAnsi="Tahoma" w:cs="Tahoma"/>
          <w:bCs/>
          <w:i/>
          <w:noProof/>
          <w:sz w:val="18"/>
          <w:szCs w:val="18"/>
        </w:rPr>
      </w:pPr>
    </w:p>
    <w:p w14:paraId="5F850C3B" w14:textId="77777777" w:rsidR="00AF5910" w:rsidRDefault="00AF5910" w:rsidP="00467591">
      <w:pPr>
        <w:keepNext/>
        <w:keepLines/>
        <w:jc w:val="both"/>
        <w:rPr>
          <w:rFonts w:ascii="Tahoma" w:hAnsi="Tahoma" w:cs="Tahoma"/>
          <w:bCs/>
          <w:i/>
          <w:noProof/>
          <w:sz w:val="18"/>
          <w:szCs w:val="18"/>
        </w:rPr>
      </w:pPr>
    </w:p>
    <w:p w14:paraId="0E332720" w14:textId="77777777" w:rsidR="00AF5910" w:rsidRDefault="00AF5910" w:rsidP="00467591">
      <w:pPr>
        <w:keepNext/>
        <w:keepLines/>
        <w:jc w:val="both"/>
        <w:rPr>
          <w:rFonts w:ascii="Tahoma" w:hAnsi="Tahoma" w:cs="Tahoma"/>
          <w:bCs/>
          <w:i/>
          <w:noProof/>
          <w:sz w:val="18"/>
          <w:szCs w:val="18"/>
        </w:rPr>
      </w:pPr>
    </w:p>
    <w:p w14:paraId="5B70BB7C" w14:textId="77777777" w:rsidR="00AF5910" w:rsidRDefault="00AF5910" w:rsidP="00467591">
      <w:pPr>
        <w:keepNext/>
        <w:keepLines/>
        <w:jc w:val="both"/>
        <w:rPr>
          <w:rFonts w:ascii="Tahoma" w:hAnsi="Tahoma" w:cs="Tahoma"/>
          <w:bCs/>
          <w:i/>
          <w:noProof/>
          <w:sz w:val="18"/>
          <w:szCs w:val="18"/>
        </w:rPr>
      </w:pPr>
    </w:p>
    <w:p w14:paraId="0ED55B1E" w14:textId="77777777" w:rsidR="00AF5910" w:rsidRDefault="00AF5910" w:rsidP="00467591">
      <w:pPr>
        <w:keepNext/>
        <w:keepLines/>
        <w:jc w:val="both"/>
        <w:rPr>
          <w:rFonts w:ascii="Tahoma" w:hAnsi="Tahoma" w:cs="Tahoma"/>
          <w:bCs/>
          <w:i/>
          <w:noProof/>
          <w:sz w:val="18"/>
          <w:szCs w:val="18"/>
        </w:rPr>
      </w:pPr>
    </w:p>
    <w:p w14:paraId="2A1543EC" w14:textId="77777777" w:rsidR="00AF5910" w:rsidRDefault="00AF5910" w:rsidP="00467591">
      <w:pPr>
        <w:keepNext/>
        <w:keepLines/>
        <w:jc w:val="both"/>
        <w:rPr>
          <w:rFonts w:ascii="Tahoma" w:hAnsi="Tahoma" w:cs="Tahoma"/>
          <w:bCs/>
          <w:i/>
          <w:noProof/>
          <w:sz w:val="18"/>
          <w:szCs w:val="18"/>
        </w:rPr>
      </w:pPr>
    </w:p>
    <w:p w14:paraId="0CDB8D27" w14:textId="77777777" w:rsidR="00AF5910" w:rsidRDefault="00AF5910" w:rsidP="00467591">
      <w:pPr>
        <w:keepNext/>
        <w:keepLines/>
        <w:jc w:val="both"/>
        <w:rPr>
          <w:rFonts w:ascii="Tahoma" w:hAnsi="Tahoma" w:cs="Tahoma"/>
          <w:bCs/>
          <w:i/>
          <w:noProof/>
          <w:sz w:val="18"/>
          <w:szCs w:val="18"/>
        </w:rPr>
      </w:pPr>
    </w:p>
    <w:p w14:paraId="5DC2D188" w14:textId="77777777" w:rsidR="00AF5910" w:rsidRDefault="00AF5910" w:rsidP="00467591">
      <w:pPr>
        <w:keepNext/>
        <w:keepLines/>
        <w:jc w:val="both"/>
        <w:rPr>
          <w:rFonts w:ascii="Tahoma" w:hAnsi="Tahoma" w:cs="Tahoma"/>
          <w:bCs/>
          <w:i/>
          <w:noProof/>
          <w:sz w:val="18"/>
          <w:szCs w:val="18"/>
        </w:rPr>
      </w:pPr>
    </w:p>
    <w:p w14:paraId="15ED295F" w14:textId="77777777" w:rsidR="00AF5910" w:rsidRDefault="00AF5910" w:rsidP="00467591">
      <w:pPr>
        <w:keepNext/>
        <w:keepLines/>
        <w:jc w:val="both"/>
        <w:rPr>
          <w:rFonts w:ascii="Tahoma" w:hAnsi="Tahoma" w:cs="Tahoma"/>
          <w:bCs/>
          <w:i/>
          <w:noProof/>
          <w:sz w:val="18"/>
          <w:szCs w:val="18"/>
        </w:rPr>
      </w:pPr>
    </w:p>
    <w:p w14:paraId="4658E89E" w14:textId="77777777" w:rsidR="00AF5910" w:rsidRDefault="00AF5910" w:rsidP="00467591">
      <w:pPr>
        <w:keepNext/>
        <w:keepLines/>
        <w:jc w:val="both"/>
        <w:rPr>
          <w:rFonts w:ascii="Tahoma" w:hAnsi="Tahoma" w:cs="Tahoma"/>
          <w:bCs/>
          <w:i/>
          <w:noProof/>
          <w:sz w:val="18"/>
          <w:szCs w:val="18"/>
        </w:rPr>
      </w:pPr>
    </w:p>
    <w:p w14:paraId="5BE0DDB2" w14:textId="77777777" w:rsidR="00AF5910" w:rsidRDefault="00AF5910" w:rsidP="00467591">
      <w:pPr>
        <w:keepNext/>
        <w:keepLines/>
        <w:jc w:val="both"/>
        <w:rPr>
          <w:rFonts w:ascii="Tahoma" w:hAnsi="Tahoma" w:cs="Tahoma"/>
          <w:bCs/>
          <w:i/>
          <w:noProof/>
          <w:sz w:val="18"/>
          <w:szCs w:val="18"/>
        </w:rPr>
      </w:pPr>
    </w:p>
    <w:p w14:paraId="5CA5EFDF" w14:textId="77777777" w:rsidR="00AF5910" w:rsidRDefault="00AF5910" w:rsidP="00467591">
      <w:pPr>
        <w:keepNext/>
        <w:keepLines/>
        <w:jc w:val="both"/>
        <w:rPr>
          <w:rFonts w:ascii="Tahoma" w:hAnsi="Tahoma" w:cs="Tahoma"/>
          <w:bCs/>
          <w:i/>
          <w:noProof/>
          <w:sz w:val="18"/>
          <w:szCs w:val="18"/>
        </w:rPr>
      </w:pPr>
    </w:p>
    <w:p w14:paraId="64F021AA" w14:textId="77777777" w:rsidR="00AF5910" w:rsidRDefault="00AF5910" w:rsidP="00467591">
      <w:pPr>
        <w:keepNext/>
        <w:keepLines/>
        <w:jc w:val="both"/>
        <w:rPr>
          <w:rFonts w:ascii="Tahoma" w:hAnsi="Tahoma" w:cs="Tahoma"/>
          <w:bCs/>
          <w:i/>
          <w:noProof/>
          <w:sz w:val="18"/>
          <w:szCs w:val="18"/>
        </w:rPr>
      </w:pPr>
    </w:p>
    <w:p w14:paraId="6B4866EC" w14:textId="77777777" w:rsidR="00AF5910" w:rsidRDefault="00AF5910" w:rsidP="00467591">
      <w:pPr>
        <w:keepNext/>
        <w:keepLines/>
        <w:jc w:val="both"/>
        <w:rPr>
          <w:rFonts w:ascii="Tahoma" w:hAnsi="Tahoma" w:cs="Tahoma"/>
          <w:bCs/>
          <w:i/>
          <w:noProof/>
          <w:sz w:val="18"/>
          <w:szCs w:val="18"/>
        </w:rPr>
      </w:pPr>
    </w:p>
    <w:p w14:paraId="53A168B7" w14:textId="77777777" w:rsidR="00AF5910" w:rsidRDefault="00AF5910" w:rsidP="00467591">
      <w:pPr>
        <w:keepNext/>
        <w:keepLines/>
        <w:jc w:val="both"/>
        <w:rPr>
          <w:rFonts w:ascii="Tahoma" w:hAnsi="Tahoma" w:cs="Tahoma"/>
          <w:bCs/>
          <w:i/>
          <w:noProof/>
          <w:sz w:val="18"/>
          <w:szCs w:val="18"/>
        </w:rPr>
      </w:pPr>
    </w:p>
    <w:p w14:paraId="723B0D6B" w14:textId="77777777" w:rsidR="00AF5910" w:rsidRDefault="00AF5910" w:rsidP="00467591">
      <w:pPr>
        <w:keepNext/>
        <w:keepLines/>
        <w:jc w:val="both"/>
        <w:rPr>
          <w:rFonts w:ascii="Tahoma" w:hAnsi="Tahoma" w:cs="Tahoma"/>
          <w:bCs/>
          <w:i/>
          <w:noProof/>
          <w:sz w:val="18"/>
          <w:szCs w:val="18"/>
        </w:rPr>
      </w:pPr>
    </w:p>
    <w:p w14:paraId="5E7EB303" w14:textId="77777777" w:rsidR="00AF5910" w:rsidRDefault="00AF5910" w:rsidP="00467591">
      <w:pPr>
        <w:keepNext/>
        <w:keepLines/>
        <w:jc w:val="both"/>
        <w:rPr>
          <w:rFonts w:ascii="Tahoma" w:hAnsi="Tahoma" w:cs="Tahoma"/>
          <w:bCs/>
          <w:i/>
          <w:noProof/>
          <w:sz w:val="18"/>
          <w:szCs w:val="18"/>
        </w:rPr>
      </w:pPr>
    </w:p>
    <w:p w14:paraId="3DA65EB8" w14:textId="77777777" w:rsidR="00AF5910" w:rsidRDefault="00AF5910" w:rsidP="00467591">
      <w:pPr>
        <w:keepNext/>
        <w:keepLines/>
        <w:jc w:val="both"/>
        <w:rPr>
          <w:rFonts w:ascii="Tahoma" w:hAnsi="Tahoma" w:cs="Tahoma"/>
          <w:bCs/>
          <w:i/>
          <w:noProof/>
          <w:sz w:val="18"/>
          <w:szCs w:val="18"/>
        </w:rPr>
      </w:pPr>
    </w:p>
    <w:p w14:paraId="328C9083" w14:textId="77777777" w:rsidR="00AF5910" w:rsidRDefault="00AF5910" w:rsidP="00467591">
      <w:pPr>
        <w:keepNext/>
        <w:keepLines/>
        <w:jc w:val="both"/>
        <w:rPr>
          <w:rFonts w:ascii="Tahoma" w:hAnsi="Tahoma" w:cs="Tahoma"/>
          <w:bCs/>
          <w:i/>
          <w:noProof/>
          <w:sz w:val="18"/>
          <w:szCs w:val="18"/>
        </w:rPr>
      </w:pPr>
    </w:p>
    <w:p w14:paraId="5590B8FF" w14:textId="77777777" w:rsidR="00AF5910" w:rsidRDefault="00AF5910" w:rsidP="00467591">
      <w:pPr>
        <w:keepNext/>
        <w:keepLines/>
        <w:jc w:val="both"/>
        <w:rPr>
          <w:rFonts w:ascii="Tahoma" w:hAnsi="Tahoma" w:cs="Tahoma"/>
          <w:bCs/>
          <w:i/>
          <w:noProof/>
          <w:sz w:val="18"/>
          <w:szCs w:val="18"/>
        </w:rPr>
      </w:pPr>
    </w:p>
    <w:p w14:paraId="2C15EC73" w14:textId="77777777" w:rsidR="00AF5910" w:rsidRDefault="00AF5910" w:rsidP="00467591">
      <w:pPr>
        <w:keepNext/>
        <w:keepLines/>
        <w:jc w:val="both"/>
        <w:rPr>
          <w:rFonts w:ascii="Tahoma" w:hAnsi="Tahoma" w:cs="Tahoma"/>
          <w:bCs/>
          <w:i/>
          <w:noProof/>
          <w:sz w:val="18"/>
          <w:szCs w:val="18"/>
        </w:rPr>
      </w:pPr>
    </w:p>
    <w:p w14:paraId="601CBB23" w14:textId="77777777" w:rsidR="00AF5910" w:rsidRDefault="00AF5910" w:rsidP="00467591">
      <w:pPr>
        <w:keepNext/>
        <w:keepLines/>
        <w:jc w:val="both"/>
        <w:rPr>
          <w:rFonts w:ascii="Tahoma" w:hAnsi="Tahoma" w:cs="Tahoma"/>
          <w:bCs/>
          <w:i/>
          <w:noProof/>
          <w:sz w:val="18"/>
          <w:szCs w:val="18"/>
        </w:rPr>
      </w:pPr>
    </w:p>
    <w:p w14:paraId="494412DE" w14:textId="77777777" w:rsidR="00AF5910" w:rsidRDefault="00AF5910" w:rsidP="00467591">
      <w:pPr>
        <w:keepNext/>
        <w:keepLines/>
        <w:jc w:val="both"/>
        <w:rPr>
          <w:rFonts w:ascii="Tahoma" w:hAnsi="Tahoma" w:cs="Tahoma"/>
          <w:bCs/>
          <w:i/>
          <w:noProof/>
          <w:sz w:val="18"/>
          <w:szCs w:val="18"/>
        </w:rPr>
      </w:pPr>
    </w:p>
    <w:p w14:paraId="5394B0BB" w14:textId="77777777" w:rsidR="00AF5910" w:rsidRDefault="00AF5910" w:rsidP="00467591">
      <w:pPr>
        <w:keepNext/>
        <w:keepLines/>
        <w:jc w:val="both"/>
        <w:rPr>
          <w:rFonts w:ascii="Tahoma" w:hAnsi="Tahoma" w:cs="Tahoma"/>
          <w:bCs/>
          <w:i/>
          <w:noProof/>
          <w:sz w:val="18"/>
          <w:szCs w:val="18"/>
        </w:rPr>
      </w:pPr>
    </w:p>
    <w:p w14:paraId="0A4CC6DC" w14:textId="77777777" w:rsidR="00AF5910" w:rsidRDefault="00AF5910" w:rsidP="00467591">
      <w:pPr>
        <w:keepNext/>
        <w:keepLines/>
        <w:jc w:val="both"/>
        <w:rPr>
          <w:rFonts w:ascii="Tahoma" w:hAnsi="Tahoma" w:cs="Tahoma"/>
          <w:bCs/>
          <w:i/>
          <w:noProof/>
          <w:sz w:val="18"/>
          <w:szCs w:val="18"/>
        </w:rPr>
      </w:pPr>
    </w:p>
    <w:p w14:paraId="3E759FFE" w14:textId="77777777" w:rsidR="00AF5910" w:rsidRDefault="00AF5910" w:rsidP="00467591">
      <w:pPr>
        <w:keepNext/>
        <w:keepLines/>
        <w:jc w:val="both"/>
        <w:rPr>
          <w:rFonts w:ascii="Tahoma" w:hAnsi="Tahoma" w:cs="Tahoma"/>
          <w:bCs/>
          <w:i/>
          <w:noProof/>
          <w:sz w:val="18"/>
          <w:szCs w:val="18"/>
        </w:rPr>
      </w:pPr>
    </w:p>
    <w:p w14:paraId="4187A459" w14:textId="77777777" w:rsidR="00AF5910" w:rsidRDefault="00AF5910" w:rsidP="00467591">
      <w:pPr>
        <w:keepNext/>
        <w:keepLines/>
        <w:jc w:val="both"/>
        <w:rPr>
          <w:rFonts w:ascii="Tahoma" w:hAnsi="Tahoma" w:cs="Tahoma"/>
          <w:bCs/>
          <w:i/>
          <w:noProof/>
          <w:sz w:val="18"/>
          <w:szCs w:val="18"/>
        </w:rPr>
      </w:pPr>
    </w:p>
    <w:p w14:paraId="0BB8B257" w14:textId="77777777" w:rsidR="00AF5910" w:rsidRDefault="00AF5910" w:rsidP="00467591">
      <w:pPr>
        <w:keepNext/>
        <w:keepLines/>
        <w:jc w:val="both"/>
        <w:rPr>
          <w:rFonts w:ascii="Tahoma" w:hAnsi="Tahoma" w:cs="Tahoma"/>
          <w:bCs/>
          <w:i/>
          <w:noProof/>
          <w:sz w:val="18"/>
          <w:szCs w:val="18"/>
        </w:rPr>
      </w:pPr>
    </w:p>
    <w:p w14:paraId="479E7C70" w14:textId="77777777" w:rsidR="00AF5910" w:rsidRDefault="00AF5910" w:rsidP="00467591">
      <w:pPr>
        <w:keepNext/>
        <w:keepLines/>
        <w:jc w:val="both"/>
        <w:rPr>
          <w:rFonts w:ascii="Tahoma" w:hAnsi="Tahoma" w:cs="Tahoma"/>
          <w:bCs/>
          <w:i/>
          <w:noProof/>
          <w:sz w:val="18"/>
          <w:szCs w:val="18"/>
        </w:rPr>
      </w:pPr>
    </w:p>
    <w:p w14:paraId="26189D72" w14:textId="77777777" w:rsidR="00AF5910" w:rsidRDefault="00AF5910" w:rsidP="00467591">
      <w:pPr>
        <w:keepNext/>
        <w:keepLines/>
        <w:jc w:val="both"/>
        <w:rPr>
          <w:rFonts w:ascii="Tahoma" w:hAnsi="Tahoma" w:cs="Tahoma"/>
          <w:bCs/>
          <w:i/>
          <w:noProof/>
          <w:sz w:val="18"/>
          <w:szCs w:val="18"/>
        </w:rPr>
      </w:pPr>
    </w:p>
    <w:p w14:paraId="195CE034" w14:textId="77777777" w:rsidR="00AF5910" w:rsidRDefault="00AF5910" w:rsidP="00467591">
      <w:pPr>
        <w:keepNext/>
        <w:keepLines/>
        <w:jc w:val="both"/>
        <w:rPr>
          <w:rFonts w:ascii="Tahoma" w:hAnsi="Tahoma" w:cs="Tahoma"/>
          <w:bCs/>
          <w:i/>
          <w:noProof/>
          <w:sz w:val="18"/>
          <w:szCs w:val="18"/>
        </w:rPr>
      </w:pPr>
    </w:p>
    <w:p w14:paraId="1B11F0CD" w14:textId="77777777" w:rsidR="00AF5910" w:rsidRDefault="00AF5910" w:rsidP="00467591">
      <w:pPr>
        <w:keepNext/>
        <w:keepLines/>
        <w:jc w:val="both"/>
        <w:rPr>
          <w:rFonts w:ascii="Tahoma" w:hAnsi="Tahoma" w:cs="Tahoma"/>
          <w:bCs/>
          <w:i/>
          <w:noProof/>
          <w:sz w:val="18"/>
          <w:szCs w:val="18"/>
        </w:rPr>
      </w:pPr>
    </w:p>
    <w:p w14:paraId="1A4FAE02" w14:textId="77777777" w:rsidR="00AF5910" w:rsidRDefault="00AF5910" w:rsidP="00467591">
      <w:pPr>
        <w:keepNext/>
        <w:keepLines/>
        <w:jc w:val="both"/>
        <w:rPr>
          <w:rFonts w:ascii="Tahoma" w:hAnsi="Tahoma" w:cs="Tahoma"/>
          <w:bCs/>
          <w:i/>
          <w:noProof/>
          <w:sz w:val="18"/>
          <w:szCs w:val="18"/>
        </w:rPr>
      </w:pPr>
    </w:p>
    <w:p w14:paraId="7DD34BC7" w14:textId="77777777" w:rsidR="001A7314" w:rsidRDefault="001A7314" w:rsidP="00467591">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8"/>
        <w:gridCol w:w="1484"/>
      </w:tblGrid>
      <w:tr w:rsidR="00B976DC" w:rsidRPr="00C8579C" w14:paraId="2061E4C2" w14:textId="77777777" w:rsidTr="003724F1">
        <w:tc>
          <w:tcPr>
            <w:tcW w:w="7658" w:type="dxa"/>
            <w:tcBorders>
              <w:top w:val="single" w:sz="4" w:space="0" w:color="auto"/>
              <w:bottom w:val="single" w:sz="4" w:space="0" w:color="auto"/>
            </w:tcBorders>
          </w:tcPr>
          <w:p w14:paraId="2E0F1551" w14:textId="77777777" w:rsidR="00B976DC" w:rsidRPr="00C8579C" w:rsidRDefault="00B976DC" w:rsidP="00467591">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13B1A05E" w14:textId="77777777" w:rsidR="00B976DC" w:rsidRPr="00C8579C" w:rsidRDefault="00B976DC" w:rsidP="00467591">
            <w:pPr>
              <w:keepNext/>
              <w:keepLines/>
              <w:rPr>
                <w:rFonts w:ascii="Tahoma" w:hAnsi="Tahoma" w:cs="Tahoma"/>
                <w:b/>
                <w:i/>
              </w:rPr>
            </w:pPr>
            <w:r w:rsidRPr="00C8579C">
              <w:rPr>
                <w:rFonts w:ascii="Tahoma" w:hAnsi="Tahoma" w:cs="Tahoma"/>
                <w:b/>
                <w:i/>
              </w:rPr>
              <w:t xml:space="preserve">Priloga </w:t>
            </w:r>
            <w:r w:rsidR="00117A38">
              <w:rPr>
                <w:rFonts w:ascii="Tahoma" w:hAnsi="Tahoma" w:cs="Tahoma"/>
                <w:b/>
                <w:i/>
              </w:rPr>
              <w:t>6</w:t>
            </w:r>
          </w:p>
        </w:tc>
      </w:tr>
    </w:tbl>
    <w:p w14:paraId="66919933" w14:textId="77777777" w:rsidR="00DE0279" w:rsidRDefault="00DE0279" w:rsidP="00467591">
      <w:pPr>
        <w:keepNext/>
        <w:keepLines/>
        <w:jc w:val="both"/>
        <w:rPr>
          <w:rFonts w:ascii="Tahoma" w:hAnsi="Tahoma" w:cs="Tahoma"/>
          <w:b/>
          <w:bCs/>
          <w:i/>
          <w:noProof/>
          <w:sz w:val="18"/>
          <w:szCs w:val="18"/>
        </w:rPr>
      </w:pPr>
    </w:p>
    <w:p w14:paraId="7AAF389A" w14:textId="77777777" w:rsidR="00B445A2" w:rsidRPr="00A71741" w:rsidRDefault="00A71741" w:rsidP="00467591">
      <w:pPr>
        <w:keepNext/>
        <w:keepLines/>
        <w:jc w:val="both"/>
        <w:rPr>
          <w:rFonts w:ascii="Tahoma" w:hAnsi="Tahoma" w:cs="Tahoma"/>
          <w:b/>
          <w:bCs/>
          <w:i/>
          <w:noProof/>
          <w:sz w:val="18"/>
          <w:szCs w:val="18"/>
        </w:rPr>
      </w:pPr>
      <w:r w:rsidRPr="00A71741">
        <w:rPr>
          <w:rFonts w:ascii="Tahoma" w:hAnsi="Tahoma" w:cs="Tahoma"/>
          <w:b/>
          <w:bCs/>
          <w:i/>
          <w:noProof/>
          <w:sz w:val="18"/>
          <w:szCs w:val="18"/>
        </w:rPr>
        <w:t>IZPOLNI PONUDNIK!</w:t>
      </w:r>
    </w:p>
    <w:p w14:paraId="2F1B6E8C" w14:textId="77777777" w:rsidR="00B445A2" w:rsidRPr="00C8579C" w:rsidRDefault="00B445A2" w:rsidP="00467591">
      <w:pPr>
        <w:pStyle w:val="NavadenTimesNewRoman"/>
        <w:keepNext/>
        <w:keepLines/>
        <w:widowControl/>
        <w:jc w:val="both"/>
        <w:rPr>
          <w:rFonts w:ascii="Tahoma" w:hAnsi="Tahoma" w:cs="Tahoma"/>
          <w:sz w:val="20"/>
        </w:rPr>
      </w:pPr>
      <w:r w:rsidRPr="00C8579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C8579C">
        <w:rPr>
          <w:rFonts w:ascii="Tahoma" w:hAnsi="Tahoma" w:cs="Tahoma"/>
          <w:b/>
        </w:rPr>
        <w:t xml:space="preserve"> </w:t>
      </w:r>
      <w:r w:rsidRPr="00C8579C">
        <w:rPr>
          <w:rFonts w:ascii="Tahoma" w:hAnsi="Tahoma" w:cs="Tahoma"/>
          <w:sz w:val="20"/>
        </w:rPr>
        <w:t>uspešno izvedenih poslov ponudnika.</w:t>
      </w:r>
    </w:p>
    <w:p w14:paraId="4A6CBB6A" w14:textId="77777777" w:rsidR="00B445A2" w:rsidRPr="00C8579C" w:rsidRDefault="00B445A2" w:rsidP="00467591">
      <w:pPr>
        <w:pStyle w:val="NavadenTimesNewRoman"/>
        <w:keepNext/>
        <w:keepLines/>
        <w:widowControl/>
        <w:jc w:val="both"/>
        <w:rPr>
          <w:rFonts w:ascii="Tahoma" w:hAnsi="Tahoma" w:cs="Tahoma"/>
          <w:sz w:val="20"/>
        </w:rPr>
      </w:pPr>
      <w:r w:rsidRPr="00C8579C">
        <w:rPr>
          <w:rFonts w:ascii="Tahoma" w:hAnsi="Tahoma" w:cs="Tahoma"/>
          <w:sz w:val="20"/>
        </w:rPr>
        <w:t xml:space="preserve"> </w:t>
      </w:r>
    </w:p>
    <w:tbl>
      <w:tblPr>
        <w:tblW w:w="91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
        <w:gridCol w:w="2613"/>
        <w:gridCol w:w="931"/>
        <w:gridCol w:w="1762"/>
        <w:gridCol w:w="1002"/>
        <w:gridCol w:w="2683"/>
        <w:gridCol w:w="81"/>
      </w:tblGrid>
      <w:tr w:rsidR="00A71741" w:rsidRPr="00A71741" w14:paraId="715678B8" w14:textId="77777777" w:rsidTr="00733A62">
        <w:trPr>
          <w:gridBefore w:val="1"/>
          <w:wBefore w:w="81" w:type="dxa"/>
          <w:trHeight w:val="310"/>
          <w:jc w:val="center"/>
        </w:trPr>
        <w:tc>
          <w:tcPr>
            <w:tcW w:w="9072" w:type="dxa"/>
            <w:gridSpan w:val="6"/>
            <w:vAlign w:val="center"/>
          </w:tcPr>
          <w:p w14:paraId="485EA115" w14:textId="77777777" w:rsidR="00A71741" w:rsidRPr="00A71741" w:rsidRDefault="00A71741" w:rsidP="00A71741">
            <w:pPr>
              <w:pStyle w:val="NavadenTimesNewRoman"/>
              <w:keepNext/>
              <w:keepLines/>
              <w:widowControl/>
              <w:rPr>
                <w:rFonts w:ascii="Tahoma" w:hAnsi="Tahoma" w:cs="Tahoma"/>
                <w:b/>
                <w:sz w:val="20"/>
              </w:rPr>
            </w:pPr>
            <w:r w:rsidRPr="00A71741">
              <w:rPr>
                <w:rFonts w:ascii="Tahoma" w:hAnsi="Tahoma" w:cs="Tahoma"/>
                <w:b/>
                <w:sz w:val="20"/>
              </w:rPr>
              <w:t>Podatki o investitorju del (izdajatelju reference</w:t>
            </w:r>
            <w:r>
              <w:rPr>
                <w:rFonts w:ascii="Tahoma" w:hAnsi="Tahoma" w:cs="Tahoma"/>
                <w:b/>
                <w:sz w:val="20"/>
              </w:rPr>
              <w:t>/referenčni naročnik</w:t>
            </w:r>
            <w:r w:rsidRPr="00A71741">
              <w:rPr>
                <w:rFonts w:ascii="Tahoma" w:hAnsi="Tahoma" w:cs="Tahoma"/>
                <w:b/>
                <w:sz w:val="20"/>
              </w:rPr>
              <w:t>)</w:t>
            </w:r>
          </w:p>
        </w:tc>
      </w:tr>
      <w:tr w:rsidR="00A71741" w:rsidRPr="00A71741" w14:paraId="301BBFCF" w14:textId="77777777" w:rsidTr="00733A62">
        <w:trPr>
          <w:gridBefore w:val="1"/>
          <w:wBefore w:w="81" w:type="dxa"/>
          <w:trHeight w:val="310"/>
          <w:jc w:val="center"/>
        </w:trPr>
        <w:tc>
          <w:tcPr>
            <w:tcW w:w="3544" w:type="dxa"/>
            <w:gridSpan w:val="2"/>
            <w:vAlign w:val="center"/>
          </w:tcPr>
          <w:p w14:paraId="1D621FBC" w14:textId="77777777" w:rsidR="00A71741" w:rsidRPr="00A71741" w:rsidRDefault="00A71741" w:rsidP="00467591">
            <w:pPr>
              <w:pStyle w:val="NavadenTimesNewRoman"/>
              <w:keepNext/>
              <w:keepLines/>
              <w:widowControl/>
              <w:rPr>
                <w:rFonts w:ascii="Tahoma" w:hAnsi="Tahoma" w:cs="Tahoma"/>
                <w:b/>
                <w:sz w:val="20"/>
              </w:rPr>
            </w:pPr>
            <w:r w:rsidRPr="00A71741">
              <w:rPr>
                <w:rFonts w:ascii="Tahoma" w:hAnsi="Tahoma" w:cs="Tahoma"/>
                <w:sz w:val="20"/>
              </w:rPr>
              <w:t>Naziv investitorja del (naročnik oz. plačnik referenčnega posla)</w:t>
            </w:r>
            <w:r w:rsidR="00FF061F">
              <w:rPr>
                <w:rFonts w:ascii="Tahoma" w:hAnsi="Tahoma" w:cs="Tahoma"/>
                <w:sz w:val="20"/>
              </w:rPr>
              <w:t>/firma</w:t>
            </w:r>
            <w:r w:rsidRPr="00A71741">
              <w:rPr>
                <w:rFonts w:ascii="Tahoma" w:hAnsi="Tahoma" w:cs="Tahoma"/>
                <w:sz w:val="20"/>
              </w:rPr>
              <w:t>:</w:t>
            </w:r>
          </w:p>
        </w:tc>
        <w:tc>
          <w:tcPr>
            <w:tcW w:w="5528" w:type="dxa"/>
            <w:gridSpan w:val="4"/>
          </w:tcPr>
          <w:p w14:paraId="5868308F" w14:textId="77777777" w:rsidR="00A71741" w:rsidRPr="00A71741" w:rsidRDefault="00A71741" w:rsidP="00467591">
            <w:pPr>
              <w:pStyle w:val="NavadenTimesNewRoman"/>
              <w:keepNext/>
              <w:keepLines/>
              <w:widowControl/>
              <w:rPr>
                <w:rFonts w:ascii="Tahoma" w:hAnsi="Tahoma" w:cs="Tahoma"/>
                <w:b/>
                <w:sz w:val="20"/>
              </w:rPr>
            </w:pPr>
          </w:p>
        </w:tc>
      </w:tr>
      <w:tr w:rsidR="00B445A2" w:rsidRPr="00A71741" w14:paraId="2161A519" w14:textId="77777777" w:rsidTr="00733A62">
        <w:trPr>
          <w:gridBefore w:val="1"/>
          <w:wBefore w:w="81" w:type="dxa"/>
          <w:trHeight w:val="375"/>
          <w:jc w:val="center"/>
        </w:trPr>
        <w:tc>
          <w:tcPr>
            <w:tcW w:w="3544" w:type="dxa"/>
            <w:gridSpan w:val="2"/>
            <w:vAlign w:val="center"/>
          </w:tcPr>
          <w:p w14:paraId="339A2438" w14:textId="77777777" w:rsidR="00B445A2" w:rsidRPr="00A71741" w:rsidRDefault="00FF061F" w:rsidP="00FF061F">
            <w:pPr>
              <w:pStyle w:val="NavadenTimesNewRoman"/>
              <w:keepNext/>
              <w:keepLines/>
              <w:widowControl/>
              <w:rPr>
                <w:rFonts w:ascii="Tahoma" w:hAnsi="Tahoma" w:cs="Tahoma"/>
                <w:sz w:val="20"/>
              </w:rPr>
            </w:pPr>
            <w:r>
              <w:rPr>
                <w:rFonts w:ascii="Tahoma" w:hAnsi="Tahoma" w:cs="Tahoma"/>
                <w:sz w:val="20"/>
              </w:rPr>
              <w:t>Poslovni n</w:t>
            </w:r>
            <w:r w:rsidR="00B445A2" w:rsidRPr="00A71741">
              <w:rPr>
                <w:rFonts w:ascii="Tahoma" w:hAnsi="Tahoma" w:cs="Tahoma"/>
                <w:sz w:val="20"/>
              </w:rPr>
              <w:t>aslov</w:t>
            </w:r>
            <w:r w:rsidR="00A71741" w:rsidRPr="00A71741">
              <w:rPr>
                <w:rFonts w:ascii="Tahoma" w:hAnsi="Tahoma" w:cs="Tahoma"/>
                <w:sz w:val="20"/>
              </w:rPr>
              <w:t xml:space="preserve"> (sedež) investitorja</w:t>
            </w:r>
            <w:r w:rsidR="00B445A2" w:rsidRPr="00A71741">
              <w:rPr>
                <w:rFonts w:ascii="Tahoma" w:hAnsi="Tahoma" w:cs="Tahoma"/>
                <w:sz w:val="20"/>
              </w:rPr>
              <w:t>:</w:t>
            </w:r>
          </w:p>
        </w:tc>
        <w:tc>
          <w:tcPr>
            <w:tcW w:w="5528" w:type="dxa"/>
            <w:gridSpan w:val="4"/>
          </w:tcPr>
          <w:p w14:paraId="3B6C3EC7" w14:textId="77777777" w:rsidR="00B445A2" w:rsidRPr="00A71741" w:rsidRDefault="00B445A2" w:rsidP="00467591">
            <w:pPr>
              <w:pStyle w:val="NavadenTimesNewRoman"/>
              <w:keepNext/>
              <w:keepLines/>
              <w:widowControl/>
              <w:rPr>
                <w:rFonts w:ascii="Tahoma" w:hAnsi="Tahoma" w:cs="Tahoma"/>
                <w:b/>
                <w:sz w:val="20"/>
              </w:rPr>
            </w:pPr>
          </w:p>
          <w:p w14:paraId="42B1283E" w14:textId="77777777" w:rsidR="00B445A2" w:rsidRPr="00A71741" w:rsidRDefault="00B445A2" w:rsidP="00467591">
            <w:pPr>
              <w:pStyle w:val="NavadenTimesNewRoman"/>
              <w:keepNext/>
              <w:keepLines/>
              <w:widowControl/>
              <w:rPr>
                <w:rFonts w:ascii="Tahoma" w:hAnsi="Tahoma" w:cs="Tahoma"/>
                <w:b/>
                <w:sz w:val="20"/>
              </w:rPr>
            </w:pPr>
          </w:p>
        </w:tc>
      </w:tr>
      <w:tr w:rsidR="00A71741" w:rsidRPr="00A71741" w14:paraId="787ADDBF" w14:textId="77777777" w:rsidTr="00733A62">
        <w:trPr>
          <w:gridBefore w:val="1"/>
          <w:wBefore w:w="81" w:type="dxa"/>
          <w:trHeight w:val="190"/>
          <w:jc w:val="center"/>
        </w:trPr>
        <w:tc>
          <w:tcPr>
            <w:tcW w:w="3544" w:type="dxa"/>
            <w:gridSpan w:val="2"/>
            <w:vMerge w:val="restart"/>
            <w:vAlign w:val="center"/>
          </w:tcPr>
          <w:p w14:paraId="3A076A01" w14:textId="77777777" w:rsidR="00A71741" w:rsidRPr="00A71741" w:rsidRDefault="00A71741" w:rsidP="00467591">
            <w:pPr>
              <w:pStyle w:val="NavadenTimesNewRoman"/>
              <w:keepNext/>
              <w:keepLines/>
              <w:widowControl/>
              <w:rPr>
                <w:rFonts w:ascii="Tahoma" w:hAnsi="Tahoma" w:cs="Tahoma"/>
                <w:sz w:val="20"/>
              </w:rPr>
            </w:pPr>
            <w:r w:rsidRPr="00A71741">
              <w:rPr>
                <w:rFonts w:ascii="Tahoma" w:hAnsi="Tahoma" w:cs="Tahoma"/>
                <w:sz w:val="20"/>
              </w:rPr>
              <w:t>Kontaktna oseba investitorja:</w:t>
            </w:r>
          </w:p>
        </w:tc>
        <w:tc>
          <w:tcPr>
            <w:tcW w:w="5528" w:type="dxa"/>
            <w:gridSpan w:val="4"/>
          </w:tcPr>
          <w:p w14:paraId="497A6B80" w14:textId="77777777" w:rsidR="00A71741" w:rsidRPr="00A71741" w:rsidRDefault="00A71741" w:rsidP="00467591">
            <w:pPr>
              <w:pStyle w:val="NavadenTimesNewRoman"/>
              <w:keepNext/>
              <w:keepLines/>
              <w:widowControl/>
              <w:rPr>
                <w:rFonts w:ascii="Tahoma" w:hAnsi="Tahoma" w:cs="Tahoma"/>
                <w:sz w:val="20"/>
              </w:rPr>
            </w:pPr>
            <w:r w:rsidRPr="00A71741">
              <w:rPr>
                <w:rFonts w:ascii="Tahoma" w:hAnsi="Tahoma" w:cs="Tahoma"/>
                <w:sz w:val="20"/>
              </w:rPr>
              <w:t>Ime in priimek:</w:t>
            </w:r>
          </w:p>
        </w:tc>
      </w:tr>
      <w:tr w:rsidR="00A71741" w:rsidRPr="00A71741" w14:paraId="3A405247" w14:textId="77777777" w:rsidTr="00733A62">
        <w:trPr>
          <w:gridBefore w:val="1"/>
          <w:wBefore w:w="81" w:type="dxa"/>
          <w:trHeight w:val="190"/>
          <w:jc w:val="center"/>
        </w:trPr>
        <w:tc>
          <w:tcPr>
            <w:tcW w:w="3544" w:type="dxa"/>
            <w:gridSpan w:val="2"/>
            <w:vMerge/>
            <w:vAlign w:val="center"/>
          </w:tcPr>
          <w:p w14:paraId="1C99D6D5" w14:textId="77777777" w:rsidR="00A71741" w:rsidRPr="00A71741" w:rsidRDefault="00A71741" w:rsidP="00467591">
            <w:pPr>
              <w:pStyle w:val="NavadenTimesNewRoman"/>
              <w:keepNext/>
              <w:keepLines/>
              <w:widowControl/>
              <w:rPr>
                <w:rFonts w:ascii="Tahoma" w:hAnsi="Tahoma" w:cs="Tahoma"/>
                <w:sz w:val="20"/>
              </w:rPr>
            </w:pPr>
          </w:p>
        </w:tc>
        <w:tc>
          <w:tcPr>
            <w:tcW w:w="2764" w:type="dxa"/>
            <w:gridSpan w:val="2"/>
          </w:tcPr>
          <w:p w14:paraId="54D37954" w14:textId="77777777" w:rsidR="00A71741" w:rsidRPr="00A71741" w:rsidRDefault="00A71741" w:rsidP="00467591">
            <w:pPr>
              <w:pStyle w:val="NavadenTimesNewRoman"/>
              <w:keepNext/>
              <w:keepLines/>
              <w:widowControl/>
              <w:rPr>
                <w:rFonts w:ascii="Tahoma" w:hAnsi="Tahoma" w:cs="Tahoma"/>
                <w:sz w:val="20"/>
              </w:rPr>
            </w:pPr>
            <w:r w:rsidRPr="00A71741">
              <w:rPr>
                <w:rFonts w:ascii="Tahoma" w:hAnsi="Tahoma" w:cs="Tahoma"/>
                <w:sz w:val="20"/>
              </w:rPr>
              <w:t>Telefon:</w:t>
            </w:r>
          </w:p>
        </w:tc>
        <w:tc>
          <w:tcPr>
            <w:tcW w:w="2764" w:type="dxa"/>
            <w:gridSpan w:val="2"/>
          </w:tcPr>
          <w:p w14:paraId="4FE25E16" w14:textId="77777777" w:rsidR="00A71741" w:rsidRPr="00A71741" w:rsidRDefault="00A71741" w:rsidP="00467591">
            <w:pPr>
              <w:pStyle w:val="NavadenTimesNewRoman"/>
              <w:keepNext/>
              <w:keepLines/>
              <w:widowControl/>
              <w:rPr>
                <w:rFonts w:ascii="Tahoma" w:hAnsi="Tahoma" w:cs="Tahoma"/>
                <w:sz w:val="20"/>
              </w:rPr>
            </w:pPr>
            <w:r w:rsidRPr="00A71741">
              <w:rPr>
                <w:rFonts w:ascii="Tahoma" w:hAnsi="Tahoma" w:cs="Tahoma"/>
                <w:sz w:val="20"/>
              </w:rPr>
              <w:t>e-pošta:</w:t>
            </w:r>
          </w:p>
        </w:tc>
      </w:tr>
      <w:tr w:rsidR="00A71741" w:rsidRPr="00A71741" w14:paraId="52DEEAB5" w14:textId="77777777" w:rsidTr="00733A62">
        <w:trPr>
          <w:gridBefore w:val="1"/>
          <w:wBefore w:w="81" w:type="dxa"/>
          <w:trHeight w:val="344"/>
          <w:jc w:val="center"/>
        </w:trPr>
        <w:tc>
          <w:tcPr>
            <w:tcW w:w="9072" w:type="dxa"/>
            <w:gridSpan w:val="6"/>
            <w:vAlign w:val="center"/>
          </w:tcPr>
          <w:p w14:paraId="50A130EE" w14:textId="77777777" w:rsidR="00A71741" w:rsidRPr="00A71741" w:rsidRDefault="00A71741" w:rsidP="00467591">
            <w:pPr>
              <w:pStyle w:val="NavadenTimesNewRoman"/>
              <w:keepNext/>
              <w:keepLines/>
              <w:widowControl/>
              <w:rPr>
                <w:rFonts w:ascii="Tahoma" w:hAnsi="Tahoma" w:cs="Tahoma"/>
                <w:b/>
                <w:sz w:val="20"/>
              </w:rPr>
            </w:pPr>
            <w:r w:rsidRPr="00A71741">
              <w:rPr>
                <w:rFonts w:ascii="Tahoma" w:hAnsi="Tahoma" w:cs="Tahoma"/>
                <w:b/>
                <w:sz w:val="20"/>
              </w:rPr>
              <w:t>Podatki o izvajalcu del/storitev</w:t>
            </w:r>
          </w:p>
        </w:tc>
      </w:tr>
      <w:tr w:rsidR="00B445A2" w:rsidRPr="00A71741" w14:paraId="74B30F26" w14:textId="77777777" w:rsidTr="00733A62">
        <w:trPr>
          <w:gridBefore w:val="1"/>
          <w:wBefore w:w="81" w:type="dxa"/>
          <w:trHeight w:val="601"/>
          <w:jc w:val="center"/>
        </w:trPr>
        <w:tc>
          <w:tcPr>
            <w:tcW w:w="3544" w:type="dxa"/>
            <w:gridSpan w:val="2"/>
            <w:vAlign w:val="center"/>
          </w:tcPr>
          <w:p w14:paraId="4CDF1033" w14:textId="77777777" w:rsidR="00B445A2" w:rsidRPr="00A71741" w:rsidRDefault="00A71741" w:rsidP="00467591">
            <w:pPr>
              <w:pStyle w:val="NavadenTimesNewRoman"/>
              <w:keepNext/>
              <w:keepLines/>
              <w:widowControl/>
              <w:rPr>
                <w:rFonts w:ascii="Tahoma" w:hAnsi="Tahoma" w:cs="Tahoma"/>
                <w:sz w:val="20"/>
              </w:rPr>
            </w:pPr>
            <w:r w:rsidRPr="00A71741">
              <w:rPr>
                <w:rFonts w:ascii="Tahoma" w:hAnsi="Tahoma" w:cs="Tahoma"/>
                <w:sz w:val="20"/>
              </w:rPr>
              <w:t>Naziv izvajalca</w:t>
            </w:r>
            <w:r w:rsidR="00FF061F">
              <w:rPr>
                <w:rFonts w:ascii="Tahoma" w:hAnsi="Tahoma" w:cs="Tahoma"/>
                <w:sz w:val="20"/>
              </w:rPr>
              <w:t>/firma</w:t>
            </w:r>
          </w:p>
        </w:tc>
        <w:tc>
          <w:tcPr>
            <w:tcW w:w="5528" w:type="dxa"/>
            <w:gridSpan w:val="4"/>
          </w:tcPr>
          <w:p w14:paraId="247D4454" w14:textId="77777777" w:rsidR="00B445A2" w:rsidRPr="00A71741" w:rsidRDefault="00B445A2" w:rsidP="00467591">
            <w:pPr>
              <w:pStyle w:val="NavadenTimesNewRoman"/>
              <w:keepNext/>
              <w:keepLines/>
              <w:widowControl/>
              <w:rPr>
                <w:rFonts w:ascii="Tahoma" w:hAnsi="Tahoma" w:cs="Tahoma"/>
                <w:sz w:val="20"/>
              </w:rPr>
            </w:pPr>
          </w:p>
        </w:tc>
      </w:tr>
      <w:tr w:rsidR="00B445A2" w:rsidRPr="00A71741" w14:paraId="27BB3FDE" w14:textId="77777777" w:rsidTr="00733A62">
        <w:trPr>
          <w:gridBefore w:val="1"/>
          <w:wBefore w:w="81" w:type="dxa"/>
          <w:trHeight w:val="461"/>
          <w:jc w:val="center"/>
        </w:trPr>
        <w:tc>
          <w:tcPr>
            <w:tcW w:w="3544" w:type="dxa"/>
            <w:gridSpan w:val="2"/>
            <w:vAlign w:val="center"/>
          </w:tcPr>
          <w:p w14:paraId="14590D55" w14:textId="77777777" w:rsidR="00B445A2" w:rsidRPr="00A71741" w:rsidRDefault="00FF061F" w:rsidP="00A71741">
            <w:pPr>
              <w:pStyle w:val="NavadenTimesNewRoman"/>
              <w:keepNext/>
              <w:keepLines/>
              <w:widowControl/>
              <w:rPr>
                <w:rFonts w:ascii="Tahoma" w:hAnsi="Tahoma" w:cs="Tahoma"/>
                <w:sz w:val="20"/>
              </w:rPr>
            </w:pPr>
            <w:r>
              <w:rPr>
                <w:rFonts w:ascii="Tahoma" w:hAnsi="Tahoma" w:cs="Tahoma"/>
                <w:sz w:val="20"/>
              </w:rPr>
              <w:t>Poslovni n</w:t>
            </w:r>
            <w:r w:rsidRPr="00A71741">
              <w:rPr>
                <w:rFonts w:ascii="Tahoma" w:hAnsi="Tahoma" w:cs="Tahoma"/>
                <w:sz w:val="20"/>
              </w:rPr>
              <w:t xml:space="preserve">aslov </w:t>
            </w:r>
            <w:r w:rsidR="00A71741" w:rsidRPr="00A71741">
              <w:rPr>
                <w:rFonts w:ascii="Tahoma" w:hAnsi="Tahoma" w:cs="Tahoma"/>
                <w:sz w:val="20"/>
              </w:rPr>
              <w:t>(sedež) izvajalca:</w:t>
            </w:r>
          </w:p>
        </w:tc>
        <w:tc>
          <w:tcPr>
            <w:tcW w:w="5528" w:type="dxa"/>
            <w:gridSpan w:val="4"/>
          </w:tcPr>
          <w:p w14:paraId="37613857" w14:textId="77777777" w:rsidR="00B445A2" w:rsidRPr="00A71741" w:rsidRDefault="00B445A2" w:rsidP="00467591">
            <w:pPr>
              <w:pStyle w:val="NavadenTimesNewRoman"/>
              <w:keepNext/>
              <w:keepLines/>
              <w:widowControl/>
              <w:rPr>
                <w:rFonts w:ascii="Tahoma" w:hAnsi="Tahoma" w:cs="Tahoma"/>
                <w:sz w:val="20"/>
              </w:rPr>
            </w:pPr>
          </w:p>
        </w:tc>
      </w:tr>
      <w:tr w:rsidR="00A71741" w:rsidRPr="00A71741" w14:paraId="4101CAEE" w14:textId="77777777" w:rsidTr="00733A62">
        <w:trPr>
          <w:gridBefore w:val="1"/>
          <w:wBefore w:w="81" w:type="dxa"/>
          <w:trHeight w:val="461"/>
          <w:jc w:val="center"/>
        </w:trPr>
        <w:tc>
          <w:tcPr>
            <w:tcW w:w="9072" w:type="dxa"/>
            <w:gridSpan w:val="6"/>
            <w:vAlign w:val="center"/>
          </w:tcPr>
          <w:p w14:paraId="558DEE74" w14:textId="77777777" w:rsidR="00A71741" w:rsidRPr="00A71741" w:rsidRDefault="00A71741" w:rsidP="00467591">
            <w:pPr>
              <w:pStyle w:val="NavadenTimesNewRoman"/>
              <w:keepNext/>
              <w:keepLines/>
              <w:widowControl/>
              <w:rPr>
                <w:rFonts w:ascii="Tahoma" w:hAnsi="Tahoma" w:cs="Tahoma"/>
                <w:b/>
                <w:sz w:val="20"/>
              </w:rPr>
            </w:pPr>
            <w:r w:rsidRPr="00A71741">
              <w:rPr>
                <w:rFonts w:ascii="Tahoma" w:hAnsi="Tahoma" w:cs="Tahoma"/>
                <w:b/>
                <w:sz w:val="20"/>
              </w:rPr>
              <w:t>Podatki o referenčnem poslu</w:t>
            </w:r>
          </w:p>
        </w:tc>
      </w:tr>
      <w:tr w:rsidR="00A71741" w:rsidRPr="00A71741" w14:paraId="2E67212D" w14:textId="77777777" w:rsidTr="00733A62">
        <w:trPr>
          <w:gridBefore w:val="1"/>
          <w:wBefore w:w="81" w:type="dxa"/>
          <w:cantSplit/>
          <w:trHeight w:val="461"/>
          <w:jc w:val="center"/>
        </w:trPr>
        <w:tc>
          <w:tcPr>
            <w:tcW w:w="3544" w:type="dxa"/>
            <w:gridSpan w:val="2"/>
            <w:vAlign w:val="center"/>
          </w:tcPr>
          <w:p w14:paraId="7CD2F0C9" w14:textId="77777777" w:rsidR="00A71741" w:rsidRPr="00A71741" w:rsidRDefault="00A71741" w:rsidP="00467591">
            <w:pPr>
              <w:pStyle w:val="NavadenTimesNewRoman"/>
              <w:keepNext/>
              <w:keepLines/>
              <w:widowControl/>
              <w:rPr>
                <w:rFonts w:ascii="Tahoma" w:hAnsi="Tahoma" w:cs="Tahoma"/>
                <w:sz w:val="20"/>
              </w:rPr>
            </w:pPr>
            <w:r w:rsidRPr="00A71741">
              <w:rPr>
                <w:rFonts w:ascii="Tahoma" w:hAnsi="Tahoma" w:cs="Tahoma"/>
                <w:sz w:val="20"/>
              </w:rPr>
              <w:t>Naziv projekta/pogodbe:</w:t>
            </w:r>
          </w:p>
        </w:tc>
        <w:tc>
          <w:tcPr>
            <w:tcW w:w="5528" w:type="dxa"/>
            <w:gridSpan w:val="4"/>
            <w:vAlign w:val="bottom"/>
          </w:tcPr>
          <w:p w14:paraId="436C578A" w14:textId="77777777" w:rsidR="00A71741" w:rsidRPr="00A71741" w:rsidRDefault="00A71741" w:rsidP="00467591">
            <w:pPr>
              <w:pStyle w:val="NavadenTimesNewRoman"/>
              <w:keepNext/>
              <w:keepLines/>
              <w:widowControl/>
              <w:rPr>
                <w:rFonts w:ascii="Tahoma" w:hAnsi="Tahoma" w:cs="Tahoma"/>
                <w:sz w:val="20"/>
              </w:rPr>
            </w:pPr>
          </w:p>
        </w:tc>
      </w:tr>
      <w:tr w:rsidR="00B445A2" w:rsidRPr="00A71741" w14:paraId="0196ED9A" w14:textId="77777777" w:rsidTr="00733A62">
        <w:trPr>
          <w:gridBefore w:val="1"/>
          <w:wBefore w:w="81" w:type="dxa"/>
          <w:cantSplit/>
          <w:trHeight w:val="461"/>
          <w:jc w:val="center"/>
        </w:trPr>
        <w:tc>
          <w:tcPr>
            <w:tcW w:w="3544" w:type="dxa"/>
            <w:gridSpan w:val="2"/>
            <w:vAlign w:val="center"/>
          </w:tcPr>
          <w:p w14:paraId="45707F3C" w14:textId="77777777" w:rsidR="00B445A2" w:rsidRPr="00A71741" w:rsidRDefault="00B445A2" w:rsidP="00467591">
            <w:pPr>
              <w:pStyle w:val="NavadenTimesNewRoman"/>
              <w:keepNext/>
              <w:keepLines/>
              <w:widowControl/>
              <w:rPr>
                <w:rFonts w:ascii="Tahoma" w:hAnsi="Tahoma" w:cs="Tahoma"/>
                <w:sz w:val="20"/>
              </w:rPr>
            </w:pPr>
            <w:r w:rsidRPr="00A71741">
              <w:rPr>
                <w:rFonts w:ascii="Tahoma" w:hAnsi="Tahoma" w:cs="Tahoma"/>
                <w:sz w:val="20"/>
              </w:rPr>
              <w:t>Obdobje izvedbe posla</w:t>
            </w:r>
            <w:r w:rsidR="00DA5557" w:rsidRPr="00A71741">
              <w:rPr>
                <w:rFonts w:ascii="Tahoma" w:hAnsi="Tahoma" w:cs="Tahoma"/>
                <w:sz w:val="20"/>
              </w:rPr>
              <w:t xml:space="preserve"> (od – do)</w:t>
            </w:r>
            <w:r w:rsidRPr="00A71741">
              <w:rPr>
                <w:rFonts w:ascii="Tahoma" w:hAnsi="Tahoma" w:cs="Tahoma"/>
                <w:sz w:val="20"/>
              </w:rPr>
              <w:t>:</w:t>
            </w:r>
          </w:p>
        </w:tc>
        <w:tc>
          <w:tcPr>
            <w:tcW w:w="5528" w:type="dxa"/>
            <w:gridSpan w:val="4"/>
            <w:vAlign w:val="bottom"/>
          </w:tcPr>
          <w:p w14:paraId="07CDEA01" w14:textId="77777777" w:rsidR="00B445A2" w:rsidRPr="00A71741" w:rsidRDefault="00B445A2" w:rsidP="00467591">
            <w:pPr>
              <w:pStyle w:val="NavadenTimesNewRoman"/>
              <w:keepNext/>
              <w:keepLines/>
              <w:widowControl/>
              <w:rPr>
                <w:rFonts w:ascii="Tahoma" w:hAnsi="Tahoma" w:cs="Tahoma"/>
                <w:sz w:val="20"/>
              </w:rPr>
            </w:pPr>
          </w:p>
        </w:tc>
      </w:tr>
      <w:tr w:rsidR="00B445A2" w:rsidRPr="00A71741" w14:paraId="0DBACA5C" w14:textId="77777777" w:rsidTr="00733A62">
        <w:trPr>
          <w:gridBefore w:val="1"/>
          <w:wBefore w:w="81" w:type="dxa"/>
          <w:cantSplit/>
          <w:trHeight w:val="461"/>
          <w:jc w:val="center"/>
        </w:trPr>
        <w:tc>
          <w:tcPr>
            <w:tcW w:w="3544" w:type="dxa"/>
            <w:gridSpan w:val="2"/>
            <w:vAlign w:val="center"/>
          </w:tcPr>
          <w:p w14:paraId="1625DA21" w14:textId="77777777" w:rsidR="00B445A2" w:rsidRPr="00A71741" w:rsidRDefault="00B445A2" w:rsidP="00467591">
            <w:pPr>
              <w:pStyle w:val="NavadenTimesNewRoman"/>
              <w:keepNext/>
              <w:keepLines/>
              <w:widowControl/>
              <w:rPr>
                <w:rFonts w:ascii="Tahoma" w:hAnsi="Tahoma" w:cs="Tahoma"/>
                <w:sz w:val="20"/>
              </w:rPr>
            </w:pPr>
            <w:r w:rsidRPr="00A71741">
              <w:rPr>
                <w:rFonts w:ascii="Tahoma" w:hAnsi="Tahoma" w:cs="Tahoma"/>
                <w:sz w:val="20"/>
              </w:rPr>
              <w:t>Kraj izvedbe posla:</w:t>
            </w:r>
          </w:p>
        </w:tc>
        <w:tc>
          <w:tcPr>
            <w:tcW w:w="5528" w:type="dxa"/>
            <w:gridSpan w:val="4"/>
            <w:vAlign w:val="bottom"/>
          </w:tcPr>
          <w:p w14:paraId="452DEBC5" w14:textId="77777777" w:rsidR="00B445A2" w:rsidRPr="00A71741" w:rsidRDefault="00B445A2" w:rsidP="00467591">
            <w:pPr>
              <w:pStyle w:val="NavadenTimesNewRoman"/>
              <w:keepNext/>
              <w:keepLines/>
              <w:widowControl/>
              <w:rPr>
                <w:rFonts w:ascii="Tahoma" w:hAnsi="Tahoma" w:cs="Tahoma"/>
                <w:sz w:val="20"/>
              </w:rPr>
            </w:pPr>
          </w:p>
        </w:tc>
      </w:tr>
      <w:tr w:rsidR="005D0B03" w:rsidRPr="00A71741" w14:paraId="547B60EB" w14:textId="77777777" w:rsidTr="007E11CA">
        <w:trPr>
          <w:gridBefore w:val="1"/>
          <w:wBefore w:w="81" w:type="dxa"/>
          <w:trHeight w:val="499"/>
          <w:jc w:val="center"/>
        </w:trPr>
        <w:tc>
          <w:tcPr>
            <w:tcW w:w="3544" w:type="dxa"/>
            <w:gridSpan w:val="2"/>
            <w:tcBorders>
              <w:right w:val="single" w:sz="4" w:space="0" w:color="auto"/>
            </w:tcBorders>
            <w:vAlign w:val="center"/>
          </w:tcPr>
          <w:p w14:paraId="51F1E8DD" w14:textId="77777777" w:rsidR="005D0B03" w:rsidRPr="00A71741" w:rsidRDefault="00A71741" w:rsidP="00467591">
            <w:pPr>
              <w:pStyle w:val="NavadenTimesNewRoman"/>
              <w:keepNext/>
              <w:keepLines/>
              <w:widowControl/>
              <w:rPr>
                <w:rFonts w:ascii="Tahoma" w:hAnsi="Tahoma" w:cs="Tahoma"/>
                <w:sz w:val="20"/>
              </w:rPr>
            </w:pPr>
            <w:r>
              <w:rPr>
                <w:rFonts w:ascii="Tahoma" w:hAnsi="Tahoma" w:cs="Tahoma"/>
                <w:sz w:val="20"/>
              </w:rPr>
              <w:t>Kratek opis predmeta naročila:</w:t>
            </w: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87F3E07" w14:textId="77777777" w:rsidR="005D0B03" w:rsidRPr="00A71741" w:rsidRDefault="005D0B03" w:rsidP="00467591">
            <w:pPr>
              <w:pStyle w:val="NavadenTimesNewRoman"/>
              <w:keepNext/>
              <w:keepLines/>
              <w:widowControl/>
              <w:rPr>
                <w:rFonts w:ascii="Tahoma" w:hAnsi="Tahoma" w:cs="Tahoma"/>
                <w:sz w:val="20"/>
              </w:rPr>
            </w:pPr>
          </w:p>
        </w:tc>
      </w:tr>
      <w:tr w:rsidR="00B445A2" w:rsidRPr="00A71741" w14:paraId="5D6CFA7D" w14:textId="77777777" w:rsidTr="00733A62">
        <w:trPr>
          <w:gridBefore w:val="1"/>
          <w:wBefore w:w="81" w:type="dxa"/>
          <w:trHeight w:val="415"/>
          <w:jc w:val="center"/>
        </w:trPr>
        <w:tc>
          <w:tcPr>
            <w:tcW w:w="3544" w:type="dxa"/>
            <w:gridSpan w:val="2"/>
            <w:tcBorders>
              <w:right w:val="single" w:sz="4" w:space="0" w:color="auto"/>
            </w:tcBorders>
            <w:vAlign w:val="center"/>
          </w:tcPr>
          <w:p w14:paraId="1C41F110" w14:textId="77777777" w:rsidR="00B445A2" w:rsidRPr="00A71741" w:rsidRDefault="00D33ED9" w:rsidP="00467591">
            <w:pPr>
              <w:pStyle w:val="NavadenTimesNewRoman"/>
              <w:keepNext/>
              <w:keepLines/>
              <w:widowControl/>
              <w:rPr>
                <w:rFonts w:ascii="Tahoma" w:hAnsi="Tahoma" w:cs="Tahoma"/>
                <w:sz w:val="20"/>
              </w:rPr>
            </w:pPr>
            <w:r w:rsidRPr="00A71741">
              <w:rPr>
                <w:rFonts w:ascii="Tahoma" w:hAnsi="Tahoma" w:cs="Tahoma"/>
                <w:sz w:val="20"/>
              </w:rPr>
              <w:t>Količina (ton):</w:t>
            </w: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28C9B68D" w14:textId="77777777" w:rsidR="00B445A2" w:rsidRPr="00A71741" w:rsidRDefault="00B445A2" w:rsidP="00467591">
            <w:pPr>
              <w:pStyle w:val="NavadenTimesNewRoman"/>
              <w:keepNext/>
              <w:keepLines/>
              <w:widowControl/>
              <w:rPr>
                <w:rFonts w:ascii="Tahoma" w:hAnsi="Tahoma" w:cs="Tahoma"/>
                <w:sz w:val="20"/>
              </w:rPr>
            </w:pPr>
          </w:p>
        </w:tc>
      </w:tr>
      <w:tr w:rsidR="00D33ED9" w:rsidRPr="00A71741" w14:paraId="0B736630" w14:textId="77777777" w:rsidTr="00733A62">
        <w:trPr>
          <w:gridBefore w:val="1"/>
          <w:wBefore w:w="81" w:type="dxa"/>
          <w:trHeight w:val="562"/>
          <w:jc w:val="center"/>
        </w:trPr>
        <w:tc>
          <w:tcPr>
            <w:tcW w:w="3544" w:type="dxa"/>
            <w:gridSpan w:val="2"/>
            <w:tcBorders>
              <w:right w:val="single" w:sz="4" w:space="0" w:color="auto"/>
            </w:tcBorders>
            <w:vAlign w:val="center"/>
          </w:tcPr>
          <w:p w14:paraId="38D28140" w14:textId="77777777" w:rsidR="00D33ED9" w:rsidRPr="00A71741" w:rsidRDefault="00D33ED9" w:rsidP="00467591">
            <w:pPr>
              <w:pStyle w:val="NavadenTimesNewRoman"/>
              <w:keepNext/>
              <w:keepLines/>
              <w:widowControl/>
              <w:rPr>
                <w:rFonts w:ascii="Tahoma" w:hAnsi="Tahoma" w:cs="Tahoma"/>
                <w:sz w:val="20"/>
              </w:rPr>
            </w:pPr>
            <w:r w:rsidRPr="00A71741">
              <w:rPr>
                <w:rFonts w:ascii="Tahoma" w:hAnsi="Tahoma" w:cs="Tahoma"/>
                <w:sz w:val="20"/>
              </w:rPr>
              <w:t>Postopek končne obdelave (R ali D):</w:t>
            </w: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7EB5470B" w14:textId="77777777" w:rsidR="00D33ED9" w:rsidRPr="00A71741" w:rsidRDefault="00D33ED9" w:rsidP="00467591">
            <w:pPr>
              <w:pStyle w:val="NavadenTimesNewRoman"/>
              <w:keepNext/>
              <w:keepLines/>
              <w:widowControl/>
              <w:rPr>
                <w:rFonts w:ascii="Tahoma" w:hAnsi="Tahoma" w:cs="Tahoma"/>
                <w:sz w:val="20"/>
              </w:rPr>
            </w:pPr>
          </w:p>
        </w:tc>
      </w:tr>
      <w:tr w:rsidR="00B445A2" w:rsidRPr="00A71741" w14:paraId="0F4EC9FA" w14:textId="77777777" w:rsidTr="00733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jc w:val="center"/>
        </w:trPr>
        <w:tc>
          <w:tcPr>
            <w:tcW w:w="2694" w:type="dxa"/>
            <w:gridSpan w:val="2"/>
            <w:tcBorders>
              <w:bottom w:val="single" w:sz="4" w:space="0" w:color="auto"/>
            </w:tcBorders>
          </w:tcPr>
          <w:p w14:paraId="6523F635" w14:textId="77777777" w:rsidR="00B445A2" w:rsidRPr="00A71741" w:rsidRDefault="00B445A2" w:rsidP="00467591">
            <w:pPr>
              <w:keepNext/>
              <w:keepLines/>
              <w:ind w:right="140"/>
              <w:jc w:val="both"/>
              <w:rPr>
                <w:rFonts w:ascii="Tahoma" w:hAnsi="Tahoma" w:cs="Tahoma"/>
                <w:snapToGrid w:val="0"/>
                <w:color w:val="000000"/>
              </w:rPr>
            </w:pPr>
          </w:p>
        </w:tc>
        <w:tc>
          <w:tcPr>
            <w:tcW w:w="2693" w:type="dxa"/>
            <w:gridSpan w:val="2"/>
          </w:tcPr>
          <w:p w14:paraId="2FA946FE" w14:textId="77777777" w:rsidR="00B445A2" w:rsidRPr="00A71741" w:rsidRDefault="00B445A2" w:rsidP="00467591">
            <w:pPr>
              <w:keepNext/>
              <w:keepLines/>
              <w:ind w:right="140"/>
              <w:jc w:val="center"/>
              <w:rPr>
                <w:rFonts w:ascii="Tahoma" w:hAnsi="Tahoma" w:cs="Tahoma"/>
                <w:snapToGrid w:val="0"/>
                <w:color w:val="000000"/>
              </w:rPr>
            </w:pPr>
          </w:p>
        </w:tc>
        <w:tc>
          <w:tcPr>
            <w:tcW w:w="3685" w:type="dxa"/>
            <w:gridSpan w:val="2"/>
            <w:tcBorders>
              <w:bottom w:val="single" w:sz="4" w:space="0" w:color="auto"/>
            </w:tcBorders>
          </w:tcPr>
          <w:p w14:paraId="0C153BCB" w14:textId="77777777" w:rsidR="00B445A2" w:rsidRPr="00A71741" w:rsidRDefault="00B445A2" w:rsidP="00467591">
            <w:pPr>
              <w:keepNext/>
              <w:keepLines/>
              <w:tabs>
                <w:tab w:val="left" w:pos="567"/>
                <w:tab w:val="num" w:pos="851"/>
                <w:tab w:val="left" w:pos="993"/>
              </w:tabs>
              <w:ind w:right="140"/>
              <w:jc w:val="both"/>
              <w:rPr>
                <w:rFonts w:ascii="Tahoma" w:hAnsi="Tahoma" w:cs="Tahoma"/>
                <w:snapToGrid w:val="0"/>
                <w:color w:val="000000"/>
              </w:rPr>
            </w:pPr>
          </w:p>
          <w:p w14:paraId="25A39318" w14:textId="77777777" w:rsidR="00B445A2" w:rsidRPr="00A71741" w:rsidRDefault="00B445A2" w:rsidP="00467591">
            <w:pPr>
              <w:keepNext/>
              <w:keepLines/>
              <w:tabs>
                <w:tab w:val="left" w:pos="567"/>
                <w:tab w:val="num" w:pos="851"/>
                <w:tab w:val="left" w:pos="993"/>
              </w:tabs>
              <w:ind w:right="140"/>
              <w:jc w:val="both"/>
              <w:rPr>
                <w:rFonts w:ascii="Tahoma" w:hAnsi="Tahoma" w:cs="Tahoma"/>
                <w:snapToGrid w:val="0"/>
                <w:color w:val="000000"/>
              </w:rPr>
            </w:pPr>
          </w:p>
        </w:tc>
      </w:tr>
      <w:tr w:rsidR="00B445A2" w:rsidRPr="00A71741" w14:paraId="57ED78B1" w14:textId="77777777" w:rsidTr="00733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jc w:val="center"/>
        </w:trPr>
        <w:tc>
          <w:tcPr>
            <w:tcW w:w="2694" w:type="dxa"/>
            <w:gridSpan w:val="2"/>
            <w:tcBorders>
              <w:top w:val="single" w:sz="4" w:space="0" w:color="auto"/>
            </w:tcBorders>
          </w:tcPr>
          <w:p w14:paraId="5CA72F85" w14:textId="77777777" w:rsidR="00B445A2" w:rsidRPr="00A71741" w:rsidRDefault="00B445A2" w:rsidP="00467591">
            <w:pPr>
              <w:keepNext/>
              <w:keepLines/>
              <w:ind w:right="140"/>
              <w:jc w:val="center"/>
              <w:rPr>
                <w:rFonts w:ascii="Tahoma" w:hAnsi="Tahoma" w:cs="Tahoma"/>
                <w:snapToGrid w:val="0"/>
                <w:color w:val="000000"/>
              </w:rPr>
            </w:pPr>
            <w:r w:rsidRPr="00A71741">
              <w:rPr>
                <w:rFonts w:ascii="Tahoma" w:hAnsi="Tahoma" w:cs="Tahoma"/>
                <w:snapToGrid w:val="0"/>
                <w:color w:val="000000"/>
              </w:rPr>
              <w:t>(kraj, datum)</w:t>
            </w:r>
          </w:p>
        </w:tc>
        <w:tc>
          <w:tcPr>
            <w:tcW w:w="2693" w:type="dxa"/>
            <w:gridSpan w:val="2"/>
          </w:tcPr>
          <w:p w14:paraId="14D6E7E5" w14:textId="77777777" w:rsidR="00B445A2" w:rsidRPr="00A71741" w:rsidRDefault="00B445A2" w:rsidP="00467591">
            <w:pPr>
              <w:keepNext/>
              <w:keepLines/>
              <w:ind w:right="140"/>
              <w:jc w:val="center"/>
              <w:rPr>
                <w:rFonts w:ascii="Tahoma" w:hAnsi="Tahoma" w:cs="Tahoma"/>
                <w:snapToGrid w:val="0"/>
                <w:color w:val="000000"/>
              </w:rPr>
            </w:pPr>
            <w:r w:rsidRPr="00A71741">
              <w:rPr>
                <w:rFonts w:ascii="Tahoma" w:hAnsi="Tahoma" w:cs="Tahoma"/>
                <w:snapToGrid w:val="0"/>
                <w:color w:val="000000"/>
              </w:rPr>
              <w:t>žig</w:t>
            </w:r>
          </w:p>
        </w:tc>
        <w:tc>
          <w:tcPr>
            <w:tcW w:w="3685" w:type="dxa"/>
            <w:gridSpan w:val="2"/>
            <w:tcBorders>
              <w:top w:val="single" w:sz="4" w:space="0" w:color="auto"/>
            </w:tcBorders>
          </w:tcPr>
          <w:p w14:paraId="138B0939" w14:textId="77777777" w:rsidR="00B445A2" w:rsidRPr="00A71741" w:rsidRDefault="00B445A2" w:rsidP="00A71741">
            <w:pPr>
              <w:keepNext/>
              <w:keepLines/>
              <w:ind w:right="140"/>
              <w:jc w:val="both"/>
              <w:rPr>
                <w:rFonts w:ascii="Tahoma" w:hAnsi="Tahoma" w:cs="Tahoma"/>
                <w:snapToGrid w:val="0"/>
                <w:color w:val="000000"/>
              </w:rPr>
            </w:pPr>
            <w:r w:rsidRPr="00A71741">
              <w:rPr>
                <w:rFonts w:ascii="Tahoma" w:hAnsi="Tahoma" w:cs="Tahoma"/>
                <w:snapToGrid w:val="0"/>
                <w:color w:val="000000"/>
              </w:rPr>
              <w:t>(Ime in priimek ter podpis</w:t>
            </w:r>
            <w:r w:rsidR="00750E7B" w:rsidRPr="00A71741">
              <w:rPr>
                <w:rFonts w:ascii="Tahoma" w:hAnsi="Tahoma" w:cs="Tahoma"/>
                <w:snapToGrid w:val="0"/>
                <w:color w:val="000000"/>
              </w:rPr>
              <w:t xml:space="preserve"> </w:t>
            </w:r>
            <w:r w:rsidR="00A71741">
              <w:rPr>
                <w:rFonts w:ascii="Tahoma" w:hAnsi="Tahoma" w:cs="Tahoma"/>
              </w:rPr>
              <w:t>gospodarskega subjekta (izvajalca)</w:t>
            </w:r>
            <w:r w:rsidRPr="00A71741">
              <w:rPr>
                <w:rFonts w:ascii="Tahoma" w:hAnsi="Tahoma" w:cs="Tahoma"/>
                <w:snapToGrid w:val="0"/>
                <w:color w:val="000000"/>
              </w:rPr>
              <w:t>)</w:t>
            </w:r>
          </w:p>
        </w:tc>
      </w:tr>
    </w:tbl>
    <w:p w14:paraId="4C3C05DA" w14:textId="77777777" w:rsidR="00B445A2" w:rsidRPr="00C8579C" w:rsidRDefault="00B445A2" w:rsidP="00467591">
      <w:pPr>
        <w:pStyle w:val="NavadenTimesNewRoman"/>
        <w:keepNext/>
        <w:keepLines/>
        <w:widowControl/>
        <w:pBdr>
          <w:bottom w:val="single" w:sz="12" w:space="1" w:color="auto"/>
        </w:pBdr>
        <w:ind w:right="140"/>
        <w:rPr>
          <w:rFonts w:ascii="Tahoma" w:hAnsi="Tahoma" w:cs="Tahoma"/>
          <w:b/>
          <w:sz w:val="20"/>
        </w:rPr>
      </w:pPr>
    </w:p>
    <w:p w14:paraId="35B95716" w14:textId="77777777" w:rsidR="00B445A2" w:rsidRPr="00C8579C" w:rsidRDefault="00B445A2" w:rsidP="00467591">
      <w:pPr>
        <w:pStyle w:val="NavadenTimesNewRoman"/>
        <w:keepNext/>
        <w:keepLines/>
        <w:widowControl/>
        <w:ind w:right="140"/>
        <w:jc w:val="both"/>
        <w:rPr>
          <w:rFonts w:ascii="Tahoma" w:hAnsi="Tahoma" w:cs="Tahoma"/>
          <w:b/>
          <w:sz w:val="20"/>
        </w:rPr>
      </w:pPr>
      <w:r w:rsidRPr="00C8579C">
        <w:rPr>
          <w:rFonts w:ascii="Tahoma" w:hAnsi="Tahoma" w:cs="Tahoma"/>
          <w:b/>
          <w:sz w:val="20"/>
        </w:rPr>
        <w:t>IZPOLNI</w:t>
      </w:r>
      <w:r w:rsidR="00632BCD">
        <w:rPr>
          <w:rFonts w:ascii="Tahoma" w:hAnsi="Tahoma" w:cs="Tahoma"/>
          <w:b/>
          <w:sz w:val="20"/>
        </w:rPr>
        <w:t xml:space="preserve"> REFERENČNI</w:t>
      </w:r>
      <w:r w:rsidRPr="00C8579C">
        <w:rPr>
          <w:rFonts w:ascii="Tahoma" w:hAnsi="Tahoma" w:cs="Tahoma"/>
          <w:b/>
          <w:sz w:val="20"/>
        </w:rPr>
        <w:t xml:space="preserve"> NAROČNIK (Izdajatelj reference)!!!</w:t>
      </w:r>
    </w:p>
    <w:p w14:paraId="224EA722" w14:textId="77777777" w:rsidR="00B445A2" w:rsidRPr="00C8579C" w:rsidRDefault="00B445A2" w:rsidP="00467591">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javnega naročila št. </w:t>
      </w:r>
      <w:r w:rsidR="000652AB">
        <w:rPr>
          <w:rFonts w:ascii="Tahoma" w:hAnsi="Tahoma" w:cs="Tahoma"/>
          <w:b/>
          <w:sz w:val="20"/>
        </w:rPr>
        <w:t>VKS-167/24</w:t>
      </w:r>
      <w:r w:rsidR="005D7402">
        <w:rPr>
          <w:rFonts w:ascii="Tahoma" w:hAnsi="Tahoma" w:cs="Tahoma"/>
          <w:b/>
          <w:sz w:val="20"/>
        </w:rPr>
        <w:t xml:space="preserve"> </w:t>
      </w:r>
      <w:r w:rsidRPr="00C8579C">
        <w:rPr>
          <w:rFonts w:ascii="Tahoma" w:hAnsi="Tahoma" w:cs="Tahoma"/>
          <w:b/>
          <w:sz w:val="20"/>
        </w:rPr>
        <w:t xml:space="preserve">– </w:t>
      </w:r>
      <w:r w:rsidR="00581FDA">
        <w:rPr>
          <w:rFonts w:ascii="Tahoma" w:hAnsi="Tahoma" w:cs="Tahoma"/>
          <w:b/>
          <w:bCs/>
          <w:sz w:val="20"/>
        </w:rPr>
        <w:t>Prevzem produkta z EWC oznako 19 12 12 iz obdelave komunalnih odpadkov v RCERO Ljubljana</w:t>
      </w:r>
      <w:r w:rsidR="00DA0B3F" w:rsidRPr="00C8579C">
        <w:rPr>
          <w:rFonts w:ascii="Tahoma" w:hAnsi="Tahoma" w:cs="Tahoma"/>
          <w:b/>
          <w:sz w:val="20"/>
        </w:rPr>
        <w:t>.</w:t>
      </w:r>
      <w:r w:rsidR="00C609F8" w:rsidRPr="00C8579C">
        <w:rPr>
          <w:rFonts w:ascii="Tahoma" w:hAnsi="Tahoma" w:cs="Tahoma"/>
          <w:b/>
          <w:sz w:val="20"/>
        </w:rPr>
        <w:t xml:space="preserve"> </w:t>
      </w:r>
    </w:p>
    <w:p w14:paraId="3E6E8969" w14:textId="77777777" w:rsidR="00B445A2" w:rsidRPr="00C8579C" w:rsidRDefault="00B445A2" w:rsidP="00467591">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319A549E" w14:textId="77777777" w:rsidR="00B445A2" w:rsidRPr="00C8579C" w:rsidRDefault="00B445A2" w:rsidP="00467591">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B445A2" w:rsidRPr="00C8579C" w14:paraId="6D69E91F" w14:textId="77777777" w:rsidTr="00C24835">
        <w:trPr>
          <w:trHeight w:val="235"/>
        </w:trPr>
        <w:tc>
          <w:tcPr>
            <w:tcW w:w="3402" w:type="dxa"/>
            <w:tcBorders>
              <w:bottom w:val="single" w:sz="4" w:space="0" w:color="auto"/>
            </w:tcBorders>
          </w:tcPr>
          <w:p w14:paraId="08ACF237" w14:textId="77777777" w:rsidR="00B445A2" w:rsidRPr="00C8579C" w:rsidRDefault="00B445A2" w:rsidP="00467591">
            <w:pPr>
              <w:keepNext/>
              <w:keepLines/>
              <w:ind w:right="140"/>
              <w:jc w:val="both"/>
              <w:rPr>
                <w:rFonts w:ascii="Tahoma" w:hAnsi="Tahoma" w:cs="Tahoma"/>
                <w:snapToGrid w:val="0"/>
                <w:color w:val="000000"/>
              </w:rPr>
            </w:pPr>
          </w:p>
        </w:tc>
        <w:tc>
          <w:tcPr>
            <w:tcW w:w="2552" w:type="dxa"/>
          </w:tcPr>
          <w:p w14:paraId="6DD4E006" w14:textId="77777777" w:rsidR="00B445A2" w:rsidRPr="00C8579C" w:rsidRDefault="00B445A2" w:rsidP="00467591">
            <w:pPr>
              <w:keepNext/>
              <w:keepLines/>
              <w:ind w:right="140"/>
              <w:jc w:val="center"/>
              <w:rPr>
                <w:rFonts w:ascii="Tahoma" w:hAnsi="Tahoma" w:cs="Tahoma"/>
                <w:snapToGrid w:val="0"/>
                <w:color w:val="000000"/>
              </w:rPr>
            </w:pPr>
          </w:p>
        </w:tc>
        <w:tc>
          <w:tcPr>
            <w:tcW w:w="3119" w:type="dxa"/>
            <w:tcBorders>
              <w:bottom w:val="single" w:sz="4" w:space="0" w:color="auto"/>
            </w:tcBorders>
          </w:tcPr>
          <w:p w14:paraId="1AA3414A" w14:textId="77777777" w:rsidR="00B445A2" w:rsidRPr="00C8579C" w:rsidRDefault="00B445A2" w:rsidP="00467591">
            <w:pPr>
              <w:keepNext/>
              <w:keepLines/>
              <w:tabs>
                <w:tab w:val="left" w:pos="567"/>
                <w:tab w:val="num" w:pos="851"/>
                <w:tab w:val="left" w:pos="993"/>
              </w:tabs>
              <w:ind w:right="140"/>
              <w:jc w:val="both"/>
              <w:rPr>
                <w:rFonts w:ascii="Tahoma" w:hAnsi="Tahoma" w:cs="Tahoma"/>
                <w:snapToGrid w:val="0"/>
                <w:color w:val="000000"/>
              </w:rPr>
            </w:pPr>
          </w:p>
          <w:p w14:paraId="040C7825" w14:textId="77777777" w:rsidR="00B445A2" w:rsidRPr="00C8579C" w:rsidRDefault="00B445A2" w:rsidP="00467591">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213511F8" w14:textId="77777777" w:rsidTr="00C24835">
        <w:trPr>
          <w:trHeight w:val="235"/>
        </w:trPr>
        <w:tc>
          <w:tcPr>
            <w:tcW w:w="3402" w:type="dxa"/>
            <w:tcBorders>
              <w:top w:val="single" w:sz="4" w:space="0" w:color="auto"/>
            </w:tcBorders>
          </w:tcPr>
          <w:p w14:paraId="1321479F" w14:textId="77777777" w:rsidR="00B445A2" w:rsidRPr="00C8579C" w:rsidRDefault="00B445A2" w:rsidP="00467591">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7EC54DE3" w14:textId="77777777" w:rsidR="00B445A2" w:rsidRPr="00C8579C" w:rsidRDefault="00B445A2" w:rsidP="00467591">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724A0755" w14:textId="77777777" w:rsidR="00B445A2" w:rsidRPr="00C8579C" w:rsidRDefault="00B445A2" w:rsidP="00467591">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750E7B">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1D082A1D" w14:textId="77777777" w:rsidR="003F7FCC" w:rsidRPr="00C8579C" w:rsidRDefault="003F7FCC" w:rsidP="00467591">
            <w:pPr>
              <w:keepNext/>
              <w:keepLines/>
              <w:ind w:right="140"/>
              <w:jc w:val="both"/>
              <w:rPr>
                <w:rFonts w:ascii="Tahoma" w:hAnsi="Tahoma" w:cs="Tahoma"/>
                <w:snapToGrid w:val="0"/>
                <w:color w:val="000000"/>
              </w:rPr>
            </w:pPr>
          </w:p>
          <w:p w14:paraId="5D44531B" w14:textId="77777777" w:rsidR="00805B6C" w:rsidRPr="00C8579C" w:rsidRDefault="00805B6C" w:rsidP="00467591">
            <w:pPr>
              <w:keepNext/>
              <w:keepLines/>
              <w:ind w:right="140"/>
              <w:jc w:val="both"/>
              <w:rPr>
                <w:rFonts w:ascii="Tahoma" w:hAnsi="Tahoma" w:cs="Tahoma"/>
                <w:snapToGrid w:val="0"/>
                <w:color w:val="000000"/>
              </w:rPr>
            </w:pPr>
          </w:p>
        </w:tc>
      </w:tr>
    </w:tbl>
    <w:p w14:paraId="0BFF24CC" w14:textId="77777777" w:rsidR="00B445A2" w:rsidRDefault="00B445A2" w:rsidP="00467591">
      <w:pPr>
        <w:keepNext/>
        <w:keepLines/>
        <w:rPr>
          <w:rFonts w:ascii="Tahoma" w:hAnsi="Tahoma" w:cs="Tahoma"/>
        </w:rPr>
      </w:pPr>
    </w:p>
    <w:p w14:paraId="56336772" w14:textId="77777777" w:rsidR="00733A62" w:rsidRDefault="00733A62" w:rsidP="00467591">
      <w:pPr>
        <w:keepNext/>
        <w:keepLines/>
        <w:rPr>
          <w:rFonts w:ascii="Tahoma" w:hAnsi="Tahoma" w:cs="Tahoma"/>
        </w:rPr>
      </w:pPr>
    </w:p>
    <w:p w14:paraId="0D14693E" w14:textId="77777777" w:rsidR="00733A62" w:rsidRDefault="00733A62" w:rsidP="00467591">
      <w:pPr>
        <w:keepNext/>
        <w:keepLines/>
        <w:rPr>
          <w:rFonts w:ascii="Tahoma" w:hAnsi="Tahoma" w:cs="Tahoma"/>
        </w:rPr>
      </w:pPr>
    </w:p>
    <w:p w14:paraId="6316276B" w14:textId="77777777" w:rsidR="00733A62" w:rsidRDefault="00733A62" w:rsidP="00467591">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2F5EB2" w:rsidRPr="005D654E" w14:paraId="548D8478" w14:textId="77777777" w:rsidTr="00C755BB">
        <w:tc>
          <w:tcPr>
            <w:tcW w:w="7867" w:type="dxa"/>
            <w:tcBorders>
              <w:top w:val="single" w:sz="4" w:space="0" w:color="auto"/>
              <w:bottom w:val="single" w:sz="4" w:space="0" w:color="auto"/>
            </w:tcBorders>
            <w:shd w:val="clear" w:color="auto" w:fill="auto"/>
          </w:tcPr>
          <w:p w14:paraId="63F3210A" w14:textId="77777777" w:rsidR="002F5EB2" w:rsidRPr="005D654E" w:rsidRDefault="002F5EB2" w:rsidP="00467591">
            <w:pPr>
              <w:keepNext/>
              <w:keepLines/>
              <w:rPr>
                <w:rFonts w:ascii="Tahoma" w:hAnsi="Tahoma" w:cs="Tahoma"/>
              </w:rPr>
            </w:pPr>
            <w:r w:rsidRPr="005D654E">
              <w:rPr>
                <w:rFonts w:ascii="Tahoma" w:hAnsi="Tahoma" w:cs="Tahoma"/>
              </w:rPr>
              <w:t>POSTOPEK RAVNANJA Z ODPADKI</w:t>
            </w:r>
          </w:p>
        </w:tc>
        <w:tc>
          <w:tcPr>
            <w:tcW w:w="912" w:type="dxa"/>
            <w:tcBorders>
              <w:top w:val="single" w:sz="4" w:space="0" w:color="auto"/>
              <w:bottom w:val="single" w:sz="4" w:space="0" w:color="auto"/>
              <w:right w:val="nil"/>
            </w:tcBorders>
            <w:shd w:val="clear" w:color="auto" w:fill="auto"/>
          </w:tcPr>
          <w:p w14:paraId="01476F6D" w14:textId="77777777" w:rsidR="002F5EB2" w:rsidRPr="005D654E" w:rsidRDefault="002F5EB2" w:rsidP="00467591">
            <w:pPr>
              <w:keepNext/>
              <w:keepLines/>
              <w:jc w:val="right"/>
              <w:rPr>
                <w:rFonts w:ascii="Tahoma" w:hAnsi="Tahoma" w:cs="Tahoma"/>
                <w:b/>
              </w:rPr>
            </w:pPr>
            <w:r>
              <w:rPr>
                <w:rFonts w:ascii="Tahoma" w:hAnsi="Tahoma" w:cs="Tahoma"/>
                <w:b/>
                <w:i/>
              </w:rPr>
              <w:t>P</w:t>
            </w:r>
            <w:r w:rsidRPr="005D654E">
              <w:rPr>
                <w:rFonts w:ascii="Tahoma" w:hAnsi="Tahoma" w:cs="Tahoma"/>
                <w:b/>
                <w:i/>
              </w:rPr>
              <w:t xml:space="preserve">riloga </w:t>
            </w:r>
          </w:p>
        </w:tc>
        <w:tc>
          <w:tcPr>
            <w:tcW w:w="363" w:type="dxa"/>
            <w:tcBorders>
              <w:top w:val="single" w:sz="4" w:space="0" w:color="auto"/>
              <w:left w:val="nil"/>
              <w:bottom w:val="single" w:sz="4" w:space="0" w:color="auto"/>
            </w:tcBorders>
            <w:shd w:val="clear" w:color="auto" w:fill="auto"/>
          </w:tcPr>
          <w:p w14:paraId="2C8A6691" w14:textId="77777777" w:rsidR="002F5EB2" w:rsidRPr="005D654E" w:rsidRDefault="002F5EB2" w:rsidP="00467591">
            <w:pPr>
              <w:keepNext/>
              <w:keepLines/>
              <w:rPr>
                <w:rFonts w:ascii="Tahoma" w:hAnsi="Tahoma" w:cs="Tahoma"/>
                <w:b/>
                <w:i/>
              </w:rPr>
            </w:pPr>
            <w:r>
              <w:rPr>
                <w:rFonts w:ascii="Tahoma" w:hAnsi="Tahoma" w:cs="Tahoma"/>
                <w:b/>
                <w:i/>
              </w:rPr>
              <w:t>7</w:t>
            </w:r>
          </w:p>
        </w:tc>
      </w:tr>
    </w:tbl>
    <w:p w14:paraId="541FD2FC" w14:textId="77777777" w:rsidR="002F5EB2" w:rsidRDefault="002F5EB2" w:rsidP="00467591">
      <w:pPr>
        <w:keepNext/>
        <w:keepLines/>
        <w:jc w:val="both"/>
        <w:rPr>
          <w:rFonts w:ascii="Tahoma" w:hAnsi="Tahoma" w:cs="Tahoma"/>
        </w:rPr>
      </w:pPr>
    </w:p>
    <w:p w14:paraId="63EDF88B" w14:textId="77777777" w:rsidR="002F5EB2" w:rsidRPr="00B445A2" w:rsidRDefault="002F5EB2" w:rsidP="00467591">
      <w:pPr>
        <w:keepNext/>
        <w:keepLines/>
        <w:tabs>
          <w:tab w:val="left" w:pos="8646"/>
        </w:tabs>
        <w:ind w:right="284"/>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ravnanja z odpadki</w:t>
      </w:r>
      <w:r>
        <w:rPr>
          <w:rFonts w:ascii="Tahoma" w:hAnsi="Tahoma" w:cs="Tahoma"/>
        </w:rPr>
        <w:t xml:space="preserve"> oziroma nadaljnje obdelave produkta</w:t>
      </w:r>
      <w:r w:rsidRPr="00C509F8">
        <w:rPr>
          <w:rFonts w:ascii="Tahoma" w:hAnsi="Tahoma" w:cs="Tahoma"/>
        </w:rPr>
        <w:t xml:space="preserve">, ki vključuje tudi tehnološki postopek </w:t>
      </w:r>
      <w:r>
        <w:rPr>
          <w:rFonts w:ascii="Tahoma" w:hAnsi="Tahoma" w:cs="Tahoma"/>
        </w:rPr>
        <w:t>obdelave</w:t>
      </w:r>
      <w:r w:rsidRPr="00C509F8">
        <w:rPr>
          <w:rFonts w:ascii="Tahoma" w:hAnsi="Tahoma" w:cs="Tahoma"/>
        </w:rPr>
        <w:t xml:space="preserve">, lokacijo ter opis </w:t>
      </w:r>
      <w:r>
        <w:rPr>
          <w:rFonts w:ascii="Tahoma" w:hAnsi="Tahoma" w:cs="Tahoma"/>
        </w:rPr>
        <w:t>izvajalca obdelave</w:t>
      </w:r>
      <w:r w:rsidRPr="00C509F8">
        <w:rPr>
          <w:rFonts w:ascii="Tahoma" w:hAnsi="Tahoma" w:cs="Tahoma"/>
        </w:rPr>
        <w:t xml:space="preserve"> (podjetje, naslov)</w:t>
      </w:r>
      <w:r w:rsidRPr="00C555C5">
        <w:rPr>
          <w:rFonts w:ascii="Tahoma" w:hAnsi="Tahoma" w:cs="Tahoma"/>
          <w:color w:val="FF0000"/>
        </w:rPr>
        <w:t xml:space="preserve"> </w:t>
      </w:r>
      <w:r w:rsidRPr="00B445A2">
        <w:rPr>
          <w:rFonts w:ascii="Tahoma" w:hAnsi="Tahoma" w:cs="Tahoma"/>
          <w:color w:val="000000"/>
        </w:rPr>
        <w:t>vključno z navedbo začasnega skladiščenja oziroma razpolaganja z objekti do pridobitve dovoljenj v primeru nadaljnje obdelave izven območja Republike Slovenije.</w:t>
      </w:r>
    </w:p>
    <w:p w14:paraId="3B64D506" w14:textId="77777777" w:rsidR="00750E7B" w:rsidRDefault="00750E7B" w:rsidP="00467591">
      <w:pPr>
        <w:keepNext/>
        <w:keepLines/>
        <w:jc w:val="both"/>
        <w:rPr>
          <w:rFonts w:ascii="Tahoma" w:hAnsi="Tahoma" w:cs="Tahoma"/>
          <w:color w:val="000000"/>
        </w:rPr>
      </w:pPr>
    </w:p>
    <w:p w14:paraId="264D0991" w14:textId="77777777" w:rsidR="002F5EB2" w:rsidRPr="00B445A2" w:rsidRDefault="002F5EB2" w:rsidP="00467591">
      <w:pPr>
        <w:keepNext/>
        <w:keepLines/>
        <w:jc w:val="both"/>
        <w:rPr>
          <w:rFonts w:ascii="Tahoma" w:hAnsi="Tahoma" w:cs="Tahoma"/>
          <w:color w:val="000000"/>
        </w:rPr>
      </w:pPr>
    </w:p>
    <w:p w14:paraId="7474D6F7" w14:textId="77777777" w:rsidR="002F5EB2" w:rsidRPr="00C509F8" w:rsidRDefault="002F5EB2" w:rsidP="00467591">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2F5EB2" w:rsidRPr="00C509F8" w14:paraId="286164EB" w14:textId="77777777" w:rsidTr="00C755BB">
        <w:trPr>
          <w:trHeight w:val="353"/>
        </w:trPr>
        <w:tc>
          <w:tcPr>
            <w:tcW w:w="2093" w:type="dxa"/>
            <w:shd w:val="clear" w:color="auto" w:fill="auto"/>
          </w:tcPr>
          <w:p w14:paraId="4167B306" w14:textId="77777777" w:rsidR="002F5EB2" w:rsidRPr="00C509F8" w:rsidRDefault="002F5EB2" w:rsidP="00467591">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4394" w:type="dxa"/>
            <w:shd w:val="clear" w:color="auto" w:fill="auto"/>
          </w:tcPr>
          <w:p w14:paraId="424BB93B" w14:textId="77777777" w:rsidR="002F5EB2" w:rsidRPr="00B445A2" w:rsidRDefault="002F5EB2" w:rsidP="00467591">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 (tehnološki postopek, lokacija)</w:t>
            </w:r>
          </w:p>
        </w:tc>
        <w:tc>
          <w:tcPr>
            <w:tcW w:w="2693" w:type="dxa"/>
            <w:shd w:val="clear" w:color="auto" w:fill="auto"/>
          </w:tcPr>
          <w:p w14:paraId="6E0DF448" w14:textId="77777777" w:rsidR="002F5EB2" w:rsidRPr="00B445A2" w:rsidRDefault="002F5EB2" w:rsidP="00467591">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p>
        </w:tc>
      </w:tr>
      <w:tr w:rsidR="002F5EB2" w:rsidRPr="00C509F8" w14:paraId="122BB44C" w14:textId="77777777" w:rsidTr="00C755BB">
        <w:trPr>
          <w:trHeight w:val="793"/>
        </w:trPr>
        <w:tc>
          <w:tcPr>
            <w:tcW w:w="2093" w:type="dxa"/>
            <w:shd w:val="clear" w:color="auto" w:fill="auto"/>
          </w:tcPr>
          <w:p w14:paraId="3B696177" w14:textId="77777777" w:rsidR="002F5EB2" w:rsidRDefault="002F5EB2" w:rsidP="00467591">
            <w:pPr>
              <w:pStyle w:val="Naslov"/>
              <w:keepNext/>
              <w:keepLines/>
              <w:jc w:val="left"/>
              <w:rPr>
                <w:rFonts w:ascii="Tahoma" w:hAnsi="Tahoma" w:cs="Tahoma"/>
                <w:sz w:val="20"/>
                <w:lang w:val="sl-SI"/>
              </w:rPr>
            </w:pPr>
          </w:p>
          <w:p w14:paraId="54CCE0C1" w14:textId="77777777" w:rsidR="002F5EB2" w:rsidRPr="00C509F8" w:rsidRDefault="002F5EB2" w:rsidP="00467591">
            <w:pPr>
              <w:pStyle w:val="Naslov"/>
              <w:keepNext/>
              <w:keepLines/>
              <w:jc w:val="left"/>
              <w:rPr>
                <w:rFonts w:ascii="Tahoma" w:hAnsi="Tahoma" w:cs="Tahoma"/>
                <w:sz w:val="20"/>
                <w:lang w:val="sl-SI"/>
              </w:rPr>
            </w:pPr>
            <w:r w:rsidRPr="00C509F8">
              <w:rPr>
                <w:rFonts w:ascii="Tahoma" w:hAnsi="Tahoma" w:cs="Tahoma"/>
                <w:sz w:val="20"/>
                <w:lang w:val="sl-SI"/>
              </w:rPr>
              <w:t>Prevoz</w:t>
            </w:r>
          </w:p>
          <w:p w14:paraId="52D733BD" w14:textId="77777777" w:rsidR="002F5EB2" w:rsidRPr="00C509F8" w:rsidRDefault="002F5EB2" w:rsidP="00467591">
            <w:pPr>
              <w:pStyle w:val="Naslov"/>
              <w:keepNext/>
              <w:keepLines/>
              <w:jc w:val="left"/>
              <w:rPr>
                <w:rFonts w:ascii="Tahoma" w:hAnsi="Tahoma" w:cs="Tahoma"/>
                <w:sz w:val="20"/>
                <w:lang w:val="sl-SI"/>
              </w:rPr>
            </w:pPr>
          </w:p>
          <w:p w14:paraId="24E8BB85" w14:textId="77777777" w:rsidR="002F5EB2" w:rsidRPr="00C509F8" w:rsidRDefault="002F5EB2" w:rsidP="00467591">
            <w:pPr>
              <w:pStyle w:val="Naslov"/>
              <w:keepNext/>
              <w:keepLines/>
              <w:jc w:val="left"/>
              <w:rPr>
                <w:rFonts w:ascii="Tahoma" w:hAnsi="Tahoma" w:cs="Tahoma"/>
                <w:sz w:val="20"/>
                <w:lang w:val="sl-SI"/>
              </w:rPr>
            </w:pPr>
          </w:p>
          <w:p w14:paraId="0F6E9956" w14:textId="77777777" w:rsidR="002F5EB2" w:rsidRPr="00C509F8" w:rsidRDefault="002F5EB2" w:rsidP="00467591">
            <w:pPr>
              <w:pStyle w:val="Naslov"/>
              <w:keepNext/>
              <w:keepLines/>
              <w:jc w:val="left"/>
              <w:rPr>
                <w:rFonts w:ascii="Tahoma" w:hAnsi="Tahoma" w:cs="Tahoma"/>
                <w:sz w:val="20"/>
                <w:lang w:val="sl-SI"/>
              </w:rPr>
            </w:pPr>
          </w:p>
          <w:p w14:paraId="20FD3EAD" w14:textId="77777777" w:rsidR="002F5EB2" w:rsidRPr="00C509F8" w:rsidRDefault="002F5EB2" w:rsidP="00467591">
            <w:pPr>
              <w:pStyle w:val="Naslov"/>
              <w:keepNext/>
              <w:keepLines/>
              <w:jc w:val="left"/>
              <w:rPr>
                <w:rFonts w:ascii="Tahoma" w:hAnsi="Tahoma" w:cs="Tahoma"/>
                <w:sz w:val="20"/>
                <w:lang w:val="sl-SI"/>
              </w:rPr>
            </w:pPr>
          </w:p>
          <w:p w14:paraId="2E5A42CC" w14:textId="77777777" w:rsidR="002F5EB2" w:rsidRPr="00C509F8" w:rsidRDefault="002F5EB2" w:rsidP="00467591">
            <w:pPr>
              <w:pStyle w:val="Naslov"/>
              <w:keepNext/>
              <w:keepLines/>
              <w:jc w:val="left"/>
              <w:rPr>
                <w:rFonts w:ascii="Tahoma" w:hAnsi="Tahoma" w:cs="Tahoma"/>
                <w:sz w:val="20"/>
                <w:lang w:val="sl-SI"/>
              </w:rPr>
            </w:pPr>
          </w:p>
          <w:p w14:paraId="57C15EAE" w14:textId="77777777" w:rsidR="002F5EB2" w:rsidRPr="00C509F8" w:rsidRDefault="002F5EB2" w:rsidP="00467591">
            <w:pPr>
              <w:pStyle w:val="Naslov"/>
              <w:keepNext/>
              <w:keepLines/>
              <w:jc w:val="left"/>
              <w:rPr>
                <w:rFonts w:ascii="Tahoma" w:hAnsi="Tahoma" w:cs="Tahoma"/>
                <w:sz w:val="20"/>
                <w:lang w:val="sl-SI"/>
              </w:rPr>
            </w:pPr>
          </w:p>
          <w:p w14:paraId="305A197F" w14:textId="77777777" w:rsidR="002F5EB2" w:rsidRPr="00C509F8" w:rsidRDefault="002F5EB2" w:rsidP="00467591">
            <w:pPr>
              <w:pStyle w:val="Naslov"/>
              <w:keepNext/>
              <w:keepLines/>
              <w:jc w:val="left"/>
              <w:rPr>
                <w:rFonts w:ascii="Tahoma" w:hAnsi="Tahoma" w:cs="Tahoma"/>
                <w:sz w:val="20"/>
                <w:lang w:val="sl-SI"/>
              </w:rPr>
            </w:pPr>
          </w:p>
        </w:tc>
        <w:tc>
          <w:tcPr>
            <w:tcW w:w="4394" w:type="dxa"/>
            <w:shd w:val="clear" w:color="auto" w:fill="auto"/>
          </w:tcPr>
          <w:p w14:paraId="0B90E047" w14:textId="77777777" w:rsidR="002F5EB2" w:rsidRPr="00B445A2" w:rsidRDefault="002F5EB2" w:rsidP="00467591">
            <w:pPr>
              <w:pStyle w:val="Naslov"/>
              <w:keepNext/>
              <w:keepLines/>
              <w:jc w:val="both"/>
              <w:rPr>
                <w:rFonts w:ascii="Tahoma" w:hAnsi="Tahoma" w:cs="Tahoma"/>
                <w:color w:val="000000"/>
                <w:sz w:val="20"/>
                <w:lang w:val="sl-SI"/>
              </w:rPr>
            </w:pPr>
          </w:p>
        </w:tc>
        <w:tc>
          <w:tcPr>
            <w:tcW w:w="2693" w:type="dxa"/>
            <w:shd w:val="clear" w:color="auto" w:fill="auto"/>
          </w:tcPr>
          <w:p w14:paraId="4FF8ADAD" w14:textId="77777777" w:rsidR="002F5EB2" w:rsidRPr="00B445A2" w:rsidRDefault="002F5EB2" w:rsidP="00467591">
            <w:pPr>
              <w:pStyle w:val="Naslov"/>
              <w:keepNext/>
              <w:keepLines/>
              <w:jc w:val="both"/>
              <w:rPr>
                <w:rFonts w:ascii="Tahoma" w:hAnsi="Tahoma" w:cs="Tahoma"/>
                <w:color w:val="000000"/>
                <w:sz w:val="20"/>
                <w:lang w:val="sl-SI"/>
              </w:rPr>
            </w:pPr>
          </w:p>
        </w:tc>
      </w:tr>
      <w:tr w:rsidR="002F5EB2" w:rsidRPr="00C509F8" w14:paraId="7C682DF3" w14:textId="77777777" w:rsidTr="00C755BB">
        <w:trPr>
          <w:trHeight w:val="690"/>
        </w:trPr>
        <w:tc>
          <w:tcPr>
            <w:tcW w:w="2093" w:type="dxa"/>
            <w:shd w:val="clear" w:color="auto" w:fill="auto"/>
          </w:tcPr>
          <w:p w14:paraId="31B0710C" w14:textId="77777777" w:rsidR="002F5EB2" w:rsidRPr="00B445A2" w:rsidRDefault="002F5EB2" w:rsidP="00467591">
            <w:pPr>
              <w:pStyle w:val="Naslov"/>
              <w:keepNext/>
              <w:keepLines/>
              <w:jc w:val="left"/>
              <w:rPr>
                <w:rFonts w:ascii="Tahoma" w:hAnsi="Tahoma" w:cs="Tahoma"/>
                <w:color w:val="000000"/>
                <w:sz w:val="20"/>
                <w:lang w:val="sl-SI"/>
              </w:rPr>
            </w:pPr>
            <w:r w:rsidRPr="00B445A2">
              <w:rPr>
                <w:rFonts w:ascii="Tahoma" w:hAnsi="Tahoma" w:cs="Tahoma"/>
                <w:color w:val="000000"/>
                <w:sz w:val="20"/>
                <w:lang w:val="sl-SI"/>
              </w:rPr>
              <w:t>Končna obdelava (predelava ali odstranjevanje)</w:t>
            </w:r>
          </w:p>
          <w:p w14:paraId="58ED9DFE" w14:textId="77777777" w:rsidR="002F5EB2" w:rsidRPr="00B445A2" w:rsidRDefault="002F5EB2" w:rsidP="00467591">
            <w:pPr>
              <w:pStyle w:val="Naslov"/>
              <w:keepNext/>
              <w:keepLines/>
              <w:jc w:val="left"/>
              <w:rPr>
                <w:rFonts w:ascii="Tahoma" w:hAnsi="Tahoma" w:cs="Tahoma"/>
                <w:color w:val="000000"/>
                <w:sz w:val="20"/>
                <w:lang w:val="sl-SI"/>
              </w:rPr>
            </w:pPr>
          </w:p>
          <w:p w14:paraId="2ED301CD" w14:textId="77777777" w:rsidR="002F5EB2" w:rsidRPr="00B445A2" w:rsidRDefault="002F5EB2" w:rsidP="00467591">
            <w:pPr>
              <w:pStyle w:val="Naslov"/>
              <w:keepNext/>
              <w:keepLines/>
              <w:jc w:val="left"/>
              <w:rPr>
                <w:rFonts w:ascii="Tahoma" w:hAnsi="Tahoma" w:cs="Tahoma"/>
                <w:color w:val="000000"/>
                <w:sz w:val="20"/>
                <w:lang w:val="sl-SI"/>
              </w:rPr>
            </w:pPr>
          </w:p>
          <w:p w14:paraId="6FF8D7DB" w14:textId="77777777" w:rsidR="002F5EB2" w:rsidRPr="00B445A2" w:rsidRDefault="002F5EB2" w:rsidP="00467591">
            <w:pPr>
              <w:pStyle w:val="Naslov"/>
              <w:keepNext/>
              <w:keepLines/>
              <w:jc w:val="left"/>
              <w:rPr>
                <w:rFonts w:ascii="Tahoma" w:hAnsi="Tahoma" w:cs="Tahoma"/>
                <w:color w:val="000000"/>
                <w:sz w:val="20"/>
                <w:lang w:val="sl-SI"/>
              </w:rPr>
            </w:pPr>
          </w:p>
          <w:p w14:paraId="387DEA37" w14:textId="77777777" w:rsidR="002F5EB2" w:rsidRPr="00B445A2" w:rsidRDefault="002F5EB2" w:rsidP="00467591">
            <w:pPr>
              <w:pStyle w:val="Naslov"/>
              <w:keepNext/>
              <w:keepLines/>
              <w:jc w:val="left"/>
              <w:rPr>
                <w:rFonts w:ascii="Tahoma" w:hAnsi="Tahoma" w:cs="Tahoma"/>
                <w:color w:val="000000"/>
                <w:sz w:val="20"/>
                <w:lang w:val="sl-SI"/>
              </w:rPr>
            </w:pPr>
          </w:p>
          <w:p w14:paraId="518F0AFC" w14:textId="77777777" w:rsidR="002F5EB2" w:rsidRPr="00B445A2" w:rsidRDefault="002F5EB2" w:rsidP="00467591">
            <w:pPr>
              <w:pStyle w:val="Naslov"/>
              <w:keepNext/>
              <w:keepLines/>
              <w:jc w:val="left"/>
              <w:rPr>
                <w:rFonts w:ascii="Tahoma" w:hAnsi="Tahoma" w:cs="Tahoma"/>
                <w:color w:val="000000"/>
                <w:sz w:val="20"/>
                <w:lang w:val="sl-SI"/>
              </w:rPr>
            </w:pPr>
          </w:p>
          <w:p w14:paraId="77A53890" w14:textId="77777777" w:rsidR="002F5EB2" w:rsidRPr="00B445A2" w:rsidRDefault="002F5EB2" w:rsidP="00467591">
            <w:pPr>
              <w:pStyle w:val="Naslov"/>
              <w:keepNext/>
              <w:keepLines/>
              <w:jc w:val="left"/>
              <w:rPr>
                <w:rFonts w:ascii="Tahoma" w:hAnsi="Tahoma" w:cs="Tahoma"/>
                <w:color w:val="000000"/>
                <w:sz w:val="20"/>
                <w:lang w:val="sl-SI"/>
              </w:rPr>
            </w:pPr>
          </w:p>
        </w:tc>
        <w:tc>
          <w:tcPr>
            <w:tcW w:w="4394" w:type="dxa"/>
            <w:shd w:val="clear" w:color="auto" w:fill="auto"/>
          </w:tcPr>
          <w:p w14:paraId="1877F668" w14:textId="77777777" w:rsidR="002F5EB2" w:rsidRPr="00B445A2" w:rsidRDefault="002F5EB2" w:rsidP="00467591">
            <w:pPr>
              <w:pStyle w:val="Naslov"/>
              <w:keepNext/>
              <w:keepLines/>
              <w:jc w:val="both"/>
              <w:rPr>
                <w:rFonts w:ascii="Tahoma" w:hAnsi="Tahoma" w:cs="Tahoma"/>
                <w:color w:val="000000"/>
                <w:sz w:val="20"/>
                <w:lang w:val="sl-SI"/>
              </w:rPr>
            </w:pPr>
          </w:p>
        </w:tc>
        <w:tc>
          <w:tcPr>
            <w:tcW w:w="2693" w:type="dxa"/>
            <w:shd w:val="clear" w:color="auto" w:fill="auto"/>
          </w:tcPr>
          <w:p w14:paraId="4D34C4A1" w14:textId="77777777" w:rsidR="002F5EB2" w:rsidRPr="00B445A2" w:rsidRDefault="002F5EB2" w:rsidP="00467591">
            <w:pPr>
              <w:pStyle w:val="Naslov"/>
              <w:keepNext/>
              <w:keepLines/>
              <w:jc w:val="both"/>
              <w:rPr>
                <w:rFonts w:ascii="Tahoma" w:hAnsi="Tahoma" w:cs="Tahoma"/>
                <w:color w:val="000000"/>
                <w:sz w:val="20"/>
                <w:lang w:val="sl-SI"/>
              </w:rPr>
            </w:pPr>
          </w:p>
        </w:tc>
      </w:tr>
    </w:tbl>
    <w:p w14:paraId="43B7BED6" w14:textId="77777777" w:rsidR="002F5EB2" w:rsidRDefault="002F5EB2" w:rsidP="00467591">
      <w:pPr>
        <w:keepNext/>
        <w:keepLines/>
        <w:rPr>
          <w:rFonts w:ascii="Tahoma" w:hAnsi="Tahoma" w:cs="Tahoma"/>
        </w:rPr>
      </w:pPr>
    </w:p>
    <w:p w14:paraId="7B20DF72" w14:textId="77777777" w:rsidR="00A53721" w:rsidRPr="00C509F8" w:rsidRDefault="00A53721" w:rsidP="00467591">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2F5EB2" w:rsidRPr="00C509F8" w14:paraId="23DFC8AA" w14:textId="77777777" w:rsidTr="00C755BB">
        <w:trPr>
          <w:trHeight w:val="235"/>
        </w:trPr>
        <w:tc>
          <w:tcPr>
            <w:tcW w:w="3427" w:type="dxa"/>
            <w:tcBorders>
              <w:bottom w:val="single" w:sz="4" w:space="0" w:color="auto"/>
            </w:tcBorders>
          </w:tcPr>
          <w:p w14:paraId="37291219" w14:textId="77777777" w:rsidR="002F5EB2" w:rsidRPr="008227E0" w:rsidRDefault="002F5EB2" w:rsidP="00467591">
            <w:pPr>
              <w:keepNext/>
              <w:keepLines/>
              <w:jc w:val="both"/>
              <w:rPr>
                <w:rFonts w:ascii="Tahoma" w:hAnsi="Tahoma" w:cs="Tahoma"/>
                <w:snapToGrid w:val="0"/>
                <w:color w:val="000000"/>
              </w:rPr>
            </w:pPr>
          </w:p>
        </w:tc>
        <w:tc>
          <w:tcPr>
            <w:tcW w:w="2271" w:type="dxa"/>
          </w:tcPr>
          <w:p w14:paraId="3DA82252" w14:textId="77777777" w:rsidR="002F5EB2" w:rsidRPr="008227E0" w:rsidRDefault="002F5EB2" w:rsidP="00467591">
            <w:pPr>
              <w:keepNext/>
              <w:keepLines/>
              <w:jc w:val="center"/>
              <w:rPr>
                <w:rFonts w:ascii="Tahoma" w:hAnsi="Tahoma" w:cs="Tahoma"/>
                <w:snapToGrid w:val="0"/>
                <w:color w:val="000000"/>
              </w:rPr>
            </w:pPr>
          </w:p>
        </w:tc>
        <w:tc>
          <w:tcPr>
            <w:tcW w:w="3402" w:type="dxa"/>
            <w:gridSpan w:val="2"/>
            <w:tcBorders>
              <w:bottom w:val="single" w:sz="4" w:space="0" w:color="auto"/>
            </w:tcBorders>
          </w:tcPr>
          <w:p w14:paraId="76398A70" w14:textId="77777777" w:rsidR="002F5EB2" w:rsidRDefault="002F5EB2" w:rsidP="00467591">
            <w:pPr>
              <w:keepNext/>
              <w:keepLines/>
              <w:tabs>
                <w:tab w:val="left" w:pos="567"/>
                <w:tab w:val="num" w:pos="851"/>
                <w:tab w:val="left" w:pos="993"/>
              </w:tabs>
              <w:jc w:val="both"/>
              <w:rPr>
                <w:rFonts w:ascii="Tahoma" w:hAnsi="Tahoma" w:cs="Tahoma"/>
                <w:snapToGrid w:val="0"/>
                <w:color w:val="000000"/>
              </w:rPr>
            </w:pPr>
          </w:p>
          <w:p w14:paraId="1880E50C" w14:textId="77777777" w:rsidR="002F5EB2" w:rsidRPr="00B2105C" w:rsidRDefault="002F5EB2" w:rsidP="00467591">
            <w:pPr>
              <w:keepNext/>
              <w:keepLines/>
              <w:tabs>
                <w:tab w:val="left" w:pos="567"/>
                <w:tab w:val="num" w:pos="851"/>
                <w:tab w:val="left" w:pos="993"/>
              </w:tabs>
              <w:jc w:val="both"/>
              <w:rPr>
                <w:rFonts w:ascii="Tahoma" w:hAnsi="Tahoma" w:cs="Tahoma"/>
                <w:snapToGrid w:val="0"/>
                <w:color w:val="000000"/>
              </w:rPr>
            </w:pPr>
          </w:p>
        </w:tc>
      </w:tr>
      <w:tr w:rsidR="002F5EB2" w:rsidRPr="00C509F8" w14:paraId="3BA54EC0" w14:textId="77777777" w:rsidTr="00C755BB">
        <w:trPr>
          <w:gridAfter w:val="1"/>
          <w:wAfter w:w="141" w:type="dxa"/>
          <w:trHeight w:val="235"/>
        </w:trPr>
        <w:tc>
          <w:tcPr>
            <w:tcW w:w="3427" w:type="dxa"/>
            <w:tcBorders>
              <w:top w:val="single" w:sz="4" w:space="0" w:color="auto"/>
            </w:tcBorders>
          </w:tcPr>
          <w:p w14:paraId="5B21EA49" w14:textId="77777777" w:rsidR="002F5EB2" w:rsidRPr="008227E0" w:rsidRDefault="002F5EB2" w:rsidP="00467591">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3F25EC21" w14:textId="77777777" w:rsidR="002F5EB2" w:rsidRPr="008227E0" w:rsidRDefault="002F5EB2" w:rsidP="00467591">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2CE08043" w14:textId="77777777" w:rsidR="002F5EB2" w:rsidRPr="008227E0" w:rsidRDefault="002F5EB2" w:rsidP="00467591">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00750E7B">
              <w:rPr>
                <w:rFonts w:ascii="Tahoma" w:hAnsi="Tahoma" w:cs="Tahoma"/>
              </w:rPr>
              <w:t>odgovorne osebe</w:t>
            </w:r>
            <w:r w:rsidRPr="00C8579C">
              <w:rPr>
                <w:rFonts w:ascii="Tahoma" w:hAnsi="Tahoma" w:cs="Tahoma"/>
                <w:snapToGrid w:val="0"/>
                <w:color w:val="000000"/>
              </w:rPr>
              <w:t xml:space="preserve"> ponudnika</w:t>
            </w:r>
            <w:r w:rsidRPr="008227E0">
              <w:rPr>
                <w:rFonts w:ascii="Tahoma" w:hAnsi="Tahoma" w:cs="Tahoma"/>
                <w:snapToGrid w:val="0"/>
                <w:color w:val="000000"/>
              </w:rPr>
              <w:t>)</w:t>
            </w:r>
          </w:p>
        </w:tc>
      </w:tr>
    </w:tbl>
    <w:p w14:paraId="4FCAEF5F" w14:textId="77777777" w:rsidR="00B976DC" w:rsidRPr="00C8579C" w:rsidRDefault="00B976DC" w:rsidP="00467591">
      <w:pPr>
        <w:keepNext/>
        <w:keepLines/>
        <w:rPr>
          <w:rFonts w:ascii="Tahoma" w:hAnsi="Tahoma" w:cs="Tahoma"/>
        </w:rPr>
      </w:pPr>
    </w:p>
    <w:p w14:paraId="374DDE43" w14:textId="77777777" w:rsidR="00DD5BD9" w:rsidRPr="00C8579C" w:rsidRDefault="00DD5BD9" w:rsidP="00467591">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C8579C" w14:paraId="13168491" w14:textId="77777777" w:rsidTr="009229D0">
        <w:tc>
          <w:tcPr>
            <w:tcW w:w="7867" w:type="dxa"/>
          </w:tcPr>
          <w:p w14:paraId="41548682" w14:textId="77777777" w:rsidR="009C525B" w:rsidRPr="00C8579C" w:rsidRDefault="009C525B" w:rsidP="00B87BE2">
            <w:pPr>
              <w:keepNext/>
              <w:keepLines/>
              <w:jc w:val="both"/>
              <w:rPr>
                <w:rFonts w:ascii="Tahoma" w:hAnsi="Tahoma" w:cs="Tahoma"/>
              </w:rPr>
            </w:pPr>
            <w:r w:rsidRPr="00C8579C">
              <w:rPr>
                <w:rFonts w:ascii="Tahoma" w:hAnsi="Tahoma" w:cs="Tahoma"/>
              </w:rPr>
              <w:lastRenderedPageBreak/>
              <w:t>VZOREC OKVIRNEGA SPORAZUMA</w:t>
            </w:r>
          </w:p>
        </w:tc>
        <w:tc>
          <w:tcPr>
            <w:tcW w:w="912" w:type="dxa"/>
            <w:tcBorders>
              <w:right w:val="nil"/>
            </w:tcBorders>
          </w:tcPr>
          <w:p w14:paraId="62B8FEB8" w14:textId="77777777" w:rsidR="009C525B" w:rsidRPr="00C8579C" w:rsidRDefault="009C525B" w:rsidP="00B87BE2">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6E10BC59" w14:textId="77777777" w:rsidR="009C525B" w:rsidRPr="00C8579C" w:rsidRDefault="00D27B46" w:rsidP="00B87BE2">
            <w:pPr>
              <w:keepNext/>
              <w:keepLines/>
              <w:jc w:val="both"/>
              <w:rPr>
                <w:rFonts w:ascii="Tahoma" w:hAnsi="Tahoma" w:cs="Tahoma"/>
                <w:b/>
                <w:i/>
              </w:rPr>
            </w:pPr>
            <w:r w:rsidRPr="00C8579C">
              <w:rPr>
                <w:rFonts w:ascii="Tahoma" w:hAnsi="Tahoma" w:cs="Tahoma"/>
                <w:b/>
                <w:i/>
              </w:rPr>
              <w:t>8</w:t>
            </w:r>
          </w:p>
        </w:tc>
      </w:tr>
    </w:tbl>
    <w:p w14:paraId="61E8673F" w14:textId="77777777" w:rsidR="007827C9" w:rsidRPr="00C8579C" w:rsidRDefault="007827C9" w:rsidP="00B87BE2">
      <w:pPr>
        <w:keepNext/>
        <w:keepLines/>
        <w:jc w:val="center"/>
        <w:rPr>
          <w:rFonts w:ascii="Tahoma" w:hAnsi="Tahoma" w:cs="Tahoma"/>
          <w:b/>
          <w:sz w:val="28"/>
          <w:szCs w:val="28"/>
        </w:rPr>
      </w:pPr>
    </w:p>
    <w:p w14:paraId="2BCDBB0C" w14:textId="77777777" w:rsidR="00856F7B" w:rsidRDefault="003F2E7C" w:rsidP="00B87BE2">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0E8D8910" w14:textId="77777777" w:rsidR="00FF061F" w:rsidRDefault="00FF061F" w:rsidP="00B87BE2">
      <w:pPr>
        <w:keepNext/>
        <w:keepLines/>
        <w:tabs>
          <w:tab w:val="left" w:pos="4962"/>
        </w:tabs>
        <w:rPr>
          <w:rFonts w:ascii="Tahoma" w:hAnsi="Tahoma" w:cs="Tahoma"/>
        </w:rPr>
      </w:pPr>
    </w:p>
    <w:p w14:paraId="66CFEC26" w14:textId="77777777" w:rsidR="00FF061F" w:rsidRPr="00C8579C" w:rsidRDefault="00FF061F" w:rsidP="00B87BE2">
      <w:pPr>
        <w:keepNext/>
        <w:keepLines/>
        <w:tabs>
          <w:tab w:val="left" w:pos="4962"/>
        </w:tabs>
        <w:rPr>
          <w:rFonts w:ascii="Tahoma" w:hAnsi="Tahoma" w:cs="Tahoma"/>
        </w:rPr>
      </w:pPr>
      <w:r>
        <w:rPr>
          <w:rFonts w:ascii="Tahoma" w:hAnsi="Tahoma" w:cs="Tahoma"/>
        </w:rPr>
        <w:t xml:space="preserve">Št. javnega naročila: </w:t>
      </w:r>
      <w:r w:rsidR="000652AB">
        <w:rPr>
          <w:rFonts w:ascii="Tahoma" w:hAnsi="Tahoma" w:cs="Tahoma"/>
        </w:rPr>
        <w:t>VKS-167/24</w:t>
      </w:r>
    </w:p>
    <w:p w14:paraId="51A356A1" w14:textId="77777777" w:rsidR="00856F7B" w:rsidRPr="00C8579C" w:rsidRDefault="00856F7B" w:rsidP="00B87BE2">
      <w:pPr>
        <w:keepNext/>
        <w:keepLines/>
        <w:tabs>
          <w:tab w:val="left" w:pos="4962"/>
        </w:tabs>
        <w:rPr>
          <w:rFonts w:ascii="Tahoma" w:hAnsi="Tahoma" w:cs="Tahoma"/>
          <w:b/>
        </w:rPr>
      </w:pPr>
    </w:p>
    <w:p w14:paraId="023F3CC1" w14:textId="77777777" w:rsidR="00856F7B" w:rsidRPr="00C8579C" w:rsidRDefault="003F2E7C" w:rsidP="00B87BE2">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4F0A588F" w14:textId="77777777" w:rsidR="00856F7B" w:rsidRPr="00C8579C" w:rsidRDefault="00856F7B" w:rsidP="00B87BE2">
      <w:pPr>
        <w:keepNext/>
        <w:keepLines/>
        <w:rPr>
          <w:rFonts w:ascii="Tahoma" w:hAnsi="Tahoma" w:cs="Tahoma"/>
          <w:b/>
        </w:rPr>
      </w:pPr>
    </w:p>
    <w:p w14:paraId="5AF43261" w14:textId="77777777" w:rsidR="00E9418C" w:rsidRPr="00C8579C" w:rsidRDefault="00E9418C" w:rsidP="00B87BE2">
      <w:pPr>
        <w:keepNext/>
        <w:keepLines/>
        <w:rPr>
          <w:rFonts w:ascii="Tahoma" w:hAnsi="Tahoma" w:cs="Tahoma"/>
          <w:b/>
        </w:rPr>
      </w:pPr>
    </w:p>
    <w:p w14:paraId="653D8834" w14:textId="77777777" w:rsidR="00680575" w:rsidRPr="00C8579C" w:rsidRDefault="001A0989" w:rsidP="00B87BE2">
      <w:pPr>
        <w:keepNext/>
        <w:keepLines/>
        <w:jc w:val="center"/>
        <w:rPr>
          <w:rFonts w:ascii="Tahoma" w:hAnsi="Tahoma" w:cs="Tahoma"/>
          <w:b/>
          <w:sz w:val="24"/>
          <w:szCs w:val="24"/>
        </w:rPr>
      </w:pPr>
      <w:r w:rsidRPr="00C8579C">
        <w:rPr>
          <w:rFonts w:ascii="Tahoma" w:hAnsi="Tahoma" w:cs="Tahoma"/>
          <w:b/>
          <w:sz w:val="24"/>
          <w:szCs w:val="24"/>
        </w:rPr>
        <w:t>OKVIRNI SPORAZUM</w:t>
      </w:r>
    </w:p>
    <w:p w14:paraId="049F3259" w14:textId="77777777" w:rsidR="00890C57" w:rsidRPr="00C8579C" w:rsidRDefault="00E47488" w:rsidP="00B87BE2">
      <w:pPr>
        <w:keepNext/>
        <w:keepLines/>
        <w:jc w:val="center"/>
        <w:rPr>
          <w:rFonts w:ascii="Tahoma" w:hAnsi="Tahoma" w:cs="Tahoma"/>
        </w:rPr>
      </w:pPr>
      <w:r w:rsidRPr="00C8579C">
        <w:rPr>
          <w:rFonts w:ascii="Tahoma" w:hAnsi="Tahoma" w:cs="Tahoma"/>
          <w:b/>
          <w:snapToGrid w:val="0"/>
          <w:sz w:val="24"/>
          <w:szCs w:val="24"/>
        </w:rPr>
        <w:t xml:space="preserve">za </w:t>
      </w:r>
      <w:r w:rsidR="000F00A1">
        <w:rPr>
          <w:rFonts w:ascii="Tahoma" w:hAnsi="Tahoma" w:cs="Tahoma"/>
          <w:b/>
          <w:snapToGrid w:val="0"/>
          <w:sz w:val="24"/>
          <w:szCs w:val="24"/>
        </w:rPr>
        <w:t>p</w:t>
      </w:r>
      <w:r w:rsidR="008A690E">
        <w:rPr>
          <w:rFonts w:ascii="Tahoma" w:hAnsi="Tahoma" w:cs="Tahoma"/>
          <w:b/>
          <w:snapToGrid w:val="0"/>
          <w:sz w:val="24"/>
          <w:szCs w:val="24"/>
        </w:rPr>
        <w:t>revzem produkt</w:t>
      </w:r>
      <w:r w:rsidR="00300D51">
        <w:rPr>
          <w:rFonts w:ascii="Tahoma" w:hAnsi="Tahoma" w:cs="Tahoma"/>
          <w:b/>
          <w:snapToGrid w:val="0"/>
          <w:sz w:val="24"/>
          <w:szCs w:val="24"/>
        </w:rPr>
        <w:t>a</w:t>
      </w:r>
      <w:r w:rsidR="00F5309D">
        <w:rPr>
          <w:rFonts w:ascii="Tahoma" w:hAnsi="Tahoma" w:cs="Tahoma"/>
          <w:b/>
          <w:snapToGrid w:val="0"/>
          <w:sz w:val="24"/>
          <w:szCs w:val="24"/>
        </w:rPr>
        <w:t xml:space="preserve"> z EWC oznako 19 12 12</w:t>
      </w:r>
      <w:r w:rsidR="008A690E">
        <w:rPr>
          <w:rFonts w:ascii="Tahoma" w:hAnsi="Tahoma" w:cs="Tahoma"/>
          <w:b/>
          <w:snapToGrid w:val="0"/>
          <w:sz w:val="24"/>
          <w:szCs w:val="24"/>
        </w:rPr>
        <w:t xml:space="preserve"> iz obdelave komunalnih odpadkov v RCERO Ljubljana </w:t>
      </w:r>
    </w:p>
    <w:p w14:paraId="6A5B32AE" w14:textId="77777777" w:rsidR="00A7249C" w:rsidRPr="002F5EB2" w:rsidRDefault="00A7249C" w:rsidP="00B87BE2">
      <w:pPr>
        <w:pStyle w:val="Odstavekseznama"/>
        <w:keepNext/>
        <w:keepLines/>
        <w:ind w:left="720"/>
        <w:rPr>
          <w:rFonts w:ascii="Tahoma" w:hAnsi="Tahoma" w:cs="Tahoma"/>
        </w:rPr>
      </w:pPr>
    </w:p>
    <w:p w14:paraId="47B43FD0" w14:textId="77777777" w:rsidR="00856F7B" w:rsidRPr="00C8579C" w:rsidRDefault="00856F7B" w:rsidP="00B87BE2">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6900D90A" w14:textId="77777777" w:rsidR="00A7249C" w:rsidRPr="00C8579C" w:rsidRDefault="00A7249C" w:rsidP="00B87BE2">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558B040B" w14:textId="77777777" w:rsidTr="00A270D9">
        <w:tc>
          <w:tcPr>
            <w:tcW w:w="1701" w:type="dxa"/>
            <w:shd w:val="clear" w:color="auto" w:fill="auto"/>
          </w:tcPr>
          <w:p w14:paraId="6093439A" w14:textId="77777777" w:rsidR="00E47488" w:rsidRPr="00C8579C" w:rsidRDefault="001A0989" w:rsidP="00B87BE2">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0C95452A" w14:textId="77777777" w:rsidR="00E47488" w:rsidRPr="00C8579C" w:rsidRDefault="0094613F" w:rsidP="00B87BE2">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9F5955">
              <w:rPr>
                <w:rFonts w:ascii="Tahoma" w:hAnsi="Tahoma" w:cs="Tahoma"/>
                <w:b/>
              </w:rPr>
              <w:t>David Polutnik</w:t>
            </w:r>
            <w:r w:rsidR="00E47488" w:rsidRPr="00C8579C">
              <w:rPr>
                <w:rFonts w:ascii="Tahoma" w:hAnsi="Tahoma" w:cs="Tahoma"/>
              </w:rPr>
              <w:t>,</w:t>
            </w:r>
          </w:p>
        </w:tc>
      </w:tr>
      <w:tr w:rsidR="00E47488" w:rsidRPr="00C8579C" w14:paraId="6BA28AA3" w14:textId="77777777" w:rsidTr="00A270D9">
        <w:tc>
          <w:tcPr>
            <w:tcW w:w="1701" w:type="dxa"/>
            <w:shd w:val="clear" w:color="auto" w:fill="auto"/>
          </w:tcPr>
          <w:p w14:paraId="51270525" w14:textId="77777777" w:rsidR="00E47488" w:rsidRPr="00C8579C" w:rsidRDefault="00E47488" w:rsidP="00B87BE2">
            <w:pPr>
              <w:keepNext/>
              <w:keepLines/>
              <w:tabs>
                <w:tab w:val="left" w:pos="1702"/>
              </w:tabs>
              <w:jc w:val="both"/>
              <w:rPr>
                <w:rFonts w:ascii="Tahoma" w:hAnsi="Tahoma" w:cs="Tahoma"/>
              </w:rPr>
            </w:pPr>
          </w:p>
        </w:tc>
        <w:tc>
          <w:tcPr>
            <w:tcW w:w="7230" w:type="dxa"/>
            <w:shd w:val="clear" w:color="auto" w:fill="auto"/>
          </w:tcPr>
          <w:p w14:paraId="60FD2C8A" w14:textId="77777777" w:rsidR="00E47488" w:rsidRPr="00C8579C" w:rsidRDefault="003F0341" w:rsidP="00B87BE2">
            <w:pPr>
              <w:keepNext/>
              <w:keepLines/>
              <w:tabs>
                <w:tab w:val="left" w:pos="1702"/>
              </w:tabs>
              <w:ind w:left="-108"/>
              <w:jc w:val="both"/>
              <w:rPr>
                <w:rFonts w:ascii="Tahoma" w:hAnsi="Tahoma" w:cs="Tahoma"/>
              </w:rPr>
            </w:pPr>
            <w:r>
              <w:rPr>
                <w:rFonts w:ascii="Tahoma" w:hAnsi="Tahoma" w:cs="Tahoma"/>
              </w:rPr>
              <w:t>davčna številka: ________________________</w:t>
            </w:r>
          </w:p>
        </w:tc>
      </w:tr>
      <w:tr w:rsidR="00E47488" w:rsidRPr="00C8579C" w14:paraId="7F3A1960" w14:textId="77777777" w:rsidTr="00A270D9">
        <w:tc>
          <w:tcPr>
            <w:tcW w:w="1701" w:type="dxa"/>
            <w:shd w:val="clear" w:color="auto" w:fill="auto"/>
          </w:tcPr>
          <w:p w14:paraId="55AD8D9E" w14:textId="77777777" w:rsidR="00E47488" w:rsidRPr="00C8579C" w:rsidRDefault="00E47488" w:rsidP="00B87BE2">
            <w:pPr>
              <w:keepNext/>
              <w:keepLines/>
              <w:tabs>
                <w:tab w:val="left" w:pos="1702"/>
              </w:tabs>
              <w:jc w:val="both"/>
              <w:rPr>
                <w:rFonts w:ascii="Tahoma" w:hAnsi="Tahoma" w:cs="Tahoma"/>
              </w:rPr>
            </w:pPr>
          </w:p>
        </w:tc>
        <w:tc>
          <w:tcPr>
            <w:tcW w:w="7230" w:type="dxa"/>
            <w:shd w:val="clear" w:color="auto" w:fill="auto"/>
          </w:tcPr>
          <w:p w14:paraId="7E1ED0B8" w14:textId="77777777" w:rsidR="00E47488" w:rsidRPr="00C8579C" w:rsidRDefault="00E47488" w:rsidP="00B87BE2">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63B09467" w14:textId="77777777" w:rsidTr="00A270D9">
        <w:tc>
          <w:tcPr>
            <w:tcW w:w="1701" w:type="dxa"/>
            <w:shd w:val="clear" w:color="auto" w:fill="auto"/>
          </w:tcPr>
          <w:p w14:paraId="72EC85DD" w14:textId="77777777" w:rsidR="00E47488" w:rsidRPr="00C8579C" w:rsidRDefault="00E47488" w:rsidP="00B87BE2">
            <w:pPr>
              <w:keepNext/>
              <w:keepLines/>
              <w:tabs>
                <w:tab w:val="left" w:pos="1702"/>
              </w:tabs>
              <w:jc w:val="both"/>
              <w:rPr>
                <w:rFonts w:ascii="Tahoma" w:hAnsi="Tahoma" w:cs="Tahoma"/>
              </w:rPr>
            </w:pPr>
          </w:p>
        </w:tc>
        <w:tc>
          <w:tcPr>
            <w:tcW w:w="7230" w:type="dxa"/>
            <w:shd w:val="clear" w:color="auto" w:fill="auto"/>
          </w:tcPr>
          <w:p w14:paraId="76D85137" w14:textId="77777777" w:rsidR="00E47488" w:rsidRPr="00C8579C" w:rsidRDefault="00E47488" w:rsidP="00B87BE2">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r w:rsidR="009F5955">
              <w:rPr>
                <w:rFonts w:ascii="Tahoma" w:hAnsi="Tahoma" w:cs="Tahoma"/>
              </w:rPr>
              <w:t>000</w:t>
            </w:r>
          </w:p>
        </w:tc>
      </w:tr>
      <w:tr w:rsidR="00E47488" w:rsidRPr="00C8579C" w14:paraId="1DC177C5" w14:textId="77777777" w:rsidTr="00A270D9">
        <w:tc>
          <w:tcPr>
            <w:tcW w:w="1701" w:type="dxa"/>
            <w:shd w:val="clear" w:color="auto" w:fill="auto"/>
          </w:tcPr>
          <w:p w14:paraId="083A2324" w14:textId="77777777" w:rsidR="00E47488" w:rsidRPr="00C8579C" w:rsidRDefault="00E47488" w:rsidP="00B87BE2">
            <w:pPr>
              <w:keepNext/>
              <w:keepLines/>
              <w:tabs>
                <w:tab w:val="left" w:pos="1702"/>
              </w:tabs>
              <w:jc w:val="both"/>
              <w:rPr>
                <w:rFonts w:ascii="Tahoma" w:hAnsi="Tahoma" w:cs="Tahoma"/>
              </w:rPr>
            </w:pPr>
          </w:p>
        </w:tc>
        <w:tc>
          <w:tcPr>
            <w:tcW w:w="7230" w:type="dxa"/>
            <w:shd w:val="clear" w:color="auto" w:fill="auto"/>
          </w:tcPr>
          <w:p w14:paraId="3962C8E3" w14:textId="77777777" w:rsidR="00E47488" w:rsidRPr="00C8579C" w:rsidRDefault="00E47488" w:rsidP="00B87BE2">
            <w:pPr>
              <w:keepNext/>
              <w:keepLines/>
              <w:tabs>
                <w:tab w:val="left" w:pos="1702"/>
              </w:tabs>
              <w:ind w:left="-108"/>
              <w:jc w:val="both"/>
              <w:rPr>
                <w:rFonts w:ascii="Tahoma" w:hAnsi="Tahoma" w:cs="Tahoma"/>
              </w:rPr>
            </w:pPr>
          </w:p>
        </w:tc>
      </w:tr>
      <w:tr w:rsidR="00E47488" w:rsidRPr="00C8579C" w14:paraId="765703C9" w14:textId="77777777" w:rsidTr="00A270D9">
        <w:tc>
          <w:tcPr>
            <w:tcW w:w="1701" w:type="dxa"/>
            <w:shd w:val="clear" w:color="auto" w:fill="auto"/>
          </w:tcPr>
          <w:p w14:paraId="221C8919" w14:textId="77777777" w:rsidR="00E47488" w:rsidRPr="00C8579C" w:rsidRDefault="00E47488" w:rsidP="00B87BE2">
            <w:pPr>
              <w:keepNext/>
              <w:keepLines/>
              <w:tabs>
                <w:tab w:val="left" w:pos="1702"/>
              </w:tabs>
              <w:jc w:val="both"/>
              <w:rPr>
                <w:rFonts w:ascii="Tahoma" w:hAnsi="Tahoma" w:cs="Tahoma"/>
              </w:rPr>
            </w:pPr>
          </w:p>
        </w:tc>
        <w:tc>
          <w:tcPr>
            <w:tcW w:w="7230" w:type="dxa"/>
            <w:shd w:val="clear" w:color="auto" w:fill="auto"/>
          </w:tcPr>
          <w:p w14:paraId="3BC45754" w14:textId="77777777" w:rsidR="00E47488" w:rsidRPr="00C8579C" w:rsidRDefault="00E47488" w:rsidP="00B87BE2">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033920CC" w14:textId="77777777" w:rsidR="00011B83" w:rsidRPr="00C8579C" w:rsidRDefault="00011B83" w:rsidP="00B87BE2">
      <w:pPr>
        <w:keepNext/>
        <w:keepLines/>
        <w:tabs>
          <w:tab w:val="left" w:pos="1843"/>
        </w:tabs>
        <w:ind w:left="1701" w:hanging="1701"/>
        <w:jc w:val="both"/>
        <w:rPr>
          <w:rFonts w:ascii="Tahoma" w:hAnsi="Tahoma" w:cs="Tahoma"/>
        </w:rPr>
      </w:pPr>
    </w:p>
    <w:p w14:paraId="41ABDF71" w14:textId="77777777" w:rsidR="009A5802" w:rsidRPr="00C8579C" w:rsidRDefault="009A5802" w:rsidP="00B87BE2">
      <w:pPr>
        <w:keepNext/>
        <w:keepLines/>
        <w:tabs>
          <w:tab w:val="left" w:pos="1702"/>
        </w:tabs>
        <w:rPr>
          <w:rFonts w:ascii="Tahoma" w:hAnsi="Tahoma" w:cs="Tahoma"/>
        </w:rPr>
      </w:pPr>
      <w:r w:rsidRPr="00C8579C">
        <w:rPr>
          <w:rFonts w:ascii="Tahoma" w:hAnsi="Tahoma" w:cs="Tahoma"/>
        </w:rPr>
        <w:t xml:space="preserve">ter </w:t>
      </w:r>
    </w:p>
    <w:p w14:paraId="79A7C7C5" w14:textId="77777777" w:rsidR="009A5802" w:rsidRPr="00C8579C" w:rsidRDefault="009A5802" w:rsidP="00B87BE2">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1BE9ADEB" w14:textId="77777777" w:rsidTr="00A270D9">
        <w:tc>
          <w:tcPr>
            <w:tcW w:w="1701" w:type="dxa"/>
            <w:shd w:val="clear" w:color="auto" w:fill="auto"/>
          </w:tcPr>
          <w:p w14:paraId="34A7B99E" w14:textId="77777777" w:rsidR="00E47488" w:rsidRPr="00C8579C" w:rsidRDefault="001A0989" w:rsidP="00B87BE2">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2188AF5A" w14:textId="77777777" w:rsidR="00A270D9" w:rsidRPr="00C8579C" w:rsidRDefault="00E47488" w:rsidP="00B87BE2">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13BBD814" w14:textId="77777777" w:rsidR="00A270D9" w:rsidRPr="00C8579C" w:rsidRDefault="00A270D9" w:rsidP="00B87BE2">
            <w:pPr>
              <w:keepNext/>
              <w:keepLines/>
              <w:tabs>
                <w:tab w:val="left" w:pos="1702"/>
              </w:tabs>
              <w:ind w:left="-108" w:right="-142"/>
              <w:jc w:val="both"/>
              <w:rPr>
                <w:rFonts w:ascii="Tahoma" w:hAnsi="Tahoma" w:cs="Tahoma"/>
              </w:rPr>
            </w:pPr>
          </w:p>
          <w:p w14:paraId="285D3C93" w14:textId="77777777" w:rsidR="00E47488" w:rsidRPr="00C8579C" w:rsidRDefault="00A270D9" w:rsidP="00B87BE2">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40DEDFC9" w14:textId="77777777" w:rsidTr="00A270D9">
        <w:tc>
          <w:tcPr>
            <w:tcW w:w="1701" w:type="dxa"/>
            <w:shd w:val="clear" w:color="auto" w:fill="auto"/>
          </w:tcPr>
          <w:p w14:paraId="6EC1D407" w14:textId="77777777" w:rsidR="00E47488" w:rsidRPr="00C8579C" w:rsidRDefault="00E47488" w:rsidP="00B87BE2">
            <w:pPr>
              <w:keepNext/>
              <w:keepLines/>
              <w:tabs>
                <w:tab w:val="left" w:pos="1702"/>
              </w:tabs>
              <w:jc w:val="both"/>
              <w:rPr>
                <w:rFonts w:ascii="Tahoma" w:hAnsi="Tahoma" w:cs="Tahoma"/>
              </w:rPr>
            </w:pPr>
          </w:p>
        </w:tc>
        <w:tc>
          <w:tcPr>
            <w:tcW w:w="7088" w:type="dxa"/>
            <w:shd w:val="clear" w:color="auto" w:fill="auto"/>
          </w:tcPr>
          <w:p w14:paraId="1CF01192" w14:textId="77777777" w:rsidR="00E47488" w:rsidRPr="00C8579C" w:rsidRDefault="003F0341" w:rsidP="00B87BE2">
            <w:pPr>
              <w:keepNext/>
              <w:keepLines/>
              <w:tabs>
                <w:tab w:val="left" w:pos="1702"/>
              </w:tabs>
              <w:ind w:left="-108" w:right="-142"/>
              <w:jc w:val="both"/>
              <w:rPr>
                <w:rFonts w:ascii="Tahoma" w:hAnsi="Tahoma" w:cs="Tahoma"/>
              </w:rPr>
            </w:pPr>
            <w:r>
              <w:rPr>
                <w:rFonts w:ascii="Tahoma" w:hAnsi="Tahoma" w:cs="Tahoma"/>
              </w:rPr>
              <w:t>davčna številka: ________________________</w:t>
            </w:r>
          </w:p>
        </w:tc>
      </w:tr>
      <w:tr w:rsidR="00E47488" w:rsidRPr="00C8579C" w14:paraId="05F0B51A" w14:textId="77777777" w:rsidTr="00A270D9">
        <w:tc>
          <w:tcPr>
            <w:tcW w:w="1701" w:type="dxa"/>
            <w:shd w:val="clear" w:color="auto" w:fill="auto"/>
          </w:tcPr>
          <w:p w14:paraId="413C0261" w14:textId="77777777" w:rsidR="00E47488" w:rsidRPr="00C8579C" w:rsidRDefault="00E47488" w:rsidP="00B87BE2">
            <w:pPr>
              <w:keepNext/>
              <w:keepLines/>
              <w:tabs>
                <w:tab w:val="left" w:pos="1702"/>
              </w:tabs>
              <w:jc w:val="both"/>
              <w:rPr>
                <w:rFonts w:ascii="Tahoma" w:hAnsi="Tahoma" w:cs="Tahoma"/>
              </w:rPr>
            </w:pPr>
          </w:p>
        </w:tc>
        <w:tc>
          <w:tcPr>
            <w:tcW w:w="7088" w:type="dxa"/>
            <w:shd w:val="clear" w:color="auto" w:fill="auto"/>
          </w:tcPr>
          <w:p w14:paraId="36340D58" w14:textId="77777777" w:rsidR="00E47488" w:rsidRPr="00C8579C" w:rsidRDefault="00E47488" w:rsidP="00B87BE2">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75226CAF" w14:textId="77777777" w:rsidTr="00A270D9">
        <w:tc>
          <w:tcPr>
            <w:tcW w:w="1701" w:type="dxa"/>
            <w:shd w:val="clear" w:color="auto" w:fill="auto"/>
          </w:tcPr>
          <w:p w14:paraId="7E604889" w14:textId="77777777" w:rsidR="00E47488" w:rsidRPr="00C8579C" w:rsidRDefault="00E47488" w:rsidP="00B87BE2">
            <w:pPr>
              <w:keepNext/>
              <w:keepLines/>
              <w:tabs>
                <w:tab w:val="left" w:pos="1702"/>
              </w:tabs>
              <w:jc w:val="both"/>
              <w:rPr>
                <w:rFonts w:ascii="Tahoma" w:hAnsi="Tahoma" w:cs="Tahoma"/>
              </w:rPr>
            </w:pPr>
          </w:p>
        </w:tc>
        <w:tc>
          <w:tcPr>
            <w:tcW w:w="7088" w:type="dxa"/>
            <w:shd w:val="clear" w:color="auto" w:fill="auto"/>
          </w:tcPr>
          <w:p w14:paraId="4ECBA269" w14:textId="77777777" w:rsidR="00E47488" w:rsidRPr="00C8579C" w:rsidRDefault="00E47488" w:rsidP="00B87BE2">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12F24258" w14:textId="77777777" w:rsidTr="00A270D9">
        <w:tc>
          <w:tcPr>
            <w:tcW w:w="1701" w:type="dxa"/>
            <w:shd w:val="clear" w:color="auto" w:fill="auto"/>
          </w:tcPr>
          <w:p w14:paraId="44B06DE9" w14:textId="77777777" w:rsidR="00E47488" w:rsidRPr="00C8579C" w:rsidRDefault="00E47488" w:rsidP="00B87BE2">
            <w:pPr>
              <w:keepNext/>
              <w:keepLines/>
              <w:tabs>
                <w:tab w:val="left" w:pos="1702"/>
              </w:tabs>
              <w:jc w:val="both"/>
              <w:rPr>
                <w:rFonts w:ascii="Tahoma" w:hAnsi="Tahoma" w:cs="Tahoma"/>
              </w:rPr>
            </w:pPr>
          </w:p>
        </w:tc>
        <w:tc>
          <w:tcPr>
            <w:tcW w:w="7088" w:type="dxa"/>
            <w:shd w:val="clear" w:color="auto" w:fill="auto"/>
          </w:tcPr>
          <w:p w14:paraId="3F7552B2" w14:textId="77777777" w:rsidR="00E47488" w:rsidRPr="00C8579C" w:rsidRDefault="00E47488" w:rsidP="00B87BE2">
            <w:pPr>
              <w:keepNext/>
              <w:keepLines/>
              <w:tabs>
                <w:tab w:val="left" w:pos="1702"/>
              </w:tabs>
              <w:ind w:left="-108" w:right="-142"/>
              <w:jc w:val="both"/>
              <w:rPr>
                <w:rFonts w:ascii="Tahoma" w:hAnsi="Tahoma" w:cs="Tahoma"/>
              </w:rPr>
            </w:pPr>
          </w:p>
        </w:tc>
      </w:tr>
      <w:tr w:rsidR="00E47488" w:rsidRPr="00C8579C" w14:paraId="7AC95FCB" w14:textId="77777777" w:rsidTr="00A270D9">
        <w:tc>
          <w:tcPr>
            <w:tcW w:w="1701" w:type="dxa"/>
            <w:shd w:val="clear" w:color="auto" w:fill="auto"/>
          </w:tcPr>
          <w:p w14:paraId="72E7EEFA" w14:textId="77777777" w:rsidR="00E47488" w:rsidRPr="00C8579C" w:rsidRDefault="00E47488" w:rsidP="00B87BE2">
            <w:pPr>
              <w:keepNext/>
              <w:keepLines/>
              <w:tabs>
                <w:tab w:val="left" w:pos="1702"/>
              </w:tabs>
              <w:jc w:val="both"/>
              <w:rPr>
                <w:rFonts w:ascii="Tahoma" w:hAnsi="Tahoma" w:cs="Tahoma"/>
              </w:rPr>
            </w:pPr>
          </w:p>
        </w:tc>
        <w:tc>
          <w:tcPr>
            <w:tcW w:w="7088" w:type="dxa"/>
            <w:shd w:val="clear" w:color="auto" w:fill="auto"/>
          </w:tcPr>
          <w:p w14:paraId="46C7D1D3" w14:textId="77777777" w:rsidR="00E47488" w:rsidRPr="00C8579C" w:rsidRDefault="00E47488" w:rsidP="00B87BE2">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1A6CEE47" w14:textId="77777777" w:rsidR="00E937B2" w:rsidRPr="00C8579C" w:rsidRDefault="00E937B2" w:rsidP="00B87BE2">
      <w:pPr>
        <w:keepNext/>
        <w:keepLines/>
        <w:tabs>
          <w:tab w:val="left" w:pos="709"/>
          <w:tab w:val="left" w:pos="1702"/>
        </w:tabs>
        <w:rPr>
          <w:rFonts w:ascii="Tahoma" w:hAnsi="Tahoma" w:cs="Tahoma"/>
        </w:rPr>
      </w:pPr>
    </w:p>
    <w:p w14:paraId="5FFDD343" w14:textId="77777777" w:rsidR="008C77E8" w:rsidRPr="00C8579C" w:rsidRDefault="008C77E8" w:rsidP="00B87BE2">
      <w:pPr>
        <w:keepNext/>
        <w:keepLines/>
        <w:tabs>
          <w:tab w:val="left" w:pos="709"/>
          <w:tab w:val="left" w:pos="1702"/>
        </w:tabs>
        <w:rPr>
          <w:rFonts w:ascii="Tahoma" w:hAnsi="Tahoma" w:cs="Tahoma"/>
        </w:rPr>
      </w:pPr>
    </w:p>
    <w:p w14:paraId="279E9765" w14:textId="77777777" w:rsidR="00856F7B" w:rsidRPr="00C8579C" w:rsidRDefault="00104E2A" w:rsidP="00B87BE2">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0A22C04E" w14:textId="77777777" w:rsidR="00856F7B" w:rsidRPr="00C8579C" w:rsidRDefault="00856F7B" w:rsidP="00B87BE2">
      <w:pPr>
        <w:keepNext/>
        <w:keepLines/>
        <w:tabs>
          <w:tab w:val="left" w:pos="709"/>
          <w:tab w:val="left" w:pos="1702"/>
        </w:tabs>
        <w:jc w:val="both"/>
        <w:rPr>
          <w:rFonts w:ascii="Tahoma" w:hAnsi="Tahoma" w:cs="Tahoma"/>
          <w:b/>
        </w:rPr>
      </w:pPr>
    </w:p>
    <w:p w14:paraId="7238362B" w14:textId="77777777" w:rsidR="00856F7B" w:rsidRPr="00C8579C" w:rsidRDefault="00856F7B"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182F48C" w14:textId="77777777" w:rsidR="00856F7B" w:rsidRPr="00C8579C" w:rsidRDefault="00856F7B" w:rsidP="00B87BE2">
      <w:pPr>
        <w:keepNext/>
        <w:keepLines/>
        <w:tabs>
          <w:tab w:val="left" w:pos="1702"/>
        </w:tabs>
        <w:jc w:val="center"/>
        <w:rPr>
          <w:rFonts w:ascii="Tahoma" w:hAnsi="Tahoma" w:cs="Tahoma"/>
        </w:rPr>
      </w:pPr>
    </w:p>
    <w:p w14:paraId="47EC9279" w14:textId="10733818" w:rsidR="006C4C08" w:rsidRDefault="001A0989" w:rsidP="00B87BE2">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0652AB">
        <w:rPr>
          <w:rFonts w:ascii="Tahoma" w:hAnsi="Tahoma" w:cs="Tahoma"/>
        </w:rPr>
        <w:t>VKS-167/24</w:t>
      </w:r>
      <w:r w:rsidR="001C4868">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 xml:space="preserve">………………….. </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581FDA">
        <w:rPr>
          <w:rFonts w:ascii="Tahoma" w:hAnsi="Tahoma" w:cs="Tahoma"/>
          <w:b/>
          <w:bCs/>
        </w:rPr>
        <w:t>Prevzem produkta z EWC oznako 19 12 12 iz obdelave komunalnih odpadkov v RCERO Ljubljana</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581FDA">
        <w:rPr>
          <w:rFonts w:ascii="Tahoma" w:hAnsi="Tahoma" w:cs="Tahoma"/>
        </w:rPr>
        <w:t>VKS</w:t>
      </w:r>
      <w:r w:rsidR="003F0341">
        <w:rPr>
          <w:rFonts w:ascii="Tahoma" w:hAnsi="Tahoma" w:cs="Tahoma"/>
        </w:rPr>
        <w:t>-167/24</w:t>
      </w:r>
      <w:r w:rsidR="006C4C08" w:rsidRPr="00C8579C">
        <w:rPr>
          <w:rFonts w:ascii="Tahoma" w:hAnsi="Tahoma" w:cs="Tahoma"/>
        </w:rPr>
        <w:t>.</w:t>
      </w:r>
    </w:p>
    <w:p w14:paraId="59BC1049" w14:textId="77777777" w:rsidR="003F0341" w:rsidRDefault="003F0341" w:rsidP="00B87BE2">
      <w:pPr>
        <w:keepNext/>
        <w:keepLines/>
        <w:jc w:val="both"/>
        <w:rPr>
          <w:rFonts w:ascii="Tahoma" w:hAnsi="Tahoma" w:cs="Tahoma"/>
        </w:rPr>
      </w:pPr>
    </w:p>
    <w:p w14:paraId="1EC9A2AE" w14:textId="77777777" w:rsidR="00B87BE2" w:rsidRDefault="00B87BE2" w:rsidP="00B87BE2">
      <w:pPr>
        <w:keepNext/>
        <w:keepLines/>
        <w:jc w:val="both"/>
        <w:rPr>
          <w:rFonts w:ascii="Tahoma" w:hAnsi="Tahoma" w:cs="Tahoma"/>
        </w:rPr>
      </w:pPr>
    </w:p>
    <w:p w14:paraId="38729EBD" w14:textId="77777777" w:rsidR="00B87BE2" w:rsidRDefault="00B87BE2" w:rsidP="00B87BE2">
      <w:pPr>
        <w:keepNext/>
        <w:keepLines/>
        <w:jc w:val="both"/>
        <w:rPr>
          <w:rFonts w:ascii="Tahoma" w:hAnsi="Tahoma" w:cs="Tahoma"/>
        </w:rPr>
      </w:pPr>
    </w:p>
    <w:p w14:paraId="204094F9" w14:textId="77777777" w:rsidR="00B87BE2" w:rsidRDefault="00B87BE2" w:rsidP="00B87BE2">
      <w:pPr>
        <w:keepNext/>
        <w:keepLines/>
        <w:jc w:val="both"/>
        <w:rPr>
          <w:rFonts w:ascii="Tahoma" w:hAnsi="Tahoma" w:cs="Tahoma"/>
        </w:rPr>
      </w:pPr>
    </w:p>
    <w:p w14:paraId="689FE5E7" w14:textId="77777777" w:rsidR="00B87BE2" w:rsidRDefault="00B87BE2" w:rsidP="00B87BE2">
      <w:pPr>
        <w:keepNext/>
        <w:keepLines/>
        <w:jc w:val="both"/>
        <w:rPr>
          <w:rFonts w:ascii="Tahoma" w:hAnsi="Tahoma" w:cs="Tahoma"/>
        </w:rPr>
      </w:pPr>
    </w:p>
    <w:p w14:paraId="5943B9C4" w14:textId="77777777" w:rsidR="00B87BE2" w:rsidRDefault="00B87BE2" w:rsidP="00B87BE2">
      <w:pPr>
        <w:keepNext/>
        <w:keepLines/>
        <w:jc w:val="both"/>
        <w:rPr>
          <w:rFonts w:ascii="Tahoma" w:hAnsi="Tahoma" w:cs="Tahoma"/>
        </w:rPr>
      </w:pPr>
    </w:p>
    <w:p w14:paraId="163A6ECB" w14:textId="77777777" w:rsidR="003F0341" w:rsidRPr="00C8579C" w:rsidRDefault="003F0341" w:rsidP="00B87BE2">
      <w:pPr>
        <w:keepNext/>
        <w:keepLines/>
        <w:jc w:val="both"/>
        <w:rPr>
          <w:rFonts w:ascii="Tahoma" w:hAnsi="Tahoma" w:cs="Tahoma"/>
        </w:rPr>
      </w:pPr>
    </w:p>
    <w:p w14:paraId="5AB92C60" w14:textId="77777777" w:rsidR="003F21DD" w:rsidRPr="003F0341" w:rsidRDefault="003F0341"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1AAA42D4" w14:textId="77777777" w:rsidR="001C4868" w:rsidRDefault="001C4868" w:rsidP="00B87BE2">
      <w:pPr>
        <w:pStyle w:val="Telobesedila"/>
        <w:keepNext/>
        <w:keepLines/>
        <w:widowControl/>
        <w:rPr>
          <w:rFonts w:ascii="Tahoma" w:hAnsi="Tahoma" w:cs="Tahoma"/>
          <w:b w:val="0"/>
          <w:lang w:val="sl-SI"/>
        </w:rPr>
      </w:pPr>
    </w:p>
    <w:p w14:paraId="0CE8356C" w14:textId="20DCB02C" w:rsidR="00DD5BD9" w:rsidRDefault="001A0989" w:rsidP="00B87BE2">
      <w:pPr>
        <w:pStyle w:val="Telobesedila"/>
        <w:keepNext/>
        <w:keepLines/>
        <w:widowControl/>
        <w:rPr>
          <w:rFonts w:ascii="Tahoma" w:hAnsi="Tahoma" w:cs="Tahoma"/>
          <w:b w:val="0"/>
          <w:lang w:val="sl-SI"/>
        </w:rPr>
      </w:pPr>
      <w:r w:rsidRPr="00C8579C">
        <w:rPr>
          <w:rFonts w:ascii="Tahoma" w:hAnsi="Tahoma" w:cs="Tahoma"/>
          <w:b w:val="0"/>
          <w:lang w:val="sl-SI"/>
        </w:rPr>
        <w:t xml:space="preserve">Okvirni sporazum je sklenjen in prične veljati z dnem podpisa okvirnega sporazuma s strani obeh strank tega okvirnega sporazuma, pod pogojem iz </w:t>
      </w:r>
      <w:r w:rsidR="00525B1A" w:rsidRPr="00C8579C">
        <w:rPr>
          <w:rFonts w:ascii="Tahoma" w:hAnsi="Tahoma" w:cs="Tahoma"/>
          <w:b w:val="0"/>
          <w:lang w:val="sl-SI"/>
        </w:rPr>
        <w:t>3</w:t>
      </w:r>
      <w:r w:rsidR="00414FDF">
        <w:rPr>
          <w:rFonts w:ascii="Tahoma" w:hAnsi="Tahoma" w:cs="Tahoma"/>
          <w:b w:val="0"/>
          <w:lang w:val="sl-SI"/>
        </w:rPr>
        <w:t>2</w:t>
      </w:r>
      <w:r w:rsidRPr="00C8579C">
        <w:rPr>
          <w:rFonts w:ascii="Tahoma" w:hAnsi="Tahoma" w:cs="Tahoma"/>
          <w:b w:val="0"/>
          <w:lang w:val="sl-SI"/>
        </w:rPr>
        <w:t>. člena okvirnega sporazuma, ter</w:t>
      </w:r>
      <w:r w:rsidR="00466671" w:rsidRPr="00C8579C">
        <w:rPr>
          <w:rFonts w:ascii="Tahoma" w:hAnsi="Tahoma" w:cs="Tahoma"/>
          <w:b w:val="0"/>
          <w:lang w:val="sl-SI"/>
        </w:rPr>
        <w:t xml:space="preserve"> se uporablja</w:t>
      </w:r>
      <w:r w:rsidR="00DD10EC">
        <w:rPr>
          <w:rFonts w:ascii="Tahoma" w:hAnsi="Tahoma" w:cs="Tahoma"/>
          <w:b w:val="0"/>
          <w:lang w:val="sl-SI"/>
        </w:rPr>
        <w:t xml:space="preserve"> </w:t>
      </w:r>
      <w:r w:rsidR="00094564" w:rsidRPr="00DD10EC">
        <w:rPr>
          <w:rFonts w:ascii="Tahoma" w:hAnsi="Tahoma" w:cs="Tahoma"/>
          <w:b w:val="0"/>
          <w:lang w:val="sl-SI"/>
        </w:rPr>
        <w:t>24 (štiriindvajset) mesecev, šteto od dneva sk</w:t>
      </w:r>
      <w:r w:rsidR="00DD10EC">
        <w:rPr>
          <w:rFonts w:ascii="Tahoma" w:hAnsi="Tahoma" w:cs="Tahoma"/>
          <w:b w:val="0"/>
          <w:lang w:val="sl-SI"/>
        </w:rPr>
        <w:t xml:space="preserve">lenitve tega okvirnega sporazum, </w:t>
      </w:r>
      <w:r w:rsidR="005F148E" w:rsidRPr="00C8579C">
        <w:rPr>
          <w:rFonts w:ascii="Tahoma" w:hAnsi="Tahoma" w:cs="Tahoma"/>
          <w:b w:val="0"/>
          <w:lang w:val="sl-SI"/>
        </w:rPr>
        <w:t>oziroma</w:t>
      </w:r>
      <w:r w:rsidR="008A5627">
        <w:rPr>
          <w:rFonts w:ascii="Tahoma" w:hAnsi="Tahoma" w:cs="Tahoma"/>
          <w:b w:val="0"/>
          <w:lang w:val="sl-SI"/>
        </w:rPr>
        <w:t xml:space="preserve"> </w:t>
      </w:r>
      <w:r w:rsidRPr="00C8579C">
        <w:rPr>
          <w:rFonts w:ascii="Tahoma" w:hAnsi="Tahoma" w:cs="Tahoma"/>
          <w:b w:val="0"/>
          <w:lang w:val="sl-SI"/>
        </w:rPr>
        <w:t>do izčrpanja 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A301F9">
        <w:rPr>
          <w:rFonts w:ascii="Tahoma" w:hAnsi="Tahoma" w:cs="Tahoma"/>
          <w:b w:val="0"/>
          <w:lang w:val="sl-SI"/>
        </w:rPr>
        <w:t>4</w:t>
      </w:r>
      <w:r w:rsidRPr="00C8579C">
        <w:rPr>
          <w:rFonts w:ascii="Tahoma" w:hAnsi="Tahoma" w:cs="Tahoma"/>
          <w:b w:val="0"/>
          <w:lang w:val="sl-SI"/>
        </w:rPr>
        <w:t>. člen</w:t>
      </w:r>
      <w:r w:rsidR="000074B6" w:rsidRPr="00C8579C">
        <w:rPr>
          <w:rFonts w:ascii="Tahoma" w:hAnsi="Tahoma" w:cs="Tahoma"/>
          <w:b w:val="0"/>
          <w:lang w:val="sl-SI"/>
        </w:rPr>
        <w:t>a</w:t>
      </w:r>
      <w:r w:rsidRPr="00C8579C">
        <w:rPr>
          <w:rFonts w:ascii="Tahoma" w:hAnsi="Tahoma" w:cs="Tahoma"/>
          <w:b w:val="0"/>
          <w:lang w:val="sl-SI"/>
        </w:rPr>
        <w:t xml:space="preserve"> tega okvirnega sporazuma,</w:t>
      </w:r>
      <w:r w:rsidR="008A5627">
        <w:rPr>
          <w:rFonts w:ascii="Tahoma" w:hAnsi="Tahoma" w:cs="Tahoma"/>
          <w:b w:val="0"/>
          <w:lang w:val="sl-SI"/>
        </w:rPr>
        <w:t xml:space="preserve"> </w:t>
      </w:r>
      <w:r w:rsidR="00C23AD1" w:rsidRPr="00C8579C">
        <w:rPr>
          <w:rFonts w:ascii="Tahoma" w:hAnsi="Tahoma" w:cs="Tahoma"/>
          <w:b w:val="0"/>
          <w:lang w:val="sl-SI"/>
        </w:rPr>
        <w:t>kar nastopi prej.</w:t>
      </w:r>
    </w:p>
    <w:p w14:paraId="43561BD8" w14:textId="77777777" w:rsidR="00033E39" w:rsidRPr="00C8579C" w:rsidRDefault="00033E39" w:rsidP="00B87BE2">
      <w:pPr>
        <w:pStyle w:val="Telobesedila"/>
        <w:keepNext/>
        <w:keepLines/>
        <w:widowControl/>
        <w:rPr>
          <w:rFonts w:ascii="Tahoma" w:hAnsi="Tahoma" w:cs="Tahoma"/>
          <w:b w:val="0"/>
          <w:lang w:val="sl-SI"/>
        </w:rPr>
      </w:pPr>
    </w:p>
    <w:p w14:paraId="5976FC5E" w14:textId="77777777" w:rsidR="0067582A" w:rsidRPr="00C8579C" w:rsidRDefault="00C03DC3"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PREDMET </w:t>
      </w:r>
      <w:r w:rsidR="001A0989" w:rsidRPr="00C8579C">
        <w:rPr>
          <w:rFonts w:ascii="Tahoma" w:hAnsi="Tahoma" w:cs="Tahoma"/>
          <w:b/>
        </w:rPr>
        <w:t>OKVIRNEGA SPORAZUMA</w:t>
      </w:r>
    </w:p>
    <w:p w14:paraId="44BC8641" w14:textId="77777777" w:rsidR="0067582A" w:rsidRPr="00C8579C" w:rsidRDefault="0067582A" w:rsidP="00B87BE2">
      <w:pPr>
        <w:keepNext/>
        <w:keepLines/>
        <w:tabs>
          <w:tab w:val="left" w:pos="1080"/>
          <w:tab w:val="left" w:pos="1702"/>
        </w:tabs>
        <w:ind w:left="360"/>
        <w:jc w:val="both"/>
        <w:rPr>
          <w:rFonts w:ascii="Tahoma" w:hAnsi="Tahoma" w:cs="Tahoma"/>
          <w:b/>
        </w:rPr>
      </w:pPr>
    </w:p>
    <w:p w14:paraId="0F7738DE" w14:textId="77777777" w:rsidR="00764D21" w:rsidRPr="00C8579C" w:rsidRDefault="0067582A" w:rsidP="00B87BE2">
      <w:pPr>
        <w:keepNext/>
        <w:keepLines/>
        <w:numPr>
          <w:ilvl w:val="1"/>
          <w:numId w:val="4"/>
        </w:numPr>
        <w:tabs>
          <w:tab w:val="clear" w:pos="1440"/>
          <w:tab w:val="num" w:pos="360"/>
        </w:tabs>
        <w:ind w:left="360"/>
        <w:jc w:val="center"/>
        <w:rPr>
          <w:rFonts w:ascii="Tahoma" w:hAnsi="Tahoma" w:cs="Tahoma"/>
        </w:rPr>
      </w:pPr>
      <w:r w:rsidRPr="00C8579C">
        <w:rPr>
          <w:rFonts w:ascii="Tahoma" w:hAnsi="Tahoma" w:cs="Tahoma"/>
        </w:rPr>
        <w:t>člen</w:t>
      </w:r>
    </w:p>
    <w:p w14:paraId="6BCD5A89" w14:textId="77777777" w:rsidR="00E47488" w:rsidRPr="00C8579C" w:rsidRDefault="00E47488" w:rsidP="00B87BE2">
      <w:pPr>
        <w:keepNext/>
        <w:keepLines/>
        <w:tabs>
          <w:tab w:val="left" w:pos="1702"/>
        </w:tabs>
        <w:jc w:val="both"/>
        <w:rPr>
          <w:rFonts w:ascii="Tahoma" w:hAnsi="Tahoma" w:cs="Tahoma"/>
        </w:rPr>
      </w:pPr>
    </w:p>
    <w:p w14:paraId="40173B52" w14:textId="77777777" w:rsidR="002F5EB2" w:rsidRPr="00E15B68" w:rsidRDefault="002F5EB2" w:rsidP="00B87BE2">
      <w:pPr>
        <w:pStyle w:val="Odstavekseznama"/>
        <w:keepNext/>
        <w:keepLines/>
        <w:ind w:left="0"/>
        <w:jc w:val="both"/>
        <w:rPr>
          <w:rFonts w:ascii="Tahoma" w:hAnsi="Tahoma" w:cs="Tahoma"/>
        </w:rPr>
      </w:pPr>
      <w:r w:rsidRPr="008272E4">
        <w:rPr>
          <w:rFonts w:ascii="Tahoma" w:hAnsi="Tahoma" w:cs="Tahoma"/>
        </w:rPr>
        <w:t>Predmet tega okvirnega sporazuma je prevzem</w:t>
      </w:r>
      <w:r>
        <w:rPr>
          <w:rFonts w:ascii="Tahoma" w:hAnsi="Tahoma" w:cs="Tahoma"/>
        </w:rPr>
        <w:t>, odvoz in nadaljnja obdelava</w:t>
      </w:r>
      <w:r w:rsidRPr="008272E4">
        <w:rPr>
          <w:rFonts w:ascii="Tahoma" w:hAnsi="Tahoma" w:cs="Tahoma"/>
        </w:rPr>
        <w:t xml:space="preserve"> produkt</w:t>
      </w:r>
      <w:r w:rsidR="003F0341">
        <w:rPr>
          <w:rFonts w:ascii="Tahoma" w:hAnsi="Tahoma" w:cs="Tahoma"/>
        </w:rPr>
        <w:t xml:space="preserve">a </w:t>
      </w:r>
      <w:r w:rsidR="00FF799E">
        <w:rPr>
          <w:rFonts w:ascii="Tahoma" w:hAnsi="Tahoma" w:cs="Tahoma"/>
          <w:i/>
        </w:rPr>
        <w:t>LFB-FOLIJA</w:t>
      </w:r>
      <w:r w:rsidRPr="00501F99">
        <w:rPr>
          <w:rFonts w:ascii="Tahoma" w:hAnsi="Tahoma" w:cs="Tahoma"/>
          <w:i/>
        </w:rPr>
        <w:t xml:space="preserve"> s številčno kodo za odpadek 19 12 12 (v nadaljevanju: produkt ali tudi </w:t>
      </w:r>
      <w:r w:rsidR="00FF799E">
        <w:rPr>
          <w:rFonts w:ascii="Tahoma" w:hAnsi="Tahoma" w:cs="Tahoma"/>
          <w:i/>
        </w:rPr>
        <w:t>LFB-FOLIJA</w:t>
      </w:r>
      <w:r w:rsidRPr="00501F99">
        <w:rPr>
          <w:rFonts w:ascii="Tahoma" w:hAnsi="Tahoma" w:cs="Tahoma"/>
          <w:i/>
        </w:rPr>
        <w:t>)</w:t>
      </w:r>
      <w:r w:rsidR="00501F99" w:rsidRPr="00501F99">
        <w:rPr>
          <w:rFonts w:ascii="Tahoma" w:hAnsi="Tahoma" w:cs="Tahoma"/>
          <w:i/>
        </w:rPr>
        <w:t xml:space="preserve"> </w:t>
      </w:r>
      <w:r w:rsidR="00501F99">
        <w:rPr>
          <w:rFonts w:ascii="Tahoma" w:hAnsi="Tahoma" w:cs="Tahoma"/>
        </w:rPr>
        <w:t>(v nadaljevanju tudi: storit</w:t>
      </w:r>
      <w:r w:rsidR="00DE0279">
        <w:rPr>
          <w:rFonts w:ascii="Tahoma" w:hAnsi="Tahoma" w:cs="Tahoma"/>
        </w:rPr>
        <w:t>ve</w:t>
      </w:r>
      <w:r w:rsidR="00501F99">
        <w:rPr>
          <w:rFonts w:ascii="Tahoma" w:hAnsi="Tahoma" w:cs="Tahoma"/>
        </w:rPr>
        <w:t xml:space="preserve">) </w:t>
      </w:r>
      <w:r w:rsidRPr="008272E4">
        <w:rPr>
          <w:rFonts w:ascii="Tahoma" w:hAnsi="Tahoma" w:cs="Tahoma"/>
        </w:rPr>
        <w:t>iz obdelave mešanih komunalnih odpadkov</w:t>
      </w:r>
      <w:r>
        <w:rPr>
          <w:rFonts w:ascii="Tahoma" w:hAnsi="Tahoma" w:cs="Tahoma"/>
        </w:rPr>
        <w:t xml:space="preserve"> </w:t>
      </w:r>
      <w:r w:rsidRPr="0074667B">
        <w:rPr>
          <w:rFonts w:ascii="Tahoma" w:hAnsi="Tahoma" w:cs="Tahoma"/>
        </w:rPr>
        <w:t>(v nadaljevanju: MKO)</w:t>
      </w:r>
      <w:r>
        <w:rPr>
          <w:rFonts w:ascii="Tahoma" w:hAnsi="Tahoma" w:cs="Tahoma"/>
        </w:rPr>
        <w:t xml:space="preserve">, </w:t>
      </w:r>
      <w:r w:rsidRPr="00E15B68">
        <w:rPr>
          <w:rFonts w:ascii="Tahoma" w:hAnsi="Tahoma" w:cs="Tahoma"/>
        </w:rPr>
        <w:t xml:space="preserve">ki </w:t>
      </w:r>
      <w:r w:rsidR="00E5189E">
        <w:rPr>
          <w:rFonts w:ascii="Tahoma" w:hAnsi="Tahoma" w:cs="Tahoma"/>
        </w:rPr>
        <w:t>nastaja</w:t>
      </w:r>
      <w:r w:rsidRPr="00E15B68">
        <w:rPr>
          <w:rFonts w:ascii="Tahoma" w:hAnsi="Tahoma" w:cs="Tahoma"/>
        </w:rPr>
        <w:t xml:space="preserve"> pri </w:t>
      </w:r>
      <w:r w:rsidRPr="00E15B68">
        <w:rPr>
          <w:rFonts w:ascii="Tahoma" w:hAnsi="Tahoma" w:cs="Tahoma"/>
          <w:color w:val="000000"/>
        </w:rPr>
        <w:t xml:space="preserve">obdelavi MKO </w:t>
      </w:r>
      <w:r w:rsidRPr="00E15B68">
        <w:rPr>
          <w:rFonts w:ascii="Tahoma" w:hAnsi="Tahoma" w:cs="Tahoma"/>
        </w:rPr>
        <w:t xml:space="preserve">v obratu za mehansko-biološko obdelavo Regijskega centra za ravnanje z odpadki Ljubljana, Cesta dveh cesarjev 101, 1000 Ljubljana (v nadaljevanju: MBO RCERO Ljubljana) na lokaciji RCERO Ljubljana, </w:t>
      </w:r>
      <w:r w:rsidRPr="00E15B68">
        <w:rPr>
          <w:rFonts w:ascii="Tahoma" w:hAnsi="Tahoma" w:cs="Tahoma"/>
          <w:color w:val="000000"/>
        </w:rPr>
        <w:t>C</w:t>
      </w:r>
      <w:r w:rsidRPr="00E15B68">
        <w:rPr>
          <w:rFonts w:ascii="Tahoma" w:hAnsi="Tahoma" w:cs="Tahoma"/>
        </w:rPr>
        <w:t>esta dveh cesarjev 101, 1000 Ljubljana (v nadaljevanju: RCERO Ljubljana).</w:t>
      </w:r>
    </w:p>
    <w:p w14:paraId="564B94E0" w14:textId="77777777" w:rsidR="002C1AC4" w:rsidRDefault="002C1AC4" w:rsidP="00B87BE2">
      <w:pPr>
        <w:pStyle w:val="Odstavekseznama"/>
        <w:keepNext/>
        <w:keepLines/>
        <w:ind w:left="0"/>
        <w:jc w:val="both"/>
        <w:rPr>
          <w:rFonts w:ascii="Tahoma" w:hAnsi="Tahoma" w:cs="Tahoma"/>
        </w:rPr>
      </w:pPr>
    </w:p>
    <w:p w14:paraId="2C9B3848" w14:textId="77777777" w:rsidR="000F0AAB" w:rsidRPr="00C8579C" w:rsidRDefault="000F0AAB" w:rsidP="00B87BE2">
      <w:pPr>
        <w:keepNext/>
        <w:keepLines/>
        <w:jc w:val="both"/>
        <w:rPr>
          <w:rFonts w:ascii="Tahoma" w:hAnsi="Tahoma" w:cs="Tahoma"/>
        </w:rPr>
      </w:pPr>
      <w:r w:rsidRPr="004B7354">
        <w:rPr>
          <w:rFonts w:ascii="Tahoma" w:hAnsi="Tahoma" w:cs="Tahoma"/>
        </w:rPr>
        <w:t xml:space="preserve">Izvajalec se zavezuje, da bo izvedel </w:t>
      </w:r>
      <w:r w:rsidR="00501F99">
        <w:rPr>
          <w:rFonts w:ascii="Tahoma" w:hAnsi="Tahoma" w:cs="Tahoma"/>
        </w:rPr>
        <w:t>storitve</w:t>
      </w:r>
      <w:r w:rsidRPr="004B7354">
        <w:rPr>
          <w:rFonts w:ascii="Tahoma" w:hAnsi="Tahoma" w:cs="Tahoma"/>
        </w:rPr>
        <w:t xml:space="preserve"> po tem okvirnem sporazumu</w:t>
      </w:r>
      <w:r w:rsidRPr="004B7354">
        <w:rPr>
          <w:rFonts w:ascii="Tahoma" w:eastAsia="Calibri" w:hAnsi="Tahoma" w:cs="Tahoma"/>
          <w:sz w:val="22"/>
          <w:szCs w:val="22"/>
          <w:lang w:eastAsia="en-US"/>
        </w:rPr>
        <w:t xml:space="preserve"> </w:t>
      </w:r>
      <w:r w:rsidRPr="004B7354">
        <w:rPr>
          <w:rFonts w:ascii="Tahoma" w:hAnsi="Tahoma" w:cs="Tahoma"/>
        </w:rPr>
        <w:t xml:space="preserve">v skladu z razpisno dokumentacijo naročnika št. </w:t>
      </w:r>
      <w:r w:rsidR="000652AB">
        <w:rPr>
          <w:rFonts w:ascii="Tahoma" w:hAnsi="Tahoma" w:cs="Tahoma"/>
        </w:rPr>
        <w:t>VKS-167/24</w:t>
      </w:r>
      <w:r w:rsidR="00032CA0" w:rsidRPr="004B7354">
        <w:rPr>
          <w:rFonts w:ascii="Tahoma" w:hAnsi="Tahoma" w:cs="Tahoma"/>
        </w:rPr>
        <w:t xml:space="preserve"> </w:t>
      </w:r>
      <w:r w:rsidRPr="004B7354">
        <w:rPr>
          <w:rFonts w:ascii="Tahoma" w:hAnsi="Tahoma" w:cs="Tahoma"/>
        </w:rPr>
        <w:t xml:space="preserve">(v nadaljevanju: razpisna dokumentacija), </w:t>
      </w:r>
      <w:r w:rsidRPr="004B7354">
        <w:rPr>
          <w:rFonts w:ascii="Tahoma" w:hAnsi="Tahoma" w:cs="Tahoma"/>
          <w:bCs/>
        </w:rPr>
        <w:t>na podlagi ponudbe</w:t>
      </w:r>
      <w:r w:rsidRPr="00C8579C">
        <w:rPr>
          <w:rFonts w:ascii="Tahoma" w:hAnsi="Tahoma" w:cs="Tahoma"/>
          <w:bCs/>
        </w:rPr>
        <w:t xml:space="preserve"> </w:t>
      </w:r>
      <w:r w:rsidR="00E171B6" w:rsidRPr="00C8579C">
        <w:rPr>
          <w:rFonts w:ascii="Tahoma" w:hAnsi="Tahoma" w:cs="Tahoma"/>
          <w:bCs/>
        </w:rPr>
        <w:t xml:space="preserve">izvajalca </w:t>
      </w:r>
      <w:r w:rsidRPr="00C8579C">
        <w:rPr>
          <w:rFonts w:ascii="Tahoma" w:hAnsi="Tahoma" w:cs="Tahoma"/>
          <w:bCs/>
        </w:rPr>
        <w:t xml:space="preserve">št. ______________ z dne __________, ki je priloga </w:t>
      </w:r>
      <w:r w:rsidRPr="00C8579C">
        <w:rPr>
          <w:rFonts w:ascii="Tahoma" w:hAnsi="Tahoma" w:cs="Tahoma"/>
        </w:rPr>
        <w:t>tega okvirnega sporazuma (v nadaljevanju: ponudba)</w:t>
      </w:r>
      <w:r w:rsidR="00501F99">
        <w:rPr>
          <w:rFonts w:ascii="Tahoma" w:hAnsi="Tahoma" w:cs="Tahoma"/>
        </w:rPr>
        <w:t xml:space="preserve"> </w:t>
      </w:r>
      <w:r w:rsidRPr="00C8579C">
        <w:rPr>
          <w:rFonts w:ascii="Tahoma" w:hAnsi="Tahoma" w:cs="Tahoma"/>
        </w:rPr>
        <w:t xml:space="preserve">ter v skladu z vsebino zahtev javnega naročila št. </w:t>
      </w:r>
      <w:r w:rsidR="000652AB">
        <w:rPr>
          <w:rFonts w:ascii="Tahoma" w:hAnsi="Tahoma" w:cs="Tahoma"/>
        </w:rPr>
        <w:t>VKS-167/24</w:t>
      </w:r>
      <w:r w:rsidRPr="00C8579C">
        <w:rPr>
          <w:rFonts w:ascii="Tahoma" w:hAnsi="Tahoma" w:cs="Tahoma"/>
        </w:rPr>
        <w:t>, in sicer vse po pravilih stroke, s skrbnostjo dobrega strokovnjaka ter v skladu s tem okvirnim sporazumom.</w:t>
      </w:r>
    </w:p>
    <w:p w14:paraId="59CAF301" w14:textId="77777777" w:rsidR="00330EED" w:rsidRPr="00C8579C" w:rsidRDefault="00330EED" w:rsidP="00B87BE2">
      <w:pPr>
        <w:keepNext/>
        <w:keepLines/>
        <w:jc w:val="both"/>
        <w:rPr>
          <w:rFonts w:ascii="Tahoma" w:hAnsi="Tahoma" w:cs="Tahoma"/>
        </w:rPr>
      </w:pPr>
    </w:p>
    <w:p w14:paraId="59D946D4" w14:textId="77777777" w:rsidR="002C1AC4" w:rsidRDefault="00501F99" w:rsidP="00B87BE2">
      <w:pPr>
        <w:keepNext/>
        <w:keepLines/>
        <w:jc w:val="both"/>
        <w:rPr>
          <w:rFonts w:ascii="Tahoma" w:hAnsi="Tahoma" w:cs="Tahoma"/>
          <w:bCs/>
        </w:rPr>
      </w:pPr>
      <w:r w:rsidRPr="00501F99">
        <w:rPr>
          <w:rFonts w:ascii="Tahoma" w:hAnsi="Tahoma" w:cs="Tahoma"/>
          <w:bCs/>
        </w:rPr>
        <w:t xml:space="preserve">Skupna razpisana okvirna količina </w:t>
      </w:r>
      <w:r w:rsidR="00033E39">
        <w:rPr>
          <w:rFonts w:ascii="Tahoma" w:hAnsi="Tahoma" w:cs="Tahoma"/>
          <w:bCs/>
        </w:rPr>
        <w:t xml:space="preserve">produkta </w:t>
      </w:r>
      <w:r w:rsidR="00FF799E">
        <w:rPr>
          <w:rFonts w:ascii="Tahoma" w:hAnsi="Tahoma" w:cs="Tahoma"/>
          <w:bCs/>
        </w:rPr>
        <w:t>LFB-</w:t>
      </w:r>
      <w:r w:rsidR="00FF799E" w:rsidRPr="005D7402">
        <w:rPr>
          <w:rFonts w:ascii="Tahoma" w:hAnsi="Tahoma" w:cs="Tahoma"/>
          <w:bCs/>
        </w:rPr>
        <w:t>FOLIJA</w:t>
      </w:r>
      <w:r w:rsidRPr="005D7402">
        <w:rPr>
          <w:rFonts w:ascii="Tahoma" w:hAnsi="Tahoma" w:cs="Tahoma"/>
          <w:bCs/>
        </w:rPr>
        <w:t xml:space="preserve"> znaša </w:t>
      </w:r>
      <w:r w:rsidR="00845CA1" w:rsidRPr="005D7402">
        <w:rPr>
          <w:rFonts w:ascii="Tahoma" w:hAnsi="Tahoma" w:cs="Tahoma"/>
          <w:bCs/>
        </w:rPr>
        <w:t>20</w:t>
      </w:r>
      <w:r w:rsidR="00DD10EC" w:rsidRPr="005D7402">
        <w:rPr>
          <w:rFonts w:ascii="Tahoma" w:hAnsi="Tahoma" w:cs="Tahoma"/>
          <w:bCs/>
        </w:rPr>
        <w:t>.000</w:t>
      </w:r>
      <w:r w:rsidRPr="005D7402">
        <w:rPr>
          <w:rFonts w:ascii="Tahoma" w:hAnsi="Tahoma" w:cs="Tahoma"/>
          <w:bCs/>
        </w:rPr>
        <w:t xml:space="preserve"> ton produkta</w:t>
      </w:r>
      <w:r w:rsidR="005D7402">
        <w:rPr>
          <w:rFonts w:ascii="Tahoma" w:hAnsi="Tahoma" w:cs="Tahoma"/>
          <w:bCs/>
        </w:rPr>
        <w:t xml:space="preserve">. </w:t>
      </w:r>
      <w:r w:rsidRPr="00501F99">
        <w:rPr>
          <w:rFonts w:ascii="Tahoma" w:hAnsi="Tahoma" w:cs="Tahoma"/>
          <w:bCs/>
        </w:rPr>
        <w:t xml:space="preserve">Skupna količina produkta, ki ga bo naročnik oddal v </w:t>
      </w:r>
      <w:r w:rsidR="00122B0C">
        <w:rPr>
          <w:rFonts w:ascii="Tahoma" w:hAnsi="Tahoma" w:cs="Tahoma"/>
          <w:bCs/>
        </w:rPr>
        <w:t xml:space="preserve">prevzem, odvoz in </w:t>
      </w:r>
      <w:r w:rsidRPr="00501F99">
        <w:rPr>
          <w:rFonts w:ascii="Tahoma" w:hAnsi="Tahoma" w:cs="Tahoma"/>
          <w:bCs/>
        </w:rPr>
        <w:t xml:space="preserve">nadaljnjo obdelavo izvajalcu, je okvirna in se naročnik ne zavezuje, da bo oddal celotno predvideno količino produkta. Prav tako naročnik ne zagotavlja enakomernega prevzema produkta v obdobju veljavnosti okvirnega sporazuma, saj dinamika prevzemov ni vezana na veljavnost okvirnega sporazuma ali odvisna od veljavnosti okvirnega sporazuma, temveč </w:t>
      </w:r>
      <w:r w:rsidR="00E5189E">
        <w:rPr>
          <w:rFonts w:ascii="Tahoma" w:hAnsi="Tahoma" w:cs="Tahoma"/>
          <w:bCs/>
        </w:rPr>
        <w:t xml:space="preserve">je vezana </w:t>
      </w:r>
      <w:r w:rsidRPr="00501F99">
        <w:rPr>
          <w:rFonts w:ascii="Tahoma" w:hAnsi="Tahoma" w:cs="Tahoma"/>
          <w:bCs/>
        </w:rPr>
        <w:t xml:space="preserve">na dejanske potrebe naročnika, ki jih bo naročnik izvajalcu sporočal v skladu </w:t>
      </w:r>
      <w:r w:rsidR="00E5189E">
        <w:rPr>
          <w:rFonts w:ascii="Tahoma" w:hAnsi="Tahoma" w:cs="Tahoma"/>
          <w:bCs/>
        </w:rPr>
        <w:t>s</w:t>
      </w:r>
      <w:r w:rsidRPr="00501F99">
        <w:rPr>
          <w:rFonts w:ascii="Tahoma" w:hAnsi="Tahoma" w:cs="Tahoma"/>
          <w:bCs/>
        </w:rPr>
        <w:t xml:space="preserve"> </w:t>
      </w:r>
      <w:r w:rsidRPr="006413A2">
        <w:rPr>
          <w:rFonts w:ascii="Tahoma" w:hAnsi="Tahoma" w:cs="Tahoma"/>
          <w:bCs/>
        </w:rPr>
        <w:t>1</w:t>
      </w:r>
      <w:r w:rsidR="00A914D5">
        <w:rPr>
          <w:rFonts w:ascii="Tahoma" w:hAnsi="Tahoma" w:cs="Tahoma"/>
          <w:bCs/>
        </w:rPr>
        <w:t>4</w:t>
      </w:r>
      <w:r w:rsidRPr="00501F99">
        <w:rPr>
          <w:rFonts w:ascii="Tahoma" w:hAnsi="Tahoma" w:cs="Tahoma"/>
          <w:bCs/>
        </w:rPr>
        <w:t>. členom tega okvirnega sporazuma.</w:t>
      </w:r>
    </w:p>
    <w:p w14:paraId="7F7F0835" w14:textId="77777777" w:rsidR="00501F99" w:rsidRDefault="00501F99" w:rsidP="00B87BE2">
      <w:pPr>
        <w:keepNext/>
        <w:keepLines/>
        <w:jc w:val="both"/>
        <w:rPr>
          <w:rFonts w:ascii="Tahoma" w:hAnsi="Tahoma" w:cs="Tahoma"/>
        </w:rPr>
      </w:pPr>
    </w:p>
    <w:p w14:paraId="476AC740" w14:textId="77777777" w:rsidR="00501F99" w:rsidRDefault="00501F99" w:rsidP="00B87BE2">
      <w:pPr>
        <w:keepNext/>
        <w:keepLines/>
        <w:jc w:val="both"/>
        <w:rPr>
          <w:rFonts w:ascii="Tahoma" w:hAnsi="Tahoma" w:cs="Tahoma"/>
        </w:rPr>
      </w:pPr>
      <w:r w:rsidRPr="00041A73">
        <w:rPr>
          <w:rFonts w:ascii="Tahoma" w:hAnsi="Tahoma" w:cs="Tahoma"/>
        </w:rPr>
        <w:t xml:space="preserve">Izvajalec mora </w:t>
      </w:r>
      <w:r>
        <w:rPr>
          <w:rFonts w:ascii="Tahoma" w:hAnsi="Tahoma" w:cs="Tahoma"/>
        </w:rPr>
        <w:t>prevzem</w:t>
      </w:r>
      <w:r w:rsidRPr="00B52267">
        <w:rPr>
          <w:rFonts w:ascii="Tahoma" w:hAnsi="Tahoma" w:cs="Tahoma"/>
        </w:rPr>
        <w:t>ati</w:t>
      </w:r>
      <w:r w:rsidR="00E5189E">
        <w:rPr>
          <w:rFonts w:ascii="Tahoma" w:hAnsi="Tahoma" w:cs="Tahoma"/>
        </w:rPr>
        <w:t>, odvažati</w:t>
      </w:r>
      <w:r w:rsidRPr="00B52267">
        <w:rPr>
          <w:rFonts w:ascii="Tahoma" w:hAnsi="Tahoma" w:cs="Tahoma"/>
        </w:rPr>
        <w:t xml:space="preserve"> in nadaljnje</w:t>
      </w:r>
      <w:r w:rsidRPr="008553C7">
        <w:rPr>
          <w:rFonts w:ascii="Tahoma" w:hAnsi="Tahoma" w:cs="Tahoma"/>
        </w:rPr>
        <w:t xml:space="preserve"> </w:t>
      </w:r>
      <w:r>
        <w:rPr>
          <w:rFonts w:ascii="Tahoma" w:hAnsi="Tahoma" w:cs="Tahoma"/>
        </w:rPr>
        <w:t>obdelati produkt, katerega prevzem</w:t>
      </w:r>
      <w:r w:rsidR="0026716A">
        <w:rPr>
          <w:rFonts w:ascii="Tahoma" w:hAnsi="Tahoma" w:cs="Tahoma"/>
        </w:rPr>
        <w:t>, odvoz</w:t>
      </w:r>
      <w:r>
        <w:rPr>
          <w:rFonts w:ascii="Tahoma" w:hAnsi="Tahoma" w:cs="Tahoma"/>
        </w:rPr>
        <w:t xml:space="preserve"> in nadaljnja obdelava s</w:t>
      </w:r>
      <w:r w:rsidR="0026716A">
        <w:rPr>
          <w:rFonts w:ascii="Tahoma" w:hAnsi="Tahoma" w:cs="Tahoma"/>
        </w:rPr>
        <w:t>o</w:t>
      </w:r>
      <w:r>
        <w:rPr>
          <w:rFonts w:ascii="Tahoma" w:hAnsi="Tahoma" w:cs="Tahoma"/>
        </w:rPr>
        <w:t xml:space="preserve"> predmet tega okvirnega sporazuma, v </w:t>
      </w:r>
      <w:r w:rsidRPr="000E17FE">
        <w:rPr>
          <w:rFonts w:ascii="Tahoma" w:hAnsi="Tahoma" w:cs="Tahoma"/>
        </w:rPr>
        <w:t>količini in dinamiki, ki se bo določala na osnovi dejanskih potreb naročnika</w:t>
      </w:r>
      <w:r>
        <w:rPr>
          <w:rFonts w:ascii="Tahoma" w:hAnsi="Tahoma" w:cs="Tahoma"/>
        </w:rPr>
        <w:t xml:space="preserve">, v skladu </w:t>
      </w:r>
      <w:r w:rsidR="00E5189E">
        <w:rPr>
          <w:rFonts w:ascii="Tahoma" w:hAnsi="Tahoma" w:cs="Tahoma"/>
        </w:rPr>
        <w:t>s</w:t>
      </w:r>
      <w:r>
        <w:rPr>
          <w:rFonts w:ascii="Tahoma" w:hAnsi="Tahoma" w:cs="Tahoma"/>
        </w:rPr>
        <w:t xml:space="preserve"> </w:t>
      </w:r>
      <w:r w:rsidRPr="006413A2">
        <w:rPr>
          <w:rFonts w:ascii="Tahoma" w:hAnsi="Tahoma" w:cs="Tahoma"/>
          <w:bCs/>
        </w:rPr>
        <w:t>1</w:t>
      </w:r>
      <w:r w:rsidR="00A914D5">
        <w:rPr>
          <w:rFonts w:ascii="Tahoma" w:hAnsi="Tahoma" w:cs="Tahoma"/>
          <w:bCs/>
        </w:rPr>
        <w:t>4</w:t>
      </w:r>
      <w:r w:rsidRPr="006413A2">
        <w:rPr>
          <w:rFonts w:ascii="Tahoma" w:hAnsi="Tahoma" w:cs="Tahoma"/>
          <w:bCs/>
        </w:rPr>
        <w:t>. členom</w:t>
      </w:r>
      <w:r>
        <w:rPr>
          <w:rFonts w:ascii="Tahoma" w:hAnsi="Tahoma" w:cs="Tahoma"/>
        </w:rPr>
        <w:t xml:space="preserve"> tega okvirnega sporazuma,</w:t>
      </w:r>
      <w:r w:rsidR="00ED545E">
        <w:rPr>
          <w:rFonts w:ascii="Tahoma" w:hAnsi="Tahoma" w:cs="Tahoma"/>
        </w:rPr>
        <w:t xml:space="preserve"> in za kater</w:t>
      </w:r>
      <w:r w:rsidR="00E5189E">
        <w:rPr>
          <w:rFonts w:ascii="Tahoma" w:hAnsi="Tahoma" w:cs="Tahoma"/>
        </w:rPr>
        <w:t>o</w:t>
      </w:r>
      <w:r w:rsidRPr="000E17FE">
        <w:rPr>
          <w:rFonts w:ascii="Tahoma" w:hAnsi="Tahoma" w:cs="Tahoma"/>
        </w:rPr>
        <w:t xml:space="preserve"> bo naročnik imel zagotovljena finančna sredstva.</w:t>
      </w:r>
    </w:p>
    <w:p w14:paraId="666AAE9A" w14:textId="77777777" w:rsidR="00501F99" w:rsidRPr="00501F99" w:rsidRDefault="00501F99" w:rsidP="00B87BE2">
      <w:pPr>
        <w:keepNext/>
        <w:keepLines/>
        <w:jc w:val="both"/>
        <w:rPr>
          <w:rFonts w:ascii="Tahoma" w:hAnsi="Tahoma" w:cs="Tahoma"/>
        </w:rPr>
      </w:pPr>
    </w:p>
    <w:p w14:paraId="25B9274F" w14:textId="77777777" w:rsidR="002C1AC4" w:rsidRDefault="002C1AC4" w:rsidP="00B87BE2">
      <w:pPr>
        <w:keepNext/>
        <w:keepLines/>
        <w:tabs>
          <w:tab w:val="left" w:pos="1702"/>
        </w:tab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 xml:space="preserve">recno dogovorita, da bo naročnik v obdobju veljavnosti tega okvirnega sporazuma naročal le </w:t>
      </w:r>
      <w:r w:rsidR="00501F99">
        <w:rPr>
          <w:rFonts w:ascii="Tahoma" w:hAnsi="Tahoma" w:cs="Tahoma"/>
        </w:rPr>
        <w:t>storitve</w:t>
      </w:r>
      <w:r>
        <w:rPr>
          <w:rFonts w:ascii="Tahoma" w:hAnsi="Tahoma" w:cs="Tahoma"/>
        </w:rPr>
        <w:t>,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4B25C19D" w14:textId="77777777" w:rsidR="00977549" w:rsidRPr="00C8579C" w:rsidRDefault="00977549" w:rsidP="00B87BE2">
      <w:pPr>
        <w:keepNext/>
        <w:keepLines/>
        <w:jc w:val="both"/>
        <w:rPr>
          <w:rFonts w:ascii="Tahoma" w:hAnsi="Tahoma" w:cs="Tahoma"/>
        </w:rPr>
      </w:pPr>
    </w:p>
    <w:p w14:paraId="02817B8E" w14:textId="77777777" w:rsidR="00630109" w:rsidRPr="00C8579C" w:rsidRDefault="00960FDA"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3C6DB00E" w14:textId="77777777" w:rsidR="00555417" w:rsidRPr="00C8579C" w:rsidRDefault="00555417" w:rsidP="00B87BE2">
      <w:pPr>
        <w:keepNext/>
        <w:keepLines/>
        <w:tabs>
          <w:tab w:val="left" w:pos="1080"/>
        </w:tabs>
        <w:ind w:left="360"/>
        <w:rPr>
          <w:rFonts w:ascii="Tahoma" w:hAnsi="Tahoma" w:cs="Tahoma"/>
          <w:b/>
        </w:rPr>
      </w:pPr>
    </w:p>
    <w:p w14:paraId="5707EF24" w14:textId="77777777" w:rsidR="007B3CF9" w:rsidRPr="00C8579C" w:rsidRDefault="00630109"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66E11B1" w14:textId="77777777" w:rsidR="003F0341" w:rsidRDefault="003F0341" w:rsidP="00B87BE2">
      <w:pPr>
        <w:pStyle w:val="Navadensplet"/>
        <w:keepNext/>
        <w:keepLines/>
        <w:spacing w:before="0" w:beforeAutospacing="0" w:after="0" w:afterAutospacing="0"/>
        <w:jc w:val="both"/>
        <w:rPr>
          <w:rFonts w:ascii="Tahoma" w:hAnsi="Tahoma" w:cs="Tahoma"/>
          <w:sz w:val="20"/>
          <w:szCs w:val="20"/>
        </w:rPr>
      </w:pPr>
    </w:p>
    <w:p w14:paraId="27A9966F" w14:textId="4D5F3B03" w:rsidR="00122B0C" w:rsidRPr="00FC1A82" w:rsidRDefault="00122B0C" w:rsidP="00B87BE2">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V</w:t>
      </w:r>
      <w:r w:rsidRPr="00FC1A82">
        <w:rPr>
          <w:rFonts w:ascii="Tahoma" w:hAnsi="Tahoma" w:cs="Tahoma"/>
          <w:sz w:val="20"/>
          <w:szCs w:val="20"/>
        </w:rPr>
        <w:t xml:space="preserve">rednost okvirnega sporazuma </w:t>
      </w:r>
      <w:r>
        <w:rPr>
          <w:rFonts w:ascii="Tahoma" w:hAnsi="Tahoma" w:cs="Tahoma"/>
          <w:sz w:val="20"/>
          <w:szCs w:val="20"/>
        </w:rPr>
        <w:t>znaša __________________________</w:t>
      </w:r>
      <w:r w:rsidRPr="00BF026E">
        <w:rPr>
          <w:rFonts w:ascii="Tahoma" w:hAnsi="Tahoma" w:cs="Tahoma"/>
          <w:sz w:val="20"/>
          <w:szCs w:val="20"/>
        </w:rPr>
        <w:t xml:space="preserve"> </w:t>
      </w:r>
      <w:r w:rsidRPr="00C8579C">
        <w:rPr>
          <w:rFonts w:ascii="Tahoma" w:hAnsi="Tahoma" w:cs="Tahoma"/>
          <w:sz w:val="20"/>
          <w:szCs w:val="20"/>
        </w:rPr>
        <w:t>EUR brez DDV</w:t>
      </w:r>
      <w:r w:rsidR="009E6CC3">
        <w:rPr>
          <w:rFonts w:ascii="Tahoma" w:hAnsi="Tahoma" w:cs="Tahoma"/>
          <w:sz w:val="20"/>
          <w:szCs w:val="20"/>
        </w:rPr>
        <w:t xml:space="preserve"> </w:t>
      </w:r>
      <w:r w:rsidR="009E6CC3" w:rsidRPr="009E6CC3">
        <w:rPr>
          <w:rFonts w:ascii="Tahoma" w:hAnsi="Tahoma" w:cs="Tahoma"/>
          <w:sz w:val="20"/>
          <w:szCs w:val="20"/>
        </w:rPr>
        <w:t>(z besedo: ……………………………………………………………………… evrov in 00/100)</w:t>
      </w:r>
      <w:r>
        <w:rPr>
          <w:rFonts w:ascii="Tahoma" w:hAnsi="Tahoma" w:cs="Tahoma"/>
          <w:sz w:val="20"/>
          <w:szCs w:val="20"/>
        </w:rPr>
        <w:t xml:space="preserve"> in je dogovorjena na podlagi cene na enoto mere iz </w:t>
      </w:r>
      <w:r w:rsidR="00022E9D">
        <w:rPr>
          <w:rFonts w:ascii="Tahoma" w:hAnsi="Tahoma" w:cs="Tahoma"/>
          <w:sz w:val="20"/>
          <w:szCs w:val="20"/>
        </w:rPr>
        <w:t>5</w:t>
      </w:r>
      <w:r>
        <w:rPr>
          <w:rFonts w:ascii="Tahoma" w:hAnsi="Tahoma" w:cs="Tahoma"/>
          <w:sz w:val="20"/>
          <w:szCs w:val="20"/>
        </w:rPr>
        <w:t xml:space="preserve">. člena tega okvirnega sporazuma ter okvirne količine, dogovorjene v tretjem odstavku </w:t>
      </w:r>
      <w:r w:rsidR="003F0341">
        <w:rPr>
          <w:rFonts w:ascii="Tahoma" w:hAnsi="Tahoma" w:cs="Tahoma"/>
          <w:sz w:val="20"/>
          <w:szCs w:val="20"/>
        </w:rPr>
        <w:t>3</w:t>
      </w:r>
      <w:r>
        <w:rPr>
          <w:rFonts w:ascii="Tahoma" w:hAnsi="Tahoma" w:cs="Tahoma"/>
          <w:sz w:val="20"/>
          <w:szCs w:val="20"/>
        </w:rPr>
        <w:t xml:space="preserve">. člena tega okvirnega sporazuma.  </w:t>
      </w:r>
    </w:p>
    <w:p w14:paraId="2FFCDFB7" w14:textId="77777777" w:rsidR="00122B0C" w:rsidRPr="00C8579C" w:rsidRDefault="00122B0C" w:rsidP="00B87BE2">
      <w:pPr>
        <w:pStyle w:val="Navadensplet"/>
        <w:keepNext/>
        <w:keepLines/>
        <w:spacing w:before="0" w:beforeAutospacing="0" w:after="0" w:afterAutospacing="0"/>
        <w:jc w:val="center"/>
        <w:rPr>
          <w:rFonts w:ascii="Tahoma" w:hAnsi="Tahoma" w:cs="Tahoma"/>
          <w:sz w:val="20"/>
          <w:szCs w:val="20"/>
        </w:rPr>
      </w:pPr>
    </w:p>
    <w:p w14:paraId="131F3C96" w14:textId="77777777" w:rsidR="00122B0C" w:rsidRDefault="00122B0C" w:rsidP="00B87BE2">
      <w:pPr>
        <w:pStyle w:val="Slog"/>
        <w:keepNext/>
        <w:keepLines/>
        <w:jc w:val="both"/>
        <w:rPr>
          <w:rFonts w:ascii="Tahoma" w:hAnsi="Tahoma" w:cs="Tahoma"/>
          <w:sz w:val="20"/>
          <w:lang w:val="sl-SI"/>
        </w:rPr>
      </w:pPr>
      <w:r>
        <w:rPr>
          <w:rFonts w:ascii="Tahoma" w:hAnsi="Tahoma" w:cs="Tahoma"/>
          <w:sz w:val="20"/>
          <w:lang w:val="sl-SI"/>
        </w:rPr>
        <w:t>V</w:t>
      </w:r>
      <w:r w:rsidRPr="00C8579C">
        <w:rPr>
          <w:rFonts w:ascii="Tahoma" w:hAnsi="Tahoma" w:cs="Tahoma"/>
          <w:sz w:val="20"/>
          <w:lang w:val="sl-SI"/>
        </w:rPr>
        <w:t>rednost okvirnega sporazuma ne vključuje DDV. DDV bo izvajalec zaračunal na podlagi veljavne zakonodaje Republike Slovenije.</w:t>
      </w:r>
    </w:p>
    <w:p w14:paraId="3063F673" w14:textId="77777777" w:rsidR="00122B0C" w:rsidRPr="00C8579C" w:rsidRDefault="00122B0C" w:rsidP="00B87BE2">
      <w:pPr>
        <w:pStyle w:val="Slog"/>
        <w:keepNext/>
        <w:keepLines/>
        <w:jc w:val="center"/>
        <w:rPr>
          <w:rFonts w:ascii="Tahoma" w:hAnsi="Tahoma" w:cs="Tahoma"/>
          <w:sz w:val="20"/>
          <w:lang w:val="sl-SI"/>
        </w:rPr>
      </w:pPr>
    </w:p>
    <w:p w14:paraId="05F256D9" w14:textId="77777777" w:rsidR="00122B0C" w:rsidRPr="00C8579C" w:rsidRDefault="00122B0C"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CFA77BB" w14:textId="77777777" w:rsidR="00122B0C" w:rsidRPr="00C8579C" w:rsidRDefault="00122B0C" w:rsidP="00B87BE2">
      <w:pPr>
        <w:keepNext/>
        <w:keepLines/>
        <w:ind w:left="426"/>
        <w:jc w:val="center"/>
        <w:rPr>
          <w:rFonts w:ascii="Tahoma" w:hAnsi="Tahoma" w:cs="Tahoma"/>
        </w:rPr>
      </w:pPr>
    </w:p>
    <w:p w14:paraId="6FD023E9" w14:textId="77777777" w:rsidR="00122B0C" w:rsidRDefault="00122B0C" w:rsidP="00B87BE2">
      <w:pPr>
        <w:keepNext/>
        <w:keepLines/>
        <w:jc w:val="both"/>
        <w:rPr>
          <w:rFonts w:ascii="Tahoma" w:hAnsi="Tahoma" w:cs="Tahoma"/>
        </w:rPr>
      </w:pPr>
      <w:r w:rsidRPr="009969B4">
        <w:rPr>
          <w:rFonts w:ascii="Tahoma" w:hAnsi="Tahoma" w:cs="Tahoma"/>
        </w:rPr>
        <w:lastRenderedPageBreak/>
        <w:t>Cena na enoto mere brez vključenega DDV, navedena v ponudbi, znaša</w:t>
      </w:r>
      <w:r>
        <w:rPr>
          <w:rFonts w:ascii="Tahoma" w:hAnsi="Tahoma" w:cs="Tahoma"/>
        </w:rPr>
        <w:t>:</w:t>
      </w:r>
    </w:p>
    <w:p w14:paraId="1EFE9FD3" w14:textId="77777777" w:rsidR="00122B0C" w:rsidRDefault="00122B0C" w:rsidP="00B87BE2">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122B0C" w:rsidRPr="00415E4D" w14:paraId="05B8AA35" w14:textId="77777777" w:rsidTr="00740470">
        <w:tc>
          <w:tcPr>
            <w:tcW w:w="4394" w:type="dxa"/>
            <w:shd w:val="clear" w:color="auto" w:fill="auto"/>
          </w:tcPr>
          <w:p w14:paraId="294636FF" w14:textId="77777777" w:rsidR="00122B0C" w:rsidRPr="00415E4D" w:rsidRDefault="00122B0C" w:rsidP="00B87BE2">
            <w:pPr>
              <w:keepNext/>
              <w:keepLines/>
              <w:jc w:val="right"/>
              <w:rPr>
                <w:rFonts w:ascii="Tahoma" w:hAnsi="Tahoma" w:cs="Tahoma"/>
              </w:rPr>
            </w:pPr>
            <w:r w:rsidRPr="00415E4D">
              <w:rPr>
                <w:rFonts w:ascii="Tahoma" w:hAnsi="Tahoma" w:cs="Tahoma"/>
              </w:rPr>
              <w:t>EUR na tono</w:t>
            </w:r>
          </w:p>
        </w:tc>
      </w:tr>
    </w:tbl>
    <w:p w14:paraId="1866775E" w14:textId="77777777" w:rsidR="00122B0C" w:rsidRPr="00126C32" w:rsidRDefault="00122B0C" w:rsidP="00B87BE2">
      <w:pPr>
        <w:keepNext/>
        <w:keepLines/>
        <w:jc w:val="both"/>
        <w:rPr>
          <w:rFonts w:ascii="Tahoma" w:hAnsi="Tahoma" w:cs="Tahoma"/>
        </w:rPr>
      </w:pPr>
    </w:p>
    <w:p w14:paraId="2DFE08E6" w14:textId="3D8D0A4E" w:rsidR="00501F99" w:rsidRDefault="00501F99" w:rsidP="00B87BE2">
      <w:pPr>
        <w:keepNext/>
        <w:keepLines/>
        <w:jc w:val="both"/>
        <w:rPr>
          <w:rFonts w:ascii="Tahoma" w:hAnsi="Tahoma" w:cs="Tahoma"/>
        </w:rPr>
      </w:pPr>
      <w:r>
        <w:rPr>
          <w:rFonts w:ascii="Tahoma" w:hAnsi="Tahoma" w:cs="Tahoma"/>
        </w:rPr>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 pod nobenim pogojem</w:t>
      </w:r>
      <w:r>
        <w:rPr>
          <w:rFonts w:ascii="Tahoma" w:hAnsi="Tahoma" w:cs="Tahoma"/>
        </w:rPr>
        <w:t>, razen v primeru znižanja cen</w:t>
      </w:r>
      <w:r w:rsidR="00DC1CCF">
        <w:rPr>
          <w:rFonts w:ascii="Tahoma" w:hAnsi="Tahoma" w:cs="Tahoma"/>
        </w:rPr>
        <w:t>, ter</w:t>
      </w:r>
      <w:r w:rsidR="00DC1CCF" w:rsidRPr="000B6E79">
        <w:t xml:space="preserve"> </w:t>
      </w:r>
      <w:r w:rsidR="00DC1CCF" w:rsidRPr="000B6E79">
        <w:rPr>
          <w:rFonts w:ascii="Tahoma" w:hAnsi="Tahoma" w:cs="Tahoma"/>
        </w:rPr>
        <w:t>pod pogoji oz</w:t>
      </w:r>
      <w:r w:rsidR="00DC1CCF">
        <w:rPr>
          <w:rFonts w:ascii="Tahoma" w:hAnsi="Tahoma" w:cs="Tahoma"/>
        </w:rPr>
        <w:t>iroma</w:t>
      </w:r>
      <w:r w:rsidR="00DC1CCF" w:rsidRPr="000B6E79">
        <w:rPr>
          <w:rFonts w:ascii="Tahoma" w:hAnsi="Tahoma" w:cs="Tahoma"/>
        </w:rPr>
        <w:t xml:space="preserve"> v skladu </w:t>
      </w:r>
      <w:r w:rsidR="005855D6">
        <w:rPr>
          <w:rFonts w:ascii="Tahoma" w:hAnsi="Tahoma" w:cs="Tahoma"/>
        </w:rPr>
        <w:t xml:space="preserve">s </w:t>
      </w:r>
      <w:r w:rsidR="00022E9D">
        <w:rPr>
          <w:rFonts w:ascii="Tahoma" w:hAnsi="Tahoma" w:cs="Tahoma"/>
        </w:rPr>
        <w:t>6</w:t>
      </w:r>
      <w:r w:rsidR="00DC1CCF">
        <w:rPr>
          <w:rFonts w:ascii="Tahoma" w:hAnsi="Tahoma" w:cs="Tahoma"/>
        </w:rPr>
        <w:t>. členom okvirnega sporazuma</w:t>
      </w:r>
      <w:r w:rsidRPr="008D1634">
        <w:rPr>
          <w:rFonts w:ascii="Tahoma" w:hAnsi="Tahoma" w:cs="Tahoma"/>
        </w:rPr>
        <w:t>.</w:t>
      </w:r>
      <w:r>
        <w:rPr>
          <w:rFonts w:ascii="Tahoma" w:hAnsi="Tahoma" w:cs="Tahoma"/>
        </w:rPr>
        <w:t xml:space="preserve"> </w:t>
      </w:r>
    </w:p>
    <w:p w14:paraId="05A8186E" w14:textId="77777777" w:rsidR="00501F99" w:rsidRDefault="00501F99" w:rsidP="00B87BE2">
      <w:pPr>
        <w:keepNext/>
        <w:keepLines/>
        <w:jc w:val="both"/>
        <w:rPr>
          <w:rFonts w:ascii="Tahoma" w:hAnsi="Tahoma" w:cs="Tahoma"/>
        </w:rPr>
      </w:pPr>
    </w:p>
    <w:p w14:paraId="1CBDE245" w14:textId="77777777" w:rsidR="00501F99" w:rsidRPr="005C5541" w:rsidRDefault="00501F99" w:rsidP="00B87BE2">
      <w:pPr>
        <w:keepNext/>
        <w:keepLines/>
        <w:jc w:val="both"/>
        <w:rPr>
          <w:rFonts w:ascii="Tahoma" w:hAnsi="Tahoma" w:cs="Tahoma"/>
        </w:rPr>
      </w:pPr>
      <w:r w:rsidRPr="005C5541">
        <w:rPr>
          <w:rFonts w:ascii="Tahoma" w:hAnsi="Tahoma" w:cs="Tahoma"/>
        </w:rPr>
        <w:t xml:space="preserve">V ceni </w:t>
      </w:r>
      <w:r>
        <w:rPr>
          <w:rFonts w:ascii="Tahoma" w:hAnsi="Tahoma" w:cs="Tahoma"/>
        </w:rPr>
        <w:t>na enoto mere</w:t>
      </w:r>
      <w:r w:rsidRPr="005C5541">
        <w:rPr>
          <w:rFonts w:ascii="Tahoma" w:hAnsi="Tahoma" w:cs="Tahoma"/>
        </w:rPr>
        <w:t xml:space="preserve"> so upoštevani vsi materialni in nematerialni stroški, ki bodo potrebni za kvalitetno in pravočasno izvedbo predmeta tega okvirnega sporazuma, vključno s stroški dela, materiala, stroški prevoza in vsemi ostalimi stroški. V vrednosti je vključen tudi strošek izdelave ponudbe.</w:t>
      </w:r>
    </w:p>
    <w:p w14:paraId="3B9E2E49" w14:textId="77777777" w:rsidR="00501F99" w:rsidRDefault="00501F99" w:rsidP="00B87BE2">
      <w:pPr>
        <w:keepNext/>
        <w:keepLines/>
        <w:jc w:val="both"/>
        <w:rPr>
          <w:rFonts w:ascii="Tahoma" w:hAnsi="Tahoma" w:cs="Tahoma"/>
        </w:rPr>
      </w:pPr>
    </w:p>
    <w:p w14:paraId="3E62695B" w14:textId="77777777" w:rsidR="00501F99" w:rsidRPr="00E10E90" w:rsidRDefault="00501F99" w:rsidP="00B87BE2">
      <w:pPr>
        <w:keepNext/>
        <w:keepLines/>
        <w:jc w:val="both"/>
        <w:rPr>
          <w:rFonts w:ascii="Tahoma" w:hAnsi="Tahoma" w:cs="Tahoma"/>
          <w:color w:val="000000"/>
        </w:rPr>
      </w:pPr>
      <w:r w:rsidRPr="00E10E90">
        <w:rPr>
          <w:rFonts w:ascii="Tahoma" w:hAnsi="Tahoma" w:cs="Tahoma"/>
          <w:color w:val="000000"/>
        </w:rPr>
        <w:t>V ceni na enoto mere so vračunani tudi:</w:t>
      </w:r>
    </w:p>
    <w:p w14:paraId="6070A2CC" w14:textId="77777777" w:rsidR="00501F99" w:rsidRPr="00E10E90" w:rsidRDefault="00501F99" w:rsidP="00B87BE2">
      <w:pPr>
        <w:keepNext/>
        <w:keepLines/>
        <w:numPr>
          <w:ilvl w:val="0"/>
          <w:numId w:val="11"/>
        </w:numPr>
        <w:jc w:val="both"/>
        <w:rPr>
          <w:rFonts w:ascii="Tahoma" w:hAnsi="Tahoma" w:cs="Tahoma"/>
          <w:color w:val="000000"/>
        </w:rPr>
      </w:pPr>
      <w:r w:rsidRPr="00E10E90">
        <w:rPr>
          <w:rFonts w:ascii="Tahoma" w:hAnsi="Tahoma" w:cs="Tahoma"/>
          <w:color w:val="000000"/>
        </w:rPr>
        <w:t xml:space="preserve">stroški za zagotavljanje opreme za </w:t>
      </w:r>
      <w:r w:rsidR="00E5189E">
        <w:rPr>
          <w:rFonts w:ascii="Tahoma" w:hAnsi="Tahoma" w:cs="Tahoma"/>
          <w:color w:val="000000"/>
        </w:rPr>
        <w:t>odvoz</w:t>
      </w:r>
      <w:r w:rsidRPr="00E10E90">
        <w:rPr>
          <w:rFonts w:ascii="Tahoma" w:hAnsi="Tahoma" w:cs="Tahoma"/>
          <w:color w:val="000000"/>
        </w:rPr>
        <w:t xml:space="preserve"> ter celotno pripravo za </w:t>
      </w:r>
      <w:r>
        <w:rPr>
          <w:rFonts w:ascii="Tahoma" w:hAnsi="Tahoma" w:cs="Tahoma"/>
          <w:color w:val="000000"/>
        </w:rPr>
        <w:t>odvoz produkta</w:t>
      </w:r>
      <w:r w:rsidRPr="00E10E90">
        <w:rPr>
          <w:rFonts w:ascii="Tahoma" w:hAnsi="Tahoma" w:cs="Tahoma"/>
          <w:color w:val="000000"/>
        </w:rPr>
        <w:t xml:space="preserve">, </w:t>
      </w:r>
    </w:p>
    <w:p w14:paraId="5C2244AC" w14:textId="77777777" w:rsidR="00501F99" w:rsidRPr="0094421B" w:rsidRDefault="00501F99" w:rsidP="00B87BE2">
      <w:pPr>
        <w:keepNext/>
        <w:keepLines/>
        <w:numPr>
          <w:ilvl w:val="0"/>
          <w:numId w:val="11"/>
        </w:numPr>
        <w:jc w:val="both"/>
        <w:rPr>
          <w:rFonts w:ascii="Tahoma" w:hAnsi="Tahoma" w:cs="Tahoma"/>
          <w:color w:val="000000"/>
        </w:rPr>
      </w:pPr>
      <w:r w:rsidRPr="00E10E90">
        <w:rPr>
          <w:rFonts w:ascii="Tahoma" w:hAnsi="Tahoma" w:cs="Tahoma"/>
          <w:color w:val="000000"/>
        </w:rPr>
        <w:t>stroški</w:t>
      </w:r>
      <w:r w:rsidRPr="0094421B">
        <w:rPr>
          <w:rFonts w:ascii="Tahoma" w:hAnsi="Tahoma" w:cs="Tahoma"/>
          <w:color w:val="000000"/>
        </w:rPr>
        <w:t xml:space="preserve"> </w:t>
      </w:r>
      <w:r>
        <w:rPr>
          <w:rFonts w:ascii="Tahoma" w:hAnsi="Tahoma" w:cs="Tahoma"/>
          <w:color w:val="000000"/>
        </w:rPr>
        <w:t xml:space="preserve">potrjevanja </w:t>
      </w:r>
      <w:r w:rsidRPr="0094421B">
        <w:rPr>
          <w:rFonts w:ascii="Tahoma" w:hAnsi="Tahoma" w:cs="Tahoma"/>
          <w:color w:val="000000"/>
        </w:rPr>
        <w:t>evidenčnih listov,</w:t>
      </w:r>
    </w:p>
    <w:p w14:paraId="29B16F26" w14:textId="5967B050" w:rsidR="00501F99" w:rsidRPr="005D654E" w:rsidRDefault="00501F99" w:rsidP="00B87BE2">
      <w:pPr>
        <w:keepNext/>
        <w:keepLines/>
        <w:numPr>
          <w:ilvl w:val="0"/>
          <w:numId w:val="11"/>
        </w:numPr>
        <w:jc w:val="both"/>
        <w:rPr>
          <w:rFonts w:ascii="Tahoma" w:hAnsi="Tahoma" w:cs="Tahoma"/>
        </w:rPr>
      </w:pPr>
      <w:r w:rsidRPr="005D654E">
        <w:rPr>
          <w:rFonts w:ascii="Tahoma" w:hAnsi="Tahoma" w:cs="Tahoma"/>
        </w:rPr>
        <w:t>vs</w:t>
      </w:r>
      <w:r>
        <w:rPr>
          <w:rFonts w:ascii="Tahoma" w:hAnsi="Tahoma" w:cs="Tahoma"/>
        </w:rPr>
        <w:t>i stroški</w:t>
      </w:r>
      <w:r w:rsidRPr="005D654E">
        <w:rPr>
          <w:rFonts w:ascii="Tahoma" w:hAnsi="Tahoma" w:cs="Tahoma"/>
        </w:rPr>
        <w:t xml:space="preserve">, ki nastanejo </w:t>
      </w:r>
      <w:r w:rsidR="0026716A">
        <w:rPr>
          <w:rFonts w:ascii="Tahoma" w:hAnsi="Tahoma" w:cs="Tahoma"/>
        </w:rPr>
        <w:t>zaradi</w:t>
      </w:r>
      <w:r w:rsidRPr="005D654E">
        <w:rPr>
          <w:rFonts w:ascii="Tahoma" w:hAnsi="Tahoma" w:cs="Tahoma"/>
        </w:rPr>
        <w:t xml:space="preserve"> pridobivanja predpisanih dovoljenj pri pošiljanju </w:t>
      </w:r>
      <w:r>
        <w:rPr>
          <w:rFonts w:ascii="Tahoma" w:hAnsi="Tahoma" w:cs="Tahoma"/>
        </w:rPr>
        <w:t>produkta (</w:t>
      </w:r>
      <w:r w:rsidRPr="005D654E">
        <w:rPr>
          <w:rFonts w:ascii="Tahoma" w:hAnsi="Tahoma" w:cs="Tahoma"/>
        </w:rPr>
        <w:t>odpadkov</w:t>
      </w:r>
      <w:r>
        <w:rPr>
          <w:rFonts w:ascii="Tahoma" w:hAnsi="Tahoma" w:cs="Tahoma"/>
        </w:rPr>
        <w:t>)</w:t>
      </w:r>
      <w:r w:rsidRPr="005D654E">
        <w:rPr>
          <w:rFonts w:ascii="Tahoma" w:hAnsi="Tahoma" w:cs="Tahoma"/>
        </w:rPr>
        <w:t xml:space="preserve"> v skladu z Uredbo 1013/2006/ES (priprava dokumentacije, </w:t>
      </w:r>
      <w:r w:rsidRPr="000D0167">
        <w:rPr>
          <w:rFonts w:ascii="Tahoma" w:hAnsi="Tahoma" w:cs="Tahoma"/>
        </w:rPr>
        <w:t>pridobitev (finančnega) instrumenta zavarovanja (garancija)</w:t>
      </w:r>
      <w:r w:rsidRPr="005D654E">
        <w:rPr>
          <w:rFonts w:ascii="Tahoma" w:hAnsi="Tahoma" w:cs="Tahoma"/>
        </w:rPr>
        <w:t xml:space="preserve">, itd., </w:t>
      </w:r>
    </w:p>
    <w:p w14:paraId="1701D787" w14:textId="77777777" w:rsidR="00501F99" w:rsidRPr="005D654E" w:rsidRDefault="00501F99" w:rsidP="00B87BE2">
      <w:pPr>
        <w:keepNext/>
        <w:keepLines/>
        <w:numPr>
          <w:ilvl w:val="0"/>
          <w:numId w:val="11"/>
        </w:numPr>
        <w:jc w:val="both"/>
        <w:rPr>
          <w:rFonts w:ascii="Tahoma" w:hAnsi="Tahoma" w:cs="Tahoma"/>
        </w:rPr>
      </w:pPr>
      <w:r w:rsidRPr="005D654E">
        <w:rPr>
          <w:rFonts w:ascii="Tahoma" w:hAnsi="Tahoma" w:cs="Tahoma"/>
        </w:rPr>
        <w:t>popust</w:t>
      </w:r>
      <w:r>
        <w:rPr>
          <w:rFonts w:ascii="Tahoma" w:hAnsi="Tahoma" w:cs="Tahoma"/>
        </w:rPr>
        <w:t>i</w:t>
      </w:r>
      <w:r w:rsidRPr="005D654E">
        <w:rPr>
          <w:rFonts w:ascii="Tahoma" w:hAnsi="Tahoma" w:cs="Tahoma"/>
        </w:rPr>
        <w:t xml:space="preserve"> in dajatve.</w:t>
      </w:r>
    </w:p>
    <w:p w14:paraId="3CB61DE6" w14:textId="77777777" w:rsidR="00D67D85" w:rsidRDefault="00D67D85" w:rsidP="00B87BE2">
      <w:pPr>
        <w:keepNext/>
        <w:keepLines/>
        <w:jc w:val="both"/>
        <w:rPr>
          <w:rFonts w:ascii="Tahoma" w:hAnsi="Tahoma" w:cs="Tahoma"/>
        </w:rPr>
      </w:pPr>
    </w:p>
    <w:p w14:paraId="31A5E1D0" w14:textId="77777777" w:rsidR="00524A46" w:rsidRDefault="00524A46" w:rsidP="00B87BE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3D4B98F" w14:textId="77777777" w:rsidR="00524A46" w:rsidRDefault="00524A46" w:rsidP="00B87BE2">
      <w:pPr>
        <w:keepNext/>
        <w:keepLines/>
        <w:jc w:val="both"/>
        <w:rPr>
          <w:rFonts w:ascii="Tahoma" w:hAnsi="Tahoma" w:cs="Tahoma"/>
        </w:rPr>
      </w:pPr>
    </w:p>
    <w:p w14:paraId="52DF8A59" w14:textId="79E3DF2D" w:rsidR="00DC1CCF" w:rsidRDefault="00DC1CCF" w:rsidP="00B87BE2">
      <w:pPr>
        <w:keepNext/>
        <w:keepLines/>
        <w:spacing w:after="120"/>
        <w:jc w:val="both"/>
        <w:rPr>
          <w:rFonts w:ascii="Tahoma" w:hAnsi="Tahoma" w:cs="Tahoma"/>
        </w:rPr>
      </w:pPr>
      <w:r>
        <w:rPr>
          <w:rFonts w:ascii="Tahoma" w:hAnsi="Tahoma" w:cs="Tahoma"/>
        </w:rPr>
        <w:t xml:space="preserve">Povišanje cene na enoto mere iz </w:t>
      </w:r>
      <w:r w:rsidR="00800587">
        <w:rPr>
          <w:rFonts w:ascii="Tahoma" w:hAnsi="Tahoma" w:cs="Tahoma"/>
        </w:rPr>
        <w:t>5</w:t>
      </w:r>
      <w:r>
        <w:rPr>
          <w:rFonts w:ascii="Tahoma" w:hAnsi="Tahoma" w:cs="Tahoma"/>
        </w:rPr>
        <w:t xml:space="preserve">. člena tega okvirnega sporazuma se lahko, v skladu s Pravilnikom o načinih valorizacije denarnih obveznosti, ki jih v večletnih pogodbah dogovarjajo pravne osebe javnega sektorja (Uradni list RS, št. 1/04 in nadaljnji) </w:t>
      </w:r>
      <w:r w:rsidRPr="00DC1CCF">
        <w:rPr>
          <w:rFonts w:ascii="Tahoma" w:hAnsi="Tahoma" w:cs="Tahoma"/>
        </w:rPr>
        <w:t>in v povezavi s 1. točko prvega odstavka 95. člena ZJN-3</w:t>
      </w:r>
      <w:r>
        <w:rPr>
          <w:rFonts w:ascii="Tahoma" w:hAnsi="Tahoma" w:cs="Tahoma"/>
        </w:rPr>
        <w:t>, prvič izvede:</w:t>
      </w:r>
    </w:p>
    <w:p w14:paraId="64CB6BA5" w14:textId="77777777" w:rsidR="00DC1CCF" w:rsidRDefault="00DC1CCF" w:rsidP="00B87BE2">
      <w:pPr>
        <w:keepNext/>
        <w:keepLines/>
        <w:numPr>
          <w:ilvl w:val="0"/>
          <w:numId w:val="38"/>
        </w:numPr>
        <w:jc w:val="both"/>
        <w:rPr>
          <w:rFonts w:ascii="Tahoma" w:hAnsi="Tahoma" w:cs="Tahoma"/>
          <w:sz w:val="22"/>
          <w:szCs w:val="22"/>
          <w:lang w:eastAsia="en-US"/>
        </w:rPr>
      </w:pPr>
      <w:r>
        <w:rPr>
          <w:rFonts w:ascii="Tahoma" w:hAnsi="Tahoma" w:cs="Tahoma"/>
        </w:rPr>
        <w:t xml:space="preserve">po preteku 1 (enega) leta od sklenitve okvirnega sporazuma in </w:t>
      </w:r>
    </w:p>
    <w:p w14:paraId="6AED87AF" w14:textId="77777777" w:rsidR="00DC1CCF" w:rsidRPr="00556034" w:rsidRDefault="00DC1CCF" w:rsidP="00B87BE2">
      <w:pPr>
        <w:keepNext/>
        <w:keepLines/>
        <w:numPr>
          <w:ilvl w:val="0"/>
          <w:numId w:val="38"/>
        </w:numPr>
        <w:jc w:val="both"/>
        <w:rPr>
          <w:rFonts w:ascii="Tahoma" w:hAnsi="Tahoma" w:cs="Tahoma"/>
        </w:rPr>
      </w:pPr>
      <w:r w:rsidRPr="00556034">
        <w:rPr>
          <w:rFonts w:ascii="Tahoma" w:hAnsi="Tahoma" w:cs="Tahoma"/>
        </w:rPr>
        <w:t xml:space="preserve">ko kumulativno povečanje skupnega indeksa cen industrijskih proizvodov, po podatkih Statističnega urada Republike Slovenije, preseže 4 % (štiri odstotke) vrednosti, šteto od preteka 1 (enega) leta od sklenitve okvirnega sporazuma. </w:t>
      </w:r>
    </w:p>
    <w:p w14:paraId="357B303F" w14:textId="77777777" w:rsidR="00DC1CCF" w:rsidRPr="00556034" w:rsidRDefault="00DC1CCF" w:rsidP="00B87BE2">
      <w:pPr>
        <w:keepNext/>
        <w:keepLines/>
        <w:jc w:val="both"/>
        <w:rPr>
          <w:rFonts w:ascii="Tahoma" w:hAnsi="Tahoma" w:cs="Tahoma"/>
        </w:rPr>
      </w:pPr>
    </w:p>
    <w:p w14:paraId="51F6BB79" w14:textId="77777777" w:rsidR="00DC1CCF" w:rsidRDefault="00DC1CCF" w:rsidP="00B87BE2">
      <w:pPr>
        <w:keepNext/>
        <w:keepLines/>
        <w:jc w:val="both"/>
        <w:rPr>
          <w:rFonts w:ascii="Tahoma" w:hAnsi="Tahoma" w:cs="Tahoma"/>
        </w:rPr>
      </w:pPr>
      <w:r w:rsidRPr="00556034">
        <w:rPr>
          <w:rFonts w:ascii="Tahoma" w:hAnsi="Tahoma" w:cs="Tahoma"/>
        </w:rPr>
        <w:t xml:space="preserve">Povišanje cen lahko znaša največ 80 % (osemdeset odstotkov) povečanja skupnega indeksa cen industrijskih proizvodov. Nadaljnja povišanja cen se lahko izvedejo, ko kumulativno </w:t>
      </w:r>
      <w:r w:rsidR="00E5189E" w:rsidRPr="00556034">
        <w:rPr>
          <w:rFonts w:ascii="Tahoma" w:hAnsi="Tahoma" w:cs="Tahoma"/>
        </w:rPr>
        <w:t xml:space="preserve">povečanje </w:t>
      </w:r>
      <w:r w:rsidRPr="00556034">
        <w:rPr>
          <w:rFonts w:ascii="Tahoma" w:hAnsi="Tahoma" w:cs="Tahoma"/>
        </w:rPr>
        <w:t>skupnega indeksa cen industrijskih proizvodov, po podatkih Statističnega urada Republike Slovenije, ponovno preseže 4 % (štiri odstotke) vrednosti od zadnjega povišanja cen.</w:t>
      </w:r>
      <w:r>
        <w:rPr>
          <w:rFonts w:ascii="Tahoma" w:hAnsi="Tahoma" w:cs="Tahoma"/>
        </w:rPr>
        <w:t xml:space="preserve"> </w:t>
      </w:r>
    </w:p>
    <w:p w14:paraId="018301F4" w14:textId="77777777" w:rsidR="00DC1CCF" w:rsidRDefault="00DC1CCF" w:rsidP="00B87BE2">
      <w:pPr>
        <w:keepNext/>
        <w:keepLines/>
        <w:jc w:val="both"/>
        <w:rPr>
          <w:rFonts w:ascii="Tahoma" w:hAnsi="Tahoma" w:cs="Tahoma"/>
        </w:rPr>
      </w:pPr>
    </w:p>
    <w:p w14:paraId="19EE9DD2" w14:textId="77777777" w:rsidR="00DC1CCF" w:rsidRDefault="00DC1CCF" w:rsidP="00B87BE2">
      <w:pPr>
        <w:keepNext/>
        <w:keepLines/>
        <w:jc w:val="both"/>
        <w:rPr>
          <w:rFonts w:ascii="Tahoma" w:hAnsi="Tahoma" w:cs="Tahoma"/>
        </w:rPr>
      </w:pPr>
      <w:r>
        <w:rPr>
          <w:rFonts w:ascii="Tahoma" w:hAnsi="Tahoma" w:cs="Tahoma"/>
        </w:rPr>
        <w:t xml:space="preserve">Izvajalec mora pred uveljavljanjem spremembe cen, predložiti naročniku </w:t>
      </w:r>
      <w:r w:rsidR="00DF4B95">
        <w:rPr>
          <w:rFonts w:ascii="Tahoma" w:hAnsi="Tahoma" w:cs="Tahoma"/>
        </w:rPr>
        <w:t xml:space="preserve">pisni </w:t>
      </w:r>
      <w:r>
        <w:rPr>
          <w:rFonts w:ascii="Tahoma" w:hAnsi="Tahoma" w:cs="Tahoma"/>
        </w:rPr>
        <w:t>zahtevek za spremembo cen z dokazili o upravičenosti predlagane spremembe. Naročnik se mora s spremembo cen strinjati, kar bo potrdil s sklenitvijo aneksa k okvirnemu sporazumu.</w:t>
      </w:r>
    </w:p>
    <w:p w14:paraId="72295342" w14:textId="77777777" w:rsidR="00DF4B95" w:rsidRDefault="00DF4B95" w:rsidP="00B87BE2">
      <w:pPr>
        <w:keepNext/>
        <w:keepLines/>
        <w:jc w:val="both"/>
        <w:rPr>
          <w:rFonts w:ascii="Tahoma" w:hAnsi="Tahoma" w:cs="Tahoma"/>
        </w:rPr>
      </w:pPr>
    </w:p>
    <w:p w14:paraId="366C0BBE" w14:textId="46C7559B" w:rsidR="00DF4B95" w:rsidRDefault="00DF4B95" w:rsidP="00B87BE2">
      <w:pPr>
        <w:keepNext/>
        <w:keepLines/>
        <w:jc w:val="both"/>
        <w:rPr>
          <w:rFonts w:ascii="Tahoma" w:eastAsia="Arial" w:hAnsi="Tahoma" w:cs="Tahoma"/>
        </w:rPr>
      </w:pPr>
      <w:r w:rsidRPr="0076683A">
        <w:rPr>
          <w:rFonts w:ascii="Tahoma" w:eastAsia="Arial" w:hAnsi="Tahoma" w:cs="Tahoma"/>
        </w:rPr>
        <w:t xml:space="preserve">V primeru znižanja dogovorjenega indeksa </w:t>
      </w:r>
      <w:r w:rsidRPr="00961ED8">
        <w:rPr>
          <w:rFonts w:ascii="Tahoma" w:eastAsia="Arial" w:hAnsi="Tahoma" w:cs="Tahoma"/>
        </w:rPr>
        <w:t>cen</w:t>
      </w:r>
      <w:r w:rsidRPr="0076683A">
        <w:rPr>
          <w:rFonts w:ascii="Tahoma" w:eastAsia="Arial" w:hAnsi="Tahoma" w:cs="Tahoma"/>
        </w:rPr>
        <w:t xml:space="preserve">, se določila tega člena smiselno uporabljajo tudi za znižanje cen. Izvajalec je dolžan naročnika obvestiti o znižanju dogovorjenega </w:t>
      </w:r>
      <w:r w:rsidRPr="00DF4B95">
        <w:rPr>
          <w:rFonts w:ascii="Tahoma" w:eastAsia="Arial" w:hAnsi="Tahoma" w:cs="Tahoma"/>
        </w:rPr>
        <w:t>indeksa cen</w:t>
      </w:r>
      <w:r w:rsidRPr="0076683A">
        <w:rPr>
          <w:rFonts w:ascii="Tahoma" w:eastAsia="Arial" w:hAnsi="Tahoma" w:cs="Tahoma"/>
        </w:rPr>
        <w:t>.</w:t>
      </w:r>
    </w:p>
    <w:p w14:paraId="682BF585" w14:textId="77777777" w:rsidR="007F5708" w:rsidRDefault="007F5708" w:rsidP="00B87BE2">
      <w:pPr>
        <w:keepNext/>
        <w:keepLines/>
        <w:jc w:val="both"/>
        <w:rPr>
          <w:rFonts w:ascii="Tahoma" w:eastAsia="Arial" w:hAnsi="Tahoma" w:cs="Tahoma"/>
        </w:rPr>
      </w:pPr>
    </w:p>
    <w:p w14:paraId="6A0B4486" w14:textId="77777777" w:rsidR="00A9533C" w:rsidRPr="00DA0A60" w:rsidRDefault="00A9533C" w:rsidP="00B87BE2">
      <w:pPr>
        <w:keepNext/>
        <w:keepLines/>
        <w:numPr>
          <w:ilvl w:val="0"/>
          <w:numId w:val="6"/>
        </w:numPr>
        <w:tabs>
          <w:tab w:val="clear" w:pos="1440"/>
          <w:tab w:val="left" w:pos="851"/>
          <w:tab w:val="left" w:pos="1702"/>
        </w:tabs>
        <w:ind w:hanging="1440"/>
        <w:jc w:val="both"/>
        <w:rPr>
          <w:rFonts w:ascii="Tahoma" w:hAnsi="Tahoma" w:cs="Tahoma"/>
          <w:b/>
        </w:rPr>
      </w:pPr>
      <w:r w:rsidRPr="00DA0A60">
        <w:rPr>
          <w:rFonts w:ascii="Tahoma" w:hAnsi="Tahoma" w:cs="Tahoma"/>
          <w:b/>
        </w:rPr>
        <w:t>NAČIN OBRAČUNAVANJA IN PLAČILO</w:t>
      </w:r>
    </w:p>
    <w:p w14:paraId="4D50B3FA" w14:textId="77777777" w:rsidR="00337D19" w:rsidRPr="00C8579C" w:rsidRDefault="00337D19" w:rsidP="00B87BE2">
      <w:pPr>
        <w:keepNext/>
        <w:keepLines/>
        <w:tabs>
          <w:tab w:val="left" w:pos="851"/>
          <w:tab w:val="left" w:pos="1702"/>
        </w:tabs>
        <w:ind w:left="1440"/>
        <w:jc w:val="both"/>
        <w:rPr>
          <w:rFonts w:ascii="Tahoma" w:hAnsi="Tahoma" w:cs="Tahoma"/>
          <w:b/>
        </w:rPr>
      </w:pPr>
    </w:p>
    <w:p w14:paraId="2C155BDB" w14:textId="77777777" w:rsidR="00E3018F" w:rsidRPr="00C8579C" w:rsidRDefault="00050762"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4A71B8D3" w14:textId="77777777" w:rsidR="00A86453" w:rsidRPr="00C8579C" w:rsidRDefault="00A86453" w:rsidP="00B87BE2">
      <w:pPr>
        <w:keepNext/>
        <w:keepLines/>
        <w:jc w:val="both"/>
        <w:rPr>
          <w:rFonts w:ascii="Tahoma" w:hAnsi="Tahoma" w:cs="Tahoma"/>
        </w:rPr>
      </w:pPr>
    </w:p>
    <w:p w14:paraId="07CC4F72" w14:textId="77777777" w:rsidR="00501F99" w:rsidRPr="002953CA" w:rsidRDefault="00501F99" w:rsidP="00B87BE2">
      <w:pPr>
        <w:keepNext/>
        <w:keepLines/>
        <w:jc w:val="both"/>
        <w:rPr>
          <w:rFonts w:ascii="Tahoma" w:hAnsi="Tahoma" w:cs="Tahoma"/>
          <w:color w:val="00B0F0"/>
        </w:rPr>
      </w:pPr>
      <w:r w:rsidRPr="005C5541">
        <w:rPr>
          <w:rFonts w:ascii="Tahoma" w:hAnsi="Tahoma" w:cs="Tahoma"/>
        </w:rPr>
        <w:t>Obračun izvedenih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w:t>
      </w:r>
      <w:r w:rsidR="00E5189E">
        <w:rPr>
          <w:rFonts w:ascii="Tahoma" w:hAnsi="Tahoma" w:cs="Tahoma"/>
        </w:rPr>
        <w:t>, odvoza</w:t>
      </w:r>
      <w:r w:rsidRPr="008272E4">
        <w:rPr>
          <w:rFonts w:ascii="Tahoma" w:hAnsi="Tahoma" w:cs="Tahoma"/>
        </w:rPr>
        <w:t xml:space="preserve"> in </w:t>
      </w:r>
      <w:r w:rsidR="00E5189E">
        <w:rPr>
          <w:rFonts w:ascii="Tahoma" w:hAnsi="Tahoma" w:cs="Tahoma"/>
        </w:rPr>
        <w:t xml:space="preserve">nadaljnje </w:t>
      </w:r>
      <w:r>
        <w:rPr>
          <w:rFonts w:ascii="Tahoma" w:hAnsi="Tahoma" w:cs="Tahoma"/>
        </w:rPr>
        <w:t xml:space="preserve">obdelave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produkta</w:t>
      </w:r>
      <w:r w:rsidRPr="005C5541">
        <w:rPr>
          <w:rFonts w:ascii="Tahoma" w:hAnsi="Tahoma" w:cs="Tahoma"/>
        </w:rPr>
        <w:t xml:space="preserve">. Storitve se bodo obračunavale mesečno, na osnovi dogovorjenih cen </w:t>
      </w:r>
      <w:r>
        <w:rPr>
          <w:rFonts w:ascii="Tahoma" w:hAnsi="Tahoma" w:cs="Tahoma"/>
        </w:rPr>
        <w:t>na enoto mere</w:t>
      </w:r>
      <w:r w:rsidRPr="005C5541">
        <w:rPr>
          <w:rFonts w:ascii="Tahoma" w:hAnsi="Tahoma" w:cs="Tahoma"/>
        </w:rPr>
        <w:t xml:space="preserve">. Količina </w:t>
      </w:r>
      <w:r w:rsidR="00122B0C">
        <w:rPr>
          <w:rFonts w:ascii="Tahoma" w:hAnsi="Tahoma" w:cs="Tahoma"/>
        </w:rPr>
        <w:t xml:space="preserve">oziroma masa </w:t>
      </w:r>
      <w:r>
        <w:rPr>
          <w:rFonts w:ascii="Tahoma" w:hAnsi="Tahoma" w:cs="Tahoma"/>
        </w:rPr>
        <w:t>prevzetega produkta</w:t>
      </w:r>
      <w:r w:rsidRPr="005C5541">
        <w:rPr>
          <w:rFonts w:ascii="Tahoma" w:hAnsi="Tahoma" w:cs="Tahoma"/>
        </w:rPr>
        <w:t xml:space="preserve">, ki se bo </w:t>
      </w:r>
      <w:r>
        <w:rPr>
          <w:rFonts w:ascii="Tahoma" w:hAnsi="Tahoma" w:cs="Tahoma"/>
        </w:rPr>
        <w:t xml:space="preserve">prevzela </w:t>
      </w:r>
      <w:r w:rsidRPr="005C5541">
        <w:rPr>
          <w:rFonts w:ascii="Tahoma" w:hAnsi="Tahoma" w:cs="Tahoma"/>
        </w:rPr>
        <w:t xml:space="preserve">in </w:t>
      </w:r>
      <w:r w:rsidR="00E5189E">
        <w:rPr>
          <w:rFonts w:ascii="Tahoma" w:hAnsi="Tahoma" w:cs="Tahoma"/>
        </w:rPr>
        <w:t xml:space="preserve">nadaljnje </w:t>
      </w:r>
      <w:r>
        <w:rPr>
          <w:rFonts w:ascii="Tahoma" w:hAnsi="Tahoma" w:cs="Tahoma"/>
        </w:rPr>
        <w:t>obdelala</w:t>
      </w:r>
      <w:r w:rsidRPr="005C5541">
        <w:rPr>
          <w:rFonts w:ascii="Tahoma" w:hAnsi="Tahoma" w:cs="Tahoma"/>
        </w:rPr>
        <w:t xml:space="preserve">, 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produkta</w:t>
      </w:r>
      <w:r w:rsidRPr="0094421B">
        <w:rPr>
          <w:rFonts w:ascii="Tahoma" w:hAnsi="Tahoma" w:cs="Tahoma"/>
          <w:color w:val="000000"/>
        </w:rPr>
        <w:t>, stehtana na 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44108542" w14:textId="77777777" w:rsidR="00501F99" w:rsidRPr="00C509F8" w:rsidRDefault="00501F99" w:rsidP="00B87BE2">
      <w:pPr>
        <w:pStyle w:val="BESEDILO"/>
        <w:keepNext/>
        <w:widowControl/>
        <w:tabs>
          <w:tab w:val="clear" w:pos="2155"/>
        </w:tabs>
        <w:ind w:left="720"/>
        <w:rPr>
          <w:rFonts w:ascii="Tahoma" w:hAnsi="Tahoma" w:cs="Tahoma"/>
        </w:rPr>
      </w:pPr>
    </w:p>
    <w:p w14:paraId="48D4FB56" w14:textId="77777777" w:rsidR="00501F99" w:rsidRDefault="00501F99" w:rsidP="00B87BE2">
      <w:pPr>
        <w:pStyle w:val="BESEDILO"/>
        <w:keepNext/>
        <w:widowControl/>
        <w:tabs>
          <w:tab w:val="clear" w:pos="2155"/>
        </w:tabs>
        <w:rPr>
          <w:rFonts w:ascii="Tahoma" w:hAnsi="Tahoma" w:cs="Tahoma"/>
        </w:rPr>
      </w:pPr>
      <w:r w:rsidRPr="00C509F8">
        <w:rPr>
          <w:rFonts w:ascii="Tahoma" w:hAnsi="Tahoma" w:cs="Tahoma"/>
        </w:rPr>
        <w:lastRenderedPageBreak/>
        <w:t xml:space="preserve">Izvajalec </w:t>
      </w:r>
      <w:r>
        <w:rPr>
          <w:rFonts w:ascii="Tahoma" w:hAnsi="Tahoma" w:cs="Tahoma"/>
        </w:rPr>
        <w:t>mora</w:t>
      </w:r>
      <w:r w:rsidRPr="00C509F8">
        <w:rPr>
          <w:rFonts w:ascii="Tahoma" w:hAnsi="Tahoma" w:cs="Tahoma"/>
        </w:rPr>
        <w:t xml:space="preserve"> naročniku</w:t>
      </w:r>
      <w:r w:rsidRPr="0094421B">
        <w:rPr>
          <w:rFonts w:ascii="Tahoma" w:hAnsi="Tahoma" w:cs="Tahoma"/>
          <w:color w:val="000000"/>
        </w:rPr>
        <w:t>,</w:t>
      </w:r>
      <w:r w:rsidRPr="00C509F8">
        <w:rPr>
          <w:rFonts w:ascii="Tahoma" w:hAnsi="Tahoma" w:cs="Tahoma"/>
        </w:rPr>
        <w:t xml:space="preserve"> pred izstavitvijo vsakokratnega</w:t>
      </w:r>
      <w:r>
        <w:rPr>
          <w:rFonts w:ascii="Tahoma" w:hAnsi="Tahoma" w:cs="Tahoma"/>
        </w:rPr>
        <w:t xml:space="preserve"> mesečnega</w:t>
      </w:r>
      <w:r w:rsidRPr="00C509F8">
        <w:rPr>
          <w:rFonts w:ascii="Tahoma" w:hAnsi="Tahoma" w:cs="Tahoma"/>
        </w:rPr>
        <w:t xml:space="preserve"> računa</w:t>
      </w:r>
      <w:r w:rsidRPr="00F36721">
        <w:rPr>
          <w:rFonts w:ascii="Tahoma" w:hAnsi="Tahoma" w:cs="Tahoma"/>
        </w:rPr>
        <w:t>,</w:t>
      </w:r>
      <w:r w:rsidRPr="00C509F8">
        <w:rPr>
          <w:rFonts w:ascii="Tahoma" w:hAnsi="Tahoma" w:cs="Tahoma"/>
        </w:rPr>
        <w:t xml:space="preserve"> zagotoviti tekoče mesečno potrjevanje</w:t>
      </w:r>
      <w:r>
        <w:rPr>
          <w:rFonts w:ascii="Tahoma" w:hAnsi="Tahoma" w:cs="Tahoma"/>
        </w:rPr>
        <w:t xml:space="preserve"> </w:t>
      </w:r>
      <w:r w:rsidRPr="00C509F8">
        <w:rPr>
          <w:rFonts w:ascii="Tahoma" w:hAnsi="Tahoma" w:cs="Tahoma"/>
        </w:rPr>
        <w:t>elektronsk</w:t>
      </w:r>
      <w:r>
        <w:rPr>
          <w:rFonts w:ascii="Tahoma" w:hAnsi="Tahoma" w:cs="Tahoma"/>
        </w:rPr>
        <w:t xml:space="preserve">ega </w:t>
      </w:r>
      <w:r w:rsidRPr="00C509F8">
        <w:rPr>
          <w:rFonts w:ascii="Tahoma" w:hAnsi="Tahoma" w:cs="Tahoma"/>
        </w:rPr>
        <w:t>evidenčn</w:t>
      </w:r>
      <w:r>
        <w:rPr>
          <w:rFonts w:ascii="Tahoma" w:hAnsi="Tahoma" w:cs="Tahoma"/>
        </w:rPr>
        <w:t>ega</w:t>
      </w:r>
      <w:r w:rsidRPr="00C509F8">
        <w:rPr>
          <w:rFonts w:ascii="Tahoma" w:hAnsi="Tahoma" w:cs="Tahoma"/>
        </w:rPr>
        <w:t xml:space="preserve"> list</w:t>
      </w:r>
      <w:r>
        <w:rPr>
          <w:rFonts w:ascii="Tahoma" w:hAnsi="Tahoma" w:cs="Tahoma"/>
        </w:rPr>
        <w:t>a, pripravljenega</w:t>
      </w:r>
      <w:r w:rsidRPr="00C509F8">
        <w:rPr>
          <w:rFonts w:ascii="Tahoma" w:hAnsi="Tahoma" w:cs="Tahoma"/>
        </w:rPr>
        <w:t xml:space="preserve"> s strani naročnika</w:t>
      </w:r>
      <w:r>
        <w:rPr>
          <w:rFonts w:ascii="Tahoma" w:hAnsi="Tahoma" w:cs="Tahoma"/>
        </w:rPr>
        <w:t>,</w:t>
      </w:r>
      <w:r w:rsidRPr="00C509F8">
        <w:rPr>
          <w:rFonts w:ascii="Tahoma" w:hAnsi="Tahoma" w:cs="Tahoma"/>
        </w:rPr>
        <w:t xml:space="preserve"> v informacijskem sistemu ravnanja z odpadki (IS-Odpadki – na spletni strani ARSO)</w:t>
      </w:r>
      <w:r>
        <w:rPr>
          <w:rFonts w:ascii="Tahoma" w:hAnsi="Tahoma" w:cs="Tahoma"/>
        </w:rPr>
        <w:t xml:space="preserve"> </w:t>
      </w:r>
      <w:r w:rsidRPr="00735578">
        <w:rPr>
          <w:rFonts w:ascii="Tahoma" w:hAnsi="Tahoma" w:cs="Tahoma"/>
          <w:iCs/>
        </w:rPr>
        <w:t xml:space="preserve">oziroma dostaviti kopije potrjenih transportnih dokumentov v primeru čezmejnega pošiljanja </w:t>
      </w:r>
      <w:r>
        <w:rPr>
          <w:rFonts w:ascii="Tahoma" w:hAnsi="Tahoma" w:cs="Tahoma"/>
          <w:iCs/>
        </w:rPr>
        <w:t>produkta</w:t>
      </w:r>
      <w:r w:rsidRPr="00735578">
        <w:rPr>
          <w:rFonts w:ascii="Tahoma" w:hAnsi="Tahoma" w:cs="Tahoma"/>
        </w:rPr>
        <w:t>.</w:t>
      </w:r>
    </w:p>
    <w:p w14:paraId="2DBADB39" w14:textId="77777777" w:rsidR="00501F99" w:rsidRDefault="00501F99" w:rsidP="00B87BE2">
      <w:pPr>
        <w:pStyle w:val="BESEDILO"/>
        <w:keepNext/>
        <w:widowControl/>
        <w:tabs>
          <w:tab w:val="clear" w:pos="2155"/>
        </w:tabs>
        <w:rPr>
          <w:rFonts w:ascii="Tahoma" w:hAnsi="Tahoma" w:cs="Tahoma"/>
        </w:rPr>
      </w:pPr>
    </w:p>
    <w:p w14:paraId="7478F065" w14:textId="77777777" w:rsidR="00B87BE2" w:rsidRDefault="00B87BE2" w:rsidP="00B87BE2">
      <w:pPr>
        <w:pStyle w:val="BESEDILO"/>
        <w:keepNext/>
        <w:widowControl/>
        <w:tabs>
          <w:tab w:val="clear" w:pos="2155"/>
        </w:tabs>
        <w:rPr>
          <w:rFonts w:ascii="Tahoma" w:hAnsi="Tahoma" w:cs="Tahoma"/>
        </w:rPr>
      </w:pPr>
    </w:p>
    <w:p w14:paraId="5EAB58F6" w14:textId="77777777" w:rsidR="00501F99" w:rsidRDefault="00501F99" w:rsidP="00B87BE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E80C263" w14:textId="77777777" w:rsidR="00501F99" w:rsidRDefault="00501F99" w:rsidP="00B87BE2">
      <w:pPr>
        <w:keepNext/>
        <w:keepLines/>
        <w:jc w:val="both"/>
        <w:rPr>
          <w:rFonts w:ascii="Tahoma" w:hAnsi="Tahoma" w:cs="Tahoma"/>
          <w:i/>
          <w:u w:val="single"/>
        </w:rPr>
      </w:pPr>
    </w:p>
    <w:p w14:paraId="5CAE34D1" w14:textId="77777777" w:rsidR="00501F99" w:rsidRDefault="00501F99" w:rsidP="00B87BE2">
      <w:pPr>
        <w:keepNext/>
        <w:keepLines/>
        <w:jc w:val="both"/>
        <w:rPr>
          <w:rFonts w:ascii="Tahoma" w:hAnsi="Tahoma" w:cs="Tahoma"/>
        </w:rPr>
      </w:pPr>
      <w:r w:rsidRPr="00C509F8">
        <w:rPr>
          <w:rFonts w:ascii="Tahoma" w:hAnsi="Tahoma" w:cs="Tahoma"/>
        </w:rPr>
        <w:t>Izvajalec bo naročniku izstavil račun za izvedene storitve</w:t>
      </w:r>
      <w:r>
        <w:rPr>
          <w:rFonts w:ascii="Tahoma" w:hAnsi="Tahoma" w:cs="Tahoma"/>
        </w:rPr>
        <w:t xml:space="preserve"> </w:t>
      </w:r>
      <w:r w:rsidRPr="00C509F8">
        <w:rPr>
          <w:rFonts w:ascii="Tahoma" w:hAnsi="Tahoma" w:cs="Tahoma"/>
        </w:rPr>
        <w:t xml:space="preserve">po okvirnem sporazumu </w:t>
      </w:r>
      <w:r>
        <w:rPr>
          <w:rFonts w:ascii="Tahoma" w:hAnsi="Tahoma" w:cs="Tahoma"/>
        </w:rPr>
        <w:t>do petega</w:t>
      </w:r>
      <w:r w:rsidRPr="00C509F8">
        <w:rPr>
          <w:rFonts w:ascii="Tahoma" w:hAnsi="Tahoma" w:cs="Tahoma"/>
        </w:rPr>
        <w:t xml:space="preserve"> (</w:t>
      </w:r>
      <w:r>
        <w:rPr>
          <w:rFonts w:ascii="Tahoma" w:hAnsi="Tahoma" w:cs="Tahoma"/>
        </w:rPr>
        <w:t>5.</w:t>
      </w:r>
      <w:r w:rsidRPr="00C509F8">
        <w:rPr>
          <w:rFonts w:ascii="Tahoma" w:hAnsi="Tahoma" w:cs="Tahoma"/>
        </w:rPr>
        <w:t>) dn</w:t>
      </w:r>
      <w:r>
        <w:rPr>
          <w:rFonts w:ascii="Tahoma" w:hAnsi="Tahoma" w:cs="Tahoma"/>
        </w:rPr>
        <w:t>e</w:t>
      </w:r>
      <w:r w:rsidRPr="00C509F8">
        <w:rPr>
          <w:rFonts w:ascii="Tahoma" w:hAnsi="Tahoma" w:cs="Tahoma"/>
        </w:rPr>
        <w:t xml:space="preserve"> v</w:t>
      </w:r>
      <w:r>
        <w:rPr>
          <w:rFonts w:ascii="Tahoma" w:hAnsi="Tahoma" w:cs="Tahoma"/>
        </w:rPr>
        <w:t xml:space="preserve"> tekočem</w:t>
      </w:r>
      <w:r w:rsidRPr="00C509F8">
        <w:rPr>
          <w:rFonts w:ascii="Tahoma" w:hAnsi="Tahoma" w:cs="Tahoma"/>
        </w:rPr>
        <w:t xml:space="preserve"> mesecu za pretekli mesec. Storitev</w:t>
      </w:r>
      <w:r>
        <w:rPr>
          <w:rFonts w:ascii="Tahoma" w:hAnsi="Tahoma" w:cs="Tahoma"/>
        </w:rPr>
        <w:t xml:space="preserve"> </w:t>
      </w:r>
      <w:r w:rsidRPr="00C509F8">
        <w:rPr>
          <w:rFonts w:ascii="Tahoma" w:hAnsi="Tahoma" w:cs="Tahoma"/>
        </w:rPr>
        <w:t>se šteje za uspešno opravljeno, ko naročnik in izvajalec</w:t>
      </w:r>
      <w:r>
        <w:rPr>
          <w:rFonts w:ascii="Tahoma" w:hAnsi="Tahoma" w:cs="Tahoma"/>
        </w:rPr>
        <w:t xml:space="preserve"> oziroma njuna predstavnika </w:t>
      </w:r>
      <w:r w:rsidRPr="00F36721">
        <w:rPr>
          <w:rFonts w:ascii="Tahoma" w:hAnsi="Tahoma" w:cs="Tahoma"/>
          <w:color w:val="000000"/>
        </w:rPr>
        <w:t>s</w:t>
      </w:r>
      <w:r w:rsidRPr="00157B09">
        <w:rPr>
          <w:rFonts w:ascii="Tahoma" w:hAnsi="Tahoma" w:cs="Tahoma"/>
          <w:color w:val="00B050"/>
        </w:rPr>
        <w:t xml:space="preserve"> </w:t>
      </w:r>
      <w:r w:rsidRPr="00F36721">
        <w:rPr>
          <w:rFonts w:ascii="Tahoma" w:hAnsi="Tahoma" w:cs="Tahoma"/>
          <w:color w:val="000000"/>
        </w:rPr>
        <w:t xml:space="preserve">podpisom zapisnika o opravljenih storitvah </w:t>
      </w:r>
      <w:r>
        <w:rPr>
          <w:rFonts w:ascii="Tahoma" w:hAnsi="Tahoma" w:cs="Tahoma"/>
        </w:rPr>
        <w:t>prevzema</w:t>
      </w:r>
      <w:r w:rsidR="00B227B7">
        <w:rPr>
          <w:rFonts w:ascii="Tahoma" w:hAnsi="Tahoma" w:cs="Tahoma"/>
        </w:rPr>
        <w:t>, odvoza</w:t>
      </w:r>
      <w:r>
        <w:rPr>
          <w:rFonts w:ascii="Tahoma" w:hAnsi="Tahoma" w:cs="Tahoma"/>
        </w:rPr>
        <w:t xml:space="preserve"> in</w:t>
      </w:r>
      <w:r w:rsidR="00B227B7">
        <w:rPr>
          <w:rFonts w:ascii="Tahoma" w:hAnsi="Tahoma" w:cs="Tahoma"/>
        </w:rPr>
        <w:t xml:space="preserve"> nadaljnje</w:t>
      </w:r>
      <w:r>
        <w:rPr>
          <w:rFonts w:ascii="Tahoma" w:hAnsi="Tahoma" w:cs="Tahoma"/>
        </w:rPr>
        <w:t xml:space="preserve"> obdelave produkta </w:t>
      </w:r>
      <w:r w:rsidRPr="00C509F8">
        <w:rPr>
          <w:rFonts w:ascii="Tahoma" w:hAnsi="Tahoma" w:cs="Tahoma"/>
        </w:rPr>
        <w:t>pisno potrdita</w:t>
      </w:r>
      <w:r>
        <w:rPr>
          <w:rFonts w:ascii="Tahoma" w:hAnsi="Tahoma" w:cs="Tahoma"/>
        </w:rPr>
        <w:t xml:space="preserve"> </w:t>
      </w:r>
      <w:r w:rsidRPr="00C509F8">
        <w:rPr>
          <w:rFonts w:ascii="Tahoma" w:hAnsi="Tahoma" w:cs="Tahoma"/>
        </w:rPr>
        <w:t>vse opravljene storitve, ki jih je izvajalec opravil v preteklem mesecu</w:t>
      </w:r>
      <w:r>
        <w:rPr>
          <w:rFonts w:ascii="Tahoma" w:hAnsi="Tahoma" w:cs="Tahoma"/>
        </w:rPr>
        <w:t xml:space="preserve">, pri čemer je </w:t>
      </w:r>
      <w:r w:rsidRPr="00F36721">
        <w:rPr>
          <w:rFonts w:ascii="Tahoma" w:hAnsi="Tahoma" w:cs="Tahoma"/>
          <w:color w:val="000000"/>
        </w:rPr>
        <w:t xml:space="preserve">s strani obeh strank okvirnega sporazuma </w:t>
      </w:r>
      <w:r>
        <w:rPr>
          <w:rFonts w:ascii="Tahoma" w:hAnsi="Tahoma" w:cs="Tahoma"/>
          <w:color w:val="000000"/>
        </w:rPr>
        <w:t xml:space="preserve">oziroma njunih predstavnikov </w:t>
      </w:r>
      <w:r>
        <w:rPr>
          <w:rFonts w:ascii="Tahoma" w:hAnsi="Tahoma" w:cs="Tahoma"/>
        </w:rPr>
        <w:t>podpisan zapisnik o opravljenih storitvah priloga k računu</w:t>
      </w:r>
      <w:r w:rsidRPr="00C509F8">
        <w:rPr>
          <w:rFonts w:ascii="Tahoma" w:hAnsi="Tahoma" w:cs="Tahoma"/>
        </w:rPr>
        <w:t>.</w:t>
      </w:r>
      <w:r>
        <w:rPr>
          <w:rFonts w:ascii="Tahoma" w:hAnsi="Tahoma" w:cs="Tahoma"/>
        </w:rPr>
        <w:t xml:space="preserve"> </w:t>
      </w:r>
      <w:r w:rsidRPr="00F36CEC">
        <w:rPr>
          <w:rFonts w:ascii="Tahoma" w:hAnsi="Tahoma" w:cs="Tahoma"/>
        </w:rPr>
        <w:t>Priloga</w:t>
      </w:r>
      <w:r>
        <w:rPr>
          <w:rFonts w:ascii="Tahoma" w:hAnsi="Tahoma" w:cs="Tahoma"/>
        </w:rPr>
        <w:t xml:space="preserve"> </w:t>
      </w:r>
      <w:r w:rsidRPr="00F36CEC">
        <w:rPr>
          <w:rFonts w:ascii="Tahoma" w:hAnsi="Tahoma" w:cs="Tahoma"/>
        </w:rPr>
        <w:t>računa je tudi spisek tehtalnih listov za pretekli mesec, ki ga potrdita</w:t>
      </w:r>
      <w:r>
        <w:rPr>
          <w:rFonts w:ascii="Tahoma" w:hAnsi="Tahoma" w:cs="Tahoma"/>
        </w:rPr>
        <w:t xml:space="preserve"> in podpišeta</w:t>
      </w:r>
      <w:r w:rsidRPr="00F36CEC">
        <w:rPr>
          <w:rFonts w:ascii="Tahoma" w:hAnsi="Tahoma" w:cs="Tahoma"/>
        </w:rPr>
        <w:t xml:space="preserve"> ob</w:t>
      </w:r>
      <w:r>
        <w:rPr>
          <w:rFonts w:ascii="Tahoma" w:hAnsi="Tahoma" w:cs="Tahoma"/>
        </w:rPr>
        <w:t>e</w:t>
      </w:r>
      <w:r w:rsidRPr="00F36CEC">
        <w:rPr>
          <w:rFonts w:ascii="Tahoma" w:hAnsi="Tahoma" w:cs="Tahoma"/>
        </w:rPr>
        <w:t xml:space="preserve"> </w:t>
      </w:r>
      <w:r>
        <w:rPr>
          <w:rFonts w:ascii="Tahoma" w:hAnsi="Tahoma" w:cs="Tahoma"/>
        </w:rPr>
        <w:t>stranki okvirnega sporazuma oziroma njuna predstavnika.</w:t>
      </w:r>
    </w:p>
    <w:p w14:paraId="222D22A6" w14:textId="77777777" w:rsidR="00501F99" w:rsidRPr="00913222" w:rsidRDefault="00501F99" w:rsidP="00B87BE2">
      <w:pPr>
        <w:keepNext/>
        <w:keepLines/>
        <w:ind w:left="426"/>
        <w:rPr>
          <w:rFonts w:ascii="Tahoma" w:hAnsi="Tahoma" w:cs="Tahoma"/>
        </w:rPr>
      </w:pPr>
    </w:p>
    <w:p w14:paraId="38970349" w14:textId="2DFB47F9" w:rsidR="00501F99" w:rsidRDefault="00501F99" w:rsidP="00B87BE2">
      <w:pPr>
        <w:keepNext/>
        <w:keepLines/>
        <w:jc w:val="both"/>
        <w:rPr>
          <w:rFonts w:ascii="Tahoma" w:hAnsi="Tahoma" w:cs="Tahoma"/>
          <w:i/>
        </w:rPr>
      </w:pPr>
      <w:r w:rsidRPr="00D33DC7">
        <w:rPr>
          <w:rFonts w:ascii="Tahoma" w:hAnsi="Tahoma" w:cs="Tahoma"/>
          <w:i/>
          <w:u w:val="single"/>
        </w:rPr>
        <w:t xml:space="preserve">A. V primeru, da ima </w:t>
      </w:r>
      <w:r w:rsidRPr="00C87047">
        <w:rPr>
          <w:rFonts w:ascii="Tahoma" w:hAnsi="Tahoma" w:cs="Tahoma"/>
          <w:i/>
          <w:color w:val="000000"/>
          <w:u w:val="single"/>
        </w:rPr>
        <w:t xml:space="preserve">izvajalec </w:t>
      </w:r>
      <w:r w:rsidRPr="00D33DC7">
        <w:rPr>
          <w:rFonts w:ascii="Tahoma" w:hAnsi="Tahoma" w:cs="Tahoma"/>
          <w:i/>
          <w:u w:val="single"/>
        </w:rPr>
        <w:t xml:space="preserve">sedež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transakcijski račun izvajalca oz. podizvajalca, ki je uradno evidentiran pri AJPES in bo naveden na računu, v roku 30 (tridesetih)</w:t>
      </w:r>
      <w:r w:rsidR="000C1B19">
        <w:rPr>
          <w:rFonts w:ascii="Tahoma" w:hAnsi="Tahoma" w:cs="Tahoma"/>
          <w:i/>
        </w:rPr>
        <w:t xml:space="preserve"> koledarskih</w:t>
      </w:r>
      <w:r w:rsidRPr="00215CFF">
        <w:rPr>
          <w:rFonts w:ascii="Tahoma" w:hAnsi="Tahoma" w:cs="Tahoma"/>
          <w:i/>
        </w:rPr>
        <w:t xml:space="preserve"> dni od dneva </w:t>
      </w:r>
      <w:r w:rsidR="007F5708">
        <w:rPr>
          <w:rFonts w:ascii="Tahoma" w:hAnsi="Tahoma" w:cs="Tahoma"/>
          <w:i/>
        </w:rPr>
        <w:t>prejema</w:t>
      </w:r>
      <w:r w:rsidR="006F4729">
        <w:rPr>
          <w:rFonts w:ascii="Tahoma" w:hAnsi="Tahoma" w:cs="Tahoma"/>
          <w:i/>
        </w:rPr>
        <w:t xml:space="preserve"> </w:t>
      </w:r>
      <w:r w:rsidRPr="00215CFF">
        <w:rPr>
          <w:rFonts w:ascii="Tahoma" w:hAnsi="Tahoma" w:cs="Tahoma"/>
          <w:i/>
        </w:rPr>
        <w:t>pravilnega računa za opravljene storitve v vložišče naročnika.</w:t>
      </w:r>
    </w:p>
    <w:p w14:paraId="1465DE37" w14:textId="77777777" w:rsidR="00033E39" w:rsidRDefault="00033E39" w:rsidP="00B87BE2">
      <w:pPr>
        <w:keepNext/>
        <w:keepLines/>
        <w:jc w:val="both"/>
        <w:rPr>
          <w:rFonts w:ascii="Tahoma" w:hAnsi="Tahoma" w:cs="Tahoma"/>
          <w:i/>
        </w:rPr>
      </w:pPr>
    </w:p>
    <w:p w14:paraId="230A9D87" w14:textId="00CE09A1" w:rsidR="00501F99" w:rsidRDefault="00501F99" w:rsidP="00B87BE2">
      <w:pPr>
        <w:keepNext/>
        <w:keepLines/>
        <w:tabs>
          <w:tab w:val="left" w:pos="1418"/>
          <w:tab w:val="left" w:pos="1702"/>
        </w:tabs>
        <w:jc w:val="both"/>
        <w:rPr>
          <w:rFonts w:ascii="Tahoma" w:hAnsi="Tahoma" w:cs="Tahoma"/>
          <w:i/>
        </w:rPr>
      </w:pPr>
      <w:r w:rsidRPr="00D33DC7">
        <w:rPr>
          <w:rFonts w:ascii="Tahoma" w:hAnsi="Tahoma" w:cs="Tahoma"/>
          <w:i/>
          <w:u w:val="single"/>
        </w:rPr>
        <w:t>B.</w:t>
      </w:r>
      <w:r>
        <w:rPr>
          <w:rFonts w:ascii="Tahoma" w:hAnsi="Tahoma" w:cs="Tahoma"/>
          <w:i/>
          <w:u w:val="single"/>
        </w:rPr>
        <w:t xml:space="preserve"> </w:t>
      </w:r>
      <w:r w:rsidRPr="00D33DC7">
        <w:rPr>
          <w:rFonts w:ascii="Tahoma" w:hAnsi="Tahoma" w:cs="Tahoma"/>
          <w:i/>
          <w:u w:val="single"/>
        </w:rPr>
        <w:t xml:space="preserve">V primeru, da </w:t>
      </w:r>
      <w:r w:rsidRPr="00C87047">
        <w:rPr>
          <w:rFonts w:ascii="Tahoma" w:hAnsi="Tahoma" w:cs="Tahoma"/>
          <w:i/>
          <w:color w:val="000000"/>
          <w:u w:val="single"/>
        </w:rPr>
        <w:t xml:space="preserve">izvajalec </w:t>
      </w:r>
      <w:r w:rsidRPr="00D33DC7">
        <w:rPr>
          <w:rFonts w:ascii="Tahoma" w:hAnsi="Tahoma" w:cs="Tahoma"/>
          <w:i/>
          <w:u w:val="single"/>
        </w:rPr>
        <w:t xml:space="preserve">nima sedeža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poslovni račun izvajalca oz. podizvajalca v roku 30 (tridesetih) </w:t>
      </w:r>
      <w:r w:rsidR="000C1B19">
        <w:rPr>
          <w:rFonts w:ascii="Tahoma" w:hAnsi="Tahoma" w:cs="Tahoma"/>
          <w:i/>
        </w:rPr>
        <w:t>koledarskih</w:t>
      </w:r>
      <w:r w:rsidR="000C1B19" w:rsidRPr="00215CFF">
        <w:rPr>
          <w:rFonts w:ascii="Tahoma" w:hAnsi="Tahoma" w:cs="Tahoma"/>
          <w:i/>
        </w:rPr>
        <w:t xml:space="preserve"> </w:t>
      </w:r>
      <w:r w:rsidRPr="00215CFF">
        <w:rPr>
          <w:rFonts w:ascii="Tahoma" w:hAnsi="Tahoma" w:cs="Tahoma"/>
          <w:i/>
        </w:rPr>
        <w:t xml:space="preserve">dni od dneva </w:t>
      </w:r>
      <w:r w:rsidR="007F5708">
        <w:rPr>
          <w:rFonts w:ascii="Tahoma" w:hAnsi="Tahoma" w:cs="Tahoma"/>
          <w:i/>
        </w:rPr>
        <w:t>prejema</w:t>
      </w:r>
      <w:r w:rsidR="006F4729">
        <w:rPr>
          <w:rFonts w:ascii="Tahoma" w:hAnsi="Tahoma" w:cs="Tahoma"/>
          <w:i/>
        </w:rPr>
        <w:t xml:space="preserve"> </w:t>
      </w:r>
      <w:r w:rsidRPr="00215CFF">
        <w:rPr>
          <w:rFonts w:ascii="Tahoma" w:hAnsi="Tahoma" w:cs="Tahoma"/>
          <w:i/>
        </w:rPr>
        <w:t xml:space="preserve">pravilnega računa za opravljene storitve v vložišče naročnika. Poslovni račun mora biti naveden tudi na posameznem računu. </w:t>
      </w:r>
    </w:p>
    <w:p w14:paraId="694A0AB3" w14:textId="77777777" w:rsidR="00A03D01" w:rsidRDefault="00A03D01" w:rsidP="00B87BE2">
      <w:pPr>
        <w:keepNext/>
        <w:keepLines/>
        <w:tabs>
          <w:tab w:val="left" w:pos="1418"/>
          <w:tab w:val="left" w:pos="1702"/>
        </w:tabs>
        <w:jc w:val="both"/>
        <w:rPr>
          <w:rFonts w:ascii="Tahoma" w:hAnsi="Tahoma" w:cs="Tahoma"/>
          <w:i/>
        </w:rPr>
      </w:pPr>
    </w:p>
    <w:p w14:paraId="588959E1" w14:textId="32E6A676" w:rsidR="00501F99" w:rsidRDefault="00501F99" w:rsidP="00B87BE2">
      <w:pPr>
        <w:keepNext/>
        <w:keepLines/>
        <w:jc w:val="both"/>
        <w:rPr>
          <w:rFonts w:ascii="Tahoma" w:hAnsi="Tahoma" w:cs="Tahoma"/>
        </w:rPr>
      </w:pPr>
      <w:r w:rsidRPr="0094542F">
        <w:rPr>
          <w:rFonts w:ascii="Tahoma" w:hAnsi="Tahoma" w:cs="Tahoma"/>
        </w:rPr>
        <w:t xml:space="preserve">V primeru, da izstavljeni račun ni pravilen, ga je naročnik v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w:t>
      </w:r>
      <w:r>
        <w:rPr>
          <w:rFonts w:ascii="Tahoma" w:hAnsi="Tahoma" w:cs="Tahoma"/>
        </w:rPr>
        <w:t>eh</w:t>
      </w:r>
      <w:r w:rsidRPr="0094542F">
        <w:rPr>
          <w:rFonts w:ascii="Tahoma" w:hAnsi="Tahoma" w:cs="Tahoma"/>
        </w:rPr>
        <w:t xml:space="preserve"> </w:t>
      </w:r>
      <w:r>
        <w:rPr>
          <w:rFonts w:ascii="Tahoma" w:hAnsi="Tahoma" w:cs="Tahoma"/>
        </w:rPr>
        <w:t xml:space="preserve">od prejema </w:t>
      </w:r>
      <w:r w:rsidRPr="0094542F">
        <w:rPr>
          <w:rFonts w:ascii="Tahoma" w:hAnsi="Tahoma" w:cs="Tahoma"/>
        </w:rPr>
        <w:t>dolžan zavrniti z obrazložitvijo, izvajalec pa je dolžan izstaviti nov</w:t>
      </w:r>
      <w:r>
        <w:rPr>
          <w:rFonts w:ascii="Tahoma" w:hAnsi="Tahoma" w:cs="Tahoma"/>
        </w:rPr>
        <w:t>,</w:t>
      </w:r>
      <w:r w:rsidRPr="0094542F">
        <w:rPr>
          <w:rFonts w:ascii="Tahoma" w:hAnsi="Tahoma" w:cs="Tahoma"/>
        </w:rPr>
        <w:t xml:space="preserve"> popravljen </w:t>
      </w:r>
      <w:r w:rsidR="007F5708">
        <w:rPr>
          <w:rFonts w:ascii="Tahoma" w:hAnsi="Tahoma" w:cs="Tahoma"/>
        </w:rPr>
        <w:t xml:space="preserve">oz. pravilen </w:t>
      </w:r>
      <w:r w:rsidRPr="0094542F">
        <w:rPr>
          <w:rFonts w:ascii="Tahoma" w:hAnsi="Tahoma" w:cs="Tahoma"/>
        </w:rPr>
        <w:t xml:space="preserve">račun v roku </w:t>
      </w:r>
      <w:r w:rsidR="000C1B19">
        <w:rPr>
          <w:rFonts w:ascii="Tahoma" w:hAnsi="Tahoma" w:cs="Tahoma"/>
        </w:rPr>
        <w:t>treh</w:t>
      </w:r>
      <w:r w:rsidRPr="0094542F">
        <w:rPr>
          <w:rFonts w:ascii="Tahoma" w:hAnsi="Tahoma" w:cs="Tahoma"/>
        </w:rPr>
        <w:t xml:space="preserve"> (</w:t>
      </w:r>
      <w:r w:rsidR="000C1B19">
        <w:rPr>
          <w:rFonts w:ascii="Tahoma" w:hAnsi="Tahoma" w:cs="Tahoma"/>
        </w:rPr>
        <w:t>3</w:t>
      </w:r>
      <w:r w:rsidRPr="0094542F">
        <w:rPr>
          <w:rFonts w:ascii="Tahoma" w:hAnsi="Tahoma" w:cs="Tahoma"/>
        </w:rPr>
        <w:t>) koledarskih dni od zavrnitve.</w:t>
      </w:r>
    </w:p>
    <w:p w14:paraId="2849F950" w14:textId="77777777" w:rsidR="00501F99" w:rsidRDefault="00501F99" w:rsidP="00B87BE2">
      <w:pPr>
        <w:keepNext/>
        <w:keepLines/>
        <w:jc w:val="both"/>
        <w:rPr>
          <w:rFonts w:ascii="Tahoma" w:hAnsi="Tahoma" w:cs="Tahoma"/>
        </w:rPr>
      </w:pPr>
    </w:p>
    <w:p w14:paraId="38EE2D1B" w14:textId="558CDC66" w:rsidR="00501F99" w:rsidRDefault="00501F99" w:rsidP="00B87BE2">
      <w:pPr>
        <w:keepNext/>
        <w:keepLines/>
        <w:jc w:val="both"/>
        <w:rPr>
          <w:rFonts w:ascii="Tahoma" w:hAnsi="Tahoma" w:cs="Tahoma"/>
        </w:rPr>
      </w:pPr>
      <w:r w:rsidRPr="00C509F8">
        <w:rPr>
          <w:rFonts w:ascii="Tahoma" w:hAnsi="Tahoma" w:cs="Tahoma"/>
        </w:rPr>
        <w:t xml:space="preserve">V primeru naročnikove zamude pri plačilu ima izvajalec pravico zaračunati </w:t>
      </w:r>
      <w:r w:rsidR="00685321">
        <w:rPr>
          <w:rFonts w:ascii="Tahoma" w:hAnsi="Tahoma" w:cs="Tahoma"/>
        </w:rPr>
        <w:t>zakonske</w:t>
      </w:r>
      <w:r w:rsidRPr="00C509F8">
        <w:rPr>
          <w:rFonts w:ascii="Tahoma" w:hAnsi="Tahoma" w:cs="Tahoma"/>
        </w:rPr>
        <w:t>zamudne obresti.</w:t>
      </w:r>
    </w:p>
    <w:p w14:paraId="244543BF" w14:textId="77777777" w:rsidR="004B507E" w:rsidRPr="00C8579C" w:rsidRDefault="004B507E" w:rsidP="00B87BE2">
      <w:pPr>
        <w:keepNext/>
        <w:keepLines/>
        <w:jc w:val="both"/>
        <w:rPr>
          <w:rFonts w:ascii="Tahoma" w:hAnsi="Tahoma"/>
        </w:rPr>
      </w:pPr>
    </w:p>
    <w:p w14:paraId="1044AF30" w14:textId="77777777" w:rsidR="00A63AD7" w:rsidRPr="00C8579C" w:rsidRDefault="00A63AD7"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6016BC7" w14:textId="77777777" w:rsidR="00E0302E" w:rsidRDefault="00E0302E" w:rsidP="00B87BE2">
      <w:pPr>
        <w:keepNext/>
        <w:keepLines/>
        <w:tabs>
          <w:tab w:val="left" w:pos="567"/>
          <w:tab w:val="left" w:pos="1418"/>
          <w:tab w:val="left" w:pos="1702"/>
        </w:tabs>
        <w:jc w:val="both"/>
        <w:rPr>
          <w:rFonts w:ascii="Tahoma" w:hAnsi="Tahoma" w:cs="Tahoma"/>
        </w:rPr>
      </w:pPr>
    </w:p>
    <w:p w14:paraId="6F9072A1" w14:textId="77777777" w:rsidR="00A63AD7" w:rsidRPr="00C8579C" w:rsidRDefault="00A63AD7" w:rsidP="00B87BE2">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138A7351" w14:textId="77777777" w:rsidR="007F2DA2" w:rsidRPr="00C8579C" w:rsidRDefault="007F2DA2" w:rsidP="00B87BE2">
      <w:pPr>
        <w:keepNext/>
        <w:keepLines/>
        <w:tabs>
          <w:tab w:val="left" w:pos="567"/>
          <w:tab w:val="left" w:pos="1702"/>
        </w:tabs>
        <w:jc w:val="both"/>
        <w:rPr>
          <w:rFonts w:ascii="Tahoma" w:hAnsi="Tahoma" w:cs="Tahoma"/>
        </w:rPr>
      </w:pPr>
    </w:p>
    <w:p w14:paraId="4176A266" w14:textId="77777777" w:rsidR="006C4C08" w:rsidRPr="00C8579C" w:rsidRDefault="006C4C08"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7F40F0D4" w14:textId="77777777" w:rsidR="006C4C08" w:rsidRPr="00C8579C" w:rsidRDefault="006C4C08" w:rsidP="00B87BE2">
      <w:pPr>
        <w:keepNext/>
        <w:keepLines/>
        <w:tabs>
          <w:tab w:val="left" w:pos="851"/>
          <w:tab w:val="left" w:pos="1702"/>
        </w:tabs>
        <w:ind w:left="1440"/>
        <w:jc w:val="both"/>
        <w:rPr>
          <w:rFonts w:ascii="Tahoma" w:hAnsi="Tahoma" w:cs="Tahoma"/>
          <w:b/>
        </w:rPr>
      </w:pPr>
    </w:p>
    <w:p w14:paraId="7963E3AE" w14:textId="77777777" w:rsidR="00575670" w:rsidRPr="00C8579C" w:rsidRDefault="00575670"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75228B" w:rsidRPr="00C8579C">
        <w:rPr>
          <w:rFonts w:ascii="Tahoma" w:hAnsi="Tahoma" w:cs="Tahoma"/>
        </w:rPr>
        <w:t>len</w:t>
      </w:r>
    </w:p>
    <w:p w14:paraId="0822955B" w14:textId="77777777" w:rsidR="00A460F0" w:rsidRPr="00C8579C" w:rsidRDefault="00A460F0" w:rsidP="00B87BE2">
      <w:pPr>
        <w:keepNext/>
        <w:keepLines/>
        <w:jc w:val="both"/>
        <w:rPr>
          <w:rFonts w:ascii="Tahoma" w:hAnsi="Tahoma" w:cs="Tahoma"/>
        </w:rPr>
      </w:pPr>
    </w:p>
    <w:p w14:paraId="31C88360" w14:textId="77777777" w:rsidR="000042FF" w:rsidRPr="00C8579C" w:rsidRDefault="000042FF" w:rsidP="00B87BE2">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7464C001" w14:textId="77777777" w:rsidR="00745A83" w:rsidRPr="00C8579C" w:rsidRDefault="00745A83" w:rsidP="00B87BE2">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11FDD0B8"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826E72A"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lastRenderedPageBreak/>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77F1963" w14:textId="77777777" w:rsidR="008C77E8" w:rsidRPr="00C8579C" w:rsidRDefault="008C77E8" w:rsidP="00B87BE2">
            <w:pPr>
              <w:keepNext/>
              <w:keepLines/>
              <w:rPr>
                <w:rFonts w:ascii="Tahoma" w:hAnsi="Tahoma" w:cs="Tahoma"/>
                <w:szCs w:val="18"/>
              </w:rPr>
            </w:pPr>
          </w:p>
        </w:tc>
      </w:tr>
      <w:tr w:rsidR="008C77E8" w:rsidRPr="00C8579C" w14:paraId="5C12D3DD"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513CEFF2"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29CDED3C" w14:textId="77777777" w:rsidR="008C77E8" w:rsidRPr="00C8579C" w:rsidRDefault="008C77E8" w:rsidP="00B87BE2">
            <w:pPr>
              <w:keepNext/>
              <w:keepLines/>
              <w:rPr>
                <w:rFonts w:ascii="Tahoma" w:hAnsi="Tahoma" w:cs="Tahoma"/>
                <w:szCs w:val="18"/>
              </w:rPr>
            </w:pPr>
          </w:p>
        </w:tc>
      </w:tr>
      <w:tr w:rsidR="008C77E8" w:rsidRPr="00C8579C" w14:paraId="766BF8EB"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5956A08C"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B59FDD6" w14:textId="77777777" w:rsidR="008C77E8" w:rsidRPr="00C8579C" w:rsidRDefault="008C77E8" w:rsidP="00B87BE2">
            <w:pPr>
              <w:keepNext/>
              <w:keepLines/>
              <w:rPr>
                <w:rFonts w:ascii="Tahoma" w:hAnsi="Tahoma" w:cs="Tahoma"/>
                <w:szCs w:val="18"/>
              </w:rPr>
            </w:pPr>
          </w:p>
        </w:tc>
      </w:tr>
      <w:tr w:rsidR="008C77E8" w:rsidRPr="00C8579C" w14:paraId="56C29CB9"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27394B14"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C0213E8" w14:textId="77777777" w:rsidR="008C77E8" w:rsidRPr="00C8579C" w:rsidRDefault="008C77E8" w:rsidP="00B87BE2">
            <w:pPr>
              <w:keepNext/>
              <w:keepLines/>
              <w:rPr>
                <w:rFonts w:ascii="Tahoma" w:hAnsi="Tahoma" w:cs="Tahoma"/>
                <w:szCs w:val="18"/>
              </w:rPr>
            </w:pPr>
          </w:p>
        </w:tc>
      </w:tr>
      <w:tr w:rsidR="008C77E8" w:rsidRPr="00C8579C" w14:paraId="3B6DBD14"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3033F33"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2E9C40C6" w14:textId="77777777" w:rsidR="008C77E8" w:rsidRPr="00C8579C" w:rsidRDefault="008C77E8" w:rsidP="00B87BE2">
            <w:pPr>
              <w:keepNext/>
              <w:keepLines/>
              <w:rPr>
                <w:rFonts w:ascii="Tahoma" w:hAnsi="Tahoma" w:cs="Tahoma"/>
                <w:szCs w:val="18"/>
              </w:rPr>
            </w:pPr>
          </w:p>
        </w:tc>
      </w:tr>
      <w:tr w:rsidR="008C77E8" w:rsidRPr="00C8579C" w14:paraId="3F0FA55C"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7BFB8E3D" w14:textId="77777777" w:rsidR="008C77E8" w:rsidRPr="00C8579C" w:rsidRDefault="008C77E8" w:rsidP="00B87BE2">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7C8CC287" w14:textId="77777777" w:rsidR="008C77E8" w:rsidRPr="00C8579C" w:rsidRDefault="008C77E8" w:rsidP="00B87BE2">
            <w:pPr>
              <w:keepNext/>
              <w:keepLines/>
              <w:jc w:val="center"/>
              <w:rPr>
                <w:rFonts w:ascii="Tahoma" w:hAnsi="Tahoma" w:cs="Tahoma"/>
                <w:szCs w:val="18"/>
              </w:rPr>
            </w:pPr>
            <w:r w:rsidRPr="00C8579C">
              <w:rPr>
                <w:rFonts w:ascii="Tahoma" w:hAnsi="Tahoma" w:cs="Tahoma"/>
                <w:szCs w:val="18"/>
              </w:rPr>
              <w:t>DA / NE</w:t>
            </w:r>
          </w:p>
        </w:tc>
      </w:tr>
      <w:tr w:rsidR="008C77E8" w:rsidRPr="00C8579C" w14:paraId="6115FCBC"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56479F0D"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14AD8D64" w14:textId="77777777" w:rsidR="008C77E8" w:rsidRPr="00C8579C" w:rsidRDefault="008C77E8" w:rsidP="00B87BE2">
            <w:pPr>
              <w:keepNext/>
              <w:keepLines/>
              <w:rPr>
                <w:szCs w:val="18"/>
              </w:rPr>
            </w:pPr>
          </w:p>
        </w:tc>
      </w:tr>
      <w:tr w:rsidR="008C77E8" w:rsidRPr="00C8579C" w14:paraId="50910D8F"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238D961C" w14:textId="77777777" w:rsidR="008C77E8" w:rsidRPr="00C8579C" w:rsidRDefault="008C77E8" w:rsidP="00B87BE2">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09C47389" w14:textId="77777777" w:rsidR="008C77E8" w:rsidRPr="00C8579C" w:rsidRDefault="008C77E8" w:rsidP="00B87BE2">
            <w:pPr>
              <w:keepNext/>
              <w:keepLines/>
              <w:rPr>
                <w:szCs w:val="18"/>
              </w:rPr>
            </w:pPr>
          </w:p>
        </w:tc>
      </w:tr>
      <w:tr w:rsidR="008C77E8" w:rsidRPr="00C8579C" w14:paraId="72B3CD72"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67C20907"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Količina/Delež (%) v podizvajanju</w:t>
            </w:r>
            <w:r w:rsidR="000C1B19">
              <w:rPr>
                <w:rFonts w:ascii="Tahoma" w:hAnsi="Tahoma" w:cs="Tahoma"/>
                <w:szCs w:val="18"/>
              </w:rPr>
              <w:t xml:space="preserve"> brez DDV</w:t>
            </w:r>
          </w:p>
        </w:tc>
        <w:tc>
          <w:tcPr>
            <w:tcW w:w="4659" w:type="dxa"/>
            <w:tcBorders>
              <w:top w:val="single" w:sz="4" w:space="0" w:color="auto"/>
              <w:left w:val="single" w:sz="4" w:space="0" w:color="auto"/>
              <w:bottom w:val="single" w:sz="4" w:space="0" w:color="auto"/>
              <w:right w:val="single" w:sz="4" w:space="0" w:color="auto"/>
            </w:tcBorders>
            <w:vAlign w:val="center"/>
          </w:tcPr>
          <w:p w14:paraId="19E148D5" w14:textId="77777777" w:rsidR="008C77E8" w:rsidRPr="00C8579C" w:rsidRDefault="008C77E8" w:rsidP="00B87BE2">
            <w:pPr>
              <w:keepNext/>
              <w:keepLines/>
              <w:rPr>
                <w:szCs w:val="18"/>
              </w:rPr>
            </w:pPr>
          </w:p>
        </w:tc>
      </w:tr>
      <w:tr w:rsidR="008C77E8" w:rsidRPr="00C8579C" w14:paraId="53CD8789"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6DD85D9" w14:textId="77777777" w:rsidR="008C77E8" w:rsidRPr="00C8579C" w:rsidRDefault="008C77E8" w:rsidP="00B87BE2">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2B64C45A" w14:textId="77777777" w:rsidR="008C77E8" w:rsidRPr="00C8579C" w:rsidRDefault="008C77E8" w:rsidP="00B87BE2">
            <w:pPr>
              <w:keepNext/>
              <w:keepLines/>
              <w:rPr>
                <w:szCs w:val="18"/>
              </w:rPr>
            </w:pPr>
          </w:p>
        </w:tc>
      </w:tr>
    </w:tbl>
    <w:p w14:paraId="0ED5809E" w14:textId="77777777" w:rsidR="008C77E8" w:rsidRPr="00C8579C" w:rsidRDefault="008C77E8" w:rsidP="00B87BE2">
      <w:pPr>
        <w:keepNext/>
        <w:keepLines/>
        <w:jc w:val="both"/>
        <w:rPr>
          <w:rFonts w:ascii="Tahoma" w:hAnsi="Tahoma" w:cs="Tahoma"/>
        </w:rPr>
      </w:pPr>
    </w:p>
    <w:p w14:paraId="2FB3EBD1" w14:textId="77777777" w:rsidR="009C0D7F" w:rsidRPr="00C8579C" w:rsidRDefault="009C0D7F" w:rsidP="00B87BE2">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246A702B" w14:textId="77777777" w:rsidR="009C0D7F" w:rsidRPr="00C8579C" w:rsidRDefault="009C0D7F" w:rsidP="00B87BE2">
      <w:pPr>
        <w:keepNext/>
        <w:keepLines/>
        <w:jc w:val="both"/>
        <w:rPr>
          <w:rFonts w:ascii="Tahoma" w:hAnsi="Tahoma" w:cs="Tahoma"/>
        </w:rPr>
      </w:pPr>
    </w:p>
    <w:p w14:paraId="225DE0CA" w14:textId="17F0259A" w:rsidR="005369A2" w:rsidRDefault="005369A2" w:rsidP="00B87BE2">
      <w:pPr>
        <w:keepNext/>
        <w:keepLines/>
        <w:jc w:val="both"/>
        <w:rPr>
          <w:rFonts w:ascii="Tahoma" w:hAnsi="Tahoma" w:cs="Tahoma"/>
        </w:rPr>
      </w:pPr>
      <w:r w:rsidRPr="00C8579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podizvajalca in so zahtevan</w:t>
      </w:r>
      <w:r w:rsidR="00685321">
        <w:rPr>
          <w:rFonts w:ascii="Tahoma" w:hAnsi="Tahoma" w:cs="Tahoma"/>
        </w:rPr>
        <w:t>e</w:t>
      </w:r>
      <w:r w:rsidR="004D735C" w:rsidRPr="00C8579C">
        <w:rPr>
          <w:rFonts w:ascii="Tahoma" w:hAnsi="Tahoma" w:cs="Tahoma"/>
        </w:rPr>
        <w:t xml:space="preserve"> v razpisni dokumentaciji</w:t>
      </w:r>
      <w:r w:rsidR="00685321">
        <w:rPr>
          <w:rFonts w:ascii="Tahoma" w:hAnsi="Tahoma" w:cs="Tahoma"/>
        </w:rPr>
        <w:t>,</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06855D95" w14:textId="77777777" w:rsidR="00E0302E" w:rsidRPr="00C8579C" w:rsidRDefault="00E0302E" w:rsidP="00B87BE2">
      <w:pPr>
        <w:keepNext/>
        <w:keepLines/>
        <w:jc w:val="both"/>
        <w:rPr>
          <w:rFonts w:ascii="Tahoma" w:hAnsi="Tahoma" w:cs="Tahoma"/>
        </w:rPr>
      </w:pPr>
    </w:p>
    <w:p w14:paraId="4563D972" w14:textId="77777777" w:rsidR="009C0D7F" w:rsidRPr="00C8579C" w:rsidRDefault="009C0D7F" w:rsidP="00B87BE2">
      <w:pPr>
        <w:keepNext/>
        <w:keepLines/>
        <w:jc w:val="both"/>
        <w:rPr>
          <w:rFonts w:ascii="Tahoma" w:hAnsi="Tahoma" w:cs="Tahoma"/>
        </w:rPr>
      </w:pPr>
      <w:r w:rsidRPr="00C8579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14:paraId="2299CCB9" w14:textId="77777777" w:rsidR="009C0D7F" w:rsidRPr="00C8579C" w:rsidRDefault="009C0D7F" w:rsidP="00B87BE2">
      <w:pPr>
        <w:keepNext/>
        <w:keepLines/>
        <w:jc w:val="both"/>
        <w:rPr>
          <w:rFonts w:ascii="Tahoma" w:hAnsi="Tahoma" w:cs="Tahoma"/>
          <w:b/>
          <w:i/>
        </w:rPr>
      </w:pPr>
    </w:p>
    <w:p w14:paraId="014F94AD" w14:textId="77777777" w:rsidR="009C0D7F" w:rsidRPr="00C8579C" w:rsidRDefault="009C0D7F" w:rsidP="00B87BE2">
      <w:pPr>
        <w:keepNext/>
        <w:keepLines/>
        <w:jc w:val="both"/>
        <w:rPr>
          <w:rFonts w:ascii="Tahoma" w:hAnsi="Tahoma" w:cs="Tahoma"/>
          <w:i/>
        </w:rPr>
      </w:pPr>
      <w:r w:rsidRPr="00C8579C">
        <w:rPr>
          <w:rFonts w:ascii="Tahoma" w:hAnsi="Tahoma" w:cs="Tahoma"/>
          <w:b/>
          <w:i/>
        </w:rPr>
        <w:t>se upošteva v primeru, da izvajalec nastopa s podizvajalcem, ki zahteva neposredno plačilo:</w:t>
      </w:r>
    </w:p>
    <w:p w14:paraId="65075E8D" w14:textId="77777777" w:rsidR="009C0D7F" w:rsidRPr="00C8579C" w:rsidRDefault="009C0D7F" w:rsidP="00B87BE2">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C8579C">
        <w:rPr>
          <w:rFonts w:ascii="Tahoma" w:hAnsi="Tahoma" w:cs="Tahoma"/>
        </w:rPr>
        <w:t>na podlagi katerega naročnik namesto izvajalca poravna podizvajalčevo terjatev do izvajalca.</w:t>
      </w:r>
    </w:p>
    <w:p w14:paraId="66C33FC8" w14:textId="77777777" w:rsidR="009C0D7F" w:rsidRPr="00C8579C" w:rsidRDefault="009C0D7F" w:rsidP="00B87BE2">
      <w:pPr>
        <w:keepNext/>
        <w:keepLines/>
        <w:ind w:left="357"/>
        <w:jc w:val="both"/>
        <w:rPr>
          <w:rFonts w:ascii="Tahoma" w:hAnsi="Tahoma" w:cs="Tahoma"/>
        </w:rPr>
      </w:pPr>
    </w:p>
    <w:p w14:paraId="6B72CAEC" w14:textId="77777777" w:rsidR="009C0D7F" w:rsidRPr="00C8579C" w:rsidRDefault="009C0D7F" w:rsidP="00B87BE2">
      <w:pPr>
        <w:keepNext/>
        <w:keepLines/>
        <w:jc w:val="both"/>
        <w:rPr>
          <w:rFonts w:ascii="Tahoma" w:hAnsi="Tahoma" w:cs="Tahoma"/>
        </w:rPr>
      </w:pPr>
      <w:r w:rsidRPr="00C8579C">
        <w:rPr>
          <w:rFonts w:ascii="Tahoma" w:hAnsi="Tahoma" w:cs="Tahoma"/>
        </w:rPr>
        <w:t>Izvajalec mora za podizvajalca, ki zahteva neposredno plačilo, ob vsakem računu priložiti:</w:t>
      </w:r>
    </w:p>
    <w:p w14:paraId="2DDFB5D3" w14:textId="77777777" w:rsidR="009C0D7F" w:rsidRPr="00C8579C" w:rsidRDefault="009C0D7F" w:rsidP="00B87BE2">
      <w:pPr>
        <w:keepNext/>
        <w:keepLines/>
        <w:numPr>
          <w:ilvl w:val="0"/>
          <w:numId w:val="12"/>
        </w:numPr>
        <w:jc w:val="both"/>
        <w:rPr>
          <w:rFonts w:ascii="Tahoma" w:hAnsi="Tahoma" w:cs="Tahoma"/>
        </w:rPr>
      </w:pPr>
      <w:r w:rsidRPr="00C8579C">
        <w:rPr>
          <w:rFonts w:ascii="Tahoma" w:hAnsi="Tahoma" w:cs="Tahoma"/>
        </w:rPr>
        <w:t>račun podizvajalca za opravljene obveznosti iz okvirnega sporazuma, potrjen s strani izvajalca, na podlagi katerega naročnik izvede nakazilo za opravljene obveznosti iz okvirnega sporazuma</w:t>
      </w:r>
      <w:r w:rsidRPr="00C8579C" w:rsidDel="00654A1C">
        <w:rPr>
          <w:rFonts w:ascii="Tahoma" w:hAnsi="Tahoma" w:cs="Tahoma"/>
        </w:rPr>
        <w:t xml:space="preserve"> </w:t>
      </w:r>
      <w:r w:rsidRPr="00C8579C">
        <w:rPr>
          <w:rFonts w:ascii="Tahoma" w:hAnsi="Tahoma" w:cs="Tahoma"/>
        </w:rPr>
        <w:t xml:space="preserve">neposredno na račun podizvajalca ali </w:t>
      </w:r>
    </w:p>
    <w:p w14:paraId="7A4F1D51" w14:textId="77777777" w:rsidR="009C0D7F" w:rsidRPr="00C8579C" w:rsidRDefault="009C0D7F" w:rsidP="00B87BE2">
      <w:pPr>
        <w:keepNext/>
        <w:keepLines/>
        <w:numPr>
          <w:ilvl w:val="0"/>
          <w:numId w:val="12"/>
        </w:numPr>
        <w:jc w:val="both"/>
        <w:rPr>
          <w:rFonts w:ascii="Tahoma" w:hAnsi="Tahoma" w:cs="Tahoma"/>
        </w:rPr>
      </w:pPr>
      <w:r w:rsidRPr="00C8579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8249912" w14:textId="77777777" w:rsidR="009C0D7F" w:rsidRPr="00C8579C" w:rsidRDefault="009C0D7F" w:rsidP="00B87BE2">
      <w:pPr>
        <w:keepNext/>
        <w:keepLines/>
        <w:jc w:val="both"/>
        <w:rPr>
          <w:rFonts w:ascii="Tahoma" w:hAnsi="Tahoma" w:cs="Tahoma"/>
        </w:rPr>
      </w:pPr>
    </w:p>
    <w:p w14:paraId="3F113010" w14:textId="77777777" w:rsidR="00A460F0" w:rsidRPr="00C8579C" w:rsidRDefault="00A460F0" w:rsidP="00B87BE2">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16DBE91" w14:textId="77777777" w:rsidR="00A460F0" w:rsidRPr="00C8579C" w:rsidRDefault="00A460F0" w:rsidP="00B87BE2">
      <w:pPr>
        <w:keepNext/>
        <w:keepLines/>
        <w:jc w:val="both"/>
        <w:rPr>
          <w:rFonts w:ascii="Tahoma" w:hAnsi="Tahoma" w:cs="Tahoma"/>
        </w:rPr>
      </w:pPr>
    </w:p>
    <w:p w14:paraId="3A34719B" w14:textId="77777777" w:rsidR="009C0D7F" w:rsidRPr="00C8579C" w:rsidRDefault="009C0D7F" w:rsidP="00B87BE2">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08F7123E" w14:textId="77777777" w:rsidR="00011993" w:rsidRDefault="00011993" w:rsidP="00B87BE2">
      <w:pPr>
        <w:keepNext/>
        <w:keepLines/>
        <w:jc w:val="both"/>
        <w:rPr>
          <w:rFonts w:ascii="Tahoma" w:hAnsi="Tahoma" w:cs="Tahoma"/>
        </w:rPr>
      </w:pPr>
    </w:p>
    <w:p w14:paraId="09837A37" w14:textId="77777777" w:rsidR="00164676" w:rsidRPr="00C8579C" w:rsidRDefault="00164676" w:rsidP="00B87BE2">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13F45179" w14:textId="77777777" w:rsidR="00164676" w:rsidRPr="00C8579C" w:rsidRDefault="00164676" w:rsidP="00B87BE2">
      <w:pPr>
        <w:keepNext/>
        <w:keepLines/>
        <w:jc w:val="both"/>
        <w:rPr>
          <w:rFonts w:ascii="Tahoma" w:hAnsi="Tahoma" w:cs="Tahoma"/>
        </w:rPr>
      </w:pPr>
    </w:p>
    <w:p w14:paraId="1EE638FF" w14:textId="77777777" w:rsidR="000042FF" w:rsidRPr="00C8579C" w:rsidRDefault="000042FF" w:rsidP="00B87BE2">
      <w:pPr>
        <w:keepNext/>
        <w:keepLines/>
        <w:jc w:val="both"/>
        <w:rPr>
          <w:rFonts w:ascii="Tahoma" w:hAnsi="Tahoma" w:cs="Tahoma"/>
          <w:b/>
          <w:i/>
        </w:rPr>
      </w:pPr>
      <w:r w:rsidRPr="00C8579C">
        <w:rPr>
          <w:rFonts w:ascii="Tahoma" w:hAnsi="Tahoma" w:cs="Tahoma"/>
          <w:b/>
          <w:i/>
        </w:rPr>
        <w:lastRenderedPageBreak/>
        <w:t>se upošteva v primeru, da podizvajalec neposrednega plačila ne bo zahteval:</w:t>
      </w:r>
    </w:p>
    <w:p w14:paraId="01253E4C" w14:textId="77777777" w:rsidR="00A460F0" w:rsidRPr="00C8579C" w:rsidRDefault="00A460F0" w:rsidP="00B87BE2">
      <w:pPr>
        <w:keepNext/>
        <w:keepLines/>
        <w:tabs>
          <w:tab w:val="left" w:pos="567"/>
          <w:tab w:val="left" w:pos="1702"/>
        </w:tabs>
        <w:jc w:val="both"/>
        <w:rPr>
          <w:rFonts w:ascii="Tahoma" w:hAnsi="Tahoma" w:cs="Tahoma"/>
        </w:rPr>
      </w:pPr>
      <w:r w:rsidRPr="00C8579C">
        <w:rPr>
          <w:rFonts w:ascii="Tahoma" w:hAnsi="Tahoma" w:cs="Tahoma"/>
        </w:rPr>
        <w:t>Izvajalec mora na zahtevo naročnik</w:t>
      </w:r>
      <w:r w:rsidR="000D500C" w:rsidRPr="00C8579C">
        <w:rPr>
          <w:rFonts w:ascii="Tahoma" w:hAnsi="Tahoma" w:cs="Tahoma"/>
        </w:rPr>
        <w:t>a</w:t>
      </w:r>
      <w:r w:rsidRPr="00C8579C">
        <w:rPr>
          <w:rFonts w:ascii="Tahoma" w:hAnsi="Tahoma" w:cs="Tahoma"/>
        </w:rPr>
        <w:t xml:space="preserve"> najpozneje v šestdesetih (60) dneh od plačila končnega računa poslati svojo pisno izjavo in pisno izjavo podizvajalca, da je podizvajalec prejel plačilo za izveden</w:t>
      </w:r>
      <w:r w:rsidR="0026716A">
        <w:rPr>
          <w:rFonts w:ascii="Tahoma" w:hAnsi="Tahoma" w:cs="Tahoma"/>
        </w:rPr>
        <w:t>e</w:t>
      </w:r>
      <w:r w:rsidRPr="00C8579C">
        <w:rPr>
          <w:rFonts w:ascii="Tahoma" w:hAnsi="Tahoma" w:cs="Tahoma"/>
        </w:rPr>
        <w:t xml:space="preserve"> </w:t>
      </w:r>
      <w:r w:rsidR="0026716A">
        <w:rPr>
          <w:rFonts w:ascii="Tahoma" w:hAnsi="Tahoma" w:cs="Tahoma"/>
        </w:rPr>
        <w:t>storitve</w:t>
      </w:r>
      <w:r w:rsidRPr="00C8579C">
        <w:rPr>
          <w:rFonts w:ascii="Tahoma" w:hAnsi="Tahoma" w:cs="Tahoma"/>
        </w:rPr>
        <w:t>, ki so neposredno povezane s predmetom</w:t>
      </w:r>
      <w:r w:rsidR="00131273" w:rsidRPr="00C8579C">
        <w:rPr>
          <w:rFonts w:ascii="Tahoma" w:hAnsi="Tahoma" w:cs="Tahoma"/>
        </w:rPr>
        <w:t xml:space="preserve"> okvirnega sporazuma</w:t>
      </w:r>
      <w:r w:rsidRPr="00C8579C">
        <w:rPr>
          <w:rFonts w:ascii="Tahoma" w:hAnsi="Tahoma" w:cs="Tahoma"/>
        </w:rPr>
        <w:t xml:space="preserve">, kadar izvajalec nastopa s podizvajalcem, ki ni zahteval neposrednega plačila. </w:t>
      </w:r>
    </w:p>
    <w:p w14:paraId="0CD38ACE" w14:textId="77777777" w:rsidR="00275625" w:rsidRPr="00C8579C" w:rsidRDefault="00275625" w:rsidP="00B87BE2">
      <w:pPr>
        <w:keepNext/>
        <w:keepLines/>
        <w:tabs>
          <w:tab w:val="left" w:pos="567"/>
          <w:tab w:val="left" w:pos="1702"/>
        </w:tabs>
        <w:jc w:val="both"/>
        <w:rPr>
          <w:rFonts w:ascii="Tahoma" w:hAnsi="Tahoma" w:cs="Tahoma"/>
          <w:b/>
          <w:bCs/>
        </w:rPr>
      </w:pPr>
    </w:p>
    <w:p w14:paraId="2A80C639" w14:textId="77777777" w:rsidR="0075228B" w:rsidRPr="00C8579C" w:rsidRDefault="0075228B" w:rsidP="00B87BE2">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29413F54" w14:textId="77777777" w:rsidR="007F7D6E" w:rsidRPr="00C8579C" w:rsidRDefault="007F7D6E" w:rsidP="00B87BE2">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472747B4" w14:textId="77777777" w:rsidR="007F7D6E" w:rsidRPr="00C8579C" w:rsidRDefault="007F7D6E" w:rsidP="00B87BE2">
      <w:pPr>
        <w:keepNext/>
        <w:keepLines/>
        <w:jc w:val="both"/>
        <w:rPr>
          <w:rFonts w:ascii="Tahoma" w:hAnsi="Tahoma" w:cs="Tahoma"/>
          <w:b/>
        </w:rPr>
      </w:pPr>
    </w:p>
    <w:p w14:paraId="48F69FD7" w14:textId="77777777" w:rsidR="001B257C" w:rsidRPr="00C8579C" w:rsidRDefault="007F7D6E" w:rsidP="00B87BE2">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podizvajalca in so zahtevani v razpisni dokumentaciji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385EDC5D" w14:textId="77777777" w:rsidR="00D030E2" w:rsidRPr="00C8579C" w:rsidRDefault="00D030E2" w:rsidP="00B87BE2">
      <w:pPr>
        <w:keepNext/>
        <w:keepLines/>
        <w:jc w:val="both"/>
        <w:rPr>
          <w:rFonts w:ascii="Tahoma" w:hAnsi="Tahoma" w:cs="Tahoma"/>
        </w:rPr>
      </w:pPr>
    </w:p>
    <w:p w14:paraId="2A38ACC9" w14:textId="77777777" w:rsidR="001B257C" w:rsidRDefault="001B257C" w:rsidP="00B87BE2">
      <w:pPr>
        <w:keepNext/>
        <w:keepLines/>
        <w:jc w:val="both"/>
        <w:rPr>
          <w:rFonts w:ascii="Tahoma" w:hAnsi="Tahoma" w:cs="Tahoma"/>
        </w:rPr>
      </w:pPr>
      <w:r w:rsidRPr="00C8579C">
        <w:rPr>
          <w:rFonts w:ascii="Tahoma" w:hAnsi="Tahoma" w:cs="Tahoma"/>
        </w:rPr>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5B495C0E" w14:textId="77777777" w:rsidR="00A03D01" w:rsidRDefault="00A03D01" w:rsidP="00B87BE2">
      <w:pPr>
        <w:keepNext/>
        <w:keepLines/>
        <w:jc w:val="both"/>
        <w:rPr>
          <w:rFonts w:ascii="Tahoma" w:hAnsi="Tahoma" w:cs="Tahoma"/>
        </w:rPr>
      </w:pPr>
    </w:p>
    <w:p w14:paraId="285D7867" w14:textId="77777777" w:rsidR="001B257C" w:rsidRDefault="001B257C" w:rsidP="00B87BE2">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24E0CFCD" w14:textId="77777777" w:rsidR="003B3123" w:rsidRDefault="003B3123" w:rsidP="00B87BE2">
      <w:pPr>
        <w:keepNext/>
        <w:keepLines/>
        <w:jc w:val="both"/>
        <w:rPr>
          <w:rFonts w:ascii="Tahoma" w:hAnsi="Tahoma" w:cs="Tahoma"/>
        </w:rPr>
      </w:pPr>
    </w:p>
    <w:p w14:paraId="5F90B0C8" w14:textId="77777777" w:rsidR="00164676" w:rsidRDefault="00164676" w:rsidP="00B87BE2">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4CDAC32B" w14:textId="77777777" w:rsidR="00A914D5" w:rsidRDefault="00A914D5" w:rsidP="00B87BE2">
      <w:pPr>
        <w:keepNext/>
        <w:keepLines/>
        <w:jc w:val="both"/>
        <w:rPr>
          <w:rFonts w:ascii="Tahoma" w:hAnsi="Tahoma" w:cs="Tahoma"/>
        </w:rPr>
      </w:pPr>
    </w:p>
    <w:p w14:paraId="7F7E32A4" w14:textId="77777777" w:rsidR="008876D8" w:rsidRPr="00C8579C" w:rsidRDefault="00501F99" w:rsidP="00B87BE2">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OBSEG STORITEV IN ROK ZAČETKA IZVEDBE STORITEV TER NAROČANJE ODVOZOV</w:t>
      </w:r>
    </w:p>
    <w:p w14:paraId="2769BE9B" w14:textId="77777777" w:rsidR="002474B7" w:rsidRDefault="002474B7" w:rsidP="00B87BE2">
      <w:pPr>
        <w:keepNext/>
        <w:keepLines/>
        <w:tabs>
          <w:tab w:val="left" w:pos="851"/>
          <w:tab w:val="left" w:pos="1702"/>
        </w:tabs>
        <w:ind w:left="1440"/>
        <w:jc w:val="both"/>
        <w:rPr>
          <w:rFonts w:ascii="Tahoma" w:hAnsi="Tahoma" w:cs="Tahoma"/>
          <w:b/>
        </w:rPr>
      </w:pPr>
    </w:p>
    <w:p w14:paraId="1EC2120F" w14:textId="77777777" w:rsidR="002474B7" w:rsidRPr="00C8579C" w:rsidRDefault="002474B7"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63B8372" w14:textId="77777777" w:rsidR="002474B7" w:rsidRDefault="002474B7" w:rsidP="00B87BE2">
      <w:pPr>
        <w:keepNext/>
        <w:keepLines/>
        <w:ind w:left="426"/>
        <w:jc w:val="center"/>
        <w:rPr>
          <w:rFonts w:ascii="Tahoma" w:hAnsi="Tahoma" w:cs="Tahoma"/>
        </w:rPr>
      </w:pPr>
    </w:p>
    <w:p w14:paraId="042E7686" w14:textId="77777777" w:rsidR="00D24759" w:rsidRDefault="00D24759" w:rsidP="00B87BE2">
      <w:pPr>
        <w:keepNext/>
        <w:keepLines/>
        <w:jc w:val="both"/>
        <w:rPr>
          <w:rFonts w:ascii="Tahoma" w:hAnsi="Tahoma" w:cs="Tahoma"/>
          <w:color w:val="000000"/>
        </w:rPr>
      </w:pPr>
      <w:r w:rsidRPr="002474B7">
        <w:rPr>
          <w:rFonts w:ascii="Tahoma" w:hAnsi="Tahoma" w:cs="Tahoma"/>
          <w:color w:val="000000"/>
        </w:rPr>
        <w:t>Izvajalec mora prevzemati</w:t>
      </w:r>
      <w:r w:rsidR="00B227B7">
        <w:rPr>
          <w:rFonts w:ascii="Tahoma" w:hAnsi="Tahoma" w:cs="Tahoma"/>
          <w:color w:val="000000"/>
        </w:rPr>
        <w:t>, odvažati</w:t>
      </w:r>
      <w:r w:rsidRPr="002474B7">
        <w:rPr>
          <w:rFonts w:ascii="Tahoma" w:hAnsi="Tahoma" w:cs="Tahoma"/>
          <w:color w:val="000000"/>
        </w:rPr>
        <w:t xml:space="preserve"> in nadalj</w:t>
      </w:r>
      <w:r w:rsidR="00B227B7">
        <w:rPr>
          <w:rFonts w:ascii="Tahoma" w:hAnsi="Tahoma" w:cs="Tahoma"/>
          <w:color w:val="000000"/>
        </w:rPr>
        <w:t>nj</w:t>
      </w:r>
      <w:r w:rsidRPr="002474B7">
        <w:rPr>
          <w:rFonts w:ascii="Tahoma" w:hAnsi="Tahoma" w:cs="Tahoma"/>
          <w:color w:val="000000"/>
        </w:rPr>
        <w:t xml:space="preserve">e obdelati produkt v strukturah, ki nastanejo pri obdelavi MKO v obratu MBO RCERO Ljubljana. Dejanske količine in dinamika prevzema se bodo določale na osnovi trenutnih </w:t>
      </w:r>
      <w:r w:rsidR="00B227B7">
        <w:rPr>
          <w:rFonts w:ascii="Tahoma" w:hAnsi="Tahoma" w:cs="Tahoma"/>
          <w:color w:val="000000"/>
        </w:rPr>
        <w:t xml:space="preserve">dejanskih </w:t>
      </w:r>
      <w:r w:rsidRPr="002474B7">
        <w:rPr>
          <w:rFonts w:ascii="Tahoma" w:hAnsi="Tahoma" w:cs="Tahoma"/>
          <w:color w:val="000000"/>
        </w:rPr>
        <w:t>potreb naročnika. Izvajalec ne bo mogel uveljavljati odškodnine zaradi morebitnega spreminjanja količin.</w:t>
      </w:r>
    </w:p>
    <w:p w14:paraId="05859873" w14:textId="77777777" w:rsidR="0088378D" w:rsidRDefault="0088378D" w:rsidP="00B87BE2">
      <w:pPr>
        <w:keepNext/>
        <w:keepLines/>
        <w:jc w:val="both"/>
        <w:rPr>
          <w:rFonts w:ascii="Tahoma" w:hAnsi="Tahoma" w:cs="Tahoma"/>
        </w:rPr>
      </w:pPr>
    </w:p>
    <w:p w14:paraId="713615DE" w14:textId="77777777" w:rsidR="00C755BB" w:rsidRPr="002474B7" w:rsidRDefault="00C755BB" w:rsidP="00B87BE2">
      <w:pPr>
        <w:keepNext/>
        <w:keepLines/>
        <w:jc w:val="both"/>
        <w:rPr>
          <w:rFonts w:ascii="Tahoma" w:hAnsi="Tahoma" w:cs="Tahoma"/>
          <w:color w:val="000000"/>
        </w:rPr>
      </w:pPr>
      <w:r w:rsidRPr="00994581">
        <w:rPr>
          <w:rFonts w:ascii="Tahoma" w:hAnsi="Tahoma" w:cs="Tahoma"/>
          <w:color w:val="000000"/>
        </w:rPr>
        <w:t>Naročnik ne nudi storitve skladiščenja produkta.</w:t>
      </w:r>
    </w:p>
    <w:p w14:paraId="42F1D84A" w14:textId="77777777" w:rsidR="00C755BB" w:rsidRPr="002474B7" w:rsidRDefault="00C755BB" w:rsidP="00B87BE2">
      <w:pPr>
        <w:keepNext/>
        <w:keepLines/>
        <w:jc w:val="both"/>
        <w:rPr>
          <w:rFonts w:ascii="Tahoma" w:hAnsi="Tahoma" w:cs="Tahoma"/>
          <w:color w:val="000000"/>
        </w:rPr>
      </w:pPr>
    </w:p>
    <w:p w14:paraId="5303656D" w14:textId="77777777" w:rsidR="00C755BB" w:rsidRPr="002474B7" w:rsidRDefault="00C755BB" w:rsidP="00B87BE2">
      <w:pPr>
        <w:keepNext/>
        <w:keepLines/>
        <w:jc w:val="both"/>
        <w:rPr>
          <w:rFonts w:ascii="Tahoma" w:hAnsi="Tahoma" w:cs="Tahoma"/>
          <w:color w:val="000000"/>
        </w:rPr>
      </w:pPr>
      <w:r w:rsidRPr="002474B7">
        <w:rPr>
          <w:rFonts w:ascii="Tahoma" w:hAnsi="Tahoma" w:cs="Tahoma"/>
          <w:color w:val="000000"/>
        </w:rPr>
        <w:t xml:space="preserve">Storitve </w:t>
      </w:r>
      <w:r w:rsidR="00B227B7">
        <w:rPr>
          <w:rFonts w:ascii="Tahoma" w:hAnsi="Tahoma" w:cs="Tahoma"/>
          <w:color w:val="000000"/>
        </w:rPr>
        <w:t>mora izvajalec</w:t>
      </w:r>
      <w:r w:rsidRPr="002474B7">
        <w:rPr>
          <w:rFonts w:ascii="Tahoma" w:hAnsi="Tahoma" w:cs="Tahoma"/>
          <w:color w:val="000000"/>
        </w:rPr>
        <w:t xml:space="preserve"> opravljati na način, kot ga predpisujeta </w:t>
      </w:r>
      <w:r>
        <w:rPr>
          <w:rFonts w:ascii="Tahoma" w:hAnsi="Tahoma" w:cs="Tahoma"/>
          <w:color w:val="000000"/>
        </w:rPr>
        <w:t>zakonodaja Republike Slovenije</w:t>
      </w:r>
      <w:r w:rsidRPr="002474B7">
        <w:rPr>
          <w:rFonts w:ascii="Tahoma" w:hAnsi="Tahoma" w:cs="Tahoma"/>
          <w:color w:val="000000"/>
        </w:rPr>
        <w:t xml:space="preserve"> </w:t>
      </w:r>
      <w:r w:rsidR="00B227B7">
        <w:rPr>
          <w:rFonts w:ascii="Tahoma" w:hAnsi="Tahoma" w:cs="Tahoma"/>
          <w:color w:val="000000"/>
        </w:rPr>
        <w:t xml:space="preserve">s področja predmeta okvirnega sporazuma </w:t>
      </w:r>
      <w:r w:rsidRPr="002474B7">
        <w:rPr>
          <w:rFonts w:ascii="Tahoma" w:hAnsi="Tahoma" w:cs="Tahoma"/>
          <w:color w:val="000000"/>
        </w:rPr>
        <w:t xml:space="preserve">in v primeru </w:t>
      </w:r>
      <w:r>
        <w:rPr>
          <w:rFonts w:ascii="Tahoma" w:hAnsi="Tahoma" w:cs="Tahoma"/>
          <w:color w:val="000000"/>
        </w:rPr>
        <w:t>čezmejnega</w:t>
      </w:r>
      <w:r w:rsidRPr="002474B7">
        <w:rPr>
          <w:rFonts w:ascii="Tahoma" w:hAnsi="Tahoma" w:cs="Tahoma"/>
          <w:color w:val="000000"/>
        </w:rPr>
        <w:t xml:space="preserve"> pošiljanja </w:t>
      </w:r>
      <w:r>
        <w:rPr>
          <w:rFonts w:ascii="Tahoma" w:hAnsi="Tahoma" w:cs="Tahoma"/>
          <w:color w:val="000000"/>
        </w:rPr>
        <w:t>produkta</w:t>
      </w:r>
      <w:r w:rsidRPr="002474B7">
        <w:rPr>
          <w:rFonts w:ascii="Tahoma" w:hAnsi="Tahoma" w:cs="Tahoma"/>
          <w:color w:val="000000"/>
        </w:rPr>
        <w:t xml:space="preserve"> tudi tuja zakonodaja. Izvajalec mora zagotoviti vodenje potrebne dokumentacije in v mesecu odvoza produkt</w:t>
      </w:r>
      <w:r>
        <w:rPr>
          <w:rFonts w:ascii="Tahoma" w:hAnsi="Tahoma" w:cs="Tahoma"/>
          <w:color w:val="000000"/>
        </w:rPr>
        <w:t>a</w:t>
      </w:r>
      <w:r w:rsidRPr="002474B7">
        <w:rPr>
          <w:rFonts w:ascii="Tahoma" w:hAnsi="Tahoma" w:cs="Tahoma"/>
          <w:color w:val="000000"/>
        </w:rPr>
        <w:t xml:space="preserve"> potrditi elektronske evidenčne liste oz. dostaviti naročniku potrjene »Transportne dokumente« za prehode pošiljk </w:t>
      </w:r>
      <w:r>
        <w:rPr>
          <w:rFonts w:ascii="Tahoma" w:hAnsi="Tahoma" w:cs="Tahoma"/>
          <w:color w:val="000000"/>
        </w:rPr>
        <w:t>produkta</w:t>
      </w:r>
      <w:r w:rsidRPr="002474B7">
        <w:rPr>
          <w:rFonts w:ascii="Tahoma" w:hAnsi="Tahoma" w:cs="Tahoma"/>
          <w:color w:val="000000"/>
        </w:rPr>
        <w:t xml:space="preserve"> preko meje za vsak prevoz </w:t>
      </w:r>
      <w:r>
        <w:rPr>
          <w:rFonts w:ascii="Tahoma" w:hAnsi="Tahoma" w:cs="Tahoma"/>
          <w:color w:val="000000"/>
        </w:rPr>
        <w:t>produkta</w:t>
      </w:r>
      <w:r w:rsidRPr="002474B7">
        <w:rPr>
          <w:rFonts w:ascii="Tahoma" w:hAnsi="Tahoma" w:cs="Tahoma"/>
          <w:color w:val="000000"/>
        </w:rPr>
        <w:t xml:space="preserve"> preko meje Republike Slovenije</w:t>
      </w:r>
      <w:r>
        <w:rPr>
          <w:rFonts w:ascii="Tahoma" w:hAnsi="Tahoma" w:cs="Tahoma"/>
          <w:color w:val="000000"/>
        </w:rPr>
        <w:t xml:space="preserve"> posebej</w:t>
      </w:r>
      <w:r w:rsidRPr="002474B7">
        <w:rPr>
          <w:rFonts w:ascii="Tahoma" w:hAnsi="Tahoma" w:cs="Tahoma"/>
          <w:color w:val="000000"/>
        </w:rPr>
        <w:t>.</w:t>
      </w:r>
    </w:p>
    <w:p w14:paraId="4456D892" w14:textId="77777777" w:rsidR="00C755BB" w:rsidRPr="00C8579C" w:rsidRDefault="00C755BB" w:rsidP="00B87BE2">
      <w:pPr>
        <w:keepNext/>
        <w:keepLines/>
        <w:jc w:val="both"/>
        <w:rPr>
          <w:rFonts w:ascii="Tahoma" w:hAnsi="Tahoma" w:cs="Tahoma"/>
        </w:rPr>
      </w:pPr>
    </w:p>
    <w:p w14:paraId="52BF27F0" w14:textId="77777777" w:rsidR="003A7E29" w:rsidRDefault="003A7E29" w:rsidP="00B87BE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6C064C" w14:textId="77777777" w:rsidR="00B41EBC" w:rsidRDefault="00B41EBC" w:rsidP="00B87BE2">
      <w:pPr>
        <w:keepNext/>
        <w:keepLines/>
        <w:rPr>
          <w:rFonts w:ascii="Tahoma" w:hAnsi="Tahoma" w:cs="Tahoma"/>
        </w:rPr>
      </w:pPr>
    </w:p>
    <w:p w14:paraId="6D3A387F" w14:textId="72DF31AD" w:rsidR="00C755BB" w:rsidRPr="000022D0" w:rsidRDefault="000022D0" w:rsidP="00B87BE2">
      <w:pPr>
        <w:keepNext/>
        <w:keepLines/>
        <w:jc w:val="both"/>
        <w:rPr>
          <w:rFonts w:ascii="Tahoma" w:hAnsi="Tahoma" w:cs="Tahoma"/>
        </w:rPr>
      </w:pPr>
      <w:r w:rsidRPr="000022D0">
        <w:rPr>
          <w:rFonts w:ascii="Tahoma" w:hAnsi="Tahoma" w:cs="Tahoma"/>
          <w:bCs/>
        </w:rPr>
        <w:t>Izvajalec mora biti za prvi prevzem</w:t>
      </w:r>
      <w:r w:rsidR="00B227B7">
        <w:rPr>
          <w:rFonts w:ascii="Tahoma" w:hAnsi="Tahoma" w:cs="Tahoma"/>
          <w:bCs/>
        </w:rPr>
        <w:t>, odvoz</w:t>
      </w:r>
      <w:r w:rsidRPr="000022D0">
        <w:rPr>
          <w:rFonts w:ascii="Tahoma" w:hAnsi="Tahoma" w:cs="Tahoma"/>
          <w:bCs/>
        </w:rPr>
        <w:t xml:space="preserve"> in nadaljnjo obdelavo produkta, ki dnevno nastaja v obratu MBO RCERO Ljubljana, pripravljen najkasneje v osmih (8) dneh od podpisa okvirnega sporazuma s strani obeh strank okvirnega sporazuma. V nasprotnem primeru bo naročnik izvajalcu zaračunal </w:t>
      </w:r>
      <w:r w:rsidR="00740470">
        <w:rPr>
          <w:rFonts w:ascii="Tahoma" w:hAnsi="Tahoma" w:cs="Tahoma"/>
          <w:bCs/>
        </w:rPr>
        <w:t xml:space="preserve">pogodbeno </w:t>
      </w:r>
      <w:r w:rsidRPr="000022D0">
        <w:rPr>
          <w:rFonts w:ascii="Tahoma" w:hAnsi="Tahoma" w:cs="Tahoma"/>
          <w:bCs/>
        </w:rPr>
        <w:t xml:space="preserve">kazen, skladno z določili </w:t>
      </w:r>
      <w:r w:rsidR="00414FDF">
        <w:rPr>
          <w:rFonts w:ascii="Tahoma" w:hAnsi="Tahoma" w:cs="Tahoma"/>
          <w:bCs/>
        </w:rPr>
        <w:t>2</w:t>
      </w:r>
      <w:r w:rsidR="0063750F">
        <w:rPr>
          <w:rFonts w:ascii="Tahoma" w:hAnsi="Tahoma" w:cs="Tahoma"/>
          <w:bCs/>
        </w:rPr>
        <w:t>1</w:t>
      </w:r>
      <w:r w:rsidRPr="000022D0">
        <w:rPr>
          <w:rFonts w:ascii="Tahoma" w:hAnsi="Tahoma" w:cs="Tahoma"/>
          <w:bCs/>
        </w:rPr>
        <w:t>. člena tega okvirnega sporazuma.</w:t>
      </w:r>
    </w:p>
    <w:p w14:paraId="6D964463" w14:textId="77777777" w:rsidR="00C755BB" w:rsidRPr="00C755BB" w:rsidRDefault="00C755BB" w:rsidP="00B87BE2">
      <w:pPr>
        <w:keepNext/>
        <w:keepLines/>
        <w:jc w:val="both"/>
        <w:rPr>
          <w:rFonts w:ascii="Tahoma" w:hAnsi="Tahoma" w:cs="Tahoma"/>
        </w:rPr>
      </w:pPr>
    </w:p>
    <w:p w14:paraId="38CA8BAB" w14:textId="7781A48B" w:rsidR="00C755BB" w:rsidRPr="00C755BB" w:rsidRDefault="00C755BB" w:rsidP="00B87BE2">
      <w:pPr>
        <w:keepNext/>
        <w:keepLines/>
        <w:jc w:val="both"/>
        <w:rPr>
          <w:rFonts w:ascii="Tahoma" w:hAnsi="Tahoma" w:cs="Tahoma"/>
        </w:rPr>
      </w:pPr>
      <w:r w:rsidRPr="00C755BB">
        <w:rPr>
          <w:rFonts w:ascii="Tahoma" w:hAnsi="Tahoma" w:cs="Tahoma"/>
        </w:rPr>
        <w:t xml:space="preserve">Naročnik bo v primeru začasne zaustavitve obdelave MKO (npr. zaradi tehničnih težav, ipd.) in posledično zaustavljenega pridobivanja produkta o tem izvajalca </w:t>
      </w:r>
      <w:r w:rsidR="00B227B7">
        <w:rPr>
          <w:rFonts w:ascii="Tahoma" w:hAnsi="Tahoma" w:cs="Tahoma"/>
        </w:rPr>
        <w:t>pisn</w:t>
      </w:r>
      <w:r w:rsidR="00740470">
        <w:rPr>
          <w:rFonts w:ascii="Tahoma" w:hAnsi="Tahoma" w:cs="Tahoma"/>
        </w:rPr>
        <w:t>o</w:t>
      </w:r>
      <w:r w:rsidR="00B227B7">
        <w:rPr>
          <w:rFonts w:ascii="Tahoma" w:hAnsi="Tahoma" w:cs="Tahoma"/>
        </w:rPr>
        <w:t xml:space="preserve"> (po e-pošti) </w:t>
      </w:r>
      <w:r w:rsidRPr="00C755BB">
        <w:rPr>
          <w:rFonts w:ascii="Tahoma" w:hAnsi="Tahoma" w:cs="Tahoma"/>
        </w:rPr>
        <w:t>obvestil takoj, oziroma najkasneje na dan, ko bo do zaustavitve prišlo.</w:t>
      </w:r>
    </w:p>
    <w:p w14:paraId="4D5CE2C8" w14:textId="77777777" w:rsidR="00C755BB" w:rsidRPr="00C755BB" w:rsidRDefault="00C755BB" w:rsidP="00B87BE2">
      <w:pPr>
        <w:keepNext/>
        <w:keepLines/>
        <w:jc w:val="both"/>
        <w:rPr>
          <w:rFonts w:ascii="Tahoma" w:hAnsi="Tahoma" w:cs="Tahoma"/>
        </w:rPr>
      </w:pPr>
    </w:p>
    <w:p w14:paraId="7F74ED51" w14:textId="77777777" w:rsidR="00C755BB" w:rsidRPr="00C755BB" w:rsidRDefault="00C755BB" w:rsidP="00B87BE2">
      <w:pPr>
        <w:keepNext/>
        <w:keepLines/>
        <w:jc w:val="both"/>
        <w:rPr>
          <w:rFonts w:ascii="Tahoma" w:hAnsi="Tahoma" w:cs="Tahoma"/>
        </w:rPr>
      </w:pPr>
      <w:r w:rsidRPr="00C755BB">
        <w:rPr>
          <w:rFonts w:ascii="Tahoma" w:hAnsi="Tahoma" w:cs="Tahoma"/>
        </w:rPr>
        <w:t xml:space="preserve">Za prevzem </w:t>
      </w:r>
      <w:r w:rsidR="00B227B7">
        <w:rPr>
          <w:rFonts w:ascii="Tahoma" w:hAnsi="Tahoma" w:cs="Tahoma"/>
        </w:rPr>
        <w:t xml:space="preserve">in odvoz </w:t>
      </w:r>
      <w:r w:rsidRPr="00C755BB">
        <w:rPr>
          <w:rFonts w:ascii="Tahoma" w:hAnsi="Tahoma" w:cs="Tahoma"/>
        </w:rPr>
        <w:t xml:space="preserve">produkta v nadaljnjo obdelavo je zadolžen izvajalec, ki mora pri izvajanju storitev upoštevati veljavna navodila in pogoje na lokaciji RCERO Ljubljana, ki jih sprejme naročnik in z njimi seznani izvajalca. </w:t>
      </w:r>
    </w:p>
    <w:p w14:paraId="43C13463" w14:textId="77777777" w:rsidR="00A22EA3" w:rsidRDefault="00A22EA3" w:rsidP="00B87BE2">
      <w:pPr>
        <w:keepNext/>
        <w:keepLines/>
        <w:rPr>
          <w:rFonts w:ascii="Tahoma" w:hAnsi="Tahoma" w:cs="Tahoma"/>
        </w:rPr>
      </w:pPr>
    </w:p>
    <w:p w14:paraId="66038C75" w14:textId="77777777" w:rsidR="00B87BE2" w:rsidRDefault="00B87BE2" w:rsidP="00B87BE2">
      <w:pPr>
        <w:keepNext/>
        <w:keepLines/>
        <w:rPr>
          <w:rFonts w:ascii="Tahoma" w:hAnsi="Tahoma" w:cs="Tahoma"/>
        </w:rPr>
      </w:pPr>
    </w:p>
    <w:p w14:paraId="3130642F" w14:textId="77777777" w:rsidR="00B41EBC" w:rsidRDefault="00DA15B1" w:rsidP="00B87BE2">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B41EBC">
        <w:rPr>
          <w:rFonts w:ascii="Tahoma" w:hAnsi="Tahoma" w:cs="Tahoma"/>
        </w:rPr>
        <w:t>len</w:t>
      </w:r>
    </w:p>
    <w:p w14:paraId="28802655" w14:textId="77777777" w:rsidR="00DA15B1" w:rsidRDefault="00DA15B1" w:rsidP="00B87BE2">
      <w:pPr>
        <w:keepNext/>
        <w:keepLines/>
        <w:rPr>
          <w:rFonts w:ascii="Tahoma" w:hAnsi="Tahoma" w:cs="Tahoma"/>
        </w:rPr>
      </w:pPr>
    </w:p>
    <w:p w14:paraId="574B5AC0" w14:textId="161716DF" w:rsidR="00DA15B1" w:rsidRDefault="00DA15B1" w:rsidP="00B87BE2">
      <w:pPr>
        <w:keepNext/>
        <w:keepLines/>
        <w:jc w:val="both"/>
        <w:rPr>
          <w:rFonts w:ascii="Tahoma" w:hAnsi="Tahoma" w:cs="Tahoma"/>
        </w:rPr>
      </w:pPr>
      <w:r w:rsidRPr="00DA15B1">
        <w:rPr>
          <w:rFonts w:ascii="Tahoma" w:hAnsi="Tahoma" w:cs="Tahoma"/>
        </w:rPr>
        <w:t>Izvajalec se lahko z naročnikom dogovori, da naročnik pridobi soglasja/dovoljenja in z njimi povezane (finančne) instrumente zavarovanj (garancij</w:t>
      </w:r>
      <w:r w:rsidR="00CA41BB">
        <w:rPr>
          <w:rFonts w:ascii="Tahoma" w:hAnsi="Tahoma" w:cs="Tahoma"/>
        </w:rPr>
        <w:t>e</w:t>
      </w:r>
      <w:r w:rsidRPr="00DA15B1">
        <w:rPr>
          <w:rFonts w:ascii="Tahoma" w:hAnsi="Tahoma" w:cs="Tahoma"/>
        </w:rPr>
        <w:t>) pri pristojnih organih za čezmejne pošiljke odpadkov v svojem imenu. V primeru, da bo soglasja/dovoljenja in z njimi povezane (finančne) instrumente zavarovanj (garancij</w:t>
      </w:r>
      <w:r w:rsidR="00CA41BB">
        <w:rPr>
          <w:rFonts w:ascii="Tahoma" w:hAnsi="Tahoma" w:cs="Tahoma"/>
        </w:rPr>
        <w:t>e</w:t>
      </w:r>
      <w:r w:rsidRPr="00DA15B1">
        <w:rPr>
          <w:rFonts w:ascii="Tahoma" w:hAnsi="Tahoma" w:cs="Tahoma"/>
        </w:rPr>
        <w:t>) pridobival naročnik</w:t>
      </w:r>
      <w:r w:rsidR="00592B75">
        <w:rPr>
          <w:rFonts w:ascii="Tahoma" w:hAnsi="Tahoma" w:cs="Tahoma"/>
        </w:rPr>
        <w:t xml:space="preserve"> v svojem imenu</w:t>
      </w:r>
      <w:r w:rsidRPr="00DA15B1">
        <w:rPr>
          <w:rFonts w:ascii="Tahoma" w:hAnsi="Tahoma" w:cs="Tahoma"/>
        </w:rPr>
        <w:t>, bo naročnik nastale stroške pridobivanja soglas</w:t>
      </w:r>
      <w:r w:rsidR="00592B75">
        <w:rPr>
          <w:rFonts w:ascii="Tahoma" w:hAnsi="Tahoma" w:cs="Tahoma"/>
        </w:rPr>
        <w:t>ij</w:t>
      </w:r>
      <w:r w:rsidRPr="00DA15B1">
        <w:rPr>
          <w:rFonts w:ascii="Tahoma" w:hAnsi="Tahoma" w:cs="Tahoma"/>
        </w:rPr>
        <w:t>/dovoljenj in z njimi povezan</w:t>
      </w:r>
      <w:r w:rsidR="00592B75">
        <w:rPr>
          <w:rFonts w:ascii="Tahoma" w:hAnsi="Tahoma" w:cs="Tahoma"/>
        </w:rPr>
        <w:t>ih</w:t>
      </w:r>
      <w:r w:rsidRPr="00DA15B1">
        <w:rPr>
          <w:rFonts w:ascii="Tahoma" w:hAnsi="Tahoma" w:cs="Tahoma"/>
        </w:rPr>
        <w:t xml:space="preserve"> (finančn</w:t>
      </w:r>
      <w:r w:rsidR="00592B75">
        <w:rPr>
          <w:rFonts w:ascii="Tahoma" w:hAnsi="Tahoma" w:cs="Tahoma"/>
        </w:rPr>
        <w:t>ih</w:t>
      </w:r>
      <w:r w:rsidRPr="00DA15B1">
        <w:rPr>
          <w:rFonts w:ascii="Tahoma" w:hAnsi="Tahoma" w:cs="Tahoma"/>
        </w:rPr>
        <w:t>) instrument</w:t>
      </w:r>
      <w:r w:rsidR="00592B75">
        <w:rPr>
          <w:rFonts w:ascii="Tahoma" w:hAnsi="Tahoma" w:cs="Tahoma"/>
        </w:rPr>
        <w:t>ov</w:t>
      </w:r>
      <w:r w:rsidRPr="00DA15B1">
        <w:rPr>
          <w:rFonts w:ascii="Tahoma" w:hAnsi="Tahoma" w:cs="Tahoma"/>
        </w:rPr>
        <w:t xml:space="preserve"> zavarovanj (garancij)</w:t>
      </w:r>
      <w:r w:rsidR="00450B33">
        <w:rPr>
          <w:rFonts w:ascii="Tahoma" w:hAnsi="Tahoma" w:cs="Tahoma"/>
        </w:rPr>
        <w:t xml:space="preserve"> </w:t>
      </w:r>
      <w:r w:rsidRPr="00DA15B1">
        <w:rPr>
          <w:rFonts w:ascii="Tahoma" w:hAnsi="Tahoma" w:cs="Tahoma"/>
        </w:rPr>
        <w:t>za čezmejne pošiljke odpadkov zaračunal izvajalcu.</w:t>
      </w:r>
    </w:p>
    <w:p w14:paraId="00E569B8" w14:textId="77777777" w:rsidR="00DA15B1" w:rsidRPr="00DA15B1" w:rsidRDefault="00DA15B1" w:rsidP="00B87BE2">
      <w:pPr>
        <w:keepNext/>
        <w:keepLines/>
        <w:jc w:val="both"/>
        <w:rPr>
          <w:rFonts w:ascii="Tahoma" w:hAnsi="Tahoma" w:cs="Tahoma"/>
        </w:rPr>
      </w:pPr>
    </w:p>
    <w:p w14:paraId="7C1575E2" w14:textId="77777777" w:rsidR="00DA15B1" w:rsidRPr="00DA15B1" w:rsidRDefault="00DA15B1" w:rsidP="00B87BE2">
      <w:pPr>
        <w:keepNext/>
        <w:keepLines/>
        <w:jc w:val="both"/>
        <w:rPr>
          <w:rFonts w:ascii="Tahoma" w:hAnsi="Tahoma" w:cs="Tahoma"/>
        </w:rPr>
      </w:pPr>
      <w:r w:rsidRPr="00DA15B1">
        <w:rPr>
          <w:rFonts w:ascii="Tahoma" w:hAnsi="Tahoma" w:cs="Tahoma"/>
        </w:rPr>
        <w:t>Naročnik bo v primeru iz prvega odstavka tega člena izvajalcu izstavil račun za nastale stroške pridobivanja soglasij/dovoljenj in z njimi povezan</w:t>
      </w:r>
      <w:r w:rsidR="00592B75">
        <w:rPr>
          <w:rFonts w:ascii="Tahoma" w:hAnsi="Tahoma" w:cs="Tahoma"/>
        </w:rPr>
        <w:t>ih</w:t>
      </w:r>
      <w:r w:rsidRPr="00DA15B1">
        <w:rPr>
          <w:rFonts w:ascii="Tahoma" w:hAnsi="Tahoma" w:cs="Tahoma"/>
        </w:rPr>
        <w:t xml:space="preserve"> (finančn</w:t>
      </w:r>
      <w:r w:rsidR="00592B75">
        <w:rPr>
          <w:rFonts w:ascii="Tahoma" w:hAnsi="Tahoma" w:cs="Tahoma"/>
        </w:rPr>
        <w:t>ih</w:t>
      </w:r>
      <w:r w:rsidRPr="00DA15B1">
        <w:rPr>
          <w:rFonts w:ascii="Tahoma" w:hAnsi="Tahoma" w:cs="Tahoma"/>
        </w:rPr>
        <w:t>) instrument</w:t>
      </w:r>
      <w:r w:rsidR="00592B75">
        <w:rPr>
          <w:rFonts w:ascii="Tahoma" w:hAnsi="Tahoma" w:cs="Tahoma"/>
        </w:rPr>
        <w:t>ov</w:t>
      </w:r>
      <w:r w:rsidRPr="00DA15B1">
        <w:rPr>
          <w:rFonts w:ascii="Tahoma" w:hAnsi="Tahoma" w:cs="Tahoma"/>
        </w:rPr>
        <w:t xml:space="preserve"> zavarovanj (garancij) pri pristojnih organih za čezmejne pošiljke odpadkov v roku desetih (10) </w:t>
      </w:r>
      <w:r w:rsidR="0063750F">
        <w:rPr>
          <w:rFonts w:ascii="Tahoma" w:hAnsi="Tahoma" w:cs="Tahoma"/>
        </w:rPr>
        <w:t xml:space="preserve">koledarskih </w:t>
      </w:r>
      <w:r w:rsidRPr="00DA15B1">
        <w:rPr>
          <w:rFonts w:ascii="Tahoma" w:hAnsi="Tahoma" w:cs="Tahoma"/>
        </w:rPr>
        <w:t>dni po prejemu soglasja/dovoljenja s strani pristojnega organa za čezmejne pošiljke odpadkov. Naročnik mora k računu priložiti fotokopijo prejetega soglasja/dovoljenja, izdanega s strani pristojnega organa za čezmejne pošiljke odpadkov in fotokopijo (finančnih) instrumentov zavarovanj (garancij).</w:t>
      </w:r>
    </w:p>
    <w:p w14:paraId="5E58483A" w14:textId="77777777" w:rsidR="00DA15B1" w:rsidRPr="00DA15B1" w:rsidRDefault="00DA15B1" w:rsidP="00B87BE2">
      <w:pPr>
        <w:keepNext/>
        <w:keepLines/>
        <w:jc w:val="both"/>
        <w:rPr>
          <w:rFonts w:ascii="Tahoma" w:hAnsi="Tahoma" w:cs="Tahoma"/>
        </w:rPr>
      </w:pPr>
    </w:p>
    <w:p w14:paraId="7BD7B873" w14:textId="77777777" w:rsidR="00DA15B1" w:rsidRDefault="00DA15B1" w:rsidP="00B87BE2">
      <w:pPr>
        <w:keepNext/>
        <w:keepLines/>
        <w:jc w:val="both"/>
        <w:rPr>
          <w:rFonts w:ascii="Tahoma" w:hAnsi="Tahoma" w:cs="Tahoma"/>
        </w:rPr>
      </w:pPr>
      <w:r w:rsidRPr="00DA15B1">
        <w:rPr>
          <w:rFonts w:ascii="Tahoma" w:hAnsi="Tahoma" w:cs="Tahoma"/>
        </w:rPr>
        <w:t>Račun za nastale stroške pridobivanja soglasij/dovoljenj in z njimi povezan</w:t>
      </w:r>
      <w:r w:rsidR="00592B75">
        <w:rPr>
          <w:rFonts w:ascii="Tahoma" w:hAnsi="Tahoma" w:cs="Tahoma"/>
        </w:rPr>
        <w:t>ih</w:t>
      </w:r>
      <w:r w:rsidRPr="00DA15B1">
        <w:rPr>
          <w:rFonts w:ascii="Tahoma" w:hAnsi="Tahoma" w:cs="Tahoma"/>
        </w:rPr>
        <w:t xml:space="preserve"> (finančn</w:t>
      </w:r>
      <w:r w:rsidR="00592B75">
        <w:rPr>
          <w:rFonts w:ascii="Tahoma" w:hAnsi="Tahoma" w:cs="Tahoma"/>
        </w:rPr>
        <w:t>ih</w:t>
      </w:r>
      <w:r w:rsidRPr="00DA15B1">
        <w:rPr>
          <w:rFonts w:ascii="Tahoma" w:hAnsi="Tahoma" w:cs="Tahoma"/>
        </w:rPr>
        <w:t>) instrument</w:t>
      </w:r>
      <w:r w:rsidR="00592B75">
        <w:rPr>
          <w:rFonts w:ascii="Tahoma" w:hAnsi="Tahoma" w:cs="Tahoma"/>
        </w:rPr>
        <w:t>ov</w:t>
      </w:r>
      <w:r w:rsidRPr="00DA15B1">
        <w:rPr>
          <w:rFonts w:ascii="Tahoma" w:hAnsi="Tahoma" w:cs="Tahoma"/>
        </w:rPr>
        <w:t xml:space="preserve"> zavarovanj (garancij) zapade v plačilo v osmih (8) koledarskih dneh od dneva </w:t>
      </w:r>
      <w:r w:rsidR="00592B75">
        <w:rPr>
          <w:rFonts w:ascii="Tahoma" w:hAnsi="Tahoma" w:cs="Tahoma"/>
        </w:rPr>
        <w:t xml:space="preserve">njegove </w:t>
      </w:r>
      <w:r w:rsidRPr="00DA15B1">
        <w:rPr>
          <w:rFonts w:ascii="Tahoma" w:hAnsi="Tahoma" w:cs="Tahoma"/>
        </w:rPr>
        <w:t>izstavitve.</w:t>
      </w:r>
    </w:p>
    <w:p w14:paraId="1DCC1CC0" w14:textId="77777777" w:rsidR="000C1B19" w:rsidRPr="00DA15B1" w:rsidRDefault="000C1B19" w:rsidP="00B87BE2">
      <w:pPr>
        <w:keepNext/>
        <w:keepLines/>
        <w:jc w:val="both"/>
        <w:rPr>
          <w:rFonts w:ascii="Tahoma" w:hAnsi="Tahoma" w:cs="Tahoma"/>
        </w:rPr>
      </w:pPr>
    </w:p>
    <w:p w14:paraId="3A77A6BA" w14:textId="77777777" w:rsidR="00DA15B1" w:rsidRDefault="00DA15B1" w:rsidP="00B87BE2">
      <w:pPr>
        <w:keepNext/>
        <w:keepLines/>
        <w:numPr>
          <w:ilvl w:val="1"/>
          <w:numId w:val="4"/>
        </w:numPr>
        <w:tabs>
          <w:tab w:val="clear" w:pos="1440"/>
        </w:tabs>
        <w:ind w:left="426" w:hanging="426"/>
        <w:jc w:val="center"/>
        <w:rPr>
          <w:rFonts w:ascii="Tahoma" w:hAnsi="Tahoma" w:cs="Tahoma"/>
        </w:rPr>
      </w:pPr>
      <w:r>
        <w:rPr>
          <w:rFonts w:ascii="Tahoma" w:hAnsi="Tahoma" w:cs="Tahoma"/>
        </w:rPr>
        <w:t xml:space="preserve"> člen</w:t>
      </w:r>
    </w:p>
    <w:p w14:paraId="1B43F128" w14:textId="77777777" w:rsidR="0088378D" w:rsidRDefault="0088378D" w:rsidP="00B87BE2">
      <w:pPr>
        <w:keepNext/>
        <w:keepLines/>
        <w:rPr>
          <w:rFonts w:ascii="Tahoma" w:hAnsi="Tahoma" w:cs="Tahoma"/>
        </w:rPr>
      </w:pPr>
    </w:p>
    <w:p w14:paraId="18875F3B" w14:textId="77777777" w:rsidR="00474E85" w:rsidRDefault="00474E85" w:rsidP="00B87BE2">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Pr>
          <w:rFonts w:ascii="Tahoma" w:hAnsi="Tahoma" w:cs="Tahoma"/>
        </w:rPr>
        <w:t xml:space="preserve">produkta naročal </w:t>
      </w:r>
      <w:r w:rsidRPr="00DE214F">
        <w:rPr>
          <w:rFonts w:ascii="Tahoma" w:hAnsi="Tahoma" w:cs="Tahoma"/>
        </w:rPr>
        <w:t>tedensko</w:t>
      </w:r>
      <w:r w:rsidR="00592B75">
        <w:rPr>
          <w:rFonts w:ascii="Tahoma" w:hAnsi="Tahoma" w:cs="Tahoma"/>
        </w:rPr>
        <w:t>,</w:t>
      </w:r>
      <w:r w:rsidRPr="00DE214F">
        <w:rPr>
          <w:rFonts w:ascii="Tahoma" w:hAnsi="Tahoma" w:cs="Tahoma"/>
        </w:rPr>
        <w:t xml:space="preserve"> v pisni obliki po elektronsk</w:t>
      </w:r>
      <w:r w:rsidR="00592B75">
        <w:rPr>
          <w:rFonts w:ascii="Tahoma" w:hAnsi="Tahoma" w:cs="Tahoma"/>
        </w:rPr>
        <w:t>i</w:t>
      </w:r>
      <w:r w:rsidRPr="00DE214F">
        <w:rPr>
          <w:rFonts w:ascii="Tahoma" w:hAnsi="Tahoma" w:cs="Tahoma"/>
        </w:rPr>
        <w:t xml:space="preserve"> pošt</w:t>
      </w:r>
      <w:r w:rsidR="00592B75">
        <w:rPr>
          <w:rFonts w:ascii="Tahoma" w:hAnsi="Tahoma" w:cs="Tahoma"/>
        </w:rPr>
        <w:t>i</w:t>
      </w:r>
      <w:r>
        <w:rPr>
          <w:rFonts w:ascii="Tahoma" w:hAnsi="Tahoma" w:cs="Tahoma"/>
        </w:rPr>
        <w:t>,</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w:t>
      </w:r>
      <w:r>
        <w:rPr>
          <w:rFonts w:ascii="Tahoma" w:hAnsi="Tahoma" w:cs="Tahoma"/>
        </w:rPr>
        <w:t xml:space="preserve">obliko produkta in </w:t>
      </w:r>
      <w:r w:rsidRPr="00DE214F">
        <w:rPr>
          <w:rFonts w:ascii="Tahoma" w:hAnsi="Tahoma" w:cs="Tahoma"/>
        </w:rPr>
        <w:t xml:space="preserve">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Pr>
          <w:rFonts w:ascii="Tahoma" w:hAnsi="Tahoma" w:cs="Tahoma"/>
        </w:rPr>
        <w:t xml:space="preserve">urgentne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posredoval</w:t>
      </w:r>
      <w:r>
        <w:rPr>
          <w:rFonts w:ascii="Tahoma" w:hAnsi="Tahoma" w:cs="Tahoma"/>
        </w:rPr>
        <w:t xml:space="preserve"> </w:t>
      </w:r>
      <w:r w:rsidR="00592B75">
        <w:rPr>
          <w:rFonts w:ascii="Tahoma" w:hAnsi="Tahoma" w:cs="Tahoma"/>
        </w:rPr>
        <w:t xml:space="preserve">izvajalcu </w:t>
      </w:r>
      <w:r>
        <w:rPr>
          <w:rFonts w:ascii="Tahoma" w:hAnsi="Tahoma" w:cs="Tahoma"/>
        </w:rPr>
        <w:t xml:space="preserve">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1C5D09CA" w14:textId="77777777" w:rsidR="00657C5C" w:rsidRDefault="00657C5C" w:rsidP="00B87BE2">
      <w:pPr>
        <w:keepNext/>
        <w:keepLines/>
        <w:jc w:val="both"/>
        <w:rPr>
          <w:rFonts w:ascii="Tahoma" w:hAnsi="Tahoma" w:cs="Tahoma"/>
          <w:bCs/>
        </w:rPr>
      </w:pPr>
    </w:p>
    <w:p w14:paraId="384D5C6E" w14:textId="77777777" w:rsidR="0088378D" w:rsidRPr="00C8579C" w:rsidRDefault="0088378D" w:rsidP="00B87BE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DFBDD5" w14:textId="77777777" w:rsidR="00BF280C" w:rsidRPr="00C8579C" w:rsidRDefault="00BF280C" w:rsidP="00B87BE2">
      <w:pPr>
        <w:keepNext/>
        <w:keepLines/>
        <w:ind w:left="426"/>
        <w:jc w:val="center"/>
        <w:rPr>
          <w:rFonts w:ascii="Tahoma" w:hAnsi="Tahoma" w:cs="Tahoma"/>
        </w:rPr>
      </w:pPr>
    </w:p>
    <w:p w14:paraId="44824E00" w14:textId="77777777" w:rsidR="00474E85" w:rsidRDefault="00474E85" w:rsidP="00B87BE2">
      <w:pPr>
        <w:keepNext/>
        <w:keepLines/>
        <w:jc w:val="both"/>
        <w:rPr>
          <w:rFonts w:ascii="Tahoma" w:hAnsi="Tahoma" w:cs="Tahoma"/>
        </w:rPr>
      </w:pPr>
      <w:r>
        <w:rPr>
          <w:rFonts w:ascii="Tahoma" w:hAnsi="Tahoma" w:cs="Tahoma"/>
        </w:rPr>
        <w:t>Izvajalec je dolžan naročniku pred pričetkom izvajanja storitev dostaviti elektronski seznam vseh vozil (kamionov in priklopnikov), ki bodo vstopala v območje RCERO Ljubljana zaradi odvoza produkta po tem okvirnem sporazumu. Seznam mora vsebovati</w:t>
      </w:r>
      <w:r w:rsidR="00627B53">
        <w:rPr>
          <w:rFonts w:ascii="Tahoma" w:hAnsi="Tahoma" w:cs="Tahoma"/>
        </w:rPr>
        <w:t>:</w:t>
      </w:r>
      <w:r>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w:t>
      </w:r>
      <w:r w:rsidR="00592B75">
        <w:rPr>
          <w:rFonts w:ascii="Tahoma" w:hAnsi="Tahoma" w:cs="Tahoma"/>
        </w:rPr>
        <w:t xml:space="preserve"> ali novo dodanih vozil</w:t>
      </w:r>
      <w:r>
        <w:rPr>
          <w:rFonts w:ascii="Tahoma" w:hAnsi="Tahoma" w:cs="Tahoma"/>
        </w:rPr>
        <w:t xml:space="preserve"> mora izvajalec nemudoma dostaviti naročniku nov elektronski seznam z označenimi spremembami, v vsakem primeru pa pred prvim vstopom </w:t>
      </w:r>
      <w:r w:rsidR="00592B75">
        <w:rPr>
          <w:rFonts w:ascii="Tahoma" w:hAnsi="Tahoma" w:cs="Tahoma"/>
        </w:rPr>
        <w:t xml:space="preserve">novo </w:t>
      </w:r>
      <w:r>
        <w:rPr>
          <w:rFonts w:ascii="Tahoma" w:hAnsi="Tahoma" w:cs="Tahoma"/>
        </w:rPr>
        <w:t>dodanih vozil v območje RCERO Ljubljana. Elektronski seznam se posreduje naročniku preko elektronske pošte.</w:t>
      </w:r>
    </w:p>
    <w:p w14:paraId="55F723A0" w14:textId="77777777" w:rsidR="00474E85" w:rsidRDefault="00474E85" w:rsidP="00B87BE2">
      <w:pPr>
        <w:keepNext/>
        <w:keepLines/>
        <w:jc w:val="both"/>
        <w:rPr>
          <w:rFonts w:ascii="Tahoma" w:hAnsi="Tahoma" w:cs="Tahoma"/>
        </w:rPr>
      </w:pPr>
    </w:p>
    <w:p w14:paraId="051E91DD" w14:textId="77777777" w:rsidR="00474E85" w:rsidRDefault="00474E85" w:rsidP="00B87BE2">
      <w:pPr>
        <w:keepNext/>
        <w:keepLines/>
        <w:jc w:val="both"/>
        <w:rPr>
          <w:rFonts w:ascii="Tahoma" w:hAnsi="Tahoma" w:cs="Tahoma"/>
        </w:rPr>
      </w:pPr>
      <w:r>
        <w:rPr>
          <w:rFonts w:ascii="Tahoma" w:hAnsi="Tahoma" w:cs="Tahoma"/>
        </w:rPr>
        <w:t>Vozilu, katerega registrske označbe ne bo na posredovanem seznamu, vstop v območje RCERO ne bo dovoljen. Vse morebitne stroške zaradi zavrnitve vstopa</w:t>
      </w:r>
      <w:r w:rsidR="00740470">
        <w:rPr>
          <w:rFonts w:ascii="Tahoma" w:hAnsi="Tahoma" w:cs="Tahoma"/>
        </w:rPr>
        <w:t xml:space="preserve"> ali posledice neizpolnitve iz tega razloga</w:t>
      </w:r>
      <w:r>
        <w:rPr>
          <w:rFonts w:ascii="Tahoma" w:hAnsi="Tahoma" w:cs="Tahoma"/>
        </w:rPr>
        <w:t xml:space="preserve"> v tem primeru nosi izvajalec.</w:t>
      </w:r>
    </w:p>
    <w:p w14:paraId="00CE6B82" w14:textId="77777777" w:rsidR="00474E85" w:rsidRDefault="00474E85" w:rsidP="00B87BE2">
      <w:pPr>
        <w:keepNext/>
        <w:keepLines/>
        <w:jc w:val="both"/>
        <w:rPr>
          <w:rFonts w:ascii="Tahoma" w:hAnsi="Tahoma" w:cs="Tahoma"/>
        </w:rPr>
      </w:pPr>
    </w:p>
    <w:p w14:paraId="09FF11C1" w14:textId="77777777" w:rsidR="00474E85" w:rsidRDefault="00474E85" w:rsidP="00B87BE2">
      <w:pPr>
        <w:keepNext/>
        <w:keepLines/>
        <w:jc w:val="both"/>
        <w:rPr>
          <w:rFonts w:ascii="Tahoma" w:hAnsi="Tahoma" w:cs="Tahoma"/>
        </w:rPr>
      </w:pPr>
      <w:r w:rsidRPr="00037056">
        <w:rPr>
          <w:rFonts w:ascii="Tahoma" w:hAnsi="Tahoma" w:cs="Tahoma"/>
        </w:rPr>
        <w:t>Vozila izvajalca, ki vršijo odvoz produkt</w:t>
      </w:r>
      <w:r>
        <w:rPr>
          <w:rFonts w:ascii="Tahoma" w:hAnsi="Tahoma" w:cs="Tahoma"/>
        </w:rPr>
        <w:t>a</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sidR="00627B53">
        <w:rPr>
          <w:rFonts w:ascii="Tahoma" w:hAnsi="Tahoma" w:cs="Tahoma"/>
        </w:rPr>
        <w:t>a</w:t>
      </w:r>
      <w:r w:rsidRPr="00037056">
        <w:rPr>
          <w:rFonts w:ascii="Tahoma" w:hAnsi="Tahoma" w:cs="Tahoma"/>
        </w:rPr>
        <w:t xml:space="preserve"> </w:t>
      </w:r>
      <w:r w:rsidR="00627B53">
        <w:rPr>
          <w:rFonts w:ascii="Tahoma" w:hAnsi="Tahoma" w:cs="Tahoma"/>
        </w:rPr>
        <w:t>mase</w:t>
      </w:r>
      <w:r w:rsidRPr="00037056">
        <w:rPr>
          <w:rFonts w:ascii="Tahoma" w:hAnsi="Tahoma" w:cs="Tahoma"/>
        </w:rPr>
        <w:t xml:space="preserve"> oziroma količine produkt</w:t>
      </w:r>
      <w:r>
        <w:rPr>
          <w:rFonts w:ascii="Tahoma" w:hAnsi="Tahoma" w:cs="Tahoma"/>
        </w:rPr>
        <w:t>a</w:t>
      </w:r>
      <w:r w:rsidRPr="00037056">
        <w:rPr>
          <w:rFonts w:ascii="Tahoma" w:hAnsi="Tahoma" w:cs="Tahoma"/>
        </w:rPr>
        <w:t>, ki je osnova za obračun in vodenje evidenc.</w:t>
      </w:r>
    </w:p>
    <w:p w14:paraId="1958BD15" w14:textId="77777777" w:rsidR="00474E85" w:rsidRPr="00037056" w:rsidRDefault="00474E85" w:rsidP="00B87BE2">
      <w:pPr>
        <w:keepNext/>
        <w:keepLines/>
        <w:jc w:val="both"/>
        <w:rPr>
          <w:rFonts w:ascii="Tahoma" w:hAnsi="Tahoma" w:cs="Tahoma"/>
        </w:rPr>
      </w:pPr>
    </w:p>
    <w:p w14:paraId="7C5A94CC" w14:textId="77777777" w:rsidR="00474E85" w:rsidRDefault="00474E85" w:rsidP="00B87BE2">
      <w:pPr>
        <w:keepNext/>
        <w:keepLines/>
        <w:jc w:val="both"/>
        <w:rPr>
          <w:rFonts w:ascii="Tahoma" w:hAnsi="Tahoma" w:cs="Tahoma"/>
        </w:rPr>
      </w:pPr>
      <w:r>
        <w:rPr>
          <w:rFonts w:ascii="Tahoma" w:hAnsi="Tahoma" w:cs="Tahoma"/>
        </w:rPr>
        <w:lastRenderedPageBreak/>
        <w:t xml:space="preserve">Nakladanje produkta </w:t>
      </w:r>
      <w:r w:rsidRPr="002E419A">
        <w:rPr>
          <w:rFonts w:ascii="Tahoma" w:hAnsi="Tahoma" w:cs="Tahoma"/>
        </w:rPr>
        <w:t xml:space="preserve">in izdajo tehtalnih listov </w:t>
      </w:r>
      <w:r>
        <w:rPr>
          <w:rFonts w:ascii="Tahoma" w:hAnsi="Tahoma" w:cs="Tahoma"/>
        </w:rPr>
        <w:t xml:space="preserve">bo zagotovil naročnik. </w:t>
      </w:r>
      <w:r w:rsidRPr="005D654E">
        <w:rPr>
          <w:rFonts w:ascii="Tahoma" w:hAnsi="Tahoma" w:cs="Tahoma"/>
        </w:rPr>
        <w:t>Produkt se prevzema na oddajnih mestih v obratu MBO RCERO Ljubljana, vsak delovni dan</w:t>
      </w:r>
      <w:r>
        <w:rPr>
          <w:rFonts w:ascii="Tahoma" w:hAnsi="Tahoma" w:cs="Tahoma"/>
        </w:rPr>
        <w:t>, tj.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sidRPr="005D654E">
        <w:rPr>
          <w:rFonts w:ascii="Tahoma" w:hAnsi="Tahoma" w:cs="Tahoma"/>
        </w:rPr>
        <w:t>.</w:t>
      </w:r>
      <w:r>
        <w:rPr>
          <w:rFonts w:ascii="Tahoma" w:hAnsi="Tahoma" w:cs="Tahoma"/>
        </w:rPr>
        <w:t xml:space="preserve">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sidR="002A6ECE">
        <w:rPr>
          <w:rFonts w:ascii="Tahoma" w:hAnsi="Tahoma" w:cs="Tahoma"/>
        </w:rPr>
        <w:t>7.15</w:t>
      </w:r>
      <w:r w:rsidRPr="005D654E">
        <w:rPr>
          <w:rFonts w:ascii="Tahoma" w:hAnsi="Tahoma" w:cs="Tahoma"/>
        </w:rPr>
        <w:t xml:space="preserve">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3A0B4737" w14:textId="77777777" w:rsidR="00B87BE2" w:rsidRDefault="00B87BE2" w:rsidP="00B87BE2">
      <w:pPr>
        <w:keepNext/>
        <w:keepLines/>
        <w:jc w:val="both"/>
        <w:rPr>
          <w:rFonts w:ascii="Tahoma" w:hAnsi="Tahoma" w:cs="Tahoma"/>
        </w:rPr>
      </w:pPr>
    </w:p>
    <w:p w14:paraId="6E733EF9" w14:textId="77777777" w:rsidR="005B4BB7" w:rsidRDefault="005B4BB7" w:rsidP="00B87BE2">
      <w:pPr>
        <w:keepNext/>
        <w:keepLines/>
        <w:jc w:val="both"/>
        <w:rPr>
          <w:rFonts w:ascii="Tahoma" w:hAnsi="Tahoma" w:cs="Tahoma"/>
        </w:rPr>
      </w:pPr>
    </w:p>
    <w:p w14:paraId="5643C247" w14:textId="77777777" w:rsidR="00971DC6" w:rsidRDefault="00C6266C" w:rsidP="00B87BE2">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00810652" w14:textId="77777777" w:rsidR="00AD2E94" w:rsidRPr="00C6266C" w:rsidRDefault="00AD2E94" w:rsidP="00B87BE2">
      <w:pPr>
        <w:keepNext/>
        <w:keepLines/>
        <w:tabs>
          <w:tab w:val="left" w:pos="851"/>
          <w:tab w:val="left" w:pos="1702"/>
        </w:tabs>
        <w:ind w:left="1440"/>
        <w:jc w:val="both"/>
        <w:rPr>
          <w:rFonts w:ascii="Tahoma" w:hAnsi="Tahoma" w:cs="Tahoma"/>
          <w:b/>
        </w:rPr>
      </w:pPr>
    </w:p>
    <w:p w14:paraId="70DC3A2C" w14:textId="77777777" w:rsidR="002474B7" w:rsidRPr="00C8579C" w:rsidRDefault="002474B7"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BB0A7A4" w14:textId="77777777" w:rsidR="002474B7" w:rsidRPr="00C8579C" w:rsidRDefault="002474B7" w:rsidP="00B87BE2">
      <w:pPr>
        <w:keepNext/>
        <w:keepLines/>
        <w:tabs>
          <w:tab w:val="left" w:pos="851"/>
          <w:tab w:val="left" w:pos="1702"/>
        </w:tabs>
        <w:ind w:left="1440"/>
        <w:jc w:val="both"/>
        <w:rPr>
          <w:rFonts w:ascii="Tahoma" w:hAnsi="Tahoma" w:cs="Tahoma"/>
          <w:b/>
        </w:rPr>
      </w:pPr>
    </w:p>
    <w:p w14:paraId="531C151F" w14:textId="77777777" w:rsidR="00610C6B" w:rsidRPr="00C8579C" w:rsidRDefault="00592B75" w:rsidP="00B87BE2">
      <w:pPr>
        <w:keepNext/>
        <w:keepLines/>
        <w:jc w:val="both"/>
        <w:rPr>
          <w:rFonts w:ascii="Tahoma" w:hAnsi="Tahoma" w:cs="Tahoma"/>
        </w:rPr>
      </w:pPr>
      <w:r>
        <w:rPr>
          <w:rFonts w:ascii="Tahoma" w:hAnsi="Tahoma" w:cs="Tahoma"/>
        </w:rPr>
        <w:t xml:space="preserve">Stranki okvirnega sporazuma </w:t>
      </w:r>
      <w:r w:rsidR="00610C6B" w:rsidRPr="00C8579C">
        <w:rPr>
          <w:rFonts w:ascii="Tahoma" w:hAnsi="Tahoma" w:cs="Tahoma"/>
        </w:rPr>
        <w:t>ni</w:t>
      </w:r>
      <w:r>
        <w:rPr>
          <w:rFonts w:ascii="Tahoma" w:hAnsi="Tahoma" w:cs="Tahoma"/>
        </w:rPr>
        <w:t>sta</w:t>
      </w:r>
      <w:r w:rsidR="00610C6B" w:rsidRPr="00C8579C">
        <w:rPr>
          <w:rFonts w:ascii="Tahoma" w:hAnsi="Tahoma" w:cs="Tahoma"/>
        </w:rPr>
        <w:t xml:space="preserve"> odgovor</w:t>
      </w:r>
      <w:r>
        <w:rPr>
          <w:rFonts w:ascii="Tahoma" w:hAnsi="Tahoma" w:cs="Tahoma"/>
        </w:rPr>
        <w:t>ni</w:t>
      </w:r>
      <w:r w:rsidR="00610C6B" w:rsidRPr="00C8579C">
        <w:rPr>
          <w:rFonts w:ascii="Tahoma" w:hAnsi="Tahoma" w:cs="Tahoma"/>
        </w:rPr>
        <w:t xml:space="preserve"> za delno ali celotno neizpolnjevanje obveznosti, če je to posledica višje sile.</w:t>
      </w:r>
    </w:p>
    <w:p w14:paraId="7763183B" w14:textId="77777777" w:rsidR="00610C6B" w:rsidRPr="00C8579C" w:rsidRDefault="00610C6B" w:rsidP="00B87BE2">
      <w:pPr>
        <w:keepNext/>
        <w:keepLines/>
        <w:jc w:val="both"/>
        <w:rPr>
          <w:rFonts w:ascii="Tahoma" w:hAnsi="Tahoma" w:cs="Tahoma"/>
        </w:rPr>
      </w:pPr>
    </w:p>
    <w:p w14:paraId="2FA584B3" w14:textId="77777777" w:rsidR="00610C6B" w:rsidRPr="00C8579C" w:rsidRDefault="00610C6B" w:rsidP="00B87BE2">
      <w:pPr>
        <w:keepNext/>
        <w:keepLines/>
        <w:jc w:val="both"/>
        <w:rPr>
          <w:rFonts w:ascii="Tahoma" w:hAnsi="Tahoma" w:cs="Tahoma"/>
        </w:rPr>
      </w:pPr>
      <w:r w:rsidRPr="00C8579C">
        <w:rPr>
          <w:rFonts w:ascii="Tahoma" w:hAnsi="Tahoma" w:cs="Tahoma"/>
        </w:rPr>
        <w:t xml:space="preserve">Če </w:t>
      </w:r>
      <w:r w:rsidRPr="00C8579C">
        <w:rPr>
          <w:rFonts w:ascii="Tahoma" w:hAnsi="Tahoma" w:cs="Tahoma"/>
          <w:color w:val="000000"/>
        </w:rPr>
        <w:t xml:space="preserve">je izvedba </w:t>
      </w:r>
      <w:r w:rsidR="006413A2">
        <w:rPr>
          <w:rFonts w:ascii="Tahoma" w:hAnsi="Tahoma" w:cs="Tahoma"/>
          <w:color w:val="000000"/>
        </w:rPr>
        <w:t>storitev</w:t>
      </w:r>
      <w:r w:rsidRPr="00C8579C">
        <w:rPr>
          <w:rFonts w:ascii="Tahoma" w:hAnsi="Tahoma" w:cs="Tahoma"/>
          <w:color w:val="000000"/>
        </w:rPr>
        <w:t xml:space="preserve"> </w:t>
      </w:r>
      <w:r w:rsidRPr="00C8579C">
        <w:rPr>
          <w:rFonts w:ascii="Tahoma" w:hAnsi="Tahoma" w:cs="Tahoma"/>
        </w:rPr>
        <w:t>delno ali v celoti motena oziroma preprečena</w:t>
      </w:r>
      <w:r w:rsidR="00592B75">
        <w:rPr>
          <w:rFonts w:ascii="Tahoma" w:hAnsi="Tahoma" w:cs="Tahoma"/>
        </w:rPr>
        <w:t xml:space="preserve"> zaradi višje sile</w:t>
      </w:r>
      <w:r w:rsidRPr="00C8579C">
        <w:rPr>
          <w:rFonts w:ascii="Tahoma" w:hAnsi="Tahoma" w:cs="Tahoma"/>
        </w:rPr>
        <w:t xml:space="preserve">, je izvajalec o tem dolžan nemudoma obvestiti naročnika. Prav tako ga je dolžan sproti obveščati o prenehanju takih okoliščin. Na zahtevo naročnika je izvajalec dolžan dokazati obstoj višje sile. </w:t>
      </w:r>
    </w:p>
    <w:p w14:paraId="7BE084D7" w14:textId="77777777" w:rsidR="001D7D34" w:rsidRPr="00C8579C" w:rsidRDefault="001D7D34" w:rsidP="00B87BE2">
      <w:pPr>
        <w:keepNext/>
        <w:keepLines/>
        <w:jc w:val="both"/>
        <w:rPr>
          <w:rFonts w:ascii="Tahoma" w:hAnsi="Tahoma" w:cs="Tahoma"/>
        </w:rPr>
      </w:pPr>
    </w:p>
    <w:p w14:paraId="6F5526B0" w14:textId="77777777" w:rsidR="000B11B2" w:rsidRDefault="00610C6B" w:rsidP="00B87BE2">
      <w:pPr>
        <w:keepNext/>
        <w:keepLines/>
        <w:jc w:val="both"/>
        <w:rPr>
          <w:rFonts w:ascii="Tahoma" w:hAnsi="Tahoma" w:cs="Tahoma"/>
        </w:rPr>
      </w:pPr>
      <w:r w:rsidRPr="00C8579C">
        <w:rPr>
          <w:rFonts w:ascii="Tahoma" w:hAnsi="Tahoma" w:cs="Tahoma"/>
        </w:rPr>
        <w:t xml:space="preserve">Le v primerih, navedenih v tem členu, naročnik ne bo izvajal sankcij proti izvajalcu po </w:t>
      </w:r>
      <w:r w:rsidR="00DC2100">
        <w:rPr>
          <w:rFonts w:ascii="Tahoma" w:hAnsi="Tahoma" w:cs="Tahoma"/>
        </w:rPr>
        <w:t xml:space="preserve">21. </w:t>
      </w:r>
      <w:r w:rsidRPr="00C8579C">
        <w:rPr>
          <w:rFonts w:ascii="Tahoma" w:hAnsi="Tahoma" w:cs="Tahoma"/>
        </w:rPr>
        <w:t>členu tega okvirnega sporazuma.</w:t>
      </w:r>
    </w:p>
    <w:p w14:paraId="30BA0E12" w14:textId="77777777" w:rsidR="00AC4341" w:rsidRDefault="00AC4341" w:rsidP="00B87BE2">
      <w:pPr>
        <w:keepNext/>
        <w:keepLines/>
        <w:jc w:val="both"/>
        <w:rPr>
          <w:rFonts w:ascii="Tahoma" w:hAnsi="Tahoma" w:cs="Tahoma"/>
        </w:rPr>
      </w:pPr>
    </w:p>
    <w:p w14:paraId="6CBAA42D" w14:textId="77777777" w:rsidR="00B578F7" w:rsidRPr="00C8579C" w:rsidRDefault="00B578F7"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4F3931CE" w14:textId="77777777" w:rsidR="00B578F7" w:rsidRPr="00C8579C" w:rsidRDefault="00B578F7" w:rsidP="00B87BE2">
      <w:pPr>
        <w:keepNext/>
        <w:keepLines/>
        <w:spacing w:line="288" w:lineRule="auto"/>
        <w:jc w:val="center"/>
        <w:rPr>
          <w:rFonts w:ascii="Tahoma" w:hAnsi="Tahoma" w:cs="Tahoma"/>
          <w:b/>
        </w:rPr>
      </w:pPr>
    </w:p>
    <w:p w14:paraId="6038958F" w14:textId="77777777" w:rsidR="00171035" w:rsidRPr="00C8579C" w:rsidRDefault="00B578F7"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5CE7419" w14:textId="77777777" w:rsidR="00171035" w:rsidRPr="00C8579C" w:rsidRDefault="00171035" w:rsidP="00B87BE2">
      <w:pPr>
        <w:keepNext/>
        <w:keepLines/>
        <w:jc w:val="both"/>
        <w:rPr>
          <w:rFonts w:ascii="Tahoma" w:hAnsi="Tahoma" w:cs="Tahoma"/>
        </w:rPr>
      </w:pPr>
    </w:p>
    <w:p w14:paraId="0C48EB88" w14:textId="77777777" w:rsidR="004F05EC" w:rsidRPr="00C8579C" w:rsidRDefault="004F05EC" w:rsidP="00B87BE2">
      <w:pPr>
        <w:keepNext/>
        <w:keepLines/>
        <w:tabs>
          <w:tab w:val="left" w:pos="851"/>
          <w:tab w:val="left" w:pos="1702"/>
        </w:tabs>
        <w:jc w:val="both"/>
        <w:rPr>
          <w:rFonts w:ascii="Tahoma" w:hAnsi="Tahoma" w:cs="Tahoma"/>
        </w:rPr>
      </w:pPr>
      <w:r w:rsidRPr="00C8579C">
        <w:rPr>
          <w:rFonts w:ascii="Tahoma" w:hAnsi="Tahoma" w:cs="Tahoma"/>
        </w:rPr>
        <w:t>Izvajalec se obvezuje:</w:t>
      </w:r>
    </w:p>
    <w:p w14:paraId="64806B0A" w14:textId="77777777" w:rsidR="00474E85" w:rsidRPr="00C509F8" w:rsidRDefault="00474E85" w:rsidP="00B87BE2">
      <w:pPr>
        <w:keepNext/>
        <w:keepLines/>
        <w:numPr>
          <w:ilvl w:val="0"/>
          <w:numId w:val="14"/>
        </w:numPr>
        <w:ind w:left="426" w:hanging="426"/>
        <w:jc w:val="both"/>
        <w:rPr>
          <w:rFonts w:ascii="Tahoma" w:hAnsi="Tahoma" w:cs="Tahoma"/>
        </w:rPr>
      </w:pPr>
      <w:r w:rsidRPr="00C24835">
        <w:rPr>
          <w:rFonts w:ascii="Tahoma" w:hAnsi="Tahoma" w:cs="Tahoma"/>
        </w:rPr>
        <w:t xml:space="preserve">z naročnikom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sidRPr="00C24835">
        <w:rPr>
          <w:rFonts w:ascii="Tahoma" w:hAnsi="Tahoma" w:cs="Tahoma"/>
        </w:rPr>
        <w:t>, ki je priloga tega okvirnega sporazuma</w:t>
      </w:r>
      <w:r>
        <w:rPr>
          <w:rFonts w:ascii="Tahoma" w:hAnsi="Tahoma" w:cs="Tahoma"/>
        </w:rPr>
        <w:t>,</w:t>
      </w:r>
    </w:p>
    <w:p w14:paraId="2D974609" w14:textId="77777777" w:rsidR="00474E85" w:rsidRPr="00C509F8" w:rsidRDefault="00474E85" w:rsidP="00B87BE2">
      <w:pPr>
        <w:keepNext/>
        <w:keepLines/>
        <w:numPr>
          <w:ilvl w:val="0"/>
          <w:numId w:val="14"/>
        </w:numPr>
        <w:ind w:left="426" w:hanging="426"/>
        <w:jc w:val="both"/>
        <w:rPr>
          <w:rFonts w:ascii="Tahoma" w:hAnsi="Tahoma" w:cs="Tahoma"/>
        </w:rPr>
      </w:pPr>
      <w:r w:rsidRPr="00C509F8">
        <w:rPr>
          <w:rFonts w:ascii="Tahoma" w:hAnsi="Tahoma" w:cs="Tahoma"/>
        </w:rPr>
        <w:t xml:space="preserve">upoštevati obstoječe stanje na mikrolokaciji </w:t>
      </w:r>
      <w:r>
        <w:rPr>
          <w:rFonts w:ascii="Tahoma" w:hAnsi="Tahoma" w:cs="Tahoma"/>
        </w:rPr>
        <w:t>MBO RCERO Ljubljana</w:t>
      </w:r>
      <w:r w:rsidRPr="00C509F8">
        <w:rPr>
          <w:rFonts w:ascii="Tahoma" w:hAnsi="Tahoma" w:cs="Tahoma"/>
        </w:rPr>
        <w:t xml:space="preserve">, tako da bo izvedba predmeta okvirnega sporazuma omogočala neprekinjen delovni proces </w:t>
      </w:r>
      <w:r>
        <w:rPr>
          <w:rFonts w:ascii="Tahoma" w:hAnsi="Tahoma" w:cs="Tahoma"/>
        </w:rPr>
        <w:t>na lokaciji RCERO Ljubljana,</w:t>
      </w:r>
    </w:p>
    <w:p w14:paraId="1F669439" w14:textId="77777777" w:rsidR="00474E85" w:rsidRPr="00B15603" w:rsidRDefault="00474E85" w:rsidP="00B87BE2">
      <w:pPr>
        <w:keepNext/>
        <w:keepLines/>
        <w:numPr>
          <w:ilvl w:val="0"/>
          <w:numId w:val="14"/>
        </w:numPr>
        <w:ind w:left="426" w:hanging="426"/>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storitve</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r w:rsidR="00FC1A82">
        <w:rPr>
          <w:rFonts w:ascii="Tahoma" w:hAnsi="Tahoma" w:cs="Tahoma"/>
        </w:rPr>
        <w:t>),</w:t>
      </w:r>
    </w:p>
    <w:p w14:paraId="3D511717" w14:textId="77777777" w:rsidR="00474E85" w:rsidRPr="00C509F8" w:rsidRDefault="00474E85" w:rsidP="00B87BE2">
      <w:pPr>
        <w:keepNext/>
        <w:keepLines/>
        <w:numPr>
          <w:ilvl w:val="0"/>
          <w:numId w:val="14"/>
        </w:numPr>
        <w:ind w:left="426" w:hanging="426"/>
        <w:jc w:val="both"/>
        <w:rPr>
          <w:rFonts w:ascii="Tahoma" w:hAnsi="Tahoma" w:cs="Tahoma"/>
        </w:rPr>
      </w:pPr>
      <w:r w:rsidRPr="00C509F8">
        <w:rPr>
          <w:rFonts w:ascii="Tahoma" w:hAnsi="Tahoma" w:cs="Tahoma"/>
        </w:rPr>
        <w:t xml:space="preserve">prevzeti odgovornost za izpolnjevanje varstvenih ukrepov na </w:t>
      </w:r>
      <w:r>
        <w:rPr>
          <w:rFonts w:ascii="Tahoma" w:hAnsi="Tahoma" w:cs="Tahoma"/>
        </w:rPr>
        <w:t>lokaciji RCERO Ljubljana</w:t>
      </w:r>
      <w:r w:rsidRPr="00C509F8">
        <w:rPr>
          <w:rFonts w:ascii="Tahoma" w:hAnsi="Tahoma" w:cs="Tahoma"/>
        </w:rPr>
        <w:t>,</w:t>
      </w:r>
    </w:p>
    <w:p w14:paraId="6AEF92A9" w14:textId="77777777" w:rsidR="00474E85" w:rsidRPr="00B15603" w:rsidRDefault="00474E85" w:rsidP="00B87BE2">
      <w:pPr>
        <w:keepNext/>
        <w:keepLines/>
        <w:numPr>
          <w:ilvl w:val="0"/>
          <w:numId w:val="14"/>
        </w:numPr>
        <w:ind w:left="426" w:hanging="426"/>
        <w:jc w:val="both"/>
        <w:rPr>
          <w:rFonts w:ascii="Tahoma" w:hAnsi="Tahoma" w:cs="Tahoma"/>
        </w:rPr>
      </w:pPr>
      <w:r>
        <w:rPr>
          <w:rFonts w:ascii="Tahoma" w:hAnsi="Tahoma" w:cs="Tahoma"/>
        </w:rPr>
        <w:t>storitve</w:t>
      </w:r>
      <w:r w:rsidRPr="00B15603">
        <w:rPr>
          <w:rFonts w:ascii="Tahoma" w:hAnsi="Tahoma" w:cs="Tahoma"/>
        </w:rPr>
        <w:t xml:space="preserve"> izvajati na način, da se ne ogroža varnost in zdravje ostalih na </w:t>
      </w:r>
      <w:r>
        <w:rPr>
          <w:rFonts w:ascii="Tahoma" w:hAnsi="Tahoma" w:cs="Tahoma"/>
        </w:rPr>
        <w:t>lokaciji</w:t>
      </w:r>
      <w:r w:rsidRPr="00B15603">
        <w:rPr>
          <w:rFonts w:ascii="Tahoma" w:hAnsi="Tahoma" w:cs="Tahoma"/>
        </w:rPr>
        <w:t xml:space="preserve"> RCERO Ljubljana (preprečiti nepooblaščenim osebam dostop v delovno območje strojev, prašenje zmanjšati na najmanjšo možno stopnjo),</w:t>
      </w:r>
    </w:p>
    <w:p w14:paraId="03DA5E46" w14:textId="77777777" w:rsidR="00474E85" w:rsidRDefault="00474E85" w:rsidP="00B87BE2">
      <w:pPr>
        <w:keepNext/>
        <w:keepLines/>
        <w:numPr>
          <w:ilvl w:val="0"/>
          <w:numId w:val="14"/>
        </w:numPr>
        <w:ind w:left="426" w:hanging="426"/>
        <w:jc w:val="both"/>
        <w:rPr>
          <w:rFonts w:ascii="Tahoma" w:hAnsi="Tahoma" w:cs="Tahoma"/>
        </w:rPr>
      </w:pPr>
      <w:r w:rsidRPr="00902DF1">
        <w:rPr>
          <w:rFonts w:ascii="Tahoma" w:hAnsi="Tahoma" w:cs="Tahoma"/>
        </w:rPr>
        <w:t>prevzem prod</w:t>
      </w:r>
      <w:r>
        <w:rPr>
          <w:rFonts w:ascii="Tahoma" w:hAnsi="Tahoma" w:cs="Tahoma"/>
        </w:rPr>
        <w:t>u</w:t>
      </w:r>
      <w:r w:rsidRPr="00902DF1">
        <w:rPr>
          <w:rFonts w:ascii="Tahoma" w:hAnsi="Tahoma" w:cs="Tahoma"/>
        </w:rPr>
        <w:t>kt</w:t>
      </w:r>
      <w:r>
        <w:rPr>
          <w:rFonts w:ascii="Tahoma" w:hAnsi="Tahoma" w:cs="Tahoma"/>
        </w:rPr>
        <w:t>a</w:t>
      </w:r>
      <w:r w:rsidRPr="00902DF1">
        <w:rPr>
          <w:rFonts w:ascii="Tahoma" w:hAnsi="Tahoma" w:cs="Tahoma"/>
        </w:rPr>
        <w:t xml:space="preserve"> opravljati skladno z razporedom dela na </w:t>
      </w:r>
      <w:r>
        <w:rPr>
          <w:rFonts w:ascii="Tahoma" w:hAnsi="Tahoma" w:cs="Tahoma"/>
        </w:rPr>
        <w:t>lokaciji</w:t>
      </w:r>
      <w:r w:rsidRPr="00902DF1">
        <w:rPr>
          <w:rFonts w:ascii="Tahoma" w:hAnsi="Tahoma" w:cs="Tahoma"/>
        </w:rPr>
        <w:t xml:space="preserve"> RCERO Ljubljana</w:t>
      </w:r>
      <w:r>
        <w:rPr>
          <w:rFonts w:ascii="Tahoma" w:hAnsi="Tahoma" w:cs="Tahoma"/>
        </w:rPr>
        <w:t>,</w:t>
      </w:r>
    </w:p>
    <w:p w14:paraId="6B5F6716" w14:textId="77777777" w:rsidR="00474E85" w:rsidRPr="00902DF1" w:rsidRDefault="00474E85" w:rsidP="00B87BE2">
      <w:pPr>
        <w:keepNext/>
        <w:keepLines/>
        <w:numPr>
          <w:ilvl w:val="0"/>
          <w:numId w:val="14"/>
        </w:numPr>
        <w:ind w:left="426" w:hanging="426"/>
        <w:jc w:val="both"/>
        <w:rPr>
          <w:rFonts w:ascii="Tahoma" w:hAnsi="Tahoma" w:cs="Tahoma"/>
        </w:rPr>
      </w:pPr>
      <w:r w:rsidRPr="00902DF1">
        <w:rPr>
          <w:rFonts w:ascii="Tahoma" w:hAnsi="Tahoma" w:cs="Tahoma"/>
        </w:rPr>
        <w:t>redno izvajati prevzem produkt</w:t>
      </w:r>
      <w:r>
        <w:rPr>
          <w:rFonts w:ascii="Tahoma" w:hAnsi="Tahoma" w:cs="Tahoma"/>
        </w:rPr>
        <w:t>a</w:t>
      </w:r>
      <w:r w:rsidRPr="00902DF1">
        <w:rPr>
          <w:rFonts w:ascii="Tahoma" w:hAnsi="Tahoma" w:cs="Tahoma"/>
        </w:rPr>
        <w:t>,</w:t>
      </w:r>
    </w:p>
    <w:p w14:paraId="4602B805" w14:textId="77777777" w:rsidR="00474E85" w:rsidRDefault="00474E85" w:rsidP="00B87BE2">
      <w:pPr>
        <w:keepNext/>
        <w:keepLines/>
        <w:numPr>
          <w:ilvl w:val="0"/>
          <w:numId w:val="14"/>
        </w:numPr>
        <w:ind w:left="426" w:hanging="426"/>
        <w:jc w:val="both"/>
        <w:rPr>
          <w:rFonts w:ascii="Tahoma" w:hAnsi="Tahoma" w:cs="Tahoma"/>
        </w:rPr>
      </w:pPr>
      <w:r w:rsidRPr="00C509F8">
        <w:rPr>
          <w:rFonts w:ascii="Tahoma" w:hAnsi="Tahoma" w:cs="Tahoma"/>
        </w:rPr>
        <w:t xml:space="preserve">izvajati </w:t>
      </w:r>
      <w:r>
        <w:rPr>
          <w:rFonts w:ascii="Tahoma" w:hAnsi="Tahoma" w:cs="Tahoma"/>
        </w:rPr>
        <w:t xml:space="preserve">vhodno in izhodno </w:t>
      </w:r>
      <w:r w:rsidRPr="00C509F8">
        <w:rPr>
          <w:rFonts w:ascii="Tahoma" w:hAnsi="Tahoma" w:cs="Tahoma"/>
        </w:rPr>
        <w:t>tehtanje</w:t>
      </w:r>
      <w:r>
        <w:rPr>
          <w:rFonts w:ascii="Tahoma" w:hAnsi="Tahoma" w:cs="Tahoma"/>
        </w:rPr>
        <w:t xml:space="preserve"> </w:t>
      </w:r>
      <w:r w:rsidRPr="004F05EC">
        <w:rPr>
          <w:rFonts w:ascii="Tahoma" w:hAnsi="Tahoma" w:cs="Tahoma"/>
          <w:color w:val="000000"/>
        </w:rPr>
        <w:t>produkt</w:t>
      </w:r>
      <w:r>
        <w:rPr>
          <w:rFonts w:ascii="Tahoma" w:hAnsi="Tahoma" w:cs="Tahoma"/>
          <w:color w:val="000000"/>
        </w:rPr>
        <w:t>a</w:t>
      </w:r>
      <w:r w:rsidR="00942C35">
        <w:rPr>
          <w:rFonts w:ascii="Tahoma" w:hAnsi="Tahoma" w:cs="Tahoma"/>
          <w:color w:val="000000"/>
        </w:rPr>
        <w:t xml:space="preserve"> </w:t>
      </w:r>
      <w:r w:rsidRPr="00C509F8">
        <w:rPr>
          <w:rFonts w:ascii="Tahoma" w:hAnsi="Tahoma" w:cs="Tahoma"/>
        </w:rPr>
        <w:t>na</w:t>
      </w:r>
      <w:r>
        <w:rPr>
          <w:rFonts w:ascii="Tahoma" w:hAnsi="Tahoma" w:cs="Tahoma"/>
        </w:rPr>
        <w:t xml:space="preserve"> uradno umerjeni</w:t>
      </w:r>
      <w:r w:rsidRPr="00C509F8">
        <w:rPr>
          <w:rFonts w:ascii="Tahoma" w:hAnsi="Tahoma" w:cs="Tahoma"/>
        </w:rPr>
        <w:t xml:space="preserve"> tehtnici naročnika</w:t>
      </w:r>
      <w:r>
        <w:rPr>
          <w:rFonts w:ascii="Tahoma" w:hAnsi="Tahoma" w:cs="Tahoma"/>
        </w:rPr>
        <w:t xml:space="preserve"> na lokaciji RCERO Ljubljana</w:t>
      </w:r>
      <w:r w:rsidR="00942C35">
        <w:rPr>
          <w:rFonts w:ascii="Tahoma" w:hAnsi="Tahoma" w:cs="Tahoma"/>
        </w:rPr>
        <w:t xml:space="preserve"> (izvajalec mora ob prihodu s praznim tovornim vozilom in ob odhodu s polnim tovornim vozilom zapeljati na uradno umerjeno</w:t>
      </w:r>
      <w:r w:rsidR="00942C35" w:rsidRPr="00C509F8">
        <w:rPr>
          <w:rFonts w:ascii="Tahoma" w:hAnsi="Tahoma" w:cs="Tahoma"/>
        </w:rPr>
        <w:t xml:space="preserve"> tehtnic</w:t>
      </w:r>
      <w:r w:rsidR="00942C35">
        <w:rPr>
          <w:rFonts w:ascii="Tahoma" w:hAnsi="Tahoma" w:cs="Tahoma"/>
        </w:rPr>
        <w:t>o</w:t>
      </w:r>
      <w:r w:rsidR="00942C35" w:rsidRPr="00C509F8">
        <w:rPr>
          <w:rFonts w:ascii="Tahoma" w:hAnsi="Tahoma" w:cs="Tahoma"/>
        </w:rPr>
        <w:t xml:space="preserve"> naročnika</w:t>
      </w:r>
      <w:r>
        <w:rPr>
          <w:rFonts w:ascii="Tahoma" w:hAnsi="Tahoma" w:cs="Tahoma"/>
        </w:rPr>
        <w:t>,</w:t>
      </w:r>
      <w:r w:rsidR="00942C35">
        <w:rPr>
          <w:rFonts w:ascii="Tahoma" w:hAnsi="Tahoma" w:cs="Tahoma"/>
        </w:rPr>
        <w:t xml:space="preserve"> kjer se izvede tehtanje),</w:t>
      </w:r>
    </w:p>
    <w:p w14:paraId="715A698F" w14:textId="77777777" w:rsidR="00474E85" w:rsidRPr="00067254" w:rsidRDefault="00474E85" w:rsidP="00B87BE2">
      <w:pPr>
        <w:keepNext/>
        <w:keepLines/>
        <w:numPr>
          <w:ilvl w:val="0"/>
          <w:numId w:val="14"/>
        </w:numPr>
        <w:ind w:left="426" w:hanging="426"/>
        <w:jc w:val="both"/>
        <w:rPr>
          <w:rFonts w:ascii="Tahoma" w:hAnsi="Tahoma" w:cs="Tahoma"/>
        </w:rPr>
      </w:pPr>
      <w:r w:rsidRPr="00067254">
        <w:rPr>
          <w:rFonts w:ascii="Tahoma" w:hAnsi="Tahoma" w:cs="Tahoma"/>
        </w:rPr>
        <w:t>pred iz</w:t>
      </w:r>
      <w:r w:rsidR="00592B75">
        <w:rPr>
          <w:rFonts w:ascii="Tahoma" w:hAnsi="Tahoma" w:cs="Tahoma"/>
        </w:rPr>
        <w:t>stavitvijo</w:t>
      </w:r>
      <w:r w:rsidRPr="00067254">
        <w:rPr>
          <w:rFonts w:ascii="Tahoma" w:hAnsi="Tahoma" w:cs="Tahoma"/>
        </w:rPr>
        <w:t xml:space="preserve"> računa za opravljene storitve potrditi elektronske evidenčne liste v informacijskem sistemu ravnanja z odpadki (IS-Odpadki – na spletni strani ARSO),</w:t>
      </w:r>
    </w:p>
    <w:p w14:paraId="349099AC" w14:textId="77777777" w:rsidR="00474E85" w:rsidRDefault="00474E85" w:rsidP="00B87BE2">
      <w:pPr>
        <w:keepNext/>
        <w:keepLines/>
        <w:numPr>
          <w:ilvl w:val="0"/>
          <w:numId w:val="14"/>
        </w:numPr>
        <w:ind w:left="426" w:hanging="426"/>
        <w:jc w:val="both"/>
        <w:rPr>
          <w:rFonts w:ascii="Tahoma" w:hAnsi="Tahoma" w:cs="Tahoma"/>
        </w:rPr>
      </w:pPr>
      <w:r w:rsidRPr="00D62F4A">
        <w:rPr>
          <w:rFonts w:ascii="Tahoma" w:hAnsi="Tahoma" w:cs="Tahoma"/>
        </w:rPr>
        <w:t xml:space="preserve">obveščati naročnika o </w:t>
      </w:r>
      <w:r>
        <w:rPr>
          <w:rFonts w:ascii="Tahoma" w:hAnsi="Tahoma" w:cs="Tahoma"/>
        </w:rPr>
        <w:t>vseh spremembah</w:t>
      </w:r>
      <w:r w:rsidRPr="00D62F4A">
        <w:rPr>
          <w:rFonts w:ascii="Tahoma" w:hAnsi="Tahoma" w:cs="Tahoma"/>
        </w:rPr>
        <w:t>, ki bi lahko vplivale na izvršitev obveznosti po okvirnem sporazumu</w:t>
      </w:r>
      <w:r>
        <w:rPr>
          <w:rFonts w:ascii="Tahoma" w:hAnsi="Tahoma" w:cs="Tahoma"/>
        </w:rPr>
        <w:t>,</w:t>
      </w:r>
    </w:p>
    <w:p w14:paraId="2A6425BD" w14:textId="77777777" w:rsidR="0044224D" w:rsidRPr="00B327EF" w:rsidRDefault="00474E85" w:rsidP="00B87BE2">
      <w:pPr>
        <w:keepNext/>
        <w:keepLines/>
        <w:numPr>
          <w:ilvl w:val="0"/>
          <w:numId w:val="14"/>
        </w:numPr>
        <w:ind w:left="426" w:hanging="426"/>
        <w:jc w:val="both"/>
        <w:rPr>
          <w:rFonts w:ascii="Tahoma" w:hAnsi="Tahoma" w:cs="Tahoma"/>
        </w:rPr>
      </w:pPr>
      <w:r w:rsidRPr="00B327EF">
        <w:rPr>
          <w:rFonts w:ascii="Tahoma" w:hAnsi="Tahoma" w:cs="Tahoma"/>
        </w:rPr>
        <w:t>poravnati vso morebitno nastalo škodo, ki bi jo med izvajanjem storitev povzročil na lokaciji RCERO Ljubljana, na objektih ali napravah naročnika ali tretjim osebam.</w:t>
      </w:r>
    </w:p>
    <w:p w14:paraId="5F089DB9" w14:textId="77777777" w:rsidR="00D41917" w:rsidRPr="00C8579C" w:rsidRDefault="00D41917" w:rsidP="00B87BE2">
      <w:pPr>
        <w:keepNext/>
        <w:keepLines/>
        <w:ind w:left="426"/>
        <w:jc w:val="both"/>
        <w:rPr>
          <w:rFonts w:ascii="Tahoma" w:hAnsi="Tahoma" w:cs="Tahoma"/>
        </w:rPr>
      </w:pPr>
    </w:p>
    <w:p w14:paraId="6897A8C8" w14:textId="77777777" w:rsidR="00DE098B" w:rsidRPr="00C8579C" w:rsidRDefault="00B578F7"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D32F40C" w14:textId="77777777" w:rsidR="006C4C08" w:rsidRPr="00C8579C" w:rsidRDefault="006C4C08" w:rsidP="00B87BE2">
      <w:pPr>
        <w:keepNext/>
        <w:keepLines/>
        <w:jc w:val="both"/>
        <w:rPr>
          <w:rFonts w:ascii="Tahoma" w:hAnsi="Tahoma" w:cs="Tahoma"/>
          <w:b/>
        </w:rPr>
      </w:pPr>
    </w:p>
    <w:p w14:paraId="46C93FB5" w14:textId="77777777" w:rsidR="004F05EC" w:rsidRPr="00C8579C" w:rsidRDefault="004F05EC" w:rsidP="00B87BE2">
      <w:pPr>
        <w:keepNext/>
        <w:keepLines/>
        <w:tabs>
          <w:tab w:val="left" w:pos="851"/>
          <w:tab w:val="left" w:pos="1702"/>
        </w:tabs>
        <w:jc w:val="both"/>
        <w:rPr>
          <w:rFonts w:ascii="Tahoma" w:hAnsi="Tahoma" w:cs="Tahoma"/>
        </w:rPr>
      </w:pPr>
      <w:r w:rsidRPr="00C8579C">
        <w:rPr>
          <w:rFonts w:ascii="Tahoma" w:hAnsi="Tahoma" w:cs="Tahoma"/>
        </w:rPr>
        <w:t>Naročnik se obvezuje:</w:t>
      </w:r>
    </w:p>
    <w:p w14:paraId="319DEA4E" w14:textId="77777777" w:rsidR="00474E85" w:rsidRPr="00C509F8" w:rsidRDefault="00474E85" w:rsidP="00B87BE2">
      <w:pPr>
        <w:keepNext/>
        <w:keepLines/>
        <w:numPr>
          <w:ilvl w:val="0"/>
          <w:numId w:val="15"/>
        </w:numPr>
        <w:ind w:left="426"/>
        <w:jc w:val="both"/>
        <w:rPr>
          <w:rFonts w:ascii="Tahoma" w:hAnsi="Tahoma" w:cs="Tahoma"/>
        </w:rPr>
      </w:pPr>
      <w:r w:rsidRPr="00C509F8">
        <w:rPr>
          <w:rFonts w:ascii="Tahoma" w:hAnsi="Tahoma" w:cs="Tahoma"/>
        </w:rPr>
        <w:t xml:space="preserve">z izvajalcem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Pr>
          <w:rFonts w:ascii="Tahoma" w:hAnsi="Tahoma" w:cs="Tahoma"/>
        </w:rPr>
        <w:t>, ki je priloga tega okvirnega sporazuma,</w:t>
      </w:r>
    </w:p>
    <w:p w14:paraId="12328D3A" w14:textId="77777777" w:rsidR="00474E85" w:rsidRPr="00C509F8" w:rsidRDefault="00474E85" w:rsidP="00B87BE2">
      <w:pPr>
        <w:keepNext/>
        <w:keepLines/>
        <w:numPr>
          <w:ilvl w:val="0"/>
          <w:numId w:val="15"/>
        </w:numPr>
        <w:ind w:left="426"/>
        <w:jc w:val="both"/>
        <w:rPr>
          <w:rFonts w:ascii="Tahoma" w:hAnsi="Tahoma" w:cs="Tahoma"/>
        </w:rPr>
      </w:pPr>
      <w:r w:rsidRPr="00C509F8">
        <w:rPr>
          <w:rFonts w:ascii="Tahoma" w:hAnsi="Tahoma" w:cs="Tahoma"/>
        </w:rPr>
        <w:lastRenderedPageBreak/>
        <w:t>sodelovati z izvajalcem z namenom, da se obveznosti po okvirnem sporazumu izvrši</w:t>
      </w:r>
      <w:r>
        <w:rPr>
          <w:rFonts w:ascii="Tahoma" w:hAnsi="Tahoma" w:cs="Tahoma"/>
        </w:rPr>
        <w:t>jo</w:t>
      </w:r>
      <w:r w:rsidRPr="00C509F8">
        <w:rPr>
          <w:rFonts w:ascii="Tahoma" w:hAnsi="Tahoma" w:cs="Tahoma"/>
        </w:rPr>
        <w:t xml:space="preserve"> pravočasno,</w:t>
      </w:r>
    </w:p>
    <w:p w14:paraId="3860AA36" w14:textId="77777777" w:rsidR="00474E85" w:rsidRDefault="00474E85" w:rsidP="00B87BE2">
      <w:pPr>
        <w:keepNext/>
        <w:keepLines/>
        <w:numPr>
          <w:ilvl w:val="0"/>
          <w:numId w:val="15"/>
        </w:numPr>
        <w:ind w:left="426"/>
        <w:jc w:val="both"/>
        <w:rPr>
          <w:rFonts w:ascii="Tahoma" w:hAnsi="Tahoma" w:cs="Tahoma"/>
        </w:rPr>
      </w:pPr>
      <w:r w:rsidRPr="00C509F8">
        <w:rPr>
          <w:rFonts w:ascii="Tahoma" w:hAnsi="Tahoma" w:cs="Tahoma"/>
        </w:rPr>
        <w:t>tekoče obveščati izvajalca o vseh spremembah, ki bi lahko vplivale na izvršitev obveznosti po okvirnem sporazumu,</w:t>
      </w:r>
    </w:p>
    <w:p w14:paraId="6F6E9FAC" w14:textId="77777777" w:rsidR="00474E85" w:rsidRDefault="00474E85" w:rsidP="00B87BE2">
      <w:pPr>
        <w:keepNext/>
        <w:keepLines/>
        <w:numPr>
          <w:ilvl w:val="0"/>
          <w:numId w:val="15"/>
        </w:numPr>
        <w:ind w:left="426"/>
        <w:jc w:val="both"/>
        <w:rPr>
          <w:rFonts w:ascii="Tahoma" w:hAnsi="Tahoma" w:cs="Tahoma"/>
        </w:rPr>
      </w:pPr>
      <w:r>
        <w:rPr>
          <w:rFonts w:ascii="Tahoma" w:hAnsi="Tahoma" w:cs="Tahoma"/>
        </w:rPr>
        <w:t>izvajati nakladanje produkta na prevozna sredstva izvajalca,</w:t>
      </w:r>
    </w:p>
    <w:p w14:paraId="01F08352" w14:textId="77777777" w:rsidR="00474E85" w:rsidRPr="00902DF1" w:rsidRDefault="00474E85" w:rsidP="00B87BE2">
      <w:pPr>
        <w:keepNext/>
        <w:keepLines/>
        <w:numPr>
          <w:ilvl w:val="0"/>
          <w:numId w:val="15"/>
        </w:numPr>
        <w:ind w:left="426"/>
        <w:jc w:val="both"/>
        <w:rPr>
          <w:rFonts w:ascii="Tahoma" w:hAnsi="Tahoma" w:cs="Tahoma"/>
        </w:rPr>
      </w:pPr>
      <w:r w:rsidRPr="00902DF1">
        <w:rPr>
          <w:rFonts w:ascii="Tahoma" w:hAnsi="Tahoma" w:cs="Tahoma"/>
        </w:rPr>
        <w:t>izvajati tehtanje produkt</w:t>
      </w:r>
      <w:r>
        <w:rPr>
          <w:rFonts w:ascii="Tahoma" w:hAnsi="Tahoma" w:cs="Tahoma"/>
        </w:rPr>
        <w:t>a</w:t>
      </w:r>
      <w:r w:rsidRPr="00902DF1">
        <w:rPr>
          <w:rFonts w:ascii="Tahoma" w:hAnsi="Tahoma" w:cs="Tahoma"/>
        </w:rPr>
        <w:t xml:space="preserve"> </w:t>
      </w:r>
      <w:r>
        <w:rPr>
          <w:rFonts w:ascii="Tahoma" w:hAnsi="Tahoma" w:cs="Tahoma"/>
        </w:rPr>
        <w:t xml:space="preserve">na uradno umerjeni tehtnici naročnika </w:t>
      </w:r>
      <w:r w:rsidRPr="00902DF1">
        <w:rPr>
          <w:rFonts w:ascii="Tahoma" w:hAnsi="Tahoma" w:cs="Tahoma"/>
        </w:rPr>
        <w:t xml:space="preserve">pred odvozom z </w:t>
      </w:r>
      <w:r>
        <w:rPr>
          <w:rFonts w:ascii="Tahoma" w:hAnsi="Tahoma" w:cs="Tahoma"/>
        </w:rPr>
        <w:t>lokacije</w:t>
      </w:r>
      <w:r w:rsidRPr="00902DF1">
        <w:rPr>
          <w:rFonts w:ascii="Tahoma" w:hAnsi="Tahoma" w:cs="Tahoma"/>
        </w:rPr>
        <w:t xml:space="preserve"> RCERO Ljubljana, </w:t>
      </w:r>
    </w:p>
    <w:p w14:paraId="02EAA1C2" w14:textId="77777777" w:rsidR="00474E85" w:rsidRDefault="00474E85" w:rsidP="00B87BE2">
      <w:pPr>
        <w:keepNext/>
        <w:keepLines/>
        <w:numPr>
          <w:ilvl w:val="0"/>
          <w:numId w:val="15"/>
        </w:numPr>
        <w:ind w:left="426"/>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7E4C2F18" w14:textId="77777777" w:rsidR="00F5309D" w:rsidRPr="00B87BE2" w:rsidRDefault="00474E85" w:rsidP="00B87BE2">
      <w:pPr>
        <w:keepNext/>
        <w:keepLines/>
        <w:numPr>
          <w:ilvl w:val="0"/>
          <w:numId w:val="15"/>
        </w:numPr>
        <w:ind w:left="426"/>
        <w:jc w:val="both"/>
        <w:rPr>
          <w:rFonts w:ascii="Tahoma" w:hAnsi="Tahoma" w:cs="Tahoma"/>
        </w:rPr>
      </w:pPr>
      <w:r w:rsidRPr="00474E85">
        <w:rPr>
          <w:rFonts w:ascii="Tahoma" w:hAnsi="Tahoma" w:cs="Tahoma"/>
        </w:rPr>
        <w:t>opravljati nadzor nad izvajanjem storitev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r>
        <w:rPr>
          <w:rFonts w:ascii="Tahoma" w:hAnsi="Tahoma" w:cs="Tahoma"/>
        </w:rPr>
        <w:t>.</w:t>
      </w:r>
    </w:p>
    <w:p w14:paraId="4BB7B595" w14:textId="77777777" w:rsidR="00F5309D" w:rsidRPr="00C8579C" w:rsidRDefault="00F5309D" w:rsidP="00B87BE2">
      <w:pPr>
        <w:keepNext/>
        <w:keepLines/>
        <w:jc w:val="both"/>
        <w:rPr>
          <w:rFonts w:ascii="Tahoma" w:hAnsi="Tahoma" w:cs="Tahoma"/>
        </w:rPr>
      </w:pPr>
    </w:p>
    <w:p w14:paraId="61BDEFDE" w14:textId="77777777" w:rsidR="00BF4D55" w:rsidRPr="00C8579C" w:rsidRDefault="00841121"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4EA7F037" w14:textId="77777777" w:rsidR="00BF4D55" w:rsidRPr="00C8579C" w:rsidRDefault="00BF4D55" w:rsidP="00B87BE2">
      <w:pPr>
        <w:keepNext/>
        <w:keepLines/>
        <w:tabs>
          <w:tab w:val="left" w:pos="567"/>
          <w:tab w:val="left" w:pos="1702"/>
        </w:tabs>
        <w:jc w:val="both"/>
        <w:rPr>
          <w:rFonts w:ascii="Tahoma" w:hAnsi="Tahoma" w:cs="Tahoma"/>
          <w:b/>
        </w:rPr>
      </w:pPr>
    </w:p>
    <w:p w14:paraId="1BB73C48" w14:textId="77777777" w:rsidR="00841121" w:rsidRPr="00C8579C" w:rsidRDefault="001C5BC7"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F9068E0" w14:textId="77777777" w:rsidR="001C5BC7" w:rsidRPr="00C8579C" w:rsidRDefault="001C5BC7" w:rsidP="00B87BE2">
      <w:pPr>
        <w:keepNext/>
        <w:keepLines/>
        <w:ind w:left="426"/>
        <w:rPr>
          <w:rFonts w:ascii="Tahoma" w:hAnsi="Tahoma" w:cs="Tahoma"/>
          <w:b/>
        </w:rPr>
      </w:pPr>
    </w:p>
    <w:p w14:paraId="42144798" w14:textId="473BFB88" w:rsidR="00474E85" w:rsidRPr="00D0137C" w:rsidRDefault="00474E85" w:rsidP="00B87BE2">
      <w:pPr>
        <w:keepNext/>
        <w:keepLines/>
        <w:jc w:val="both"/>
        <w:rPr>
          <w:rFonts w:ascii="Tahoma" w:hAnsi="Tahoma" w:cs="Tahoma"/>
          <w:i/>
          <w:strike/>
        </w:rPr>
      </w:pPr>
      <w:r w:rsidRPr="00C509F8">
        <w:rPr>
          <w:rFonts w:ascii="Tahoma" w:hAnsi="Tahoma" w:cs="Tahoma"/>
        </w:rPr>
        <w:t xml:space="preserve">Izvajalec se obvezuje, da bo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dni od sklenitve okvirnega sporazuma, predložil naročniku</w:t>
      </w:r>
      <w:r w:rsidR="00022E9D">
        <w:rPr>
          <w:rFonts w:ascii="Tahoma" w:hAnsi="Tahoma" w:cs="Tahoma"/>
        </w:rPr>
        <w:t xml:space="preserve"> </w:t>
      </w:r>
      <w:r>
        <w:rPr>
          <w:rFonts w:ascii="Tahoma" w:hAnsi="Tahoma" w:cs="Tahoma"/>
        </w:rPr>
        <w:t>izvirnik finančnega zavarovanja za dobr</w:t>
      </w:r>
      <w:r w:rsidR="00CA41BB">
        <w:rPr>
          <w:rFonts w:ascii="Tahoma" w:hAnsi="Tahoma" w:cs="Tahoma"/>
        </w:rPr>
        <w:t>o</w:t>
      </w:r>
      <w:r>
        <w:rPr>
          <w:rFonts w:ascii="Tahoma" w:hAnsi="Tahoma" w:cs="Tahoma"/>
        </w:rPr>
        <w:t xml:space="preserve"> izvedb</w:t>
      </w:r>
      <w:r w:rsidR="00CA41BB">
        <w:rPr>
          <w:rFonts w:ascii="Tahoma" w:hAnsi="Tahoma" w:cs="Tahoma"/>
        </w:rPr>
        <w:t>o</w:t>
      </w:r>
      <w:r>
        <w:rPr>
          <w:rFonts w:ascii="Tahoma" w:hAnsi="Tahoma" w:cs="Tahoma"/>
        </w:rPr>
        <w:t xml:space="preserve"> obveznosti iz okvirnega sporazuma</w:t>
      </w:r>
      <w:r w:rsidRPr="00C509F8" w:rsidDel="0070772B">
        <w:rPr>
          <w:rFonts w:ascii="Tahoma" w:hAnsi="Tahoma" w:cs="Tahoma"/>
        </w:rPr>
        <w:t xml:space="preserve"> </w:t>
      </w:r>
      <w:r>
        <w:rPr>
          <w:rFonts w:ascii="Tahoma" w:hAnsi="Tahoma" w:cs="Tahoma"/>
        </w:rPr>
        <w:t>(v nadaljevanju: finančno zavarovanje)</w:t>
      </w:r>
      <w:r w:rsidRPr="00C509F8">
        <w:rPr>
          <w:rFonts w:ascii="Tahoma" w:hAnsi="Tahoma" w:cs="Tahoma"/>
        </w:rPr>
        <w:t xml:space="preserve"> v višini</w:t>
      </w:r>
      <w:r>
        <w:rPr>
          <w:rFonts w:ascii="Tahoma" w:hAnsi="Tahoma" w:cs="Tahoma"/>
        </w:rPr>
        <w:t xml:space="preserve"> </w:t>
      </w:r>
      <w:r w:rsidR="007D6772">
        <w:rPr>
          <w:rFonts w:ascii="Tahoma" w:hAnsi="Tahoma" w:cs="Tahoma"/>
        </w:rPr>
        <w:t xml:space="preserve">5 </w:t>
      </w:r>
      <w:r w:rsidRPr="00CB7787">
        <w:rPr>
          <w:rFonts w:ascii="Tahoma" w:hAnsi="Tahoma" w:cs="Tahoma"/>
        </w:rPr>
        <w:t>% (</w:t>
      </w:r>
      <w:r w:rsidR="000C1B19">
        <w:rPr>
          <w:rFonts w:ascii="Tahoma" w:hAnsi="Tahoma" w:cs="Tahoma"/>
        </w:rPr>
        <w:t>pet</w:t>
      </w:r>
      <w:r w:rsidRPr="00CB7787">
        <w:rPr>
          <w:rFonts w:ascii="Tahoma" w:hAnsi="Tahoma" w:cs="Tahoma"/>
        </w:rPr>
        <w:t xml:space="preserve"> odstotkov) vrednosti</w:t>
      </w:r>
      <w:r>
        <w:rPr>
          <w:rFonts w:ascii="Tahoma" w:hAnsi="Tahoma" w:cs="Tahoma"/>
        </w:rPr>
        <w:t xml:space="preserve"> okvirnega sporazuma brez DDV, navedene v</w:t>
      </w:r>
      <w:r w:rsidR="00610E3F">
        <w:rPr>
          <w:rFonts w:ascii="Tahoma" w:hAnsi="Tahoma" w:cs="Tahoma"/>
        </w:rPr>
        <w:t xml:space="preserve"> prvem odstavku</w:t>
      </w:r>
      <w:r>
        <w:rPr>
          <w:rFonts w:ascii="Tahoma" w:hAnsi="Tahoma" w:cs="Tahoma"/>
        </w:rPr>
        <w:t xml:space="preserve"> </w:t>
      </w:r>
      <w:r w:rsidR="00022E9D">
        <w:rPr>
          <w:rFonts w:ascii="Tahoma" w:hAnsi="Tahoma" w:cs="Tahoma"/>
        </w:rPr>
        <w:t>4</w:t>
      </w:r>
      <w:r>
        <w:rPr>
          <w:rFonts w:ascii="Tahoma" w:hAnsi="Tahoma" w:cs="Tahoma"/>
        </w:rPr>
        <w:t>. člen</w:t>
      </w:r>
      <w:r w:rsidR="00610E3F">
        <w:rPr>
          <w:rFonts w:ascii="Tahoma" w:hAnsi="Tahoma" w:cs="Tahoma"/>
        </w:rPr>
        <w:t>a</w:t>
      </w:r>
      <w:r>
        <w:rPr>
          <w:rFonts w:ascii="Tahoma" w:hAnsi="Tahoma" w:cs="Tahoma"/>
        </w:rPr>
        <w:t xml:space="preserve"> tega okvirnega sporazuma, tj. …………… EUR (z besedo: …………………………… evrov in …./100)</w:t>
      </w:r>
      <w:r w:rsidR="00627B53">
        <w:rPr>
          <w:rFonts w:ascii="Tahoma" w:hAnsi="Tahoma" w:cs="Tahoma"/>
        </w:rPr>
        <w:t>,</w:t>
      </w:r>
      <w:r>
        <w:rPr>
          <w:rFonts w:ascii="Tahoma" w:hAnsi="Tahoma" w:cs="Tahoma"/>
        </w:rPr>
        <w:t xml:space="preserve"> </w:t>
      </w:r>
      <w:r w:rsidRPr="00C509F8">
        <w:rPr>
          <w:rFonts w:ascii="Tahoma" w:hAnsi="Tahoma" w:cs="Tahoma"/>
        </w:rPr>
        <w:t>z dobo veljavnosti</w:t>
      </w:r>
      <w:r>
        <w:rPr>
          <w:rFonts w:ascii="Tahoma" w:hAnsi="Tahoma" w:cs="Tahoma"/>
        </w:rPr>
        <w:t xml:space="preserve"> še </w:t>
      </w:r>
      <w:r w:rsidRPr="00C509F8">
        <w:rPr>
          <w:rFonts w:ascii="Tahoma" w:hAnsi="Tahoma" w:cs="Tahoma"/>
        </w:rPr>
        <w:t>trideset</w:t>
      </w:r>
      <w:r>
        <w:rPr>
          <w:rFonts w:ascii="Tahoma" w:hAnsi="Tahoma" w:cs="Tahoma"/>
        </w:rPr>
        <w:t xml:space="preserve"> (30</w:t>
      </w:r>
      <w:r w:rsidRPr="00C509F8">
        <w:rPr>
          <w:rFonts w:ascii="Tahoma" w:hAnsi="Tahoma" w:cs="Tahoma"/>
        </w:rPr>
        <w:t>) dni</w:t>
      </w:r>
      <w:r>
        <w:rPr>
          <w:rFonts w:ascii="Tahoma" w:hAnsi="Tahoma" w:cs="Tahoma"/>
        </w:rPr>
        <w:t xml:space="preserve"> po izteku veljavnosti okvirnega sporazuma</w:t>
      </w:r>
      <w:r w:rsidRPr="00C509F8">
        <w:rPr>
          <w:rFonts w:ascii="Tahoma" w:hAnsi="Tahoma" w:cs="Tahoma"/>
        </w:rPr>
        <w:t>.</w:t>
      </w:r>
    </w:p>
    <w:p w14:paraId="1F0B737A" w14:textId="77777777" w:rsidR="00474E85" w:rsidRDefault="00474E85" w:rsidP="00B87BE2">
      <w:pPr>
        <w:keepNext/>
        <w:keepLines/>
        <w:jc w:val="both"/>
        <w:rPr>
          <w:rFonts w:ascii="Tahoma" w:hAnsi="Tahoma" w:cs="Tahoma"/>
        </w:rPr>
      </w:pPr>
    </w:p>
    <w:p w14:paraId="1559E052" w14:textId="77777777" w:rsidR="00474E85" w:rsidRDefault="00474E85" w:rsidP="00B87BE2">
      <w:pPr>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v višini in z veljavnostjo iz prvega odstavka tega člena okvirnega sporazuma je lahko izdano v obliki bančne garancije ali zavarovanja, izdanega s strani zavarovalnice (t.i. kavcijsko zavarovanje).</w:t>
      </w:r>
    </w:p>
    <w:p w14:paraId="33FF6AD4" w14:textId="77777777" w:rsidR="00300D51" w:rsidRDefault="00300D51" w:rsidP="00B87BE2">
      <w:pPr>
        <w:keepNext/>
        <w:keepLines/>
        <w:jc w:val="both"/>
        <w:rPr>
          <w:rFonts w:ascii="Tahoma" w:hAnsi="Tahoma" w:cs="Tahoma"/>
        </w:rPr>
      </w:pPr>
    </w:p>
    <w:p w14:paraId="68B213F7" w14:textId="77777777" w:rsidR="00474E85" w:rsidRPr="00C509F8" w:rsidRDefault="00474E85" w:rsidP="00B87BE2">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r w:rsidRPr="00A460F0">
        <w:rPr>
          <w:rFonts w:ascii="Tahoma" w:hAnsi="Tahoma" w:cs="Tahoma"/>
        </w:rPr>
        <w:t>V primeru, da izvajalec ne predloži finančnega zavarovanja v roku</w:t>
      </w:r>
      <w:r>
        <w:rPr>
          <w:rFonts w:ascii="Tahoma" w:hAnsi="Tahoma" w:cs="Tahoma"/>
        </w:rPr>
        <w:t xml:space="preserve"> iz prvega odstavka tega člena</w:t>
      </w:r>
      <w:r w:rsidRPr="00A460F0">
        <w:rPr>
          <w:rFonts w:ascii="Tahoma" w:hAnsi="Tahoma" w:cs="Tahoma"/>
        </w:rPr>
        <w:t>, ni upravičen do plačila za morebitne že prevzete količine produkta.</w:t>
      </w:r>
    </w:p>
    <w:p w14:paraId="12B4D97A" w14:textId="77777777" w:rsidR="00474E85" w:rsidRDefault="00474E85" w:rsidP="00B87BE2">
      <w:pPr>
        <w:keepNext/>
        <w:keepLines/>
        <w:jc w:val="both"/>
        <w:rPr>
          <w:rFonts w:ascii="Tahoma" w:hAnsi="Tahoma" w:cs="Tahoma"/>
        </w:rPr>
      </w:pPr>
    </w:p>
    <w:p w14:paraId="3F07E2A1" w14:textId="77777777" w:rsidR="00474E85" w:rsidRDefault="00474E85" w:rsidP="00B87BE2">
      <w:pPr>
        <w:keepNext/>
        <w:keepLines/>
        <w:autoSpaceDE w:val="0"/>
        <w:autoSpaceDN w:val="0"/>
        <w:adjustRightInd w:val="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V tem primeru bo naročnik unovčil </w:t>
      </w:r>
      <w:r>
        <w:rPr>
          <w:rFonts w:ascii="Tahoma" w:hAnsi="Tahoma" w:cs="Tahoma"/>
        </w:rPr>
        <w:t xml:space="preserve">finančno </w:t>
      </w:r>
      <w:r w:rsidRPr="00C509F8">
        <w:rPr>
          <w:rFonts w:ascii="Tahoma" w:hAnsi="Tahoma" w:cs="Tahoma"/>
        </w:rPr>
        <w:t>zavarovanje resnosti ponudbe, brez kakršnekoli obveznosti do izvajalca</w:t>
      </w:r>
      <w:r>
        <w:rPr>
          <w:rFonts w:ascii="Tahoma" w:hAnsi="Tahoma" w:cs="Tahoma"/>
        </w:rPr>
        <w:t>.</w:t>
      </w:r>
    </w:p>
    <w:p w14:paraId="2C8E1501" w14:textId="77777777" w:rsidR="00300D51" w:rsidRDefault="00300D51" w:rsidP="00B87BE2">
      <w:pPr>
        <w:keepNext/>
        <w:keepLines/>
        <w:autoSpaceDE w:val="0"/>
        <w:autoSpaceDN w:val="0"/>
        <w:adjustRightInd w:val="0"/>
        <w:jc w:val="both"/>
        <w:rPr>
          <w:rFonts w:ascii="Tahoma" w:hAnsi="Tahoma" w:cs="Tahoma"/>
        </w:rPr>
      </w:pPr>
    </w:p>
    <w:p w14:paraId="61C88B06" w14:textId="77777777" w:rsidR="00474E85" w:rsidRDefault="00474E85" w:rsidP="00B87BE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58A3FD7" w14:textId="77777777" w:rsidR="00474E85" w:rsidRDefault="00474E85" w:rsidP="00B87BE2">
      <w:pPr>
        <w:keepNext/>
        <w:keepLines/>
        <w:autoSpaceDE w:val="0"/>
        <w:autoSpaceDN w:val="0"/>
        <w:adjustRightInd w:val="0"/>
        <w:jc w:val="both"/>
        <w:rPr>
          <w:rFonts w:ascii="Tahoma" w:hAnsi="Tahoma" w:cs="Tahoma"/>
        </w:rPr>
      </w:pPr>
    </w:p>
    <w:p w14:paraId="03C01312" w14:textId="77777777" w:rsidR="00474E85" w:rsidRDefault="00474E85" w:rsidP="00B87BE2">
      <w:pPr>
        <w:keepNext/>
        <w:keepLines/>
        <w:autoSpaceDE w:val="0"/>
        <w:autoSpaceDN w:val="0"/>
        <w:adjustRightInd w:val="0"/>
        <w:jc w:val="both"/>
        <w:rPr>
          <w:rFonts w:ascii="Tahoma" w:hAnsi="Tahoma" w:cs="Tahoma"/>
        </w:rPr>
      </w:pPr>
      <w:r w:rsidRPr="003E0360">
        <w:rPr>
          <w:rFonts w:ascii="Tahoma" w:hAnsi="Tahoma" w:cs="Tahoma"/>
        </w:rPr>
        <w:t>V primeru zahteve Agencije Republike Slovenije za okolje (v nadaljevanju: ARSO) ali katere druge institucije v Republiki Sloveniji ali drugi državi, kjer se izvaja transport ali nadaljnja obdelava</w:t>
      </w:r>
      <w:r w:rsidR="00300D51">
        <w:rPr>
          <w:rFonts w:ascii="Tahoma" w:hAnsi="Tahoma" w:cs="Tahoma"/>
        </w:rPr>
        <w:t xml:space="preserve"> produkta</w:t>
      </w:r>
      <w:r w:rsidRPr="003E0360">
        <w:rPr>
          <w:rFonts w:ascii="Tahoma" w:hAnsi="Tahoma" w:cs="Tahoma"/>
        </w:rPr>
        <w:t xml:space="preserve">, mora </w:t>
      </w:r>
      <w:r>
        <w:rPr>
          <w:rFonts w:ascii="Tahoma" w:hAnsi="Tahoma" w:cs="Tahoma"/>
        </w:rPr>
        <w:t>izvajalec</w:t>
      </w:r>
      <w:r w:rsidRPr="003E0360">
        <w:rPr>
          <w:rFonts w:ascii="Tahoma" w:hAnsi="Tahoma" w:cs="Tahoma"/>
        </w:rPr>
        <w:t xml:space="preserve"> predložiti tem organom ali institucijam dodatna zavarovanja v svojem imenu ali v imenu naročnika in za svoj račun oz. zavarovanja v skladu z Uredbo (ES) št. 1013/2006 o čezmejnem pošiljanju</w:t>
      </w:r>
      <w:r>
        <w:rPr>
          <w:rFonts w:ascii="Tahoma" w:hAnsi="Tahoma" w:cs="Tahoma"/>
        </w:rPr>
        <w:t xml:space="preserve"> odpadkov.</w:t>
      </w:r>
    </w:p>
    <w:p w14:paraId="7AA84598" w14:textId="77777777" w:rsidR="00B62574" w:rsidRDefault="00B62574" w:rsidP="00B87BE2">
      <w:pPr>
        <w:keepNext/>
        <w:keepLines/>
        <w:autoSpaceDE w:val="0"/>
        <w:autoSpaceDN w:val="0"/>
        <w:adjustRightInd w:val="0"/>
        <w:jc w:val="both"/>
        <w:rPr>
          <w:rFonts w:ascii="Tahoma" w:hAnsi="Tahoma" w:cs="Tahoma"/>
        </w:rPr>
      </w:pPr>
    </w:p>
    <w:p w14:paraId="2482D0EE" w14:textId="7FFBBF95" w:rsidR="00474E85" w:rsidRDefault="00474E85" w:rsidP="00B87BE2">
      <w:pPr>
        <w:keepNext/>
        <w:keepLines/>
        <w:autoSpaceDE w:val="0"/>
        <w:autoSpaceDN w:val="0"/>
        <w:adjustRightInd w:val="0"/>
        <w:jc w:val="both"/>
        <w:rPr>
          <w:rFonts w:ascii="Tahoma" w:hAnsi="Tahoma" w:cs="Tahoma"/>
        </w:rPr>
      </w:pPr>
    </w:p>
    <w:p w14:paraId="77F1B874" w14:textId="310550C1" w:rsidR="00CA41BB" w:rsidRDefault="00CA41BB" w:rsidP="00B87BE2">
      <w:pPr>
        <w:keepNext/>
        <w:keepLines/>
        <w:autoSpaceDE w:val="0"/>
        <w:autoSpaceDN w:val="0"/>
        <w:adjustRightInd w:val="0"/>
        <w:jc w:val="both"/>
        <w:rPr>
          <w:rFonts w:ascii="Tahoma" w:hAnsi="Tahoma" w:cs="Tahoma"/>
        </w:rPr>
      </w:pPr>
    </w:p>
    <w:p w14:paraId="33F7BEE0" w14:textId="6B6AAD18" w:rsidR="00CA41BB" w:rsidRDefault="00CA41BB" w:rsidP="00B87BE2">
      <w:pPr>
        <w:keepNext/>
        <w:keepLines/>
        <w:autoSpaceDE w:val="0"/>
        <w:autoSpaceDN w:val="0"/>
        <w:adjustRightInd w:val="0"/>
        <w:jc w:val="both"/>
        <w:rPr>
          <w:rFonts w:ascii="Tahoma" w:hAnsi="Tahoma" w:cs="Tahoma"/>
        </w:rPr>
      </w:pPr>
    </w:p>
    <w:p w14:paraId="767F5632" w14:textId="6659D693" w:rsidR="00CA41BB" w:rsidRDefault="00CA41BB" w:rsidP="00B87BE2">
      <w:pPr>
        <w:keepNext/>
        <w:keepLines/>
        <w:autoSpaceDE w:val="0"/>
        <w:autoSpaceDN w:val="0"/>
        <w:adjustRightInd w:val="0"/>
        <w:jc w:val="both"/>
        <w:rPr>
          <w:rFonts w:ascii="Tahoma" w:hAnsi="Tahoma" w:cs="Tahoma"/>
        </w:rPr>
      </w:pPr>
    </w:p>
    <w:p w14:paraId="1F89C24F" w14:textId="77777777" w:rsidR="00CA41BB" w:rsidRDefault="00CA41BB" w:rsidP="00B87BE2">
      <w:pPr>
        <w:keepNext/>
        <w:keepLines/>
        <w:autoSpaceDE w:val="0"/>
        <w:autoSpaceDN w:val="0"/>
        <w:adjustRightInd w:val="0"/>
        <w:jc w:val="both"/>
        <w:rPr>
          <w:rFonts w:ascii="Tahoma" w:hAnsi="Tahoma" w:cs="Tahoma"/>
        </w:rPr>
      </w:pPr>
    </w:p>
    <w:p w14:paraId="499605EA" w14:textId="77777777" w:rsidR="00841121" w:rsidRPr="00C8579C" w:rsidRDefault="00BA28DD" w:rsidP="00B87BE2">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POGODBENA </w:t>
      </w:r>
      <w:r w:rsidR="000569BD" w:rsidRPr="00C8579C">
        <w:rPr>
          <w:rFonts w:ascii="Tahoma" w:hAnsi="Tahoma" w:cs="Tahoma"/>
          <w:b/>
        </w:rPr>
        <w:t>KAZEN</w:t>
      </w:r>
      <w:r w:rsidR="00392AE2" w:rsidRPr="00C8579C">
        <w:rPr>
          <w:rFonts w:ascii="Tahoma" w:hAnsi="Tahoma" w:cs="Tahoma"/>
          <w:b/>
        </w:rPr>
        <w:t xml:space="preserve"> </w:t>
      </w:r>
    </w:p>
    <w:p w14:paraId="1B6DB87A" w14:textId="77777777" w:rsidR="00841121" w:rsidRPr="00C8579C" w:rsidRDefault="00841121" w:rsidP="00B87BE2">
      <w:pPr>
        <w:keepNext/>
        <w:keepLines/>
        <w:tabs>
          <w:tab w:val="left" w:pos="567"/>
          <w:tab w:val="left" w:pos="1702"/>
        </w:tabs>
        <w:jc w:val="both"/>
        <w:rPr>
          <w:rFonts w:ascii="Tahoma" w:hAnsi="Tahoma" w:cs="Tahoma"/>
          <w:b/>
        </w:rPr>
      </w:pPr>
    </w:p>
    <w:p w14:paraId="5B4AEB52" w14:textId="77777777" w:rsidR="00454346" w:rsidRPr="00C8579C" w:rsidRDefault="00454346"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432A22C" w14:textId="77777777" w:rsidR="00454346" w:rsidRPr="00C8579C" w:rsidRDefault="00454346" w:rsidP="00B87BE2">
      <w:pPr>
        <w:keepNext/>
        <w:keepLines/>
        <w:tabs>
          <w:tab w:val="left" w:pos="567"/>
          <w:tab w:val="left" w:pos="1702"/>
        </w:tabs>
        <w:jc w:val="both"/>
        <w:rPr>
          <w:rFonts w:ascii="Tahoma" w:hAnsi="Tahoma" w:cs="Tahoma"/>
          <w:b/>
        </w:rPr>
      </w:pPr>
    </w:p>
    <w:p w14:paraId="058455B8" w14:textId="77777777" w:rsidR="00BA28DD" w:rsidRDefault="00BA28DD" w:rsidP="00B87BE2">
      <w:pPr>
        <w:keepNext/>
        <w:keepLines/>
        <w:jc w:val="both"/>
        <w:rPr>
          <w:rFonts w:ascii="Tahoma" w:hAnsi="Tahoma" w:cs="Tahoma"/>
        </w:rPr>
      </w:pPr>
      <w:r>
        <w:rPr>
          <w:rFonts w:ascii="Tahoma" w:hAnsi="Tahoma" w:cs="Tahoma"/>
        </w:rPr>
        <w:lastRenderedPageBreak/>
        <w:t>Naročnik bo izvajalcu zaračunal pogodbeno kazen, če izvajalec ne zagotovi rednega dnevnega prevzema produkta, kot je določeno v 11. členu tega okvirnega sporazuma, in sicer:</w:t>
      </w:r>
    </w:p>
    <w:p w14:paraId="40D91E41" w14:textId="77777777" w:rsidR="00BA28DD" w:rsidRDefault="00BA28DD" w:rsidP="00B87BE2">
      <w:pPr>
        <w:keepNext/>
        <w:keepLines/>
        <w:numPr>
          <w:ilvl w:val="0"/>
          <w:numId w:val="12"/>
        </w:numPr>
        <w:jc w:val="both"/>
        <w:rPr>
          <w:rFonts w:ascii="Tahoma" w:hAnsi="Tahoma" w:cs="Tahoma"/>
        </w:rPr>
      </w:pPr>
      <w:r w:rsidRPr="00F772A5">
        <w:rPr>
          <w:rFonts w:ascii="Tahoma" w:hAnsi="Tahoma" w:cs="Tahoma"/>
        </w:rPr>
        <w:t>v višini 20,00 EUR (dvajset evrov) na tono neprevzete dnevne količine produkt</w:t>
      </w:r>
      <w:r>
        <w:rPr>
          <w:rFonts w:ascii="Tahoma" w:hAnsi="Tahoma" w:cs="Tahoma"/>
        </w:rPr>
        <w:t>a</w:t>
      </w:r>
      <w:r w:rsidRPr="00F772A5">
        <w:rPr>
          <w:rFonts w:ascii="Tahoma" w:hAnsi="Tahoma" w:cs="Tahoma"/>
        </w:rPr>
        <w:t xml:space="preserve"> v </w:t>
      </w:r>
      <w:r>
        <w:rPr>
          <w:rFonts w:ascii="Tahoma" w:hAnsi="Tahoma" w:cs="Tahoma"/>
        </w:rPr>
        <w:t>razsutem stanju</w:t>
      </w:r>
      <w:r w:rsidRPr="00F772A5">
        <w:rPr>
          <w:rFonts w:ascii="Tahoma" w:hAnsi="Tahoma" w:cs="Tahoma"/>
        </w:rPr>
        <w:t xml:space="preserve"> za prvi dan zamude in 3,00 EUR (tri evre) na tono neprevzete dnevne količine produkt</w:t>
      </w:r>
      <w:r>
        <w:rPr>
          <w:rFonts w:ascii="Tahoma" w:hAnsi="Tahoma" w:cs="Tahoma"/>
        </w:rPr>
        <w:t>a</w:t>
      </w:r>
      <w:r w:rsidRPr="00F772A5">
        <w:rPr>
          <w:rFonts w:ascii="Tahoma" w:hAnsi="Tahoma" w:cs="Tahoma"/>
        </w:rPr>
        <w:t xml:space="preserve"> v </w:t>
      </w:r>
      <w:r>
        <w:rPr>
          <w:rFonts w:ascii="Tahoma" w:hAnsi="Tahoma" w:cs="Tahoma"/>
        </w:rPr>
        <w:t>razsutem stanju</w:t>
      </w:r>
      <w:r w:rsidRPr="00F772A5">
        <w:rPr>
          <w:rFonts w:ascii="Tahoma" w:hAnsi="Tahoma" w:cs="Tahoma"/>
        </w:rPr>
        <w:t xml:space="preserve"> za vsak nadaljnji koledarski dan</w:t>
      </w:r>
      <w:r>
        <w:rPr>
          <w:rFonts w:ascii="Tahoma" w:hAnsi="Tahoma" w:cs="Tahoma"/>
        </w:rPr>
        <w:t xml:space="preserve"> zamude</w:t>
      </w:r>
      <w:r w:rsidRPr="00F772A5">
        <w:rPr>
          <w:rFonts w:ascii="Tahoma" w:hAnsi="Tahoma" w:cs="Tahoma"/>
        </w:rPr>
        <w:t>, dokler izvajalec ne prevzame celotne dnevne količine produkt</w:t>
      </w:r>
      <w:r>
        <w:rPr>
          <w:rFonts w:ascii="Tahoma" w:hAnsi="Tahoma" w:cs="Tahoma"/>
        </w:rPr>
        <w:t>a</w:t>
      </w:r>
      <w:r w:rsidRPr="00F772A5">
        <w:rPr>
          <w:rFonts w:ascii="Tahoma" w:hAnsi="Tahoma" w:cs="Tahoma"/>
        </w:rPr>
        <w:t xml:space="preserve">, za katero je prišel v zamudo, pri čemer se kazen za neprevzeto dnevno količino </w:t>
      </w:r>
      <w:r>
        <w:rPr>
          <w:rFonts w:ascii="Tahoma" w:hAnsi="Tahoma" w:cs="Tahoma"/>
        </w:rPr>
        <w:t>produkta v razsutem stanju</w:t>
      </w:r>
      <w:r w:rsidRPr="00F772A5">
        <w:rPr>
          <w:rFonts w:ascii="Tahoma" w:hAnsi="Tahoma" w:cs="Tahoma"/>
        </w:rPr>
        <w:t xml:space="preserve"> začne obračunavati drugi (2</w:t>
      </w:r>
      <w:r>
        <w:rPr>
          <w:rFonts w:ascii="Tahoma" w:hAnsi="Tahoma" w:cs="Tahoma"/>
        </w:rPr>
        <w:t>.</w:t>
      </w:r>
      <w:r w:rsidRPr="00F772A5">
        <w:rPr>
          <w:rFonts w:ascii="Tahoma" w:hAnsi="Tahoma" w:cs="Tahoma"/>
        </w:rPr>
        <w:t>) delovni dan od dneva neprevzema dnevne količine produkta</w:t>
      </w:r>
      <w:r>
        <w:rPr>
          <w:rFonts w:ascii="Tahoma" w:hAnsi="Tahoma" w:cs="Tahoma"/>
        </w:rPr>
        <w:t>.</w:t>
      </w:r>
      <w:r w:rsidRPr="00F772A5">
        <w:rPr>
          <w:rFonts w:ascii="Tahoma" w:hAnsi="Tahoma" w:cs="Tahoma"/>
        </w:rPr>
        <w:t xml:space="preserve"> </w:t>
      </w:r>
    </w:p>
    <w:p w14:paraId="646A761C" w14:textId="77777777" w:rsidR="00474E85" w:rsidRDefault="00474E85" w:rsidP="00B87BE2">
      <w:pPr>
        <w:keepNext/>
        <w:keepLines/>
        <w:jc w:val="both"/>
        <w:rPr>
          <w:rFonts w:ascii="Tahoma" w:hAnsi="Tahoma" w:cs="Tahoma"/>
        </w:rPr>
      </w:pPr>
    </w:p>
    <w:p w14:paraId="6341E97C" w14:textId="77777777" w:rsidR="00474E85" w:rsidRDefault="00474E85" w:rsidP="00B87BE2">
      <w:pPr>
        <w:keepNext/>
        <w:keepLines/>
        <w:jc w:val="both"/>
        <w:rPr>
          <w:rFonts w:ascii="Tahoma" w:hAnsi="Tahoma" w:cs="Tahoma"/>
        </w:rPr>
      </w:pPr>
      <w:r>
        <w:rPr>
          <w:rFonts w:ascii="Tahoma" w:hAnsi="Tahoma" w:cs="Tahoma"/>
        </w:rPr>
        <w:t>Za prvi dan zamude se šteje drugi (2.) delovni dan, šteto od dneva, ko bi moral izvajalec prevzeti dnevno količino produkta, določeno v tedenskih obvestilih iz 1</w:t>
      </w:r>
      <w:r w:rsidR="00300D51">
        <w:rPr>
          <w:rFonts w:ascii="Tahoma" w:hAnsi="Tahoma" w:cs="Tahoma"/>
        </w:rPr>
        <w:t>4</w:t>
      </w:r>
      <w:r>
        <w:rPr>
          <w:rFonts w:ascii="Tahoma" w:hAnsi="Tahoma" w:cs="Tahoma"/>
        </w:rPr>
        <w:t>. člena tega okvirnega sporazuma.</w:t>
      </w:r>
    </w:p>
    <w:p w14:paraId="72A727AA" w14:textId="77777777" w:rsidR="00474E85" w:rsidRDefault="00474E85" w:rsidP="00B87BE2">
      <w:pPr>
        <w:keepNext/>
        <w:keepLines/>
        <w:jc w:val="both"/>
        <w:rPr>
          <w:rFonts w:ascii="Tahoma" w:hAnsi="Tahoma" w:cs="Tahoma"/>
        </w:rPr>
      </w:pPr>
    </w:p>
    <w:p w14:paraId="11A99AFF" w14:textId="77777777" w:rsidR="00474E85" w:rsidRDefault="00BA28DD" w:rsidP="00B87BE2">
      <w:pPr>
        <w:keepNext/>
        <w:keepLines/>
        <w:jc w:val="both"/>
        <w:rPr>
          <w:rFonts w:ascii="Tahoma" w:hAnsi="Tahoma" w:cs="Tahoma"/>
        </w:rPr>
      </w:pPr>
      <w:r>
        <w:rPr>
          <w:rFonts w:ascii="Tahoma" w:hAnsi="Tahoma" w:cs="Tahoma"/>
        </w:rPr>
        <w:t>Pogodbena k</w:t>
      </w:r>
      <w:r w:rsidR="00474E85" w:rsidRPr="0075012A">
        <w:rPr>
          <w:rFonts w:ascii="Tahoma" w:hAnsi="Tahoma" w:cs="Tahoma"/>
        </w:rPr>
        <w:t xml:space="preserve">azen </w:t>
      </w:r>
      <w:r w:rsidR="00474E85">
        <w:rPr>
          <w:rFonts w:ascii="Tahoma" w:hAnsi="Tahoma" w:cs="Tahoma"/>
        </w:rPr>
        <w:t>za dnevno neprevzete količine se obračunava do višine 1 % (enega odstotka) vrednosti okvirnega sporazuma brez DDV</w:t>
      </w:r>
      <w:r w:rsidR="00474E85" w:rsidRPr="00E84472">
        <w:rPr>
          <w:rFonts w:ascii="Tahoma" w:hAnsi="Tahoma" w:cs="Tahoma"/>
        </w:rPr>
        <w:t xml:space="preserve"> </w:t>
      </w:r>
      <w:r w:rsidR="00474E85">
        <w:rPr>
          <w:rFonts w:ascii="Tahoma" w:hAnsi="Tahoma" w:cs="Tahoma"/>
        </w:rPr>
        <w:t>iz</w:t>
      </w:r>
      <w:r w:rsidR="00610E3F">
        <w:rPr>
          <w:rFonts w:ascii="Tahoma" w:hAnsi="Tahoma" w:cs="Tahoma"/>
        </w:rPr>
        <w:t xml:space="preserve"> prvega odstavka</w:t>
      </w:r>
      <w:r w:rsidR="00474E85">
        <w:rPr>
          <w:rFonts w:ascii="Tahoma" w:hAnsi="Tahoma" w:cs="Tahoma"/>
        </w:rPr>
        <w:t xml:space="preserve"> </w:t>
      </w:r>
      <w:r w:rsidR="00D73BBD">
        <w:rPr>
          <w:rFonts w:ascii="Tahoma" w:hAnsi="Tahoma" w:cs="Tahoma"/>
        </w:rPr>
        <w:t>4</w:t>
      </w:r>
      <w:r w:rsidR="00474E85">
        <w:rPr>
          <w:rFonts w:ascii="Tahoma" w:hAnsi="Tahoma" w:cs="Tahoma"/>
        </w:rPr>
        <w:t xml:space="preserve">. člena tega okvirnega sporazuma. V kolikor </w:t>
      </w:r>
      <w:r>
        <w:rPr>
          <w:rFonts w:ascii="Tahoma" w:hAnsi="Tahoma" w:cs="Tahoma"/>
        </w:rPr>
        <w:t xml:space="preserve">pogodbena </w:t>
      </w:r>
      <w:r w:rsidR="00474E85">
        <w:rPr>
          <w:rFonts w:ascii="Tahoma" w:hAnsi="Tahoma" w:cs="Tahoma"/>
        </w:rPr>
        <w:t>kazen preseže višino 1</w:t>
      </w:r>
      <w:r w:rsidR="00474E85">
        <w:rPr>
          <w:rFonts w:ascii="Tahoma" w:hAnsi="Tahoma" w:cs="Tahoma"/>
          <w:lang w:val="x-none"/>
        </w:rPr>
        <w:t xml:space="preserve"> %</w:t>
      </w:r>
      <w:r w:rsidR="00474E85">
        <w:rPr>
          <w:rFonts w:ascii="Tahoma" w:hAnsi="Tahoma" w:cs="Tahoma"/>
        </w:rPr>
        <w:t xml:space="preserve"> (enega odstotka) </w:t>
      </w:r>
      <w:r w:rsidR="00474E85">
        <w:rPr>
          <w:rFonts w:ascii="Tahoma" w:hAnsi="Tahoma" w:cs="Tahoma"/>
          <w:lang w:val="x-none"/>
        </w:rPr>
        <w:t>vrednosti</w:t>
      </w:r>
      <w:r w:rsidR="00474E85">
        <w:rPr>
          <w:rFonts w:ascii="Tahoma" w:hAnsi="Tahoma" w:cs="Tahoma"/>
        </w:rPr>
        <w:t xml:space="preserve"> okvirnega sporazuma brez DDV iz </w:t>
      </w:r>
      <w:r w:rsidR="00610E3F">
        <w:rPr>
          <w:rFonts w:ascii="Tahoma" w:hAnsi="Tahoma" w:cs="Tahoma"/>
        </w:rPr>
        <w:t xml:space="preserve">prvega odstavka </w:t>
      </w:r>
      <w:r w:rsidR="00D73BBD">
        <w:rPr>
          <w:rFonts w:ascii="Tahoma" w:hAnsi="Tahoma" w:cs="Tahoma"/>
        </w:rPr>
        <w:t>4</w:t>
      </w:r>
      <w:r w:rsidR="00474E85">
        <w:rPr>
          <w:rFonts w:ascii="Tahoma" w:hAnsi="Tahoma" w:cs="Tahoma"/>
        </w:rPr>
        <w:t xml:space="preserve">. člena tega okvirnega sporazuma, lahko naročnik unovči finančno zavarovanje. V primeru unovčenja finančnega zavarovanja mora izvajalec v roku petnajstih (15) dni </w:t>
      </w:r>
      <w:r w:rsidR="00300D51">
        <w:rPr>
          <w:rFonts w:ascii="Tahoma" w:hAnsi="Tahoma" w:cs="Tahoma"/>
        </w:rPr>
        <w:t xml:space="preserve">od unovčenja </w:t>
      </w:r>
      <w:r>
        <w:rPr>
          <w:rFonts w:ascii="Tahoma" w:hAnsi="Tahoma" w:cs="Tahoma"/>
        </w:rPr>
        <w:t xml:space="preserve">le-tega, </w:t>
      </w:r>
      <w:r w:rsidR="00474E85">
        <w:rPr>
          <w:rFonts w:ascii="Tahoma" w:hAnsi="Tahoma" w:cs="Tahoma"/>
        </w:rPr>
        <w:t>predložiti novo finančno zavarovanje v višini in z veljavnostjo iz prvega odstavka 1</w:t>
      </w:r>
      <w:r w:rsidR="00300D51">
        <w:rPr>
          <w:rFonts w:ascii="Tahoma" w:hAnsi="Tahoma" w:cs="Tahoma"/>
        </w:rPr>
        <w:t>9</w:t>
      </w:r>
      <w:r w:rsidR="00474E85">
        <w:rPr>
          <w:rFonts w:ascii="Tahoma" w:hAnsi="Tahoma" w:cs="Tahoma"/>
        </w:rPr>
        <w:t>. člena tega okvirnega sporazuma. V nasprotnem primeru bo naročnik odstopil od okvirnega sporazuma, brez kakršnekoli obveznosti do izvajalca.</w:t>
      </w:r>
    </w:p>
    <w:p w14:paraId="0BFBB1DE" w14:textId="77777777" w:rsidR="008D1812" w:rsidRDefault="00727A5C" w:rsidP="00B87BE2">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8D1812">
        <w:rPr>
          <w:rFonts w:ascii="Tahoma" w:hAnsi="Tahoma" w:cs="Tahoma"/>
        </w:rPr>
        <w:t>len</w:t>
      </w:r>
    </w:p>
    <w:p w14:paraId="51E340ED" w14:textId="77777777" w:rsidR="00727A5C" w:rsidRDefault="00727A5C" w:rsidP="00B87BE2">
      <w:pPr>
        <w:keepNext/>
        <w:keepLines/>
        <w:rPr>
          <w:rFonts w:ascii="Tahoma" w:hAnsi="Tahoma" w:cs="Tahoma"/>
        </w:rPr>
      </w:pPr>
    </w:p>
    <w:p w14:paraId="163EB58B" w14:textId="77777777" w:rsidR="00474E85" w:rsidRDefault="00474E85" w:rsidP="00B87BE2">
      <w:pPr>
        <w:keepNext/>
        <w:keepLines/>
        <w:tabs>
          <w:tab w:val="left" w:pos="567"/>
          <w:tab w:val="left" w:pos="1418"/>
          <w:tab w:val="left" w:pos="1702"/>
        </w:tabs>
        <w:jc w:val="both"/>
        <w:rPr>
          <w:rFonts w:ascii="Tahoma" w:hAnsi="Tahoma" w:cs="Tahoma"/>
        </w:rPr>
      </w:pPr>
      <w:r w:rsidRPr="00301975">
        <w:rPr>
          <w:rFonts w:ascii="Tahoma" w:hAnsi="Tahoma" w:cs="Tahoma"/>
        </w:rPr>
        <w:t xml:space="preserve">Za uveljavljanje </w:t>
      </w:r>
      <w:r w:rsidR="00BA28DD">
        <w:rPr>
          <w:rFonts w:ascii="Tahoma" w:hAnsi="Tahoma" w:cs="Tahoma"/>
        </w:rPr>
        <w:t>pogodbene</w:t>
      </w:r>
      <w:r w:rsidRPr="00301975">
        <w:rPr>
          <w:rFonts w:ascii="Tahoma" w:hAnsi="Tahoma" w:cs="Tahoma"/>
        </w:rPr>
        <w:t xml:space="preserve"> 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 izstavitve računa,.</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7EC7491E" w14:textId="094B6287" w:rsidR="00474E85" w:rsidRDefault="00474E85" w:rsidP="00B87BE2">
      <w:pPr>
        <w:keepNext/>
        <w:keepLines/>
        <w:tabs>
          <w:tab w:val="left" w:pos="567"/>
          <w:tab w:val="left" w:pos="1418"/>
          <w:tab w:val="left" w:pos="1702"/>
        </w:tabs>
        <w:jc w:val="both"/>
        <w:rPr>
          <w:rFonts w:ascii="Tahoma" w:hAnsi="Tahoma" w:cs="Tahoma"/>
        </w:rPr>
      </w:pPr>
    </w:p>
    <w:p w14:paraId="69E122F9" w14:textId="77777777" w:rsidR="00B17219" w:rsidRDefault="00B17219" w:rsidP="00B17219">
      <w:pPr>
        <w:keepNext/>
        <w:keepLines/>
        <w:tabs>
          <w:tab w:val="left" w:pos="567"/>
          <w:tab w:val="left" w:pos="1418"/>
          <w:tab w:val="left" w:pos="1702"/>
        </w:tabs>
        <w:ind w:right="-2"/>
        <w:jc w:val="both"/>
        <w:rPr>
          <w:rFonts w:ascii="Tahoma" w:hAnsi="Tahoma" w:cs="Tahoma"/>
        </w:rPr>
      </w:pPr>
      <w:r>
        <w:rPr>
          <w:rFonts w:ascii="Tahoma" w:hAnsi="Tahoma" w:cs="Tahoma"/>
        </w:rPr>
        <w:t>Naročnik in izvajalec sta sporazumna, da za pogodbeno kazen lahko izvedeta pobot medsebojnih terjatev in obveznosti.</w:t>
      </w:r>
    </w:p>
    <w:p w14:paraId="2C0F87EC" w14:textId="77777777" w:rsidR="00B17219" w:rsidRDefault="00B17219" w:rsidP="00B87BE2">
      <w:pPr>
        <w:keepNext/>
        <w:keepLines/>
        <w:tabs>
          <w:tab w:val="left" w:pos="567"/>
          <w:tab w:val="left" w:pos="1418"/>
          <w:tab w:val="left" w:pos="1702"/>
        </w:tabs>
        <w:jc w:val="both"/>
        <w:rPr>
          <w:rFonts w:ascii="Tahoma" w:hAnsi="Tahoma" w:cs="Tahoma"/>
        </w:rPr>
      </w:pPr>
    </w:p>
    <w:p w14:paraId="3E4D09DF" w14:textId="04CE8DDF" w:rsidR="00474E85" w:rsidRDefault="00474E85" w:rsidP="00B87BE2">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w:t>
      </w:r>
      <w:r w:rsidR="00BA28DD">
        <w:rPr>
          <w:rFonts w:ascii="Tahoma" w:hAnsi="Tahoma" w:cs="Tahoma"/>
        </w:rPr>
        <w:t xml:space="preserve">pogodbeno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za </w:t>
      </w:r>
      <w:r w:rsidRPr="00C509F8">
        <w:rPr>
          <w:rFonts w:ascii="Tahoma" w:hAnsi="Tahoma" w:cs="Tahoma"/>
        </w:rPr>
        <w:t>dobr</w:t>
      </w:r>
      <w:r w:rsidR="00B17219">
        <w:rPr>
          <w:rFonts w:ascii="Tahoma" w:hAnsi="Tahoma" w:cs="Tahoma"/>
        </w:rPr>
        <w:t>o</w:t>
      </w:r>
      <w:r w:rsidRPr="00C509F8">
        <w:rPr>
          <w:rFonts w:ascii="Tahoma" w:hAnsi="Tahoma" w:cs="Tahoma"/>
        </w:rPr>
        <w:t xml:space="preserve"> izvedb</w:t>
      </w:r>
      <w:r w:rsidR="00B17219">
        <w:rPr>
          <w:rFonts w:ascii="Tahoma" w:hAnsi="Tahoma" w:cs="Tahoma"/>
        </w:rPr>
        <w:t>o</w:t>
      </w:r>
      <w:r w:rsidRPr="00C509F8">
        <w:rPr>
          <w:rFonts w:ascii="Tahoma" w:hAnsi="Tahoma" w:cs="Tahoma"/>
        </w:rPr>
        <w:t xml:space="preserv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sidR="00BA28DD">
        <w:rPr>
          <w:rFonts w:ascii="Tahoma" w:hAnsi="Tahoma" w:cs="Tahoma"/>
        </w:rPr>
        <w:t xml:space="preserve"> pogodbene</w:t>
      </w:r>
      <w:r>
        <w:rPr>
          <w:rFonts w:ascii="Tahoma" w:hAnsi="Tahoma" w:cs="Tahoma"/>
        </w:rPr>
        <w:t xml:space="preserve"> </w:t>
      </w:r>
      <w:r w:rsidRPr="00C509F8">
        <w:rPr>
          <w:rFonts w:ascii="Tahoma" w:hAnsi="Tahoma" w:cs="Tahoma"/>
        </w:rPr>
        <w:t>kazni.</w:t>
      </w:r>
    </w:p>
    <w:p w14:paraId="2C808129" w14:textId="77777777" w:rsidR="00BA28DD" w:rsidRDefault="00BA28DD" w:rsidP="00B87BE2">
      <w:pPr>
        <w:keepNext/>
        <w:keepLines/>
        <w:tabs>
          <w:tab w:val="left" w:pos="567"/>
          <w:tab w:val="left" w:pos="1418"/>
          <w:tab w:val="left" w:pos="1702"/>
        </w:tabs>
        <w:jc w:val="both"/>
        <w:rPr>
          <w:rFonts w:ascii="Tahoma" w:hAnsi="Tahoma" w:cs="Tahoma"/>
        </w:rPr>
      </w:pPr>
    </w:p>
    <w:p w14:paraId="58E7D0DE" w14:textId="77777777" w:rsidR="00392AE2" w:rsidRPr="00C8579C" w:rsidRDefault="00392AE2"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044BFB8" w14:textId="77777777" w:rsidR="00392AE2" w:rsidRPr="00C8579C" w:rsidRDefault="00392AE2" w:rsidP="00B87BE2">
      <w:pPr>
        <w:keepNext/>
        <w:keepLines/>
        <w:tabs>
          <w:tab w:val="left" w:pos="567"/>
          <w:tab w:val="left" w:pos="1702"/>
        </w:tabs>
        <w:jc w:val="both"/>
        <w:rPr>
          <w:rFonts w:ascii="Tahoma" w:hAnsi="Tahoma" w:cs="Tahoma"/>
          <w:b/>
        </w:rPr>
      </w:pPr>
    </w:p>
    <w:p w14:paraId="787BE555" w14:textId="77777777" w:rsidR="00B62574" w:rsidRDefault="00392AE2" w:rsidP="00B87BE2">
      <w:pPr>
        <w:keepNext/>
        <w:keepLines/>
        <w:jc w:val="both"/>
        <w:rPr>
          <w:rFonts w:ascii="Tahoma" w:hAnsi="Tahoma" w:cs="Tahoma"/>
        </w:rPr>
      </w:pPr>
      <w:r w:rsidRPr="00C8579C">
        <w:rPr>
          <w:rFonts w:ascii="Tahoma" w:hAnsi="Tahoma" w:cs="Tahoma"/>
        </w:rPr>
        <w:t xml:space="preserve">Če zaradi zamude izvedbe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4419F8DF" w14:textId="77777777" w:rsidR="00022E9D" w:rsidRPr="00657C5C" w:rsidRDefault="00022E9D" w:rsidP="00B87BE2">
      <w:pPr>
        <w:keepNext/>
        <w:keepLines/>
        <w:jc w:val="both"/>
        <w:rPr>
          <w:rFonts w:ascii="Tahoma" w:hAnsi="Tahoma" w:cs="Tahoma"/>
        </w:rPr>
      </w:pPr>
    </w:p>
    <w:p w14:paraId="336D5AC1" w14:textId="77777777" w:rsidR="00B62574" w:rsidRPr="00C8579C" w:rsidRDefault="00B62574" w:rsidP="00B87BE2">
      <w:pPr>
        <w:keepNext/>
        <w:keepLines/>
        <w:tabs>
          <w:tab w:val="left" w:pos="567"/>
          <w:tab w:val="left" w:pos="1702"/>
        </w:tabs>
        <w:jc w:val="both"/>
        <w:rPr>
          <w:rFonts w:ascii="Tahoma" w:hAnsi="Tahoma" w:cs="Tahoma"/>
          <w:b/>
        </w:rPr>
      </w:pPr>
    </w:p>
    <w:p w14:paraId="079F4CBD" w14:textId="52F62158" w:rsidR="00B17219" w:rsidRDefault="002B2D0F" w:rsidP="00B1721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6D31D119" w14:textId="77777777" w:rsidR="007D5C7C" w:rsidRPr="00C8579C" w:rsidRDefault="00A7164C"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B2F962F" w14:textId="77777777" w:rsidR="007D5C7C" w:rsidRPr="00C8579C" w:rsidRDefault="007D5C7C" w:rsidP="00B87BE2">
      <w:pPr>
        <w:keepNext/>
        <w:keepLines/>
        <w:tabs>
          <w:tab w:val="left" w:pos="567"/>
          <w:tab w:val="left" w:pos="1702"/>
        </w:tabs>
        <w:jc w:val="both"/>
        <w:rPr>
          <w:rFonts w:ascii="Tahoma" w:hAnsi="Tahoma" w:cs="Tahoma"/>
          <w:b/>
        </w:rPr>
      </w:pPr>
    </w:p>
    <w:p w14:paraId="5BA14457" w14:textId="77777777" w:rsidR="00392AE2" w:rsidRPr="00C8579C" w:rsidRDefault="00392AE2" w:rsidP="00B87BE2">
      <w:pPr>
        <w:keepNext/>
        <w:keepLines/>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4C7B172" w14:textId="77777777" w:rsidR="00474E85" w:rsidRDefault="00474E85" w:rsidP="00B87BE2">
      <w:pPr>
        <w:keepNext/>
        <w:keepLines/>
        <w:jc w:val="both"/>
        <w:rPr>
          <w:rFonts w:ascii="Tahoma" w:hAnsi="Tahoma" w:cs="Tahoma"/>
        </w:rPr>
      </w:pPr>
    </w:p>
    <w:p w14:paraId="0BEF3537" w14:textId="77777777" w:rsidR="00392AE2" w:rsidRDefault="00392AE2" w:rsidP="00B87BE2">
      <w:pPr>
        <w:keepNext/>
        <w:keepLines/>
        <w:jc w:val="both"/>
        <w:rPr>
          <w:rFonts w:ascii="Tahoma" w:hAnsi="Tahoma" w:cs="Tahoma"/>
        </w:rPr>
      </w:pPr>
      <w:r w:rsidRPr="00C8579C">
        <w:rPr>
          <w:rFonts w:ascii="Tahoma" w:hAnsi="Tahoma" w:cs="Tahoma"/>
        </w:rPr>
        <w:t>Predstavnik in skrbnik okvirnega sporazuma izvajalca,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72D92770" w14:textId="77777777" w:rsidR="00964270" w:rsidRPr="00C8579C" w:rsidRDefault="00964270" w:rsidP="00B87BE2">
      <w:pPr>
        <w:keepNext/>
        <w:keepLines/>
        <w:jc w:val="both"/>
        <w:rPr>
          <w:rFonts w:ascii="Tahoma" w:hAnsi="Tahoma" w:cs="Tahoma"/>
        </w:rPr>
      </w:pPr>
    </w:p>
    <w:p w14:paraId="0FCAF731" w14:textId="77777777" w:rsidR="00392AE2" w:rsidRPr="00C8579C" w:rsidRDefault="00392AE2" w:rsidP="00B87BE2">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7879BDE2" w14:textId="77777777" w:rsidR="0075012A" w:rsidRPr="00C8579C" w:rsidRDefault="0075012A" w:rsidP="00B87BE2">
      <w:pPr>
        <w:keepNext/>
        <w:keepLines/>
        <w:jc w:val="both"/>
        <w:rPr>
          <w:rFonts w:ascii="Tahoma" w:hAnsi="Tahoma" w:cs="Tahoma"/>
        </w:rPr>
      </w:pPr>
    </w:p>
    <w:p w14:paraId="717671F2" w14:textId="03254FBD" w:rsidR="00253633" w:rsidRDefault="00392AE2" w:rsidP="00B87BE2">
      <w:pPr>
        <w:keepNext/>
        <w:keepLines/>
        <w:jc w:val="both"/>
        <w:rPr>
          <w:rFonts w:ascii="Tahoma" w:hAnsi="Tahoma" w:cs="Tahoma"/>
        </w:rPr>
      </w:pPr>
      <w:r w:rsidRPr="00C8579C">
        <w:rPr>
          <w:rFonts w:ascii="Tahoma" w:hAnsi="Tahoma" w:cs="Tahoma"/>
        </w:rPr>
        <w:lastRenderedPageBreak/>
        <w:t>Spremembo predstavnikov/skrbnikov morata stranki okvirnega sporazuma sporočiti druga drugi v pisni obliki</w:t>
      </w:r>
      <w:r w:rsidR="00253633" w:rsidRPr="00C8579C">
        <w:rPr>
          <w:rFonts w:ascii="Tahoma" w:hAnsi="Tahoma" w:cs="Tahoma"/>
        </w:rPr>
        <w:t xml:space="preserve"> (po e-pošt</w:t>
      </w:r>
      <w:r w:rsidR="00300D51">
        <w:rPr>
          <w:rFonts w:ascii="Tahoma" w:hAnsi="Tahoma" w:cs="Tahoma"/>
        </w:rPr>
        <w:t>i</w:t>
      </w:r>
      <w:r w:rsidR="00253633" w:rsidRPr="00C8579C">
        <w:rPr>
          <w:rFonts w:ascii="Tahoma" w:hAnsi="Tahoma" w:cs="Tahoma"/>
        </w:rPr>
        <w:t>)</w:t>
      </w:r>
      <w:r w:rsidRPr="00C8579C">
        <w:rPr>
          <w:rFonts w:ascii="Tahoma" w:hAnsi="Tahoma" w:cs="Tahoma"/>
        </w:rPr>
        <w:t xml:space="preserve"> najkasneje v </w:t>
      </w:r>
      <w:r w:rsidR="00882045">
        <w:rPr>
          <w:rFonts w:ascii="Tahoma" w:hAnsi="Tahoma" w:cs="Tahoma"/>
        </w:rPr>
        <w:t>treh</w:t>
      </w:r>
      <w:r w:rsidR="00882045" w:rsidRPr="00C8579C">
        <w:rPr>
          <w:rFonts w:ascii="Tahoma" w:hAnsi="Tahoma" w:cs="Tahoma"/>
        </w:rPr>
        <w:t xml:space="preserve"> (</w:t>
      </w:r>
      <w:r w:rsidR="00882045">
        <w:rPr>
          <w:rFonts w:ascii="Tahoma" w:hAnsi="Tahoma" w:cs="Tahoma"/>
        </w:rPr>
        <w:t>3</w:t>
      </w:r>
      <w:r w:rsidR="00882045" w:rsidRPr="00C8579C">
        <w:rPr>
          <w:rFonts w:ascii="Tahoma" w:hAnsi="Tahoma" w:cs="Tahoma"/>
        </w:rPr>
        <w:t>) dn</w:t>
      </w:r>
      <w:r w:rsidR="00882045">
        <w:rPr>
          <w:rFonts w:ascii="Tahoma" w:hAnsi="Tahoma" w:cs="Tahoma"/>
        </w:rPr>
        <w:t>i</w:t>
      </w:r>
      <w:r w:rsidR="00882045" w:rsidRPr="00C8579C">
        <w:rPr>
          <w:rFonts w:ascii="Tahoma" w:hAnsi="Tahoma" w:cs="Tahoma"/>
        </w:rPr>
        <w:t xml:space="preserve"> p</w:t>
      </w:r>
      <w:r w:rsidR="00882045">
        <w:rPr>
          <w:rFonts w:ascii="Tahoma" w:hAnsi="Tahoma" w:cs="Tahoma"/>
        </w:rPr>
        <w:t>red</w:t>
      </w:r>
      <w:r w:rsidR="00882045" w:rsidRPr="00C8579C">
        <w:rPr>
          <w:rFonts w:ascii="Tahoma" w:hAnsi="Tahoma" w:cs="Tahoma"/>
        </w:rPr>
        <w:t xml:space="preserve"> nastop</w:t>
      </w:r>
      <w:r w:rsidR="00882045">
        <w:rPr>
          <w:rFonts w:ascii="Tahoma" w:hAnsi="Tahoma" w:cs="Tahoma"/>
        </w:rPr>
        <w:t>om</w:t>
      </w:r>
      <w:r w:rsidR="00882045" w:rsidRPr="00C8579C">
        <w:rPr>
          <w:rFonts w:ascii="Tahoma" w:hAnsi="Tahoma" w:cs="Tahoma"/>
        </w:rPr>
        <w:t xml:space="preserve"> </w:t>
      </w:r>
      <w:r w:rsidRPr="00C8579C">
        <w:rPr>
          <w:rFonts w:ascii="Tahoma" w:hAnsi="Tahoma" w:cs="Tahoma"/>
        </w:rPr>
        <w:t>spremembe.</w:t>
      </w:r>
      <w:r w:rsidR="00253633" w:rsidRPr="00C8579C">
        <w:rPr>
          <w:rFonts w:ascii="Tahoma" w:hAnsi="Tahoma" w:cs="Tahoma"/>
        </w:rPr>
        <w:t xml:space="preserve"> Ne glede na prvi odstavek </w:t>
      </w:r>
      <w:r w:rsidR="00414FDF">
        <w:rPr>
          <w:rFonts w:ascii="Tahoma" w:hAnsi="Tahoma" w:cs="Tahoma"/>
        </w:rPr>
        <w:t>30</w:t>
      </w:r>
      <w:r w:rsidR="00253633" w:rsidRPr="00C8579C">
        <w:rPr>
          <w:rFonts w:ascii="Tahoma" w:hAnsi="Tahoma" w:cs="Tahoma"/>
        </w:rPr>
        <w:t>.</w:t>
      </w:r>
      <w:r w:rsidR="00B17219">
        <w:rPr>
          <w:rFonts w:ascii="Tahoma" w:hAnsi="Tahoma" w:cs="Tahoma"/>
        </w:rPr>
        <w:t> </w:t>
      </w:r>
      <w:r w:rsidR="00253633" w:rsidRPr="00C8579C">
        <w:rPr>
          <w:rFonts w:ascii="Tahoma" w:hAnsi="Tahoma" w:cs="Tahoma"/>
        </w:rPr>
        <w:t>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7FE5203" w14:textId="77777777" w:rsidR="00B87BE2" w:rsidRDefault="00B87BE2" w:rsidP="00B87BE2">
      <w:pPr>
        <w:keepNext/>
        <w:keepLines/>
        <w:jc w:val="both"/>
        <w:rPr>
          <w:rFonts w:ascii="Tahoma" w:hAnsi="Tahoma" w:cs="Tahoma"/>
        </w:rPr>
      </w:pPr>
    </w:p>
    <w:p w14:paraId="2F2E02D2" w14:textId="77777777" w:rsidR="00856B2F" w:rsidRDefault="00856B2F" w:rsidP="00B87BE2">
      <w:pPr>
        <w:keepNext/>
        <w:keepLines/>
        <w:tabs>
          <w:tab w:val="left" w:pos="567"/>
          <w:tab w:val="left" w:pos="1418"/>
          <w:tab w:val="left" w:pos="1702"/>
        </w:tabs>
        <w:jc w:val="both"/>
        <w:rPr>
          <w:rFonts w:ascii="Tahoma" w:hAnsi="Tahoma" w:cs="Tahoma"/>
          <w:bCs/>
        </w:rPr>
      </w:pPr>
    </w:p>
    <w:p w14:paraId="132F1007" w14:textId="77777777" w:rsidR="00856F7B" w:rsidRPr="00C8579C" w:rsidRDefault="00856F7B"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0F8698F0" w14:textId="77777777" w:rsidR="00856F7B" w:rsidRPr="00C8579C" w:rsidRDefault="00856F7B" w:rsidP="00B87BE2">
      <w:pPr>
        <w:keepNext/>
        <w:keepLines/>
        <w:tabs>
          <w:tab w:val="left" w:pos="1702"/>
        </w:tabs>
        <w:jc w:val="both"/>
        <w:rPr>
          <w:rFonts w:ascii="Tahoma" w:hAnsi="Tahoma" w:cs="Tahoma"/>
          <w:b/>
        </w:rPr>
      </w:pPr>
    </w:p>
    <w:p w14:paraId="39A5F219" w14:textId="77777777" w:rsidR="00856F7B" w:rsidRPr="00C8579C" w:rsidRDefault="00856F7B"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2E458ACA" w14:textId="77777777" w:rsidR="005E1F62" w:rsidRPr="00C8579C" w:rsidRDefault="005E1F62" w:rsidP="00B87BE2">
      <w:pPr>
        <w:keepNext/>
        <w:keepLines/>
        <w:tabs>
          <w:tab w:val="left" w:pos="1702"/>
        </w:tabs>
        <w:jc w:val="both"/>
        <w:rPr>
          <w:rFonts w:ascii="Tahoma" w:hAnsi="Tahoma" w:cs="Tahoma"/>
        </w:rPr>
      </w:pPr>
    </w:p>
    <w:p w14:paraId="3CEA3BD4" w14:textId="77777777" w:rsidR="00856F7B" w:rsidRPr="00C8579C" w:rsidRDefault="00392AE2" w:rsidP="00B87BE2">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010602B2" w14:textId="77777777" w:rsidR="008B756B" w:rsidRDefault="00923A51" w:rsidP="00B87BE2">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0652AB">
        <w:rPr>
          <w:rFonts w:ascii="Tahoma" w:hAnsi="Tahoma" w:cs="Tahoma"/>
        </w:rPr>
        <w:t>VKS-167/24</w:t>
      </w:r>
      <w:r w:rsidR="008B756B" w:rsidRPr="00C8579C">
        <w:rPr>
          <w:rFonts w:ascii="Tahoma" w:hAnsi="Tahoma" w:cs="Tahoma"/>
        </w:rPr>
        <w:t>,</w:t>
      </w:r>
    </w:p>
    <w:p w14:paraId="5EA20F80" w14:textId="77777777" w:rsidR="00B36C79" w:rsidRDefault="000F2ACA" w:rsidP="00B87BE2">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E84472" w:rsidRPr="00C8579C">
        <w:rPr>
          <w:rFonts w:ascii="Tahoma" w:hAnsi="Tahoma" w:cs="Tahoma"/>
        </w:rPr>
        <w:t xml:space="preserve">izvajalca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A397B1E" w14:textId="77777777" w:rsidR="008E5D30" w:rsidRPr="00C8579C" w:rsidRDefault="00300D51" w:rsidP="00B87BE2">
      <w:pPr>
        <w:keepNext/>
        <w:keepLines/>
        <w:numPr>
          <w:ilvl w:val="0"/>
          <w:numId w:val="8"/>
        </w:numPr>
        <w:ind w:left="360" w:hanging="180"/>
        <w:jc w:val="both"/>
        <w:rPr>
          <w:rFonts w:ascii="Tahoma" w:hAnsi="Tahoma" w:cs="Tahoma"/>
        </w:rPr>
      </w:pPr>
      <w:r>
        <w:rPr>
          <w:rFonts w:ascii="Tahoma" w:hAnsi="Tahoma" w:cs="Tahoma"/>
        </w:rPr>
        <w:t>P</w:t>
      </w:r>
      <w:r w:rsidR="00A4632E" w:rsidRPr="00C8579C">
        <w:rPr>
          <w:rFonts w:ascii="Tahoma" w:hAnsi="Tahoma" w:cs="Tahoma"/>
        </w:rPr>
        <w:t xml:space="preserve">isni </w:t>
      </w:r>
      <w:r w:rsidR="008C2F86" w:rsidRPr="00C8579C">
        <w:rPr>
          <w:rFonts w:ascii="Tahoma" w:hAnsi="Tahoma" w:cs="Tahoma"/>
        </w:rPr>
        <w:t>sporazum, ki ureja skupne varstvene ukrepe za zagotavljanje varstva in zdravja pri delu, ki jih je potrebno upoštevati na lokaciji RCERO Ljubljana oziroma MBO RCERO Ljubljana</w:t>
      </w:r>
      <w:r w:rsidR="008E5D30" w:rsidRPr="00C8579C">
        <w:rPr>
          <w:rFonts w:ascii="Tahoma" w:hAnsi="Tahoma" w:cs="Tahoma"/>
        </w:rPr>
        <w:t>,</w:t>
      </w:r>
    </w:p>
    <w:p w14:paraId="5A34F621" w14:textId="77777777" w:rsidR="00392AE2" w:rsidRPr="00C8579C" w:rsidRDefault="00E1252A" w:rsidP="00B87BE2">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3CD32DB9" w14:textId="77777777" w:rsidR="005E25C0" w:rsidRPr="00C8579C" w:rsidRDefault="005E25C0" w:rsidP="00B87BE2">
      <w:pPr>
        <w:keepNext/>
        <w:keepLines/>
        <w:jc w:val="both"/>
        <w:rPr>
          <w:rFonts w:ascii="Tahoma" w:hAnsi="Tahoma" w:cs="Tahoma"/>
        </w:rPr>
      </w:pPr>
    </w:p>
    <w:p w14:paraId="0C8DF4F7" w14:textId="77777777" w:rsidR="007226C9" w:rsidRDefault="007226C9" w:rsidP="00B87BE2">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3CFB6AA4" w14:textId="77777777" w:rsidR="00C87794" w:rsidRPr="00C8579C" w:rsidRDefault="00C87794" w:rsidP="00B87BE2">
      <w:pPr>
        <w:keepNext/>
        <w:keepLines/>
        <w:jc w:val="both"/>
        <w:rPr>
          <w:rFonts w:ascii="Tahoma" w:hAnsi="Tahoma" w:cs="Tahoma"/>
        </w:rPr>
      </w:pPr>
    </w:p>
    <w:p w14:paraId="1436F74A" w14:textId="77777777" w:rsidR="00106233" w:rsidRPr="00C8579C" w:rsidRDefault="00106233"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1BB97FF7" w14:textId="77777777" w:rsidR="00856F7B" w:rsidRPr="00C8579C" w:rsidRDefault="00856F7B" w:rsidP="00B87BE2">
      <w:pPr>
        <w:keepNext/>
        <w:keepLines/>
        <w:tabs>
          <w:tab w:val="left" w:pos="567"/>
          <w:tab w:val="left" w:pos="1418"/>
          <w:tab w:val="left" w:pos="1702"/>
        </w:tabs>
        <w:jc w:val="both"/>
        <w:rPr>
          <w:rFonts w:ascii="Tahoma" w:hAnsi="Tahoma" w:cs="Tahoma"/>
        </w:rPr>
      </w:pPr>
    </w:p>
    <w:p w14:paraId="366EF568" w14:textId="77777777" w:rsidR="00E659FD" w:rsidRPr="00C8579C" w:rsidRDefault="00856F7B"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w:t>
      </w:r>
      <w:r w:rsidR="00E659FD" w:rsidRPr="00C8579C">
        <w:rPr>
          <w:rFonts w:ascii="Tahoma" w:hAnsi="Tahoma" w:cs="Tahoma"/>
        </w:rPr>
        <w:t>č</w:t>
      </w:r>
      <w:r w:rsidRPr="00C8579C">
        <w:rPr>
          <w:rFonts w:ascii="Tahoma" w:hAnsi="Tahoma" w:cs="Tahoma"/>
        </w:rPr>
        <w:t>len</w:t>
      </w:r>
    </w:p>
    <w:p w14:paraId="59C965FB" w14:textId="77777777" w:rsidR="00E659FD" w:rsidRPr="00C8579C" w:rsidRDefault="00E659FD" w:rsidP="00B87BE2">
      <w:pPr>
        <w:keepNext/>
        <w:keepLines/>
        <w:jc w:val="both"/>
        <w:rPr>
          <w:rFonts w:ascii="Tahoma" w:hAnsi="Tahoma" w:cs="Tahoma"/>
        </w:rPr>
      </w:pPr>
    </w:p>
    <w:p w14:paraId="1E5A27CD" w14:textId="0188B757" w:rsidR="00F731E0" w:rsidRPr="006F4729" w:rsidRDefault="00F731E0" w:rsidP="00F731E0">
      <w:pPr>
        <w:keepNext/>
        <w:keepLines/>
        <w:spacing w:after="60"/>
        <w:jc w:val="both"/>
        <w:rPr>
          <w:rFonts w:ascii="Tahoma" w:hAnsi="Tahoma" w:cs="Tahoma"/>
        </w:rPr>
      </w:pPr>
      <w:r w:rsidRPr="006F4729">
        <w:rPr>
          <w:rFonts w:ascii="Tahoma" w:hAnsi="Tahoma" w:cs="Tahoma"/>
        </w:rPr>
        <w:t xml:space="preserve">Naročnik lahko odstopi od okvirnega sporazuma po predhodnem opozorilu, brez obveznosti do izvajalca, če izvajalec ne izpolnjuje obveznosti iz tega okvirnega sporazuma, jih ne izpolnjuje pravočasno, ne začne z izvajanjem v roku, določenem </w:t>
      </w:r>
      <w:r w:rsidR="00B17219">
        <w:rPr>
          <w:rFonts w:ascii="Tahoma" w:hAnsi="Tahoma" w:cs="Tahoma"/>
        </w:rPr>
        <w:t>z</w:t>
      </w:r>
      <w:r w:rsidRPr="006F4729">
        <w:rPr>
          <w:rFonts w:ascii="Tahoma" w:hAnsi="Tahoma" w:cs="Tahoma"/>
        </w:rPr>
        <w:t xml:space="preserve"> </w:t>
      </w:r>
      <w:r w:rsidR="00B17219">
        <w:rPr>
          <w:rFonts w:ascii="Tahoma" w:hAnsi="Tahoma" w:cs="Tahoma"/>
        </w:rPr>
        <w:t>okvirnim sporazumom</w:t>
      </w:r>
      <w:r w:rsidRPr="006F4729">
        <w:rPr>
          <w:rFonts w:ascii="Tahoma" w:hAnsi="Tahoma" w:cs="Tahoma"/>
        </w:rPr>
        <w:t xml:space="preserve">, ne dosega dogovorjene kvalitete storitve, preda izvedbo obveznosti tretji osebi brez predhodnega pisnega soglasja naročnika ali prekine z izvajanjem storitev brez predhodnega pisnega soglasja naročnika oziroma ne opravlja obveznosti  na dogovorjen način. V tem primeru lahko naročnik unovči finančno zavarovanje dobre izvedbe obveznosti iz okvirnega sporazuma, izvajalec pa je dolžan naročniku povrniti vso nastalo škodo zaradi neizpolnjevanje obveznosti iz okvirnega sporazuma. </w:t>
      </w:r>
    </w:p>
    <w:p w14:paraId="03B5A03E" w14:textId="77777777" w:rsidR="00F731E0" w:rsidRPr="006F4729" w:rsidRDefault="00F731E0" w:rsidP="00F731E0">
      <w:pPr>
        <w:keepNext/>
        <w:keepLines/>
        <w:spacing w:after="60"/>
        <w:jc w:val="both"/>
        <w:rPr>
          <w:rFonts w:ascii="Tahoma" w:hAnsi="Tahoma" w:cs="Tahoma"/>
        </w:rPr>
      </w:pPr>
    </w:p>
    <w:p w14:paraId="69D129E9" w14:textId="77777777" w:rsidR="00F731E0" w:rsidRPr="006F4729" w:rsidRDefault="00F731E0" w:rsidP="00F731E0">
      <w:pPr>
        <w:keepNext/>
        <w:keepLines/>
        <w:spacing w:after="60"/>
        <w:jc w:val="both"/>
        <w:rPr>
          <w:rFonts w:ascii="Tahoma" w:hAnsi="Tahoma" w:cs="Tahoma"/>
        </w:rPr>
      </w:pPr>
      <w:r w:rsidRPr="006F4729">
        <w:rPr>
          <w:rFonts w:ascii="Tahoma" w:hAnsi="Tahoma" w:cs="Tahoma"/>
        </w:rPr>
        <w:t xml:space="preserve">Naročnik lahko odstopi od okvirnega sporazuma in/ali unovči finančno zavarovanje dobre izvedbe obveznosti iz okvirnega sporazuma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w:t>
      </w:r>
    </w:p>
    <w:p w14:paraId="1841C31D" w14:textId="77777777" w:rsidR="00F731E0" w:rsidRPr="006F4729" w:rsidRDefault="00F731E0" w:rsidP="00F731E0">
      <w:pPr>
        <w:keepNext/>
        <w:keepLines/>
        <w:spacing w:after="60"/>
        <w:jc w:val="both"/>
        <w:rPr>
          <w:rFonts w:ascii="Tahoma" w:hAnsi="Tahoma" w:cs="Tahoma"/>
        </w:rPr>
      </w:pPr>
    </w:p>
    <w:p w14:paraId="2DE6DF7E" w14:textId="77777777" w:rsidR="00F731E0" w:rsidRPr="006F4729" w:rsidRDefault="00F731E0" w:rsidP="00F731E0">
      <w:pPr>
        <w:keepNext/>
        <w:keepLines/>
        <w:spacing w:after="60"/>
        <w:jc w:val="both"/>
        <w:rPr>
          <w:rFonts w:ascii="Tahoma" w:hAnsi="Tahoma" w:cs="Tahoma"/>
        </w:rPr>
      </w:pPr>
      <w:r w:rsidRPr="006F4729">
        <w:rPr>
          <w:rFonts w:ascii="Tahoma" w:hAnsi="Tahoma" w:cs="Tahoma"/>
        </w:rPr>
        <w:t xml:space="preserve">O odstopu od okvirnega sporazuma bo naročnik izvajalca pisno obvestil s priporočeno pošiljko po pošti oziroma s povratnico.  </w:t>
      </w:r>
    </w:p>
    <w:p w14:paraId="0D18A1D8" w14:textId="77777777" w:rsidR="00F731E0" w:rsidRDefault="00F731E0" w:rsidP="00B87BE2">
      <w:pPr>
        <w:keepNext/>
        <w:keepLines/>
        <w:jc w:val="both"/>
        <w:rPr>
          <w:rFonts w:ascii="Tahoma" w:hAnsi="Tahoma" w:cs="Tahoma"/>
        </w:rPr>
      </w:pPr>
    </w:p>
    <w:p w14:paraId="0170AC1C" w14:textId="77777777" w:rsidR="00FD75E0" w:rsidRPr="00FD75E0" w:rsidRDefault="00FD75E0" w:rsidP="00B87BE2">
      <w:pPr>
        <w:pStyle w:val="Odstavekseznama"/>
        <w:keepNext/>
        <w:keepLines/>
        <w:ind w:left="720"/>
        <w:jc w:val="both"/>
        <w:rPr>
          <w:rFonts w:ascii="Tahoma" w:eastAsia="Frutiger" w:hAnsi="Tahoma" w:cs="Tahoma"/>
          <w:lang w:eastAsia="en-US"/>
        </w:rPr>
      </w:pPr>
    </w:p>
    <w:p w14:paraId="5A874E17" w14:textId="77777777" w:rsidR="00FD75E0" w:rsidRPr="00FD75E0" w:rsidRDefault="00FD75E0" w:rsidP="00B87BE2">
      <w:pPr>
        <w:keepNext/>
        <w:keepLines/>
        <w:jc w:val="both"/>
        <w:rPr>
          <w:rFonts w:ascii="Tahoma" w:eastAsia="Frutiger" w:hAnsi="Tahoma" w:cs="Tahoma"/>
          <w:lang w:eastAsia="en-US"/>
        </w:rPr>
      </w:pPr>
      <w:r>
        <w:rPr>
          <w:rFonts w:ascii="Tahoma" w:eastAsia="Frutiger" w:hAnsi="Tahoma" w:cs="Tahoma"/>
          <w:lang w:eastAsia="en-US"/>
        </w:rPr>
        <w:t>I</w:t>
      </w:r>
      <w:r w:rsidRPr="00FD75E0">
        <w:rPr>
          <w:rFonts w:ascii="Tahoma" w:eastAsia="Frutiger" w:hAnsi="Tahoma" w:cs="Tahoma"/>
          <w:lang w:eastAsia="en-US"/>
        </w:rPr>
        <w:t xml:space="preserve">zvajalec ima pravico do odstopa od </w:t>
      </w:r>
      <w:r>
        <w:rPr>
          <w:rFonts w:ascii="Tahoma" w:eastAsia="Frutiger" w:hAnsi="Tahoma" w:cs="Tahoma"/>
          <w:lang w:eastAsia="en-US"/>
        </w:rPr>
        <w:t>okvirnega sporazuma</w:t>
      </w:r>
      <w:r w:rsidRPr="00FD75E0">
        <w:rPr>
          <w:rFonts w:ascii="Tahoma" w:eastAsia="Frutiger" w:hAnsi="Tahoma" w:cs="Tahoma"/>
          <w:lang w:eastAsia="en-US"/>
        </w:rPr>
        <w:t xml:space="preserve"> v primeru kršenja določil</w:t>
      </w:r>
      <w:r>
        <w:rPr>
          <w:rFonts w:ascii="Tahoma" w:eastAsia="Frutiger" w:hAnsi="Tahoma" w:cs="Tahoma"/>
          <w:lang w:eastAsia="en-US"/>
        </w:rPr>
        <w:t xml:space="preserve"> okvirnega sporazuma</w:t>
      </w:r>
      <w:r w:rsidRPr="00FD75E0">
        <w:rPr>
          <w:rFonts w:ascii="Tahoma" w:eastAsia="Frutiger" w:hAnsi="Tahoma" w:cs="Tahoma"/>
          <w:lang w:eastAsia="en-US"/>
        </w:rPr>
        <w:t xml:space="preserve"> s strani naročnika. V tem primeru </w:t>
      </w:r>
      <w:r>
        <w:rPr>
          <w:rFonts w:ascii="Tahoma" w:eastAsia="Frutiger" w:hAnsi="Tahoma" w:cs="Tahoma"/>
          <w:lang w:eastAsia="en-US"/>
        </w:rPr>
        <w:t>okvirni sporazum</w:t>
      </w:r>
      <w:r w:rsidRPr="00FD75E0">
        <w:rPr>
          <w:rFonts w:ascii="Tahoma" w:eastAsia="Frutiger" w:hAnsi="Tahoma" w:cs="Tahoma"/>
          <w:lang w:eastAsia="en-US"/>
        </w:rPr>
        <w:t xml:space="preserve"> preneha veljati, ko naročnik prejme pisno obvestilo o odstopu od </w:t>
      </w:r>
      <w:r>
        <w:rPr>
          <w:rFonts w:ascii="Tahoma" w:eastAsia="Frutiger" w:hAnsi="Tahoma" w:cs="Tahoma"/>
          <w:lang w:eastAsia="en-US"/>
        </w:rPr>
        <w:t>okvirnega sporazuma</w:t>
      </w:r>
      <w:r w:rsidRPr="00FD75E0">
        <w:rPr>
          <w:rFonts w:ascii="Tahoma" w:eastAsia="Frutiger" w:hAnsi="Tahoma" w:cs="Tahoma"/>
          <w:lang w:eastAsia="en-US"/>
        </w:rPr>
        <w:t xml:space="preserve"> z navedbo razloga za odstop poslano s priporočeno pošiljko po pošti. </w:t>
      </w:r>
    </w:p>
    <w:p w14:paraId="13CBB0BC" w14:textId="77777777" w:rsidR="00FD75E0" w:rsidRPr="00FD75E0" w:rsidRDefault="00FD75E0" w:rsidP="00B87BE2">
      <w:pPr>
        <w:pStyle w:val="Odstavekseznama"/>
        <w:keepNext/>
        <w:keepLines/>
        <w:ind w:left="720"/>
        <w:jc w:val="both"/>
        <w:rPr>
          <w:rFonts w:ascii="Tahoma" w:eastAsia="Frutiger" w:hAnsi="Tahoma" w:cs="Tahoma"/>
          <w:lang w:eastAsia="en-US"/>
        </w:rPr>
      </w:pPr>
    </w:p>
    <w:p w14:paraId="0847DC37" w14:textId="77777777" w:rsidR="00FD75E0" w:rsidRPr="00FD75E0" w:rsidRDefault="00FD75E0" w:rsidP="00B87BE2">
      <w:pPr>
        <w:keepNext/>
        <w:keepLines/>
        <w:jc w:val="both"/>
        <w:rPr>
          <w:rFonts w:ascii="Tahoma" w:eastAsia="Frutiger" w:hAnsi="Tahoma" w:cs="Tahoma"/>
          <w:lang w:eastAsia="en-US"/>
        </w:rPr>
      </w:pPr>
      <w:r w:rsidRPr="00FD75E0">
        <w:rPr>
          <w:rFonts w:ascii="Tahoma" w:eastAsia="Frutiger" w:hAnsi="Tahoma" w:cs="Tahoma"/>
          <w:lang w:eastAsia="en-US"/>
        </w:rPr>
        <w:t xml:space="preserve">V primeru odstopa od </w:t>
      </w:r>
      <w:r>
        <w:rPr>
          <w:rFonts w:ascii="Tahoma" w:eastAsia="Frutiger" w:hAnsi="Tahoma" w:cs="Tahoma"/>
          <w:lang w:eastAsia="en-US"/>
        </w:rPr>
        <w:t>okvirnega sporazuma</w:t>
      </w:r>
      <w:r w:rsidRPr="00FD75E0">
        <w:rPr>
          <w:rFonts w:ascii="Tahoma" w:eastAsia="Frutiger" w:hAnsi="Tahoma" w:cs="Tahoma"/>
          <w:lang w:eastAsia="en-US"/>
        </w:rPr>
        <w:t xml:space="preserve"> sta stranki dolžni do tedaj prevzete obveznosti izpolniti tako, kot je bilo to dogovorjeno pred odstopom.</w:t>
      </w:r>
    </w:p>
    <w:p w14:paraId="47D7DB22" w14:textId="77777777" w:rsidR="00FD75E0" w:rsidRDefault="00FD75E0" w:rsidP="00B87BE2">
      <w:pPr>
        <w:keepNext/>
        <w:keepLines/>
        <w:tabs>
          <w:tab w:val="left" w:pos="709"/>
          <w:tab w:val="left" w:pos="1702"/>
        </w:tabs>
        <w:jc w:val="both"/>
        <w:rPr>
          <w:rFonts w:ascii="Tahoma" w:eastAsia="Frutiger" w:hAnsi="Tahoma" w:cs="Tahoma"/>
          <w:lang w:eastAsia="en-US"/>
        </w:rPr>
      </w:pPr>
    </w:p>
    <w:p w14:paraId="3EFE872F" w14:textId="77777777" w:rsidR="00392AE2" w:rsidRPr="00C8579C" w:rsidRDefault="00392AE2" w:rsidP="00B87BE2">
      <w:pPr>
        <w:keepNext/>
        <w:keepLines/>
        <w:tabs>
          <w:tab w:val="left" w:pos="709"/>
          <w:tab w:val="left" w:pos="1702"/>
        </w:tabs>
        <w:jc w:val="both"/>
        <w:rPr>
          <w:rFonts w:ascii="Tahoma" w:hAnsi="Tahoma" w:cs="Tahoma"/>
        </w:rPr>
      </w:pPr>
      <w:r w:rsidRPr="00C8579C">
        <w:rPr>
          <w:rFonts w:ascii="Tahoma" w:hAnsi="Tahoma" w:cs="Tahoma"/>
        </w:rPr>
        <w:lastRenderedPageBreak/>
        <w:t>Med veljavnostjo okvirnega sporazuma lahko naročnik, ne glede na določbe zakona, ki ureja obligacijska razmerja, odstopi od okvirnega sporazuma tudi v primerih iz 96. člena ZJN-3.</w:t>
      </w:r>
    </w:p>
    <w:p w14:paraId="7514EF58" w14:textId="77777777" w:rsidR="00B87BE2" w:rsidRDefault="00B87BE2" w:rsidP="00B87BE2">
      <w:pPr>
        <w:keepNext/>
        <w:keepLines/>
        <w:tabs>
          <w:tab w:val="left" w:pos="709"/>
          <w:tab w:val="left" w:pos="1702"/>
        </w:tabs>
        <w:jc w:val="both"/>
        <w:rPr>
          <w:rFonts w:ascii="Tahoma" w:hAnsi="Tahoma" w:cs="Tahoma"/>
        </w:rPr>
      </w:pPr>
    </w:p>
    <w:p w14:paraId="3F2F0BF0" w14:textId="77777777" w:rsidR="008E5D30" w:rsidRPr="00C8579C" w:rsidRDefault="008E5D30"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AE9D187" w14:textId="77777777" w:rsidR="008E5D30" w:rsidRPr="00C8579C" w:rsidRDefault="008E5D30" w:rsidP="00B87BE2">
      <w:pPr>
        <w:keepNext/>
        <w:keepLines/>
        <w:tabs>
          <w:tab w:val="left" w:pos="709"/>
          <w:tab w:val="left" w:pos="1702"/>
        </w:tabs>
        <w:jc w:val="both"/>
        <w:rPr>
          <w:rFonts w:ascii="Tahoma" w:hAnsi="Tahoma" w:cs="Tahoma"/>
        </w:rPr>
      </w:pPr>
    </w:p>
    <w:p w14:paraId="4717EBA1" w14:textId="5BB30F11" w:rsidR="00CD5B24" w:rsidRPr="00FE1859" w:rsidRDefault="00CD5B24" w:rsidP="00B87BE2">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B44D87">
        <w:rPr>
          <w:rFonts w:ascii="Tahoma" w:hAnsi="Tahoma" w:cs="Tahoma"/>
        </w:rPr>
        <w:t>s</w:t>
      </w:r>
      <w:r w:rsidRPr="00FE1859">
        <w:rPr>
          <w:rFonts w:ascii="Tahoma" w:hAnsi="Tahoma" w:cs="Tahoma"/>
        </w:rPr>
        <w:t xml:space="preserve"> </w:t>
      </w:r>
      <w:r w:rsidR="00B44D87">
        <w:rPr>
          <w:rFonts w:ascii="Tahoma" w:hAnsi="Tahoma" w:cs="Tahoma"/>
        </w:rPr>
        <w:t>120</w:t>
      </w:r>
      <w:r w:rsidRPr="00FE1859">
        <w:rPr>
          <w:rFonts w:ascii="Tahoma" w:hAnsi="Tahoma" w:cs="Tahoma"/>
        </w:rPr>
        <w:t xml:space="preserve"> (</w:t>
      </w:r>
      <w:r w:rsidR="00B44D87">
        <w:rPr>
          <w:rFonts w:ascii="Tahoma" w:hAnsi="Tahoma" w:cs="Tahoma"/>
        </w:rPr>
        <w:t>sto</w:t>
      </w:r>
      <w:r w:rsidR="002266B1">
        <w:rPr>
          <w:rFonts w:ascii="Tahoma" w:hAnsi="Tahoma" w:cs="Tahoma"/>
        </w:rPr>
        <w:t xml:space="preserve"> </w:t>
      </w:r>
      <w:r w:rsidR="00B44D87">
        <w:rPr>
          <w:rFonts w:ascii="Tahoma" w:hAnsi="Tahoma" w:cs="Tahoma"/>
        </w:rPr>
        <w:t>dvajset</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BB7532E" w14:textId="77777777" w:rsidR="00CD5B24" w:rsidRPr="00FE1859" w:rsidRDefault="00CD5B24" w:rsidP="00B87BE2">
      <w:pPr>
        <w:keepNext/>
        <w:keepLines/>
        <w:jc w:val="both"/>
        <w:rPr>
          <w:rFonts w:ascii="Tahoma" w:hAnsi="Tahoma" w:cs="Tahoma"/>
        </w:rPr>
      </w:pPr>
    </w:p>
    <w:p w14:paraId="42FF07CB" w14:textId="77777777" w:rsidR="009B0CF3" w:rsidRDefault="00CD5B24" w:rsidP="00B87BE2">
      <w:pPr>
        <w:keepNext/>
        <w:keepLines/>
        <w:jc w:val="both"/>
        <w:rPr>
          <w:rFonts w:ascii="Tahoma" w:hAnsi="Tahoma" w:cs="Tahoma"/>
        </w:rPr>
      </w:pPr>
      <w:r w:rsidRPr="00FE1859">
        <w:rPr>
          <w:rFonts w:ascii="Tahoma" w:hAnsi="Tahoma" w:cs="Tahoma"/>
        </w:rPr>
        <w:t>Izvajalec se v času odpovedi medsebojnega razmerja po okvirnem sporazumu obvezuje izvajati storitv</w:t>
      </w:r>
      <w:r>
        <w:rPr>
          <w:rFonts w:ascii="Tahoma" w:hAnsi="Tahoma" w:cs="Tahoma"/>
        </w:rPr>
        <w:t xml:space="preserve">e 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4CDAC8CB" w14:textId="77777777" w:rsidR="00B327EF" w:rsidRDefault="00B327EF" w:rsidP="00B87BE2">
      <w:pPr>
        <w:keepNext/>
        <w:keepLines/>
        <w:tabs>
          <w:tab w:val="left" w:pos="709"/>
          <w:tab w:val="left" w:pos="1702"/>
        </w:tabs>
        <w:jc w:val="both"/>
        <w:rPr>
          <w:rFonts w:ascii="Tahoma" w:hAnsi="Tahoma" w:cs="Tahoma"/>
        </w:rPr>
      </w:pPr>
    </w:p>
    <w:p w14:paraId="0055E99E" w14:textId="77777777" w:rsidR="0027636D" w:rsidRPr="00C8579C" w:rsidRDefault="0027636D" w:rsidP="00B87BE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7AF00C04" w14:textId="77777777" w:rsidR="0027636D" w:rsidRPr="00C8579C" w:rsidRDefault="0027636D" w:rsidP="00B87BE2">
      <w:pPr>
        <w:keepNext/>
        <w:keepLines/>
        <w:tabs>
          <w:tab w:val="left" w:pos="709"/>
          <w:tab w:val="left" w:pos="1702"/>
        </w:tabs>
        <w:ind w:left="1701" w:hanging="1701"/>
        <w:rPr>
          <w:rFonts w:ascii="Tahoma" w:hAnsi="Tahoma" w:cs="Tahoma"/>
          <w:b/>
        </w:rPr>
      </w:pPr>
    </w:p>
    <w:p w14:paraId="6609E971" w14:textId="77777777" w:rsidR="0027636D" w:rsidRPr="00C8579C" w:rsidRDefault="0027636D"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254D832C" w14:textId="77777777" w:rsidR="00A460F0" w:rsidRPr="00C8579C" w:rsidRDefault="00A460F0" w:rsidP="00B87BE2">
      <w:pPr>
        <w:keepNext/>
        <w:keepLines/>
        <w:tabs>
          <w:tab w:val="left" w:pos="567"/>
          <w:tab w:val="left" w:pos="1418"/>
          <w:tab w:val="left" w:pos="1702"/>
        </w:tabs>
        <w:jc w:val="both"/>
        <w:rPr>
          <w:rFonts w:ascii="Tahoma" w:eastAsia="Calibri" w:hAnsi="Tahoma" w:cs="Tahoma"/>
        </w:rPr>
      </w:pPr>
    </w:p>
    <w:p w14:paraId="29ADF0C6" w14:textId="77777777" w:rsidR="00230317" w:rsidRPr="00C8579C" w:rsidRDefault="00230317" w:rsidP="00B87BE2">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10FAA1D7" w14:textId="77777777" w:rsidR="008C77E8" w:rsidRPr="00C8579C" w:rsidRDefault="008C77E8" w:rsidP="00B87BE2">
      <w:pPr>
        <w:keepNext/>
        <w:keepLines/>
        <w:tabs>
          <w:tab w:val="left" w:pos="567"/>
          <w:tab w:val="left" w:pos="1418"/>
          <w:tab w:val="left" w:pos="1702"/>
        </w:tabs>
        <w:jc w:val="both"/>
        <w:rPr>
          <w:rFonts w:ascii="Tahoma" w:eastAsia="Calibri" w:hAnsi="Tahoma" w:cs="Tahoma"/>
        </w:rPr>
      </w:pPr>
    </w:p>
    <w:p w14:paraId="7A1F7AA3" w14:textId="77777777" w:rsidR="0044224D" w:rsidRPr="00C8579C" w:rsidRDefault="00230317" w:rsidP="00B87BE2">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r w:rsidR="00FD75E0">
        <w:rPr>
          <w:rFonts w:ascii="Tahoma" w:eastAsia="Calibri" w:hAnsi="Tahoma" w:cs="Tahoma"/>
        </w:rPr>
        <w:t xml:space="preserve"> po slovenskem pravu</w:t>
      </w:r>
      <w:r w:rsidRPr="00C8579C">
        <w:rPr>
          <w:rFonts w:ascii="Tahoma" w:eastAsia="Calibri" w:hAnsi="Tahoma" w:cs="Tahoma"/>
        </w:rPr>
        <w:t>.</w:t>
      </w:r>
    </w:p>
    <w:p w14:paraId="24B0AEA3" w14:textId="77777777" w:rsidR="00E67AA3" w:rsidRPr="00C8579C" w:rsidRDefault="00E67AA3" w:rsidP="00B87BE2">
      <w:pPr>
        <w:keepNext/>
        <w:keepLines/>
        <w:tabs>
          <w:tab w:val="left" w:pos="567"/>
          <w:tab w:val="left" w:pos="1418"/>
          <w:tab w:val="left" w:pos="1702"/>
        </w:tabs>
        <w:jc w:val="both"/>
        <w:rPr>
          <w:rFonts w:ascii="Tahoma" w:eastAsia="Calibri" w:hAnsi="Tahoma" w:cs="Tahoma"/>
        </w:rPr>
      </w:pPr>
    </w:p>
    <w:p w14:paraId="29285A97" w14:textId="77777777" w:rsidR="0027636D" w:rsidRPr="00C8579C" w:rsidRDefault="0027636D" w:rsidP="00B87BE2">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0C280F40" w14:textId="77777777" w:rsidR="00F82282" w:rsidRPr="00C8579C" w:rsidRDefault="00F82282" w:rsidP="00B87BE2">
      <w:pPr>
        <w:keepNext/>
        <w:keepLines/>
        <w:tabs>
          <w:tab w:val="left" w:pos="851"/>
          <w:tab w:val="left" w:pos="1702"/>
        </w:tabs>
        <w:jc w:val="both"/>
        <w:rPr>
          <w:rFonts w:ascii="Tahoma" w:hAnsi="Tahoma" w:cs="Tahoma"/>
          <w:b/>
        </w:rPr>
      </w:pPr>
    </w:p>
    <w:p w14:paraId="77DDCD28" w14:textId="77777777" w:rsidR="00F82282" w:rsidRPr="00C8579C" w:rsidRDefault="00F523D0"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F82282" w:rsidRPr="00C8579C">
        <w:rPr>
          <w:rFonts w:ascii="Tahoma" w:hAnsi="Tahoma" w:cs="Tahoma"/>
        </w:rPr>
        <w:t>len</w:t>
      </w:r>
    </w:p>
    <w:p w14:paraId="13147F9B" w14:textId="77777777" w:rsidR="00A90FB7" w:rsidRPr="00C8579C" w:rsidRDefault="00A90FB7" w:rsidP="00B87BE2">
      <w:pPr>
        <w:keepNext/>
        <w:keepLines/>
        <w:tabs>
          <w:tab w:val="left" w:pos="567"/>
          <w:tab w:val="left" w:pos="1418"/>
          <w:tab w:val="left" w:pos="1702"/>
        </w:tabs>
        <w:jc w:val="both"/>
        <w:rPr>
          <w:rFonts w:ascii="Tahoma" w:hAnsi="Tahoma" w:cs="Tahoma"/>
        </w:rPr>
      </w:pPr>
    </w:p>
    <w:p w14:paraId="14700B64" w14:textId="77777777" w:rsidR="00392AE2" w:rsidRPr="00C8579C" w:rsidRDefault="00392AE2" w:rsidP="00B87BE2">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2971CA01" w14:textId="77777777" w:rsidR="00392AE2" w:rsidRPr="00C8579C" w:rsidRDefault="00392AE2" w:rsidP="00B87BE2">
      <w:pPr>
        <w:keepNext/>
        <w:keepLines/>
        <w:tabs>
          <w:tab w:val="left" w:pos="567"/>
          <w:tab w:val="left" w:pos="1418"/>
          <w:tab w:val="left" w:pos="1702"/>
        </w:tabs>
        <w:jc w:val="both"/>
        <w:rPr>
          <w:rFonts w:ascii="Tahoma" w:hAnsi="Tahoma" w:cs="Tahoma"/>
        </w:rPr>
      </w:pPr>
    </w:p>
    <w:p w14:paraId="0D5F5791" w14:textId="77777777" w:rsidR="00392AE2" w:rsidRPr="00C8579C" w:rsidRDefault="00392AE2" w:rsidP="00B87BE2">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DAF08EE" w14:textId="77777777" w:rsidR="00E662D6" w:rsidRPr="00C8579C" w:rsidRDefault="00E662D6" w:rsidP="00B87BE2">
      <w:pPr>
        <w:keepNext/>
        <w:keepLines/>
        <w:tabs>
          <w:tab w:val="left" w:pos="567"/>
          <w:tab w:val="left" w:pos="1418"/>
          <w:tab w:val="left" w:pos="1702"/>
        </w:tabs>
        <w:jc w:val="both"/>
        <w:rPr>
          <w:rFonts w:ascii="Tahoma" w:hAnsi="Tahoma" w:cs="Tahoma"/>
        </w:rPr>
      </w:pPr>
    </w:p>
    <w:p w14:paraId="5EF64F3A" w14:textId="77777777" w:rsidR="00D030E2" w:rsidRPr="00C8579C" w:rsidRDefault="00253633"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337D19" w:rsidRPr="00C8579C">
        <w:rPr>
          <w:rFonts w:ascii="Tahoma" w:hAnsi="Tahoma" w:cs="Tahoma"/>
        </w:rPr>
        <w:t>len</w:t>
      </w:r>
    </w:p>
    <w:p w14:paraId="2A4A49D3" w14:textId="77777777" w:rsidR="00253633" w:rsidRPr="00C8579C" w:rsidRDefault="00253633" w:rsidP="00B87BE2">
      <w:pPr>
        <w:keepNext/>
        <w:keepLines/>
        <w:rPr>
          <w:rFonts w:ascii="Tahoma" w:hAnsi="Tahoma" w:cs="Tahoma"/>
        </w:rPr>
      </w:pPr>
    </w:p>
    <w:p w14:paraId="7EFEF0C0" w14:textId="77777777" w:rsidR="00253633" w:rsidRDefault="00253633" w:rsidP="00B87BE2">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1566F26F" w14:textId="77777777" w:rsidR="00E662D6" w:rsidRPr="00C8579C" w:rsidRDefault="00E662D6" w:rsidP="00B87BE2">
      <w:pPr>
        <w:keepNext/>
        <w:keepLines/>
        <w:jc w:val="both"/>
        <w:rPr>
          <w:rFonts w:ascii="Tahoma" w:hAnsi="Tahoma" w:cs="Tahoma"/>
        </w:rPr>
      </w:pPr>
    </w:p>
    <w:p w14:paraId="296F4964" w14:textId="77777777" w:rsidR="008C77E8" w:rsidRPr="00C8579C" w:rsidRDefault="008C77E8" w:rsidP="00B87BE2">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D5F5C98" w14:textId="77777777" w:rsidR="008C77E8" w:rsidRPr="00C8579C" w:rsidRDefault="008C77E8" w:rsidP="00B87BE2">
      <w:pPr>
        <w:keepNext/>
        <w:keepLines/>
        <w:tabs>
          <w:tab w:val="left" w:pos="567"/>
          <w:tab w:val="left" w:pos="1418"/>
          <w:tab w:val="left" w:pos="1702"/>
        </w:tabs>
        <w:jc w:val="both"/>
        <w:rPr>
          <w:rFonts w:ascii="Tahoma" w:hAnsi="Tahoma" w:cs="Tahoma"/>
        </w:rPr>
      </w:pPr>
    </w:p>
    <w:p w14:paraId="3E6FEFD6" w14:textId="77777777" w:rsidR="008C77E8" w:rsidRDefault="008C77E8" w:rsidP="00B87BE2">
      <w:pPr>
        <w:keepNext/>
        <w:keepLines/>
        <w:tabs>
          <w:tab w:val="left" w:pos="567"/>
          <w:tab w:val="left" w:pos="1418"/>
          <w:tab w:val="left" w:pos="1702"/>
        </w:tabs>
        <w:jc w:val="both"/>
        <w:rPr>
          <w:rFonts w:ascii="Tahoma" w:hAnsi="Tahoma" w:cs="Tahoma"/>
        </w:rPr>
      </w:pPr>
      <w:r w:rsidRPr="00C8579C">
        <w:rPr>
          <w:rFonts w:ascii="Tahoma" w:hAnsi="Tahoma" w:cs="Tahoma"/>
        </w:rPr>
        <w:lastRenderedPageBreak/>
        <w:t xml:space="preserve">Izvajalec s podpisom tega okvirnega sporazuma jamči, da mu je poznan predmet okvirnega sporazuma, da je seznanjen z razpisnimi zahtevami in s tehnično dokumentacijo, ter da so mu razumljivi in jasni pogoji in okoliščine za pravilno izvedbo </w:t>
      </w:r>
      <w:r w:rsidR="00300D51">
        <w:rPr>
          <w:rFonts w:ascii="Tahoma" w:hAnsi="Tahoma" w:cs="Tahoma"/>
        </w:rPr>
        <w:t>storitev</w:t>
      </w:r>
      <w:r w:rsidRPr="00C8579C">
        <w:rPr>
          <w:rFonts w:ascii="Tahoma" w:hAnsi="Tahoma" w:cs="Tahoma"/>
        </w:rPr>
        <w:t>. Izvajalec se strinja, da lahko naročnik prekine medsebojno razmerje</w:t>
      </w:r>
      <w:r w:rsidR="00300D51">
        <w:rPr>
          <w:rFonts w:ascii="Tahoma" w:hAnsi="Tahoma" w:cs="Tahoma"/>
        </w:rPr>
        <w:t xml:space="preserve"> (odstopi od okvirnega sporazuma)</w:t>
      </w:r>
      <w:r w:rsidRPr="00C8579C">
        <w:rPr>
          <w:rFonts w:ascii="Tahoma" w:hAnsi="Tahoma" w:cs="Tahoma"/>
        </w:rPr>
        <w:t xml:space="preserve"> v primeru nespoštovanja določil okvirnega sporazuma in določil javnega naročanja, brez odškodninske odgovornosti do izvajalca.</w:t>
      </w:r>
    </w:p>
    <w:p w14:paraId="6750BC8E" w14:textId="77777777" w:rsidR="00FD75E0" w:rsidRDefault="00FD75E0" w:rsidP="00B87BE2">
      <w:pPr>
        <w:keepNext/>
        <w:keepLines/>
        <w:tabs>
          <w:tab w:val="left" w:pos="567"/>
          <w:tab w:val="left" w:pos="1418"/>
          <w:tab w:val="left" w:pos="1702"/>
        </w:tabs>
        <w:jc w:val="both"/>
        <w:rPr>
          <w:rFonts w:ascii="Tahoma" w:hAnsi="Tahoma" w:cs="Tahoma"/>
        </w:rPr>
      </w:pPr>
    </w:p>
    <w:p w14:paraId="1F5E8F4B" w14:textId="77777777" w:rsidR="00392AE2" w:rsidRPr="00C8579C" w:rsidRDefault="00392AE2" w:rsidP="00B87BE2">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09AC05D1" w14:textId="77777777" w:rsidR="00655513" w:rsidRPr="00C8579C" w:rsidRDefault="00655513" w:rsidP="00B87BE2">
      <w:pPr>
        <w:keepNext/>
        <w:keepLines/>
        <w:ind w:left="426"/>
        <w:jc w:val="center"/>
        <w:rPr>
          <w:rFonts w:ascii="Tahoma" w:hAnsi="Tahoma" w:cs="Tahoma"/>
        </w:rPr>
      </w:pPr>
    </w:p>
    <w:p w14:paraId="2767E70A" w14:textId="77777777" w:rsidR="00F523D0" w:rsidRPr="00C8579C" w:rsidRDefault="00F523D0"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8172261" w14:textId="77777777" w:rsidR="00F523D0" w:rsidRPr="00C8579C" w:rsidRDefault="00F523D0" w:rsidP="00B87BE2">
      <w:pPr>
        <w:keepNext/>
        <w:keepLines/>
        <w:tabs>
          <w:tab w:val="left" w:pos="567"/>
          <w:tab w:val="left" w:pos="1418"/>
          <w:tab w:val="left" w:pos="1702"/>
        </w:tabs>
        <w:jc w:val="both"/>
        <w:rPr>
          <w:rFonts w:ascii="Tahoma" w:hAnsi="Tahoma" w:cs="Tahoma"/>
        </w:rPr>
      </w:pPr>
    </w:p>
    <w:p w14:paraId="0A8EC27A" w14:textId="77777777" w:rsidR="00392AE2" w:rsidRDefault="00392AE2" w:rsidP="00B87BE2">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C8579C">
        <w:rPr>
          <w:rFonts w:ascii="Tahoma" w:hAnsi="Tahoma" w:cs="Tahoma"/>
        </w:rPr>
        <w:t>a, ki ureja obligacijska razmerja</w:t>
      </w:r>
      <w:r w:rsidRPr="00C8579C">
        <w:rPr>
          <w:rFonts w:ascii="Tahoma" w:hAnsi="Tahoma" w:cs="Tahoma"/>
        </w:rPr>
        <w:t>.</w:t>
      </w:r>
    </w:p>
    <w:p w14:paraId="21C770A1" w14:textId="77777777" w:rsidR="00AD2E94" w:rsidRPr="00C8579C" w:rsidRDefault="00AD2E94" w:rsidP="00B87BE2">
      <w:pPr>
        <w:keepNext/>
        <w:keepLines/>
        <w:tabs>
          <w:tab w:val="left" w:pos="567"/>
          <w:tab w:val="left" w:pos="1418"/>
          <w:tab w:val="left" w:pos="1702"/>
        </w:tabs>
        <w:jc w:val="both"/>
        <w:rPr>
          <w:rFonts w:ascii="Tahoma" w:hAnsi="Tahoma" w:cs="Tahoma"/>
        </w:rPr>
      </w:pPr>
    </w:p>
    <w:p w14:paraId="7B388DB4" w14:textId="77777777" w:rsidR="00CA7A3B" w:rsidRPr="00C8579C" w:rsidRDefault="00CA7A3B"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3A11B97" w14:textId="77777777" w:rsidR="00CA7A3B" w:rsidRPr="00C8579C" w:rsidRDefault="00CA7A3B" w:rsidP="00B87BE2">
      <w:pPr>
        <w:keepNext/>
        <w:keepLines/>
        <w:ind w:left="426"/>
        <w:jc w:val="center"/>
        <w:rPr>
          <w:rFonts w:ascii="Tahoma" w:hAnsi="Tahoma" w:cs="Tahoma"/>
        </w:rPr>
      </w:pPr>
    </w:p>
    <w:p w14:paraId="16AC4A99" w14:textId="7DA4063B" w:rsidR="00253633" w:rsidRPr="00C8579C" w:rsidRDefault="00CA7A3B" w:rsidP="00B87BE2">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finančno zavarovanje za dobr</w:t>
      </w:r>
      <w:r w:rsidR="009E6CC3">
        <w:rPr>
          <w:rFonts w:ascii="Tahoma" w:hAnsi="Tahoma" w:cs="Tahoma"/>
        </w:rPr>
        <w:t>o</w:t>
      </w:r>
      <w:r w:rsidRPr="00C8579C">
        <w:rPr>
          <w:rFonts w:ascii="Tahoma" w:hAnsi="Tahoma" w:cs="Tahoma"/>
        </w:rPr>
        <w:t xml:space="preserve"> izvedb</w:t>
      </w:r>
      <w:r w:rsidR="009E6CC3">
        <w:rPr>
          <w:rFonts w:ascii="Tahoma" w:hAnsi="Tahoma" w:cs="Tahoma"/>
        </w:rPr>
        <w:t>o</w:t>
      </w:r>
      <w:r w:rsidRPr="00C8579C">
        <w:rPr>
          <w:rFonts w:ascii="Tahoma" w:hAnsi="Tahoma" w:cs="Tahoma"/>
        </w:rPr>
        <w:t xml:space="preserve"> obveznosti iz okvirnega sporazuma v roku, v višini in z veljavnostjo, kot je določen</w:t>
      </w:r>
      <w:r w:rsidR="0082421D">
        <w:rPr>
          <w:rFonts w:ascii="Tahoma" w:hAnsi="Tahoma" w:cs="Tahoma"/>
        </w:rPr>
        <w:t>o</w:t>
      </w:r>
      <w:r w:rsidRPr="00C8579C">
        <w:rPr>
          <w:rFonts w:ascii="Tahoma" w:hAnsi="Tahoma" w:cs="Tahoma"/>
        </w:rPr>
        <w:t xml:space="preserve"> v </w:t>
      </w:r>
      <w:r w:rsidR="006413A2">
        <w:rPr>
          <w:rFonts w:ascii="Tahoma" w:hAnsi="Tahoma" w:cs="Tahoma"/>
          <w:color w:val="000000"/>
        </w:rPr>
        <w:t>1</w:t>
      </w:r>
      <w:r w:rsidR="0063750F">
        <w:rPr>
          <w:rFonts w:ascii="Tahoma" w:hAnsi="Tahoma" w:cs="Tahoma"/>
          <w:color w:val="000000"/>
        </w:rPr>
        <w:t>9</w:t>
      </w:r>
      <w:r w:rsidRPr="00C8579C">
        <w:rPr>
          <w:rFonts w:ascii="Tahoma" w:hAnsi="Tahoma" w:cs="Tahoma"/>
        </w:rPr>
        <w:t>. členu tega okvirnega sporazuma</w:t>
      </w:r>
      <w:r w:rsidR="00117AB9" w:rsidRPr="00C8579C">
        <w:rPr>
          <w:rFonts w:ascii="Tahoma" w:hAnsi="Tahoma" w:cs="Tahoma"/>
        </w:rPr>
        <w:t xml:space="preserve">. </w:t>
      </w:r>
      <w:r w:rsidR="00253633" w:rsidRPr="00C8579C">
        <w:rPr>
          <w:rFonts w:ascii="Tahoma" w:hAnsi="Tahoma" w:cs="Tahoma"/>
          <w:lang w:eastAsia="ar-SA"/>
        </w:rPr>
        <w:t xml:space="preserve">V kolikor izvajalec, v skladu </w:t>
      </w:r>
      <w:r w:rsidR="009E6CC3">
        <w:rPr>
          <w:rFonts w:ascii="Tahoma" w:hAnsi="Tahoma" w:cs="Tahoma"/>
          <w:lang w:eastAsia="ar-SA"/>
        </w:rPr>
        <w:t>z</w:t>
      </w:r>
      <w:r w:rsidR="00253633" w:rsidRPr="00C8579C">
        <w:rPr>
          <w:rFonts w:ascii="Tahoma" w:hAnsi="Tahoma" w:cs="Tahoma"/>
          <w:lang w:eastAsia="ar-SA"/>
        </w:rPr>
        <w:t xml:space="preserve"> </w:t>
      </w:r>
      <w:r w:rsidR="006413A2">
        <w:rPr>
          <w:rFonts w:ascii="Tahoma" w:hAnsi="Tahoma" w:cs="Tahoma"/>
          <w:lang w:eastAsia="ar-SA"/>
        </w:rPr>
        <w:t>1</w:t>
      </w:r>
      <w:r w:rsidR="0063750F">
        <w:rPr>
          <w:rFonts w:ascii="Tahoma" w:hAnsi="Tahoma" w:cs="Tahoma"/>
          <w:lang w:eastAsia="ar-SA"/>
        </w:rPr>
        <w:t>9</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za dobr</w:t>
      </w:r>
      <w:r w:rsidR="009E6CC3">
        <w:rPr>
          <w:rFonts w:ascii="Tahoma" w:hAnsi="Tahoma" w:cs="Tahoma"/>
        </w:rPr>
        <w:t>o</w:t>
      </w:r>
      <w:r w:rsidR="00E84472" w:rsidRPr="00C8579C">
        <w:rPr>
          <w:rFonts w:ascii="Tahoma" w:hAnsi="Tahoma" w:cs="Tahoma"/>
        </w:rPr>
        <w:t xml:space="preserve"> izvedb</w:t>
      </w:r>
      <w:r w:rsidR="009E6CC3">
        <w:rPr>
          <w:rFonts w:ascii="Tahoma" w:hAnsi="Tahoma" w:cs="Tahoma"/>
        </w:rPr>
        <w:t>o</w:t>
      </w:r>
      <w:r w:rsidR="00E84472" w:rsidRPr="00C8579C">
        <w:rPr>
          <w:rFonts w:ascii="Tahoma" w:hAnsi="Tahoma" w:cs="Tahoma"/>
        </w:rPr>
        <w:t xml:space="preserv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414FDF">
        <w:rPr>
          <w:rFonts w:ascii="Tahoma" w:hAnsi="Tahoma" w:cs="Tahoma"/>
        </w:rPr>
        <w:t>, naročnik pa bo unovčil finančno zavarovanje resnosti ponudbe brez kakršnekoli obveznosti do izvajalca</w:t>
      </w:r>
      <w:r w:rsidR="00253633" w:rsidRPr="00C8579C">
        <w:rPr>
          <w:rFonts w:ascii="Tahoma" w:hAnsi="Tahoma" w:cs="Tahoma"/>
        </w:rPr>
        <w:t xml:space="preserve">. </w:t>
      </w:r>
    </w:p>
    <w:p w14:paraId="6AB681C8" w14:textId="77777777" w:rsidR="00117AB9" w:rsidRPr="00C8579C" w:rsidRDefault="00117AB9" w:rsidP="00B87BE2">
      <w:pPr>
        <w:keepNext/>
        <w:keepLines/>
        <w:jc w:val="both"/>
        <w:rPr>
          <w:rFonts w:ascii="Tahoma" w:hAnsi="Tahoma" w:cs="Tahoma"/>
        </w:rPr>
      </w:pPr>
    </w:p>
    <w:p w14:paraId="769DCA51" w14:textId="77777777" w:rsidR="000A2619" w:rsidRPr="00C8579C" w:rsidRDefault="000A2619" w:rsidP="00B87BE2">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kar velja zlasti tudi v primeru organizacijsko – statusnih ter lastninskih sprememb.</w:t>
      </w:r>
    </w:p>
    <w:p w14:paraId="1E677E83" w14:textId="77777777" w:rsidR="00CD5B24" w:rsidRPr="00C8579C" w:rsidRDefault="00CD5B24" w:rsidP="00B87BE2">
      <w:pPr>
        <w:keepNext/>
        <w:keepLines/>
        <w:tabs>
          <w:tab w:val="left" w:pos="567"/>
          <w:tab w:val="left" w:pos="1418"/>
          <w:tab w:val="left" w:pos="1702"/>
        </w:tabs>
        <w:jc w:val="both"/>
        <w:rPr>
          <w:rFonts w:ascii="Tahoma" w:eastAsia="Calibri" w:hAnsi="Tahoma" w:cs="Tahoma"/>
        </w:rPr>
      </w:pPr>
    </w:p>
    <w:p w14:paraId="036D2F73" w14:textId="77777777" w:rsidR="004F6AB5" w:rsidRPr="00C8579C" w:rsidRDefault="004F6AB5"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EC209AD" w14:textId="77777777" w:rsidR="004F6AB5" w:rsidRPr="00C8579C" w:rsidRDefault="004F6AB5" w:rsidP="00B87BE2">
      <w:pPr>
        <w:keepNext/>
        <w:keepLines/>
        <w:rPr>
          <w:rFonts w:ascii="Tahoma" w:hAnsi="Tahoma" w:cs="Tahoma"/>
        </w:rPr>
      </w:pPr>
    </w:p>
    <w:p w14:paraId="44F9DC7B" w14:textId="77777777" w:rsidR="00FD75E0" w:rsidRDefault="00FD75E0" w:rsidP="00B87BE2">
      <w:pPr>
        <w:keepNext/>
        <w:keepLines/>
        <w:jc w:val="both"/>
        <w:rPr>
          <w:rFonts w:ascii="Tahoma" w:hAnsi="Tahoma" w:cs="Tahoma"/>
        </w:rPr>
      </w:pPr>
      <w:r w:rsidRPr="00494D20">
        <w:rPr>
          <w:rFonts w:ascii="Tahoma" w:hAnsi="Tahoma" w:cs="Tahoma"/>
        </w:rPr>
        <w:t xml:space="preserve">Ta </w:t>
      </w:r>
      <w:r w:rsidRPr="00C8579C">
        <w:rPr>
          <w:rFonts w:ascii="Tahoma" w:hAnsi="Tahoma" w:cs="Tahoma"/>
        </w:rPr>
        <w:t>okvirni sporazum</w:t>
      </w:r>
      <w:r w:rsidRPr="00C8579C">
        <w:rPr>
          <w:rFonts w:ascii="Tahoma" w:eastAsia="Calibri" w:hAnsi="Tahoma" w:cs="Tahoma"/>
        </w:rPr>
        <w:t xml:space="preserve"> </w:t>
      </w:r>
      <w:r>
        <w:rPr>
          <w:rFonts w:ascii="Tahoma" w:hAnsi="Tahoma" w:cs="Tahoma"/>
        </w:rPr>
        <w:t>je sklenjen</w:t>
      </w:r>
      <w:r w:rsidRPr="00494D20">
        <w:rPr>
          <w:rFonts w:ascii="Tahoma" w:hAnsi="Tahoma" w:cs="Tahoma"/>
        </w:rPr>
        <w:t xml:space="preserve"> pod razveznim pogojem, ki se uresniči v primeru izpolnitve ene od naslednjih okoliščin:</w:t>
      </w:r>
    </w:p>
    <w:p w14:paraId="408C4216" w14:textId="77777777" w:rsidR="00FD75E0" w:rsidRDefault="00FD75E0" w:rsidP="00B87BE2">
      <w:pPr>
        <w:pStyle w:val="Odstavekseznama"/>
        <w:keepNext/>
        <w:keepLines/>
        <w:numPr>
          <w:ilvl w:val="0"/>
          <w:numId w:val="12"/>
        </w:numPr>
        <w:jc w:val="both"/>
        <w:rPr>
          <w:rFonts w:ascii="Tahoma" w:hAnsi="Tahoma" w:cs="Tahoma"/>
        </w:rPr>
      </w:pPr>
      <w:r w:rsidRPr="00F54A55">
        <w:rPr>
          <w:rFonts w:ascii="Tahoma" w:hAnsi="Tahoma" w:cs="Tahoma"/>
        </w:rPr>
        <w:t>če je naročnik seznanjen, da je sodišče s pravnomočno odločitvijo ugotovilo kršitev obveznosti iz drugega odstavka 3. člena </w:t>
      </w:r>
      <w:r>
        <w:rPr>
          <w:rFonts w:ascii="Tahoma" w:hAnsi="Tahoma" w:cs="Tahoma"/>
        </w:rPr>
        <w:t>ZJN-3</w:t>
      </w:r>
      <w:r w:rsidRPr="00F54A55">
        <w:rPr>
          <w:rFonts w:ascii="Tahoma" w:hAnsi="Tahoma" w:cs="Tahoma"/>
        </w:rPr>
        <w:t xml:space="preserve"> s strani izvajalca </w:t>
      </w:r>
      <w:r w:rsidRPr="00C8579C">
        <w:rPr>
          <w:rFonts w:ascii="Tahoma" w:hAnsi="Tahoma" w:cs="Tahoma"/>
        </w:rPr>
        <w:t>okvirn</w:t>
      </w:r>
      <w:r>
        <w:rPr>
          <w:rFonts w:ascii="Tahoma" w:hAnsi="Tahoma" w:cs="Tahoma"/>
        </w:rPr>
        <w:t>ega</w:t>
      </w:r>
      <w:r w:rsidRPr="00C8579C">
        <w:rPr>
          <w:rFonts w:ascii="Tahoma" w:hAnsi="Tahoma" w:cs="Tahoma"/>
        </w:rPr>
        <w:t xml:space="preserve"> sporazum</w:t>
      </w:r>
      <w:r>
        <w:rPr>
          <w:rFonts w:ascii="Tahoma" w:hAnsi="Tahoma" w:cs="Tahoma"/>
        </w:rPr>
        <w:t>a</w:t>
      </w:r>
      <w:r w:rsidRPr="00C8579C">
        <w:rPr>
          <w:rFonts w:ascii="Tahoma" w:eastAsia="Calibri" w:hAnsi="Tahoma" w:cs="Tahoma"/>
        </w:rPr>
        <w:t xml:space="preserve"> </w:t>
      </w:r>
      <w:r w:rsidRPr="00F54A55">
        <w:rPr>
          <w:rFonts w:ascii="Tahoma" w:hAnsi="Tahoma" w:cs="Tahoma"/>
        </w:rPr>
        <w:t xml:space="preserve">o izvedbi javnega naročila ali njegovega podizvajalca ali </w:t>
      </w:r>
    </w:p>
    <w:p w14:paraId="5FD012F1" w14:textId="77777777" w:rsidR="00FD75E0" w:rsidRDefault="00FD75E0" w:rsidP="00B87BE2">
      <w:pPr>
        <w:pStyle w:val="Odstavekseznama"/>
        <w:keepNext/>
        <w:keepLines/>
        <w:numPr>
          <w:ilvl w:val="0"/>
          <w:numId w:val="12"/>
        </w:numPr>
        <w:jc w:val="both"/>
        <w:rPr>
          <w:rFonts w:ascii="Tahoma" w:hAnsi="Tahoma" w:cs="Tahoma"/>
        </w:rPr>
      </w:pPr>
      <w:r w:rsidRPr="00F54A55">
        <w:rPr>
          <w:rFonts w:ascii="Tahoma" w:hAnsi="Tahoma" w:cs="Tahoma"/>
        </w:rPr>
        <w:t xml:space="preserve">če je naročnik seznanjen, da je pristojni državni organ pri izvajalcu </w:t>
      </w:r>
      <w:r w:rsidRPr="00C8579C">
        <w:rPr>
          <w:rFonts w:ascii="Tahoma" w:hAnsi="Tahoma" w:cs="Tahoma"/>
        </w:rPr>
        <w:t>okvirn</w:t>
      </w:r>
      <w:r>
        <w:rPr>
          <w:rFonts w:ascii="Tahoma" w:hAnsi="Tahoma" w:cs="Tahoma"/>
        </w:rPr>
        <w:t>ega</w:t>
      </w:r>
      <w:r w:rsidRPr="00C8579C">
        <w:rPr>
          <w:rFonts w:ascii="Tahoma" w:hAnsi="Tahoma" w:cs="Tahoma"/>
        </w:rPr>
        <w:t xml:space="preserve"> sporazum</w:t>
      </w:r>
      <w:r>
        <w:rPr>
          <w:rFonts w:ascii="Tahoma" w:hAnsi="Tahoma" w:cs="Tahoma"/>
        </w:rPr>
        <w:t>a</w:t>
      </w:r>
      <w:r w:rsidRPr="00C8579C">
        <w:rPr>
          <w:rFonts w:ascii="Tahoma" w:eastAsia="Calibri" w:hAnsi="Tahoma" w:cs="Tahoma"/>
        </w:rPr>
        <w:t xml:space="preserve"> </w:t>
      </w:r>
      <w:r w:rsidRPr="00F54A55">
        <w:rPr>
          <w:rFonts w:ascii="Tahoma" w:hAnsi="Tahoma" w:cs="Tahoma"/>
        </w:rPr>
        <w:t xml:space="preserve">ali njegovem podizvajalcu v času izvajanja </w:t>
      </w:r>
      <w:r w:rsidRPr="00C8579C">
        <w:rPr>
          <w:rFonts w:ascii="Tahoma" w:hAnsi="Tahoma" w:cs="Tahoma"/>
        </w:rPr>
        <w:t>okvirn</w:t>
      </w:r>
      <w:r>
        <w:rPr>
          <w:rFonts w:ascii="Tahoma" w:hAnsi="Tahoma" w:cs="Tahoma"/>
        </w:rPr>
        <w:t>ega</w:t>
      </w:r>
      <w:r w:rsidRPr="00C8579C">
        <w:rPr>
          <w:rFonts w:ascii="Tahoma" w:hAnsi="Tahoma" w:cs="Tahoma"/>
        </w:rPr>
        <w:t xml:space="preserve"> sporazum</w:t>
      </w:r>
      <w:r>
        <w:rPr>
          <w:rFonts w:ascii="Tahoma" w:hAnsi="Tahoma" w:cs="Tahoma"/>
        </w:rPr>
        <w:t>a</w:t>
      </w:r>
      <w:r w:rsidRPr="00C8579C">
        <w:rPr>
          <w:rFonts w:ascii="Tahoma" w:eastAsia="Calibri" w:hAnsi="Tahoma" w:cs="Tahoma"/>
        </w:rPr>
        <w:t xml:space="preserve"> </w:t>
      </w:r>
      <w:r w:rsidRPr="00F54A55">
        <w:rPr>
          <w:rFonts w:ascii="Tahoma" w:hAnsi="Tahoma" w:cs="Tahoma"/>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73964B" w14:textId="77777777" w:rsidR="00FD75E0" w:rsidRDefault="00FD75E0" w:rsidP="00B87BE2">
      <w:pPr>
        <w:keepNext/>
        <w:keepLines/>
        <w:jc w:val="both"/>
        <w:rPr>
          <w:rFonts w:ascii="Tahoma" w:hAnsi="Tahoma" w:cs="Tahoma"/>
        </w:rPr>
      </w:pPr>
    </w:p>
    <w:p w14:paraId="0959A6EC" w14:textId="77777777" w:rsidR="00FD75E0" w:rsidRDefault="00FD75E0" w:rsidP="00B87BE2">
      <w:pPr>
        <w:keepNext/>
        <w:keepLines/>
        <w:jc w:val="both"/>
        <w:rPr>
          <w:rFonts w:ascii="Tahoma" w:hAnsi="Tahoma" w:cs="Tahoma"/>
        </w:rPr>
      </w:pPr>
      <w:r w:rsidRPr="00F54A55">
        <w:rPr>
          <w:rFonts w:ascii="Tahoma" w:hAnsi="Tahoma" w:cs="Tahoma"/>
        </w:rPr>
        <w:t>V primeru seznanitve naročnika s kršitvijo mora ta o tem obvestiti izvajalca v desetih</w:t>
      </w:r>
      <w:r w:rsidR="00DF4B95">
        <w:rPr>
          <w:rFonts w:ascii="Tahoma" w:hAnsi="Tahoma" w:cs="Tahoma"/>
        </w:rPr>
        <w:t xml:space="preserve"> (10)</w:t>
      </w:r>
      <w:r w:rsidRPr="00F54A55">
        <w:rPr>
          <w:rFonts w:ascii="Tahoma" w:hAnsi="Tahoma" w:cs="Tahoma"/>
        </w:rPr>
        <w:t xml:space="preserve"> dneh. </w:t>
      </w:r>
    </w:p>
    <w:p w14:paraId="4F655FE2" w14:textId="77777777" w:rsidR="00FD75E0" w:rsidRDefault="00FD75E0" w:rsidP="00B87BE2">
      <w:pPr>
        <w:keepNext/>
        <w:keepLines/>
        <w:jc w:val="both"/>
        <w:rPr>
          <w:rFonts w:ascii="Tahoma" w:hAnsi="Tahoma" w:cs="Tahoma"/>
        </w:rPr>
      </w:pPr>
    </w:p>
    <w:p w14:paraId="7F1C4B1F" w14:textId="77777777" w:rsidR="00FD75E0" w:rsidRDefault="00FD75E0" w:rsidP="00B87BE2">
      <w:pPr>
        <w:keepNext/>
        <w:keepLines/>
        <w:jc w:val="both"/>
        <w:rPr>
          <w:rFonts w:ascii="Tahoma" w:hAnsi="Tahoma" w:cs="Tahoma"/>
        </w:rPr>
      </w:pPr>
      <w:r w:rsidRPr="00F54A55">
        <w:rPr>
          <w:rFonts w:ascii="Tahoma" w:hAnsi="Tahoma" w:cs="Tahoma"/>
        </w:rPr>
        <w:t xml:space="preserve">Izvajalec lahko v roku, ki ga določi naročnik, ki pa ne sme biti daljši kot </w:t>
      </w:r>
      <w:r w:rsidR="00DF4B95">
        <w:rPr>
          <w:rFonts w:ascii="Tahoma" w:hAnsi="Tahoma" w:cs="Tahoma"/>
        </w:rPr>
        <w:t>petnajst (</w:t>
      </w:r>
      <w:r w:rsidRPr="00F54A55">
        <w:rPr>
          <w:rFonts w:ascii="Tahoma" w:hAnsi="Tahoma" w:cs="Tahoma"/>
        </w:rPr>
        <w:t>15</w:t>
      </w:r>
      <w:r w:rsidR="00DF4B95">
        <w:rPr>
          <w:rFonts w:ascii="Tahoma" w:hAnsi="Tahoma" w:cs="Tahoma"/>
        </w:rPr>
        <w:t>)</w:t>
      </w:r>
      <w:r w:rsidRPr="00F54A55">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B7AE549" w14:textId="77777777" w:rsidR="00FD75E0" w:rsidRDefault="00FD75E0" w:rsidP="00B87BE2">
      <w:pPr>
        <w:keepNext/>
        <w:keepLines/>
        <w:jc w:val="both"/>
        <w:rPr>
          <w:rFonts w:ascii="Tahoma" w:hAnsi="Tahoma" w:cs="Tahoma"/>
        </w:rPr>
      </w:pPr>
    </w:p>
    <w:p w14:paraId="34BB19A1" w14:textId="77777777" w:rsidR="00FD75E0" w:rsidRDefault="00FD75E0" w:rsidP="00B87BE2">
      <w:pPr>
        <w:keepNext/>
        <w:keepLines/>
        <w:jc w:val="both"/>
        <w:rPr>
          <w:rFonts w:ascii="Tahoma" w:hAnsi="Tahoma" w:cs="Tahoma"/>
        </w:rPr>
      </w:pPr>
      <w:r w:rsidRPr="00F54A55">
        <w:rPr>
          <w:rFonts w:ascii="Tahoma" w:hAnsi="Tahoma" w:cs="Tahoma"/>
        </w:rPr>
        <w:t>Če izvajalec n</w:t>
      </w:r>
      <w:r w:rsidR="00FF061F">
        <w:rPr>
          <w:rFonts w:ascii="Tahoma" w:hAnsi="Tahoma" w:cs="Tahoma"/>
        </w:rPr>
        <w:t>e predloži</w:t>
      </w:r>
      <w:r w:rsidRPr="00F54A55">
        <w:rPr>
          <w:rFonts w:ascii="Tahoma" w:hAnsi="Tahoma" w:cs="Tahoma"/>
        </w:rPr>
        <w:t xml:space="preserve"> dokazov za podizvajalca ali če jih je, pa naročnik oceni, da ti ukrepi ne zadoščajo, lahko izvajalec zamenja podizvajalca v roku, ki ga določi naročnik in ne sme biti daljši od </w:t>
      </w:r>
      <w:r w:rsidR="00DF4B95">
        <w:rPr>
          <w:rFonts w:ascii="Tahoma" w:hAnsi="Tahoma" w:cs="Tahoma"/>
        </w:rPr>
        <w:t>petnajst (</w:t>
      </w:r>
      <w:r w:rsidR="00DF4B95" w:rsidRPr="00F54A55">
        <w:rPr>
          <w:rFonts w:ascii="Tahoma" w:hAnsi="Tahoma" w:cs="Tahoma"/>
        </w:rPr>
        <w:t>15</w:t>
      </w:r>
      <w:r w:rsidR="00DF4B95">
        <w:rPr>
          <w:rFonts w:ascii="Tahoma" w:hAnsi="Tahoma" w:cs="Tahoma"/>
        </w:rPr>
        <w:t>)</w:t>
      </w:r>
      <w:r w:rsidRPr="00F54A55">
        <w:rPr>
          <w:rFonts w:ascii="Tahoma" w:hAnsi="Tahoma" w:cs="Tahoma"/>
        </w:rPr>
        <w:t xml:space="preserve"> dni v skladu s 94. členom </w:t>
      </w:r>
      <w:r>
        <w:rPr>
          <w:rFonts w:ascii="Tahoma" w:hAnsi="Tahoma" w:cs="Tahoma"/>
        </w:rPr>
        <w:t>ZJN-3</w:t>
      </w:r>
      <w:r w:rsidRPr="00F54A55">
        <w:rPr>
          <w:rFonts w:ascii="Tahoma" w:hAnsi="Tahoma" w:cs="Tahoma"/>
        </w:rPr>
        <w:t xml:space="preserve">, ali sam prevzame del, ki ga je oddal v podizvajanje temu podizvajalcu, če ta zamenjava ali prevzem ne pomeni bistvene spremembe </w:t>
      </w:r>
      <w:r w:rsidR="003E3CB9" w:rsidRPr="00C8579C">
        <w:rPr>
          <w:rFonts w:ascii="Tahoma" w:hAnsi="Tahoma" w:cs="Tahoma"/>
        </w:rPr>
        <w:t>okvirn</w:t>
      </w:r>
      <w:r w:rsidR="003E3CB9">
        <w:rPr>
          <w:rFonts w:ascii="Tahoma" w:hAnsi="Tahoma" w:cs="Tahoma"/>
        </w:rPr>
        <w:t>ega</w:t>
      </w:r>
      <w:r w:rsidR="003E3CB9" w:rsidRPr="00C8579C">
        <w:rPr>
          <w:rFonts w:ascii="Tahoma" w:hAnsi="Tahoma" w:cs="Tahoma"/>
        </w:rPr>
        <w:t xml:space="preserve"> sporazum</w:t>
      </w:r>
      <w:r w:rsidR="003E3CB9">
        <w:rPr>
          <w:rFonts w:ascii="Tahoma" w:hAnsi="Tahoma" w:cs="Tahoma"/>
        </w:rPr>
        <w:t>a</w:t>
      </w:r>
      <w:r w:rsidRPr="00F54A55">
        <w:rPr>
          <w:rFonts w:ascii="Tahoma" w:hAnsi="Tahoma" w:cs="Tahoma"/>
        </w:rPr>
        <w:t xml:space="preserve">. </w:t>
      </w:r>
    </w:p>
    <w:p w14:paraId="08D315ED" w14:textId="77777777" w:rsidR="00FD75E0" w:rsidRDefault="00FD75E0" w:rsidP="00B87BE2">
      <w:pPr>
        <w:keepNext/>
        <w:keepLines/>
        <w:jc w:val="both"/>
        <w:rPr>
          <w:rFonts w:ascii="Tahoma" w:hAnsi="Tahoma" w:cs="Tahoma"/>
        </w:rPr>
      </w:pPr>
    </w:p>
    <w:p w14:paraId="24FCCFCF" w14:textId="77777777" w:rsidR="00FD75E0" w:rsidRDefault="00FD75E0" w:rsidP="00B87BE2">
      <w:pPr>
        <w:keepNext/>
        <w:keepLines/>
        <w:jc w:val="both"/>
        <w:rPr>
          <w:rFonts w:ascii="Tahoma" w:hAnsi="Tahoma" w:cs="Tahoma"/>
        </w:rPr>
      </w:pPr>
      <w:r w:rsidRPr="00F54A55">
        <w:rPr>
          <w:rFonts w:ascii="Tahoma" w:hAnsi="Tahoma" w:cs="Tahoma"/>
        </w:rPr>
        <w:t>Če izvajalec n</w:t>
      </w:r>
      <w:r w:rsidR="00FF061F">
        <w:rPr>
          <w:rFonts w:ascii="Tahoma" w:hAnsi="Tahoma" w:cs="Tahoma"/>
        </w:rPr>
        <w:t xml:space="preserve">e predloži </w:t>
      </w:r>
      <w:r w:rsidRPr="00F54A55">
        <w:rPr>
          <w:rFonts w:ascii="Tahoma" w:hAnsi="Tahoma" w:cs="Tahoma"/>
        </w:rPr>
        <w:t>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F54A55">
        <w:rPr>
          <w:rFonts w:ascii="Tahoma" w:hAnsi="Tahoma" w:cs="Tahoma"/>
        </w:rPr>
        <w:t xml:space="preserve"> pravočasno predlaganega novega podizvajalca zavrne, se razvezni pogoj uresniči pod pogojem, da je od seznanitve naročnika s kršitvijo in do izteka veljavnosti </w:t>
      </w:r>
      <w:r w:rsidR="003E3CB9" w:rsidRPr="00C8579C">
        <w:rPr>
          <w:rFonts w:ascii="Tahoma" w:hAnsi="Tahoma" w:cs="Tahoma"/>
        </w:rPr>
        <w:t>okvirn</w:t>
      </w:r>
      <w:r w:rsidR="003E3CB9">
        <w:rPr>
          <w:rFonts w:ascii="Tahoma" w:hAnsi="Tahoma" w:cs="Tahoma"/>
        </w:rPr>
        <w:t>ega</w:t>
      </w:r>
      <w:r w:rsidR="003E3CB9" w:rsidRPr="00C8579C">
        <w:rPr>
          <w:rFonts w:ascii="Tahoma" w:hAnsi="Tahoma" w:cs="Tahoma"/>
        </w:rPr>
        <w:t xml:space="preserve"> sporazum</w:t>
      </w:r>
      <w:r w:rsidR="003E3CB9">
        <w:rPr>
          <w:rFonts w:ascii="Tahoma" w:hAnsi="Tahoma" w:cs="Tahoma"/>
        </w:rPr>
        <w:t>a</w:t>
      </w:r>
      <w:r w:rsidR="003E3CB9" w:rsidRPr="00C8579C">
        <w:rPr>
          <w:rFonts w:ascii="Tahoma" w:eastAsia="Calibri" w:hAnsi="Tahoma" w:cs="Tahoma"/>
        </w:rPr>
        <w:t xml:space="preserve"> </w:t>
      </w:r>
      <w:r>
        <w:rPr>
          <w:rFonts w:ascii="Tahoma" w:hAnsi="Tahoma" w:cs="Tahoma"/>
        </w:rPr>
        <w:t>še najmanj šest</w:t>
      </w:r>
      <w:r w:rsidR="00300D51">
        <w:rPr>
          <w:rFonts w:ascii="Tahoma" w:hAnsi="Tahoma" w:cs="Tahoma"/>
        </w:rPr>
        <w:t xml:space="preserve"> (6)</w:t>
      </w:r>
      <w:r>
        <w:rPr>
          <w:rFonts w:ascii="Tahoma" w:hAnsi="Tahoma" w:cs="Tahoma"/>
        </w:rPr>
        <w:t xml:space="preserve"> mesecev. </w:t>
      </w:r>
    </w:p>
    <w:p w14:paraId="11BD0035" w14:textId="77777777" w:rsidR="00FD75E0" w:rsidRDefault="00FD75E0" w:rsidP="00B87BE2">
      <w:pPr>
        <w:keepNext/>
        <w:keepLines/>
        <w:jc w:val="both"/>
        <w:rPr>
          <w:rFonts w:ascii="Tahoma" w:hAnsi="Tahoma" w:cs="Tahoma"/>
        </w:rPr>
      </w:pPr>
    </w:p>
    <w:p w14:paraId="1ABDBA16" w14:textId="77777777" w:rsidR="00FD75E0" w:rsidRPr="00F54A55" w:rsidRDefault="00FD75E0" w:rsidP="00B87BE2">
      <w:pPr>
        <w:keepNext/>
        <w:keepLines/>
        <w:jc w:val="both"/>
        <w:rPr>
          <w:rFonts w:ascii="Tahoma" w:hAnsi="Tahoma" w:cs="Tahoma"/>
        </w:rPr>
      </w:pPr>
      <w:r w:rsidRPr="00F54A55">
        <w:rPr>
          <w:rFonts w:ascii="Tahoma" w:hAnsi="Tahoma" w:cs="Tahoma"/>
        </w:rPr>
        <w:t xml:space="preserve">V primeru izpolnitve razveznega pogoja se šteje, da je </w:t>
      </w:r>
      <w:r w:rsidR="003E3CB9" w:rsidRPr="00C8579C">
        <w:rPr>
          <w:rFonts w:ascii="Tahoma" w:hAnsi="Tahoma" w:cs="Tahoma"/>
        </w:rPr>
        <w:t>okvirn</w:t>
      </w:r>
      <w:r w:rsidR="003E3CB9">
        <w:rPr>
          <w:rFonts w:ascii="Tahoma" w:hAnsi="Tahoma" w:cs="Tahoma"/>
        </w:rPr>
        <w:t>i</w:t>
      </w:r>
      <w:r w:rsidR="003E3CB9" w:rsidRPr="00C8579C">
        <w:rPr>
          <w:rFonts w:ascii="Tahoma" w:hAnsi="Tahoma" w:cs="Tahoma"/>
        </w:rPr>
        <w:t xml:space="preserve"> sporazum</w:t>
      </w:r>
      <w:r w:rsidR="003E3CB9" w:rsidRPr="00C8579C">
        <w:rPr>
          <w:rFonts w:ascii="Tahoma" w:eastAsia="Calibri" w:hAnsi="Tahoma" w:cs="Tahoma"/>
        </w:rPr>
        <w:t xml:space="preserve"> </w:t>
      </w:r>
      <w:r w:rsidR="003E3CB9">
        <w:rPr>
          <w:rFonts w:ascii="Tahoma" w:hAnsi="Tahoma" w:cs="Tahoma"/>
        </w:rPr>
        <w:t>razvezan</w:t>
      </w:r>
      <w:r w:rsidRPr="00F54A55">
        <w:rPr>
          <w:rFonts w:ascii="Tahoma" w:hAnsi="Tahoma" w:cs="Tahoma"/>
        </w:rPr>
        <w:t xml:space="preserve"> z dnem sklenitve nove</w:t>
      </w:r>
      <w:r w:rsidR="003E3CB9">
        <w:rPr>
          <w:rFonts w:ascii="Tahoma" w:hAnsi="Tahoma" w:cs="Tahoma"/>
        </w:rPr>
        <w:t>ga</w:t>
      </w:r>
      <w:r w:rsidRPr="00F54A55">
        <w:rPr>
          <w:rFonts w:ascii="Tahoma" w:hAnsi="Tahoma" w:cs="Tahoma"/>
        </w:rPr>
        <w:t xml:space="preserve"> </w:t>
      </w:r>
      <w:r w:rsidR="003E3CB9" w:rsidRPr="00C8579C">
        <w:rPr>
          <w:rFonts w:ascii="Tahoma" w:hAnsi="Tahoma" w:cs="Tahoma"/>
        </w:rPr>
        <w:t>okvirn</w:t>
      </w:r>
      <w:r w:rsidR="003E3CB9">
        <w:rPr>
          <w:rFonts w:ascii="Tahoma" w:hAnsi="Tahoma" w:cs="Tahoma"/>
        </w:rPr>
        <w:t>ega</w:t>
      </w:r>
      <w:r w:rsidR="003E3CB9" w:rsidRPr="00C8579C">
        <w:rPr>
          <w:rFonts w:ascii="Tahoma" w:hAnsi="Tahoma" w:cs="Tahoma"/>
        </w:rPr>
        <w:t xml:space="preserve"> sporazum</w:t>
      </w:r>
      <w:r w:rsidR="003E3CB9">
        <w:rPr>
          <w:rFonts w:ascii="Tahoma" w:hAnsi="Tahoma" w:cs="Tahoma"/>
        </w:rPr>
        <w:t>a</w:t>
      </w:r>
      <w:r w:rsidR="003E3CB9" w:rsidRPr="00C8579C">
        <w:rPr>
          <w:rFonts w:ascii="Tahoma" w:eastAsia="Calibri" w:hAnsi="Tahoma" w:cs="Tahoma"/>
        </w:rPr>
        <w:t xml:space="preserve"> </w:t>
      </w:r>
      <w:r w:rsidRPr="00F54A55">
        <w:rPr>
          <w:rFonts w:ascii="Tahoma" w:hAnsi="Tahoma" w:cs="Tahoma"/>
        </w:rPr>
        <w:t xml:space="preserve">o izvedbi javnega naročila, naročnik pa mora nov postopek oddaje javnega naročila začeti nemudoma, vendar najkasneje v </w:t>
      </w:r>
      <w:r w:rsidR="00DF4B95">
        <w:rPr>
          <w:rFonts w:ascii="Tahoma" w:hAnsi="Tahoma" w:cs="Tahoma"/>
        </w:rPr>
        <w:t>šestdesetih (</w:t>
      </w:r>
      <w:r w:rsidRPr="00F54A55">
        <w:rPr>
          <w:rFonts w:ascii="Tahoma" w:hAnsi="Tahoma" w:cs="Tahoma"/>
        </w:rPr>
        <w:t>60</w:t>
      </w:r>
      <w:r w:rsidR="00DF4B95">
        <w:rPr>
          <w:rFonts w:ascii="Tahoma" w:hAnsi="Tahoma" w:cs="Tahoma"/>
        </w:rPr>
        <w:t>)</w:t>
      </w:r>
      <w:r w:rsidRPr="00F54A55">
        <w:rPr>
          <w:rFonts w:ascii="Tahoma" w:hAnsi="Tahoma" w:cs="Tahoma"/>
        </w:rPr>
        <w:t xml:space="preserve"> dneh od seznanitve s kršitvijo. Če naročnik v tem roku ne začne novega postopka javnega naročila, se šteje, da je </w:t>
      </w:r>
      <w:r w:rsidR="003E3CB9" w:rsidRPr="00C8579C">
        <w:rPr>
          <w:rFonts w:ascii="Tahoma" w:hAnsi="Tahoma" w:cs="Tahoma"/>
        </w:rPr>
        <w:t>okvirn</w:t>
      </w:r>
      <w:r w:rsidR="003E3CB9">
        <w:rPr>
          <w:rFonts w:ascii="Tahoma" w:hAnsi="Tahoma" w:cs="Tahoma"/>
        </w:rPr>
        <w:t>i</w:t>
      </w:r>
      <w:r w:rsidR="003E3CB9" w:rsidRPr="00C8579C">
        <w:rPr>
          <w:rFonts w:ascii="Tahoma" w:hAnsi="Tahoma" w:cs="Tahoma"/>
        </w:rPr>
        <w:t xml:space="preserve"> sporazum</w:t>
      </w:r>
      <w:r w:rsidR="003E3CB9" w:rsidRPr="00C8579C">
        <w:rPr>
          <w:rFonts w:ascii="Tahoma" w:eastAsia="Calibri" w:hAnsi="Tahoma" w:cs="Tahoma"/>
        </w:rPr>
        <w:t xml:space="preserve"> </w:t>
      </w:r>
      <w:r w:rsidR="003E3CB9">
        <w:rPr>
          <w:rFonts w:ascii="Tahoma" w:hAnsi="Tahoma" w:cs="Tahoma"/>
        </w:rPr>
        <w:t>razvezan</w:t>
      </w:r>
      <w:r w:rsidRPr="00F54A55">
        <w:rPr>
          <w:rFonts w:ascii="Tahoma" w:hAnsi="Tahoma" w:cs="Tahoma"/>
        </w:rPr>
        <w:t xml:space="preserve"> šestdeseti</w:t>
      </w:r>
      <w:r w:rsidR="00300D51">
        <w:rPr>
          <w:rFonts w:ascii="Tahoma" w:hAnsi="Tahoma" w:cs="Tahoma"/>
        </w:rPr>
        <w:t xml:space="preserve"> (60.)</w:t>
      </w:r>
      <w:r w:rsidRPr="00F54A55">
        <w:rPr>
          <w:rFonts w:ascii="Tahoma" w:hAnsi="Tahoma" w:cs="Tahoma"/>
        </w:rPr>
        <w:t xml:space="preserve"> dan od seznanitve s kršitvijo.</w:t>
      </w:r>
    </w:p>
    <w:p w14:paraId="7B98A6BF" w14:textId="77777777" w:rsidR="004F6AB5" w:rsidRPr="00C8579C" w:rsidRDefault="004F6AB5" w:rsidP="00B87BE2">
      <w:pPr>
        <w:keepNext/>
        <w:keepLines/>
        <w:rPr>
          <w:rFonts w:ascii="Tahoma" w:hAnsi="Tahoma" w:cs="Tahoma"/>
        </w:rPr>
      </w:pPr>
    </w:p>
    <w:p w14:paraId="2A41D58A" w14:textId="77777777" w:rsidR="00F523D0" w:rsidRPr="00C8579C" w:rsidRDefault="00F523D0" w:rsidP="00B87BE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AA9D531" w14:textId="77777777" w:rsidR="00F523D0" w:rsidRPr="00C8579C" w:rsidRDefault="00F523D0" w:rsidP="00B87BE2">
      <w:pPr>
        <w:keepNext/>
        <w:keepLines/>
        <w:tabs>
          <w:tab w:val="left" w:pos="4820"/>
        </w:tabs>
        <w:jc w:val="both"/>
        <w:rPr>
          <w:rFonts w:ascii="Tahoma" w:hAnsi="Tahoma" w:cs="Tahoma"/>
          <w:b/>
        </w:rPr>
      </w:pPr>
    </w:p>
    <w:p w14:paraId="20648C46" w14:textId="77777777" w:rsidR="00745A83" w:rsidRPr="00C8579C" w:rsidRDefault="000A2619" w:rsidP="00B87BE2">
      <w:pPr>
        <w:keepNext/>
        <w:keepLines/>
        <w:tabs>
          <w:tab w:val="left" w:pos="1134"/>
          <w:tab w:val="left" w:pos="4820"/>
        </w:tabs>
        <w:jc w:val="both"/>
        <w:rPr>
          <w:rFonts w:ascii="Tahoma" w:hAnsi="Tahoma" w:cs="Tahoma"/>
        </w:rPr>
      </w:pPr>
      <w:r w:rsidRPr="00C8579C">
        <w:rPr>
          <w:rFonts w:ascii="Tahoma" w:hAnsi="Tahoma" w:cs="Tahoma"/>
        </w:rPr>
        <w:t xml:space="preserve">Okvirni sporazum je sestavljen in podpisan v </w:t>
      </w:r>
      <w:r w:rsidR="00D73BBD">
        <w:rPr>
          <w:rFonts w:ascii="Tahoma" w:hAnsi="Tahoma" w:cs="Tahoma"/>
        </w:rPr>
        <w:t>treh</w:t>
      </w:r>
      <w:r w:rsidRPr="00C8579C">
        <w:rPr>
          <w:rFonts w:ascii="Tahoma" w:hAnsi="Tahoma" w:cs="Tahoma"/>
        </w:rPr>
        <w:t xml:space="preserve"> (</w:t>
      </w:r>
      <w:r w:rsidR="00D73BBD">
        <w:rPr>
          <w:rFonts w:ascii="Tahoma" w:hAnsi="Tahoma" w:cs="Tahoma"/>
        </w:rPr>
        <w:t>3</w:t>
      </w:r>
      <w:r w:rsidRPr="00C8579C">
        <w:rPr>
          <w:rFonts w:ascii="Tahoma" w:hAnsi="Tahoma" w:cs="Tahoma"/>
        </w:rPr>
        <w:t xml:space="preserve">) enakih izvodih, od katerih prejme naročnik </w:t>
      </w:r>
      <w:r w:rsidR="003E3CB9">
        <w:rPr>
          <w:rFonts w:ascii="Tahoma" w:hAnsi="Tahoma" w:cs="Tahoma"/>
        </w:rPr>
        <w:t>dva</w:t>
      </w:r>
      <w:r w:rsidRPr="00C8579C">
        <w:rPr>
          <w:rFonts w:ascii="Tahoma" w:hAnsi="Tahoma" w:cs="Tahoma"/>
        </w:rPr>
        <w:t xml:space="preserve"> (</w:t>
      </w:r>
      <w:r w:rsidR="003E3CB9">
        <w:rPr>
          <w:rFonts w:ascii="Tahoma" w:hAnsi="Tahoma" w:cs="Tahoma"/>
        </w:rPr>
        <w:t>2</w:t>
      </w:r>
      <w:r w:rsidRPr="00C8579C">
        <w:rPr>
          <w:rFonts w:ascii="Tahoma" w:hAnsi="Tahoma" w:cs="Tahoma"/>
        </w:rPr>
        <w:t>) izvod</w:t>
      </w:r>
      <w:r w:rsidR="003E3CB9">
        <w:rPr>
          <w:rFonts w:ascii="Tahoma" w:hAnsi="Tahoma" w:cs="Tahoma"/>
        </w:rPr>
        <w:t>a</w:t>
      </w:r>
      <w:r w:rsidRPr="00C8579C">
        <w:rPr>
          <w:rFonts w:ascii="Tahoma" w:hAnsi="Tahoma" w:cs="Tahoma"/>
        </w:rPr>
        <w:t xml:space="preserve"> in izvajalec </w:t>
      </w:r>
      <w:r w:rsidR="00D73BBD">
        <w:rPr>
          <w:rFonts w:ascii="Tahoma" w:hAnsi="Tahoma" w:cs="Tahoma"/>
        </w:rPr>
        <w:t>en</w:t>
      </w:r>
      <w:r w:rsidRPr="00C8579C">
        <w:rPr>
          <w:rFonts w:ascii="Tahoma" w:hAnsi="Tahoma" w:cs="Tahoma"/>
        </w:rPr>
        <w:t xml:space="preserve"> (</w:t>
      </w:r>
      <w:r w:rsidR="00D73BBD">
        <w:rPr>
          <w:rFonts w:ascii="Tahoma" w:hAnsi="Tahoma" w:cs="Tahoma"/>
        </w:rPr>
        <w:t>1</w:t>
      </w:r>
      <w:r w:rsidRPr="00C8579C">
        <w:rPr>
          <w:rFonts w:ascii="Tahoma" w:hAnsi="Tahoma" w:cs="Tahoma"/>
        </w:rPr>
        <w:t>) izvod.</w:t>
      </w:r>
    </w:p>
    <w:p w14:paraId="4C661A3E" w14:textId="77777777" w:rsidR="00BB5299" w:rsidRDefault="00BB5299" w:rsidP="00B87BE2">
      <w:pPr>
        <w:keepNext/>
        <w:keepLines/>
        <w:tabs>
          <w:tab w:val="left" w:pos="1134"/>
          <w:tab w:val="left" w:pos="4820"/>
        </w:tabs>
        <w:jc w:val="both"/>
        <w:rPr>
          <w:rFonts w:ascii="Tahoma" w:hAnsi="Tahoma" w:cs="Tahoma"/>
        </w:rPr>
      </w:pPr>
    </w:p>
    <w:p w14:paraId="04099AF0" w14:textId="77777777" w:rsidR="00B87BE2" w:rsidRDefault="00B87BE2" w:rsidP="00B87BE2">
      <w:pPr>
        <w:keepNext/>
        <w:keepLines/>
        <w:tabs>
          <w:tab w:val="left" w:pos="1134"/>
          <w:tab w:val="left" w:pos="4820"/>
        </w:tabs>
        <w:jc w:val="both"/>
        <w:rPr>
          <w:rFonts w:ascii="Tahoma" w:hAnsi="Tahoma" w:cs="Tahoma"/>
        </w:rPr>
      </w:pPr>
    </w:p>
    <w:p w14:paraId="7F899791" w14:textId="77777777" w:rsidR="00CD5B24" w:rsidRPr="00C8579C" w:rsidRDefault="00CD5B24" w:rsidP="00B87BE2">
      <w:pPr>
        <w:keepNext/>
        <w:keepLines/>
        <w:tabs>
          <w:tab w:val="left" w:pos="1134"/>
          <w:tab w:val="left" w:pos="4820"/>
        </w:tabs>
        <w:jc w:val="both"/>
        <w:rPr>
          <w:rFonts w:ascii="Tahoma" w:hAnsi="Tahoma" w:cs="Tahoma"/>
        </w:rPr>
      </w:pPr>
    </w:p>
    <w:p w14:paraId="5C888039" w14:textId="77777777" w:rsidR="00BB5299" w:rsidRPr="00C8579C" w:rsidRDefault="00BB5299" w:rsidP="00B87BE2">
      <w:pPr>
        <w:keepNext/>
        <w:keepLines/>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7BABEFEF" w14:textId="77777777" w:rsidR="00BB5299" w:rsidRPr="00C8579C" w:rsidRDefault="00BB5299" w:rsidP="00B87BE2">
      <w:pPr>
        <w:keepNext/>
        <w:keepLines/>
        <w:tabs>
          <w:tab w:val="left" w:pos="4820"/>
        </w:tabs>
        <w:rPr>
          <w:rFonts w:ascii="Tahoma" w:hAnsi="Tahoma" w:cs="Tahoma"/>
        </w:rPr>
      </w:pPr>
    </w:p>
    <w:p w14:paraId="0E208CE1" w14:textId="77777777" w:rsidR="00022E9D" w:rsidRDefault="00022E9D" w:rsidP="00B87BE2">
      <w:pPr>
        <w:keepNext/>
        <w:keepLines/>
        <w:tabs>
          <w:tab w:val="left" w:pos="4820"/>
        </w:tabs>
        <w:rPr>
          <w:rFonts w:ascii="Tahoma" w:hAnsi="Tahoma" w:cs="Tahoma"/>
        </w:rPr>
      </w:pPr>
    </w:p>
    <w:p w14:paraId="11C93A54" w14:textId="77777777" w:rsidR="00022E9D" w:rsidRDefault="00022E9D" w:rsidP="00B87BE2">
      <w:pPr>
        <w:keepNext/>
        <w:keepLines/>
        <w:tabs>
          <w:tab w:val="left" w:pos="4820"/>
        </w:tabs>
        <w:rPr>
          <w:rFonts w:ascii="Tahoma" w:hAnsi="Tahoma" w:cs="Tahoma"/>
        </w:rPr>
      </w:pPr>
    </w:p>
    <w:p w14:paraId="6FCF70E5" w14:textId="77777777" w:rsidR="00BB5299" w:rsidRPr="00C8579C" w:rsidRDefault="00BB5299" w:rsidP="00B87BE2">
      <w:pPr>
        <w:keepNext/>
        <w:keepLines/>
        <w:tabs>
          <w:tab w:val="left" w:pos="4820"/>
        </w:tabs>
        <w:rPr>
          <w:rFonts w:ascii="Tahoma" w:hAnsi="Tahoma" w:cs="Tahoma"/>
        </w:rPr>
      </w:pPr>
      <w:r w:rsidRPr="00C8579C">
        <w:rPr>
          <w:rFonts w:ascii="Tahoma" w:hAnsi="Tahoma" w:cs="Tahoma"/>
        </w:rPr>
        <w:t>NAROČNIK:</w:t>
      </w:r>
      <w:r w:rsidRPr="00C8579C">
        <w:rPr>
          <w:rFonts w:ascii="Tahoma" w:hAnsi="Tahoma" w:cs="Tahoma"/>
        </w:rPr>
        <w:tab/>
      </w:r>
      <w:r w:rsidRPr="00C8579C">
        <w:rPr>
          <w:rFonts w:ascii="Tahoma" w:hAnsi="Tahoma" w:cs="Tahoma"/>
        </w:rPr>
        <w:tab/>
      </w:r>
      <w:r w:rsidRPr="00C8579C">
        <w:rPr>
          <w:rFonts w:ascii="Tahoma" w:hAnsi="Tahoma" w:cs="Tahoma"/>
        </w:rPr>
        <w:tab/>
        <w:t>IZVAJALEC:</w:t>
      </w:r>
    </w:p>
    <w:p w14:paraId="042AECDE" w14:textId="77777777" w:rsidR="00CD5B24" w:rsidRDefault="00CD5B24" w:rsidP="00B87BE2">
      <w:pPr>
        <w:keepNext/>
        <w:keepLines/>
        <w:tabs>
          <w:tab w:val="left" w:pos="4962"/>
        </w:tabs>
        <w:ind w:right="-851"/>
        <w:jc w:val="both"/>
        <w:rPr>
          <w:rFonts w:ascii="Tahoma" w:hAnsi="Tahoma" w:cs="Tahoma"/>
        </w:rPr>
      </w:pPr>
    </w:p>
    <w:p w14:paraId="7DCDB4DF" w14:textId="77777777" w:rsidR="00CD5B24" w:rsidRDefault="00CD5B24" w:rsidP="00B87BE2">
      <w:pPr>
        <w:keepNext/>
        <w:keepLines/>
        <w:tabs>
          <w:tab w:val="left" w:pos="4962"/>
        </w:tabs>
        <w:ind w:right="-851"/>
        <w:jc w:val="both"/>
        <w:rPr>
          <w:rFonts w:ascii="Tahoma" w:hAnsi="Tahoma" w:cs="Tahoma"/>
        </w:rPr>
      </w:pPr>
    </w:p>
    <w:p w14:paraId="57A0C001" w14:textId="77777777" w:rsidR="00856B2F" w:rsidRDefault="0094613F" w:rsidP="00B87BE2">
      <w:pPr>
        <w:keepNext/>
        <w:keepLines/>
        <w:tabs>
          <w:tab w:val="left" w:pos="4962"/>
        </w:tabs>
        <w:ind w:right="-851"/>
        <w:jc w:val="both"/>
        <w:rPr>
          <w:rFonts w:ascii="Tahoma" w:hAnsi="Tahoma" w:cs="Tahoma"/>
        </w:rPr>
      </w:pPr>
      <w:r w:rsidRPr="00C8579C">
        <w:rPr>
          <w:rFonts w:ascii="Tahoma" w:hAnsi="Tahoma" w:cs="Tahoma"/>
        </w:rPr>
        <w:t xml:space="preserve">JAVNO PODJETJE VODOVOD </w:t>
      </w:r>
    </w:p>
    <w:p w14:paraId="4CF2BCE8" w14:textId="77777777" w:rsidR="00BB5299" w:rsidRPr="00C8579C" w:rsidRDefault="0094613F" w:rsidP="00B87BE2">
      <w:pPr>
        <w:keepNext/>
        <w:keepLines/>
        <w:tabs>
          <w:tab w:val="left" w:pos="4962"/>
        </w:tabs>
        <w:ind w:right="-851"/>
        <w:jc w:val="both"/>
        <w:rPr>
          <w:rFonts w:ascii="Tahoma" w:hAnsi="Tahoma" w:cs="Tahoma"/>
        </w:rPr>
      </w:pPr>
      <w:r w:rsidRPr="00C8579C">
        <w:rPr>
          <w:rFonts w:ascii="Tahoma" w:hAnsi="Tahoma" w:cs="Tahoma"/>
        </w:rPr>
        <w:t>KANALIZACIJA SNAGA d.o.o.</w:t>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p>
    <w:p w14:paraId="1745E241" w14:textId="77777777" w:rsidR="00BB5299" w:rsidRPr="00C8579C" w:rsidRDefault="00BB5299" w:rsidP="00B87BE2">
      <w:pPr>
        <w:keepNext/>
        <w:keepLines/>
        <w:tabs>
          <w:tab w:val="left" w:pos="4962"/>
        </w:tabs>
        <w:ind w:right="-851"/>
        <w:jc w:val="both"/>
        <w:rPr>
          <w:rFonts w:ascii="Tahoma" w:hAnsi="Tahoma" w:cs="Tahoma"/>
        </w:rPr>
      </w:pPr>
      <w:r w:rsidRPr="00C8579C">
        <w:rPr>
          <w:rFonts w:ascii="Tahoma" w:hAnsi="Tahoma" w:cs="Tahoma"/>
        </w:rPr>
        <w:t xml:space="preserve">Direktor: </w:t>
      </w:r>
    </w:p>
    <w:p w14:paraId="6F05A683" w14:textId="77777777" w:rsidR="00BB5299" w:rsidRPr="00C8579C" w:rsidRDefault="003E3CB9" w:rsidP="00B87BE2">
      <w:pPr>
        <w:keepNext/>
        <w:keepLines/>
        <w:tabs>
          <w:tab w:val="left" w:pos="4962"/>
        </w:tabs>
        <w:ind w:right="-851"/>
        <w:jc w:val="both"/>
        <w:rPr>
          <w:rFonts w:ascii="Tahoma" w:hAnsi="Tahoma" w:cs="Tahoma"/>
        </w:rPr>
      </w:pPr>
      <w:r>
        <w:rPr>
          <w:rFonts w:ascii="Tahoma" w:hAnsi="Tahoma" w:cs="Tahoma"/>
        </w:rPr>
        <w:t>David Polutnik</w:t>
      </w:r>
    </w:p>
    <w:p w14:paraId="46D1D3B2" w14:textId="77777777" w:rsidR="00DC7BB2" w:rsidRPr="00C8579C" w:rsidRDefault="00DC7BB2" w:rsidP="00B87BE2">
      <w:pPr>
        <w:keepNext/>
        <w:keepLines/>
        <w:tabs>
          <w:tab w:val="left" w:pos="4962"/>
        </w:tabs>
        <w:ind w:right="-851"/>
        <w:jc w:val="both"/>
        <w:rPr>
          <w:rFonts w:ascii="Tahoma" w:hAnsi="Tahoma" w:cs="Tahoma"/>
        </w:rPr>
      </w:pPr>
    </w:p>
    <w:p w14:paraId="7AB320E9" w14:textId="77777777" w:rsidR="00FF72CC" w:rsidRDefault="00FF72CC" w:rsidP="00B87BE2">
      <w:pPr>
        <w:keepNext/>
        <w:keepLines/>
      </w:pPr>
      <w:r>
        <w:br w:type="page"/>
      </w:r>
    </w:p>
    <w:p w14:paraId="45029543" w14:textId="77777777" w:rsidR="00CF60EA" w:rsidRPr="00C8579C" w:rsidRDefault="00CF60EA" w:rsidP="00467591">
      <w:pPr>
        <w:keepNext/>
        <w:keepLines/>
        <w:rPr>
          <w:rFonts w:ascii="Tahoma" w:hAnsi="Tahoma" w:cs="Tahoma"/>
          <w:b/>
        </w:rPr>
        <w:sectPr w:rsidR="00CF60EA" w:rsidRPr="00C8579C" w:rsidSect="002F5EB2">
          <w:headerReference w:type="default" r:id="rId19"/>
          <w:footerReference w:type="default" r:id="rId20"/>
          <w:headerReference w:type="first" r:id="rId21"/>
          <w:footerReference w:type="first" r:id="rId22"/>
          <w:pgSz w:w="11906" w:h="16838" w:code="9"/>
          <w:pgMar w:top="709" w:right="1558" w:bottom="1276" w:left="1276" w:header="567" w:footer="567" w:gutter="0"/>
          <w:cols w:space="708"/>
          <w:docGrid w:linePitch="272"/>
        </w:sect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4F6AB5" w:rsidRPr="00C8579C" w14:paraId="6F8AD9CD" w14:textId="77777777" w:rsidTr="00C10089">
        <w:trPr>
          <w:trHeight w:val="70"/>
        </w:trPr>
        <w:tc>
          <w:tcPr>
            <w:tcW w:w="8008" w:type="dxa"/>
            <w:tcBorders>
              <w:top w:val="single" w:sz="4" w:space="0" w:color="auto"/>
              <w:bottom w:val="single" w:sz="4" w:space="0" w:color="auto"/>
            </w:tcBorders>
          </w:tcPr>
          <w:p w14:paraId="0F2506AE" w14:textId="77777777" w:rsidR="004F6AB5" w:rsidRPr="00C8579C" w:rsidRDefault="00FF72CC" w:rsidP="00467591">
            <w:pPr>
              <w:keepNext/>
              <w:keepLines/>
              <w:rPr>
                <w:rFonts w:ascii="Tahoma" w:hAnsi="Tahoma" w:cs="Tahoma"/>
              </w:rPr>
            </w:pPr>
            <w:r>
              <w:lastRenderedPageBreak/>
              <w:br w:type="page"/>
            </w:r>
            <w:r w:rsidR="00C10089">
              <w:rPr>
                <w:rFonts w:ascii="Tahoma" w:hAnsi="Tahoma" w:cs="Tahoma"/>
              </w:rPr>
              <w:t xml:space="preserve">ZAVAROVANJE RESNOSTI PONUDBE </w:t>
            </w:r>
            <w:r w:rsidR="00C10089" w:rsidRPr="00B26466">
              <w:rPr>
                <w:rFonts w:ascii="Tahoma" w:hAnsi="Tahoma" w:cs="Tahoma"/>
                <w:color w:val="FF0000"/>
              </w:rPr>
              <w:t>– bančna garancija/kavcijsko zavarovanje</w:t>
            </w:r>
          </w:p>
        </w:tc>
        <w:tc>
          <w:tcPr>
            <w:tcW w:w="1560" w:type="dxa"/>
            <w:tcBorders>
              <w:top w:val="single" w:sz="4" w:space="0" w:color="auto"/>
              <w:bottom w:val="single" w:sz="4" w:space="0" w:color="auto"/>
            </w:tcBorders>
          </w:tcPr>
          <w:p w14:paraId="1A7E04CD" w14:textId="77777777" w:rsidR="004F6AB5" w:rsidRPr="00C8579C" w:rsidRDefault="004F6AB5" w:rsidP="00467591">
            <w:pPr>
              <w:keepNext/>
              <w:keepLines/>
              <w:ind w:left="-353" w:firstLine="353"/>
              <w:rPr>
                <w:rFonts w:ascii="Tahoma" w:hAnsi="Tahoma" w:cs="Tahoma"/>
                <w:b/>
                <w:i/>
              </w:rPr>
            </w:pPr>
            <w:r w:rsidRPr="00C8579C">
              <w:rPr>
                <w:rFonts w:ascii="Tahoma" w:hAnsi="Tahoma" w:cs="Tahoma"/>
                <w:b/>
                <w:i/>
              </w:rPr>
              <w:t xml:space="preserve">Priloga </w:t>
            </w:r>
            <w:r w:rsidR="00D27B46" w:rsidRPr="00C8579C">
              <w:rPr>
                <w:rFonts w:ascii="Tahoma" w:hAnsi="Tahoma" w:cs="Tahoma"/>
                <w:b/>
                <w:i/>
              </w:rPr>
              <w:t>9</w:t>
            </w:r>
            <w:r w:rsidR="00C10089">
              <w:rPr>
                <w:rFonts w:ascii="Tahoma" w:hAnsi="Tahoma" w:cs="Tahoma"/>
                <w:b/>
                <w:i/>
              </w:rPr>
              <w:t>/1</w:t>
            </w:r>
          </w:p>
        </w:tc>
      </w:tr>
    </w:tbl>
    <w:p w14:paraId="3CD2898E" w14:textId="77777777" w:rsidR="00C10089" w:rsidRPr="00C73DA4" w:rsidRDefault="00C10089" w:rsidP="00467591">
      <w:pPr>
        <w:keepNext/>
        <w:keepLines/>
        <w:tabs>
          <w:tab w:val="left" w:pos="284"/>
        </w:tabs>
        <w:jc w:val="right"/>
        <w:rPr>
          <w:rFonts w:ascii="Tahoma" w:hAnsi="Tahoma" w:cs="Tahoma"/>
          <w:b/>
          <w:i/>
        </w:rPr>
      </w:pPr>
      <w:r>
        <w:rPr>
          <w:rFonts w:ascii="Tahoma" w:hAnsi="Tahoma" w:cs="Tahoma"/>
          <w:b/>
          <w:i/>
        </w:rPr>
        <w:t>V</w:t>
      </w:r>
      <w:r w:rsidRPr="00C73DA4">
        <w:rPr>
          <w:rFonts w:ascii="Tahoma" w:hAnsi="Tahoma" w:cs="Tahoma"/>
          <w:b/>
          <w:i/>
        </w:rPr>
        <w:t>ZOREC</w:t>
      </w:r>
    </w:p>
    <w:p w14:paraId="73F3DEA1"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i/>
          <w:lang w:eastAsia="en-US"/>
        </w:rPr>
        <w:t xml:space="preserve">Glava s podatki o garantu (banki) ali SWIFT-ključ </w:t>
      </w:r>
    </w:p>
    <w:p w14:paraId="6DB0C2B8"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312AECFA"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 xml:space="preserve">Za: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upravičenca tj. izvajalca postopka javnega naročanja)</w:t>
      </w:r>
    </w:p>
    <w:p w14:paraId="56D20E75"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lang w:eastAsia="en-US"/>
        </w:rPr>
        <w:t xml:space="preserve">Datum: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izdaje)</w:t>
      </w:r>
    </w:p>
    <w:p w14:paraId="53817DF6"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9CA2FF1"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VRSTA ZAVAROVANJA:</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vrsta zavarovanja: bančna garancija)</w:t>
      </w:r>
    </w:p>
    <w:p w14:paraId="4C9E07C4"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59CD486"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ŠTEVILKA: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številka zavarovanja)</w:t>
      </w:r>
    </w:p>
    <w:p w14:paraId="4C920F37"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A5E9876"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GARANT:</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ime in naslov banke v kraju izdaje)</w:t>
      </w:r>
    </w:p>
    <w:p w14:paraId="3A0B946D"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949DDDB"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 xml:space="preserve">NAROČNIK: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(vpišeta se ime in naslov naročnika zavarovanja, tj. ponudnika v postopku javnega naročanja)</w:t>
      </w:r>
    </w:p>
    <w:p w14:paraId="51D1069B"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AF73F4D"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UPRAVIČENEC:</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izvajalec postopka javnega naročanja)</w:t>
      </w:r>
    </w:p>
    <w:p w14:paraId="5A444264"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7B3D2DE"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OSNOVNI POSEL: </w:t>
      </w:r>
      <w:r w:rsidRPr="00C73DA4">
        <w:rPr>
          <w:rFonts w:ascii="Tahoma" w:hAnsi="Tahoma" w:cs="Tahoma"/>
          <w:lang w:eastAsia="en-US"/>
        </w:rPr>
        <w:t xml:space="preserve">obveznost naročnika zavarovanja iz njegove ponudbe, predložene v postopku javnega naročanja št. </w:t>
      </w:r>
      <w:r w:rsidR="000652AB">
        <w:rPr>
          <w:rFonts w:ascii="Tahoma" w:hAnsi="Tahoma" w:cs="Tahoma"/>
          <w:lang w:eastAsia="en-US"/>
        </w:rPr>
        <w:t>VKS-167/24</w:t>
      </w:r>
      <w:r w:rsidRPr="00C73DA4">
        <w:rPr>
          <w:rFonts w:ascii="Tahoma" w:hAnsi="Tahoma" w:cs="Tahoma"/>
          <w:lang w:eastAsia="en-US"/>
        </w:rPr>
        <w:t xml:space="preserve"> </w:t>
      </w:r>
      <w:r w:rsidRPr="00C73DA4">
        <w:rPr>
          <w:rFonts w:ascii="Tahoma" w:hAnsi="Tahoma" w:cs="Tahoma"/>
          <w:i/>
          <w:lang w:eastAsia="en-US"/>
        </w:rPr>
        <w:t>(vpiše se številka objave oziroma interne oznake postopka oddaje javnega naročila)</w:t>
      </w:r>
      <w:r w:rsidRPr="00C73DA4">
        <w:rPr>
          <w:rFonts w:ascii="Tahoma" w:hAnsi="Tahoma" w:cs="Tahoma"/>
          <w:lang w:eastAsia="en-US"/>
        </w:rPr>
        <w:t xml:space="preserve">, katerega predmet je </w:t>
      </w:r>
      <w:r w:rsidRPr="00557A9A">
        <w:rPr>
          <w:rFonts w:ascii="Tahoma" w:hAnsi="Tahoma" w:cs="Tahoma"/>
          <w:b/>
        </w:rPr>
        <w:t>»</w:t>
      </w:r>
      <w:r w:rsidR="008A690E">
        <w:rPr>
          <w:rFonts w:ascii="Tahoma" w:hAnsi="Tahoma" w:cs="Tahoma"/>
          <w:b/>
        </w:rPr>
        <w:t>Prevzem produktov</w:t>
      </w:r>
      <w:r w:rsidR="00F5309D">
        <w:rPr>
          <w:rFonts w:ascii="Tahoma" w:hAnsi="Tahoma" w:cs="Tahoma"/>
          <w:b/>
        </w:rPr>
        <w:t xml:space="preserve"> z EWC oznako 19 12 12</w:t>
      </w:r>
      <w:r w:rsidR="008A690E">
        <w:rPr>
          <w:rFonts w:ascii="Tahoma" w:hAnsi="Tahoma" w:cs="Tahoma"/>
          <w:b/>
        </w:rPr>
        <w:t xml:space="preserve"> iz obdelave komunalnih odpadkov v RCERO Ljubljana </w:t>
      </w:r>
      <w:r>
        <w:rPr>
          <w:rFonts w:ascii="Tahoma" w:hAnsi="Tahoma" w:cs="Tahoma"/>
          <w:b/>
        </w:rPr>
        <w:t xml:space="preserve"> …………………………………………………………………..</w:t>
      </w:r>
      <w:r w:rsidRPr="00557A9A">
        <w:rPr>
          <w:rFonts w:ascii="Tahoma" w:hAnsi="Tahoma" w:cs="Tahoma"/>
          <w:b/>
        </w:rPr>
        <w:t>«</w:t>
      </w:r>
      <w:r w:rsidRPr="00C73DA4">
        <w:rPr>
          <w:rFonts w:ascii="Tahoma" w:hAnsi="Tahoma" w:cs="Tahoma"/>
          <w:lang w:eastAsia="en-US"/>
        </w:rPr>
        <w:t xml:space="preserve"> </w:t>
      </w:r>
      <w:r w:rsidRPr="00C73DA4">
        <w:rPr>
          <w:rFonts w:ascii="Tahoma" w:hAnsi="Tahoma" w:cs="Tahoma"/>
          <w:i/>
          <w:lang w:eastAsia="en-US"/>
        </w:rPr>
        <w:t>(vpiše se predmet javnega naročila)</w:t>
      </w:r>
      <w:r w:rsidRPr="00C73DA4">
        <w:rPr>
          <w:rFonts w:ascii="Tahoma" w:hAnsi="Tahoma" w:cs="Tahoma"/>
          <w:lang w:eastAsia="en-US"/>
        </w:rPr>
        <w:t>.</w:t>
      </w:r>
    </w:p>
    <w:p w14:paraId="18AD4EA4"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BAEA1B3" w14:textId="50C507C9"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ZNESEK V EUR: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znesek s številko in besedo)</w:t>
      </w:r>
    </w:p>
    <w:p w14:paraId="057E2BBE"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460D816"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LISTINE, KI JIH JE POLEG IZJAVE TREBA PRILOŽITI ZAHTEVI ZA PLAČILO IN SE IZRECNO ZAHTEVAJO V SPODNJEM BESEDILU: </w:t>
      </w:r>
      <w:r>
        <w:rPr>
          <w:rFonts w:ascii="Tahoma" w:hAnsi="Tahoma" w:cs="Tahoma"/>
          <w:lang w:eastAsia="en-US"/>
        </w:rPr>
        <w:t>nobena</w:t>
      </w:r>
    </w:p>
    <w:p w14:paraId="224EA972"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EC75201"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JEZIK V ZAHTEVANIH LISTINAH:</w:t>
      </w:r>
      <w:r w:rsidRPr="00C73DA4">
        <w:rPr>
          <w:rFonts w:ascii="Tahoma" w:hAnsi="Tahoma" w:cs="Tahoma"/>
          <w:lang w:eastAsia="en-US"/>
        </w:rPr>
        <w:t xml:space="preserve"> slovenski</w:t>
      </w:r>
    </w:p>
    <w:p w14:paraId="7FA1D729"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EC84830"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OBLIKA PREDLOŽITVE:</w:t>
      </w:r>
      <w:r w:rsidRPr="00C73DA4">
        <w:rPr>
          <w:rFonts w:ascii="Tahoma" w:hAnsi="Tahoma" w:cs="Tahoma"/>
          <w:lang w:eastAsia="en-US"/>
        </w:rPr>
        <w:t xml:space="preserve"> v papirni obliki s priporočeno pošto ali katerokoli obliko hitre pošte ali osebno ali v elektronski obliki po SWIFT sistemu na naslov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(navede se SWIFT naslova garanta)</w:t>
      </w:r>
    </w:p>
    <w:p w14:paraId="648642DC"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DBFE1A5"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KRAJ PREDLOŽITVE: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(garant vpiše naslov podružnice, kjer se opravi predložitev papirnih listin, ali elektronski naslov za predložitev v elektronski obliki, kot na primer garantov SWIFT naslov)</w:t>
      </w:r>
    </w:p>
    <w:p w14:paraId="154023C0"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8A8480D"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Ne glede na naslov podružnice, ki jo je vpisal garant, se predložitev papirnih listin lahko opravi v katerikoli podružnici garanta na območju Republike Slovenije.</w:t>
      </w:r>
      <w:r w:rsidRPr="00C73DA4" w:rsidDel="00D4087F">
        <w:rPr>
          <w:rFonts w:ascii="Tahoma" w:hAnsi="Tahoma" w:cs="Tahoma"/>
          <w:lang w:eastAsia="en-US"/>
        </w:rPr>
        <w:t xml:space="preserve"> </w:t>
      </w:r>
    </w:p>
    <w:p w14:paraId="4AE1099E"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363AC5A5"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ROK VELJAVNOSTI: </w:t>
      </w:r>
      <w:r w:rsidRPr="00C73DA4">
        <w:rPr>
          <w:rFonts w:ascii="Tahoma" w:hAnsi="Tahoma" w:cs="Tahoma"/>
          <w:lang w:eastAsia="en-US"/>
        </w:rPr>
        <w:fldChar w:fldCharType="begin">
          <w:ffData>
            <w:name w:val="Besedilo2"/>
            <w:enabled/>
            <w:calcOnExit w:val="0"/>
            <w:textInput>
              <w:default w:val="DD. MM. LLLL"/>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DD. MM. LLLL</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ki je naveden v razpisni dokumentaciji za oddajo predmetnega javnega naročila - tj. z dobo veljavnosti (vsaj) do dneva veljavnosti ponudbe)</w:t>
      </w:r>
    </w:p>
    <w:p w14:paraId="07BD1D37"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D168B63"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STRANKA, KI MORA PLAČATI STROŠKE: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 xml:space="preserve">(vpiše se ime naročnika zavarovanja, tj. ponudnika v postopku javnega naročanja) </w:t>
      </w:r>
    </w:p>
    <w:p w14:paraId="64EE4EF2"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25578F07" w14:textId="77777777" w:rsidR="00C10089" w:rsidRPr="00C73DA4" w:rsidRDefault="00C10089" w:rsidP="00467591">
      <w:pPr>
        <w:keepNext/>
        <w:keepLines/>
        <w:jc w:val="both"/>
        <w:rPr>
          <w:rFonts w:ascii="Tahoma" w:hAnsi="Tahoma" w:cs="Tahoma"/>
          <w:lang w:eastAsia="en-US"/>
        </w:rPr>
      </w:pPr>
      <w:r w:rsidRPr="00C73DA4">
        <w:rPr>
          <w:rFonts w:ascii="Tahoma" w:hAnsi="Tahoma" w:cs="Tahoma"/>
          <w:lang w:eastAsia="en-US"/>
        </w:rPr>
        <w:t>Kot garant se s tem zavarovanjem nepreklicno in brezpogojno zavezujemo, da bomo upravičencu</w:t>
      </w:r>
      <w:r>
        <w:rPr>
          <w:rFonts w:ascii="Tahoma" w:hAnsi="Tahoma" w:cs="Tahoma"/>
          <w:lang w:eastAsia="en-US"/>
        </w:rPr>
        <w:t xml:space="preserve"> na prvi poziv</w:t>
      </w:r>
      <w:r w:rsidRPr="00C73DA4">
        <w:rPr>
          <w:rFonts w:ascii="Tahoma" w:hAnsi="Tahoma" w:cs="Tahoma"/>
          <w:lang w:eastAsia="en-US"/>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16D5B6" w14:textId="77777777" w:rsidR="00C10089" w:rsidRDefault="00C10089" w:rsidP="00467591">
      <w:pPr>
        <w:keepNext/>
        <w:keepLines/>
        <w:jc w:val="both"/>
        <w:rPr>
          <w:rFonts w:ascii="Tahoma" w:hAnsi="Tahoma" w:cs="Tahoma"/>
          <w:lang w:eastAsia="en-US"/>
        </w:rPr>
      </w:pPr>
    </w:p>
    <w:p w14:paraId="26117C9D" w14:textId="77777777" w:rsidR="007F1A87" w:rsidRPr="00C73DA4" w:rsidRDefault="007F1A87" w:rsidP="00467591">
      <w:pPr>
        <w:keepNext/>
        <w:keepLines/>
        <w:jc w:val="both"/>
        <w:rPr>
          <w:rFonts w:ascii="Tahoma" w:hAnsi="Tahoma" w:cs="Tahoma"/>
          <w:lang w:eastAsia="en-US"/>
        </w:rPr>
      </w:pPr>
    </w:p>
    <w:p w14:paraId="07E6502E" w14:textId="77777777" w:rsidR="00C10089" w:rsidRPr="00C73DA4" w:rsidRDefault="00C10089" w:rsidP="00467591">
      <w:pPr>
        <w:keepNext/>
        <w:keepLines/>
        <w:jc w:val="both"/>
        <w:rPr>
          <w:rFonts w:ascii="Tahoma" w:hAnsi="Tahoma" w:cs="Tahoma"/>
          <w:lang w:eastAsia="en-US"/>
        </w:rPr>
      </w:pPr>
      <w:r w:rsidRPr="00C73DA4">
        <w:rPr>
          <w:rFonts w:ascii="Tahoma" w:hAnsi="Tahoma" w:cs="Tahoma"/>
          <w:lang w:eastAsia="en-US"/>
        </w:rPr>
        <w:lastRenderedPageBreak/>
        <w:t xml:space="preserve">Zavarovanje se lahko unovči iz naslednjih razlogov, ki morajo biti navedeni v izjavi upravičenca oziroma zahtevi za plačilo: </w:t>
      </w:r>
    </w:p>
    <w:p w14:paraId="299EB095" w14:textId="77777777" w:rsidR="00C10089" w:rsidRPr="00C73DA4" w:rsidRDefault="00C10089" w:rsidP="00467591">
      <w:pPr>
        <w:keepNext/>
        <w:keepLines/>
        <w:numPr>
          <w:ilvl w:val="0"/>
          <w:numId w:val="26"/>
        </w:numPr>
        <w:ind w:left="426" w:hanging="284"/>
        <w:jc w:val="both"/>
        <w:rPr>
          <w:rFonts w:ascii="Tahoma" w:hAnsi="Tahoma" w:cs="Tahoma"/>
          <w:lang w:eastAsia="en-US"/>
        </w:rPr>
      </w:pPr>
      <w:r w:rsidRPr="00C73DA4">
        <w:rPr>
          <w:rFonts w:ascii="Tahoma" w:hAnsi="Tahoma" w:cs="Tahoma"/>
          <w:lang w:eastAsia="en-US"/>
        </w:rPr>
        <w:t>naročnik zavarovanja je umaknil ponudbo po poteku roka za prejem ponudb ali nedopustno spremenil ponudbo v času njene veljavnosti; ali</w:t>
      </w:r>
    </w:p>
    <w:p w14:paraId="47E8FCA0" w14:textId="77777777" w:rsidR="00C10089" w:rsidRPr="00C73DA4" w:rsidRDefault="00C10089" w:rsidP="00467591">
      <w:pPr>
        <w:keepNext/>
        <w:keepLines/>
        <w:numPr>
          <w:ilvl w:val="0"/>
          <w:numId w:val="26"/>
        </w:numPr>
        <w:ind w:left="426" w:hanging="284"/>
        <w:jc w:val="both"/>
        <w:rPr>
          <w:rFonts w:ascii="Tahoma" w:hAnsi="Tahoma" w:cs="Tahoma"/>
          <w:lang w:eastAsia="en-US"/>
        </w:rPr>
      </w:pPr>
      <w:r w:rsidRPr="00C73DA4">
        <w:rPr>
          <w:rFonts w:ascii="Tahoma" w:hAnsi="Tahoma" w:cs="Tahoma"/>
          <w:lang w:eastAsia="en-US"/>
        </w:rPr>
        <w:t xml:space="preserve">izbrani naročnik zavarovanja na poziv upravičenca ni podpisal </w:t>
      </w:r>
      <w:r>
        <w:rPr>
          <w:rFonts w:ascii="Tahoma" w:hAnsi="Tahoma" w:cs="Tahoma"/>
          <w:lang w:eastAsia="en-US"/>
        </w:rPr>
        <w:t>okvirnega sporazuma</w:t>
      </w:r>
      <w:r w:rsidRPr="00C73DA4">
        <w:rPr>
          <w:rFonts w:ascii="Tahoma" w:hAnsi="Tahoma" w:cs="Tahoma"/>
          <w:lang w:eastAsia="en-US"/>
        </w:rPr>
        <w:t>; ali</w:t>
      </w:r>
    </w:p>
    <w:p w14:paraId="50305E51" w14:textId="77777777" w:rsidR="00C10089" w:rsidRPr="00C73DA4" w:rsidRDefault="00C10089" w:rsidP="00467591">
      <w:pPr>
        <w:keepNext/>
        <w:keepLines/>
        <w:numPr>
          <w:ilvl w:val="0"/>
          <w:numId w:val="26"/>
        </w:numPr>
        <w:ind w:left="426" w:hanging="284"/>
        <w:jc w:val="both"/>
        <w:rPr>
          <w:rFonts w:ascii="Tahoma" w:hAnsi="Tahoma" w:cs="Tahoma"/>
          <w:lang w:eastAsia="en-US"/>
        </w:rPr>
      </w:pPr>
      <w:r w:rsidRPr="00C73DA4">
        <w:rPr>
          <w:rFonts w:ascii="Tahoma" w:hAnsi="Tahoma" w:cs="Tahoma"/>
          <w:lang w:eastAsia="en-US"/>
        </w:rPr>
        <w:t>izbrani naročnik zavarovanja ni predložil zavarovanja za dobro izvedbo obveznosti v skladu s pogoji naročila.</w:t>
      </w:r>
    </w:p>
    <w:p w14:paraId="6A9F1B3F" w14:textId="77777777" w:rsidR="00C10089" w:rsidRPr="00C73DA4" w:rsidRDefault="00C10089" w:rsidP="00467591">
      <w:pPr>
        <w:keepNext/>
        <w:keepLines/>
        <w:ind w:left="720"/>
        <w:jc w:val="both"/>
        <w:rPr>
          <w:rFonts w:ascii="Tahoma" w:hAnsi="Tahoma" w:cs="Tahoma"/>
          <w:lang w:eastAsia="en-US"/>
        </w:rPr>
      </w:pPr>
    </w:p>
    <w:p w14:paraId="74E52736" w14:textId="77777777" w:rsidR="00C10089" w:rsidRPr="00C73DA4" w:rsidRDefault="00C10089" w:rsidP="00467591">
      <w:pPr>
        <w:keepNext/>
        <w:keepLines/>
        <w:jc w:val="both"/>
        <w:rPr>
          <w:rFonts w:ascii="Tahoma" w:hAnsi="Tahoma" w:cs="Tahoma"/>
          <w:lang w:eastAsia="en-US"/>
        </w:rPr>
      </w:pPr>
      <w:r w:rsidRPr="00C73DA4">
        <w:rPr>
          <w:rFonts w:ascii="Tahoma" w:hAnsi="Tahoma" w:cs="Tahoma"/>
          <w:lang w:eastAsia="en-US"/>
        </w:rPr>
        <w:t>Katerokoli zahtevo za plačilo po tem zavarovanju moramo prejeti na datum veljavnosti zavarovanja ali pred njim v zgoraj navedenem kraju predložitve.</w:t>
      </w:r>
    </w:p>
    <w:p w14:paraId="161E2EF7" w14:textId="77777777" w:rsidR="00C10089" w:rsidRPr="00C73DA4" w:rsidRDefault="00C10089" w:rsidP="00467591">
      <w:pPr>
        <w:keepNext/>
        <w:keepLines/>
        <w:jc w:val="both"/>
        <w:rPr>
          <w:rFonts w:ascii="Tahoma" w:hAnsi="Tahoma" w:cs="Tahoma"/>
          <w:lang w:eastAsia="en-US"/>
        </w:rPr>
      </w:pPr>
    </w:p>
    <w:p w14:paraId="1EFC8662" w14:textId="77777777" w:rsidR="00C10089" w:rsidRPr="00C73DA4" w:rsidRDefault="00C10089" w:rsidP="00467591">
      <w:pPr>
        <w:keepNext/>
        <w:keepLines/>
        <w:jc w:val="both"/>
        <w:rPr>
          <w:rFonts w:ascii="Tahoma" w:hAnsi="Tahoma" w:cs="Tahoma"/>
          <w:lang w:eastAsia="en-US"/>
        </w:rPr>
      </w:pPr>
      <w:r w:rsidRPr="00C73DA4">
        <w:rPr>
          <w:rFonts w:ascii="Tahoma" w:hAnsi="Tahoma" w:cs="Tahoma"/>
          <w:lang w:eastAsia="en-US"/>
        </w:rPr>
        <w:t>Morebitne spore v zvezi s tem zavarovanjem rešuje stvarno pristojno sodišče v Ljubljani po slovenskem pravu.</w:t>
      </w:r>
    </w:p>
    <w:p w14:paraId="58BC3079"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69C67C0"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C73DA4">
        <w:rPr>
          <w:rFonts w:ascii="Tahoma" w:hAnsi="Tahoma" w:cs="Tahoma"/>
        </w:rPr>
        <w:t>Za to zavarovanje veljajo Enotna pravila za garancije na poziv (EPGP) revizija iz leta 2010, izdana pri MTZ pod št. 758.</w:t>
      </w:r>
    </w:p>
    <w:p w14:paraId="794509C3" w14:textId="77777777" w:rsidR="00C10089"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89475F3"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27DCBB6" w14:textId="77777777" w:rsidR="00C10089" w:rsidRPr="00C73DA4"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 xml:space="preserve"> garant</w:t>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(žig in podpis)</w:t>
      </w:r>
    </w:p>
    <w:p w14:paraId="4EFCD630" w14:textId="77777777" w:rsidR="00C10089" w:rsidRPr="00C73DA4" w:rsidRDefault="00C10089" w:rsidP="00467591">
      <w:pPr>
        <w:keepNext/>
        <w:keepLines/>
        <w:rPr>
          <w:rFonts w:ascii="Arial" w:hAnsi="Arial" w:cs="Arial"/>
          <w:lang w:eastAsia="en-US"/>
        </w:rPr>
      </w:pPr>
    </w:p>
    <w:p w14:paraId="54B1DDCE" w14:textId="77777777" w:rsidR="00C10089" w:rsidRPr="00C73DA4" w:rsidRDefault="00C10089" w:rsidP="00467591">
      <w:pPr>
        <w:keepNext/>
        <w:keepLines/>
        <w:jc w:val="both"/>
        <w:rPr>
          <w:rFonts w:ascii="Tahoma" w:hAnsi="Tahoma" w:cs="Tahoma"/>
          <w:i/>
          <w:iCs/>
          <w:sz w:val="18"/>
          <w:szCs w:val="22"/>
        </w:rPr>
      </w:pPr>
    </w:p>
    <w:p w14:paraId="46971708" w14:textId="77777777" w:rsidR="00C10089" w:rsidRPr="00C10089"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2D5B56AA" w14:textId="77777777" w:rsidR="00C10089" w:rsidRPr="008A3942" w:rsidRDefault="00C10089" w:rsidP="00467591">
      <w:pPr>
        <w:keepNext/>
        <w:keepLines/>
        <w:jc w:val="both"/>
        <w:rPr>
          <w:rFonts w:ascii="Tahoma" w:hAnsi="Tahoma" w:cs="Tahoma"/>
          <w:sz w:val="18"/>
        </w:rPr>
      </w:pPr>
      <w:r w:rsidRPr="00426CF9">
        <w:rPr>
          <w:rFonts w:ascii="Tahoma" w:hAnsi="Tahoma" w:cs="Tahoma"/>
          <w:b/>
          <w:i/>
          <w:sz w:val="18"/>
        </w:rPr>
        <w:t xml:space="preserve">Kavcijska zavarovanja morajo vsebovati klavzulo: »Zahtevi za plačilo ni potrebno priložiti originalnega izvoda zavarovanja.« </w:t>
      </w:r>
    </w:p>
    <w:p w14:paraId="2418798C" w14:textId="77777777" w:rsidR="00C10089" w:rsidRPr="00C73DA4" w:rsidRDefault="00C10089" w:rsidP="00467591">
      <w:pPr>
        <w:keepNext/>
        <w:keepLines/>
        <w:jc w:val="both"/>
        <w:rPr>
          <w:rFonts w:ascii="Tahoma" w:hAnsi="Tahoma" w:cs="Tahoma"/>
          <w:i/>
          <w:iCs/>
          <w:sz w:val="18"/>
          <w:szCs w:val="22"/>
        </w:rPr>
      </w:pPr>
    </w:p>
    <w:p w14:paraId="59FBB5C4" w14:textId="77777777" w:rsidR="00C10089" w:rsidRPr="00C73DA4" w:rsidRDefault="00C10089" w:rsidP="00467591">
      <w:pPr>
        <w:keepNext/>
        <w:keepLines/>
        <w:jc w:val="both"/>
        <w:rPr>
          <w:rFonts w:ascii="Tahoma" w:hAnsi="Tahoma" w:cs="Tahoma"/>
          <w:i/>
          <w:iCs/>
          <w:sz w:val="18"/>
          <w:szCs w:val="22"/>
        </w:rPr>
      </w:pPr>
    </w:p>
    <w:p w14:paraId="28790C1A" w14:textId="77777777" w:rsidR="00C10089" w:rsidRPr="00C73DA4" w:rsidRDefault="00C10089" w:rsidP="00467591">
      <w:pPr>
        <w:keepNext/>
        <w:keepLines/>
        <w:jc w:val="both"/>
        <w:rPr>
          <w:rFonts w:ascii="Tahoma" w:hAnsi="Tahoma" w:cs="Tahoma"/>
          <w:i/>
          <w:iCs/>
          <w:sz w:val="18"/>
          <w:szCs w:val="22"/>
        </w:rPr>
      </w:pPr>
    </w:p>
    <w:p w14:paraId="46D20A80" w14:textId="77777777" w:rsidR="00C10089" w:rsidRPr="00C73DA4" w:rsidRDefault="00C10089" w:rsidP="00467591">
      <w:pPr>
        <w:keepNext/>
        <w:keepLines/>
        <w:jc w:val="both"/>
        <w:rPr>
          <w:rFonts w:ascii="Tahoma" w:hAnsi="Tahoma" w:cs="Tahoma"/>
          <w:i/>
          <w:iCs/>
          <w:sz w:val="18"/>
          <w:szCs w:val="22"/>
        </w:rPr>
      </w:pPr>
      <w:r w:rsidRPr="00C73DA4">
        <w:rPr>
          <w:rFonts w:ascii="Tahoma" w:hAnsi="Tahoma" w:cs="Tahoma"/>
          <w:i/>
          <w:iCs/>
          <w:sz w:val="18"/>
          <w:szCs w:val="22"/>
        </w:rPr>
        <w:t xml:space="preserve">Ponudnik </w:t>
      </w:r>
      <w:r>
        <w:rPr>
          <w:rFonts w:ascii="Tahoma" w:hAnsi="Tahoma" w:cs="Tahoma"/>
          <w:i/>
          <w:iCs/>
          <w:sz w:val="18"/>
          <w:szCs w:val="22"/>
          <w:u w:val="single"/>
        </w:rPr>
        <w:t>zavarovanje</w:t>
      </w:r>
      <w:r w:rsidRPr="00C73DA4">
        <w:rPr>
          <w:rFonts w:ascii="Tahoma" w:hAnsi="Tahoma" w:cs="Tahoma"/>
          <w:i/>
          <w:iCs/>
          <w:sz w:val="18"/>
          <w:szCs w:val="22"/>
          <w:u w:val="single"/>
        </w:rPr>
        <w:t xml:space="preserve"> za resnost ponudbe</w:t>
      </w:r>
      <w:r w:rsidRPr="00C73DA4">
        <w:rPr>
          <w:rFonts w:ascii="Tahoma" w:hAnsi="Tahoma" w:cs="Tahoma"/>
          <w:b/>
          <w:i/>
          <w:iCs/>
          <w:sz w:val="18"/>
          <w:szCs w:val="22"/>
        </w:rPr>
        <w:t xml:space="preserve"> </w:t>
      </w:r>
      <w:r w:rsidRPr="00C73DA4">
        <w:rPr>
          <w:rFonts w:ascii="Tahoma" w:hAnsi="Tahoma" w:cs="Tahoma"/>
          <w:i/>
          <w:iCs/>
          <w:sz w:val="18"/>
          <w:szCs w:val="22"/>
        </w:rPr>
        <w:t xml:space="preserve">v okviru </w:t>
      </w:r>
      <w:r>
        <w:rPr>
          <w:rFonts w:ascii="Tahoma" w:hAnsi="Tahoma" w:cs="Tahoma"/>
          <w:i/>
          <w:iCs/>
          <w:sz w:val="18"/>
          <w:szCs w:val="22"/>
        </w:rPr>
        <w:t xml:space="preserve">informacijskega </w:t>
      </w:r>
      <w:r w:rsidRPr="00C73DA4">
        <w:rPr>
          <w:rFonts w:ascii="Tahoma" w:hAnsi="Tahoma" w:cs="Tahoma"/>
          <w:i/>
          <w:iCs/>
          <w:sz w:val="18"/>
          <w:szCs w:val="22"/>
        </w:rPr>
        <w:t>sistema e-JN</w:t>
      </w:r>
      <w:r w:rsidRPr="00C73DA4">
        <w:rPr>
          <w:rFonts w:ascii="Tahoma" w:hAnsi="Tahoma" w:cs="Tahoma"/>
          <w:b/>
          <w:i/>
          <w:iCs/>
          <w:sz w:val="18"/>
          <w:szCs w:val="22"/>
        </w:rPr>
        <w:t xml:space="preserve"> </w:t>
      </w:r>
      <w:r w:rsidRPr="00C73DA4">
        <w:rPr>
          <w:rFonts w:ascii="Tahoma" w:hAnsi="Tahoma" w:cs="Tahoma"/>
          <w:b/>
          <w:i/>
          <w:iCs/>
          <w:sz w:val="18"/>
          <w:szCs w:val="22"/>
          <w:u w:val="single"/>
        </w:rPr>
        <w:t>naloži v razdelek »Drug</w:t>
      </w:r>
      <w:r>
        <w:rPr>
          <w:rFonts w:ascii="Tahoma" w:hAnsi="Tahoma" w:cs="Tahoma"/>
          <w:b/>
          <w:i/>
          <w:iCs/>
          <w:sz w:val="18"/>
          <w:szCs w:val="22"/>
          <w:u w:val="single"/>
        </w:rPr>
        <w:t>e priloge</w:t>
      </w:r>
      <w:r w:rsidRPr="00C73DA4">
        <w:rPr>
          <w:rFonts w:ascii="Tahoma" w:hAnsi="Tahoma" w:cs="Tahoma"/>
          <w:b/>
          <w:i/>
          <w:iCs/>
          <w:sz w:val="18"/>
          <w:szCs w:val="22"/>
          <w:u w:val="single"/>
        </w:rPr>
        <w:t>«!!!</w:t>
      </w:r>
    </w:p>
    <w:p w14:paraId="02E9AE2A" w14:textId="77777777" w:rsidR="005F1B04" w:rsidRDefault="005F1B04" w:rsidP="00467591">
      <w:pPr>
        <w:pStyle w:val="Telobesedila"/>
        <w:keepNext/>
        <w:keepLines/>
        <w:widowControl/>
        <w:rPr>
          <w:rFonts w:ascii="Tahoma" w:hAnsi="Tahoma" w:cs="Tahoma"/>
          <w:lang w:val="sl-SI"/>
        </w:rPr>
      </w:pPr>
    </w:p>
    <w:p w14:paraId="59CB36AE" w14:textId="77777777" w:rsidR="00C10089" w:rsidRDefault="00C10089" w:rsidP="00467591">
      <w:pPr>
        <w:pStyle w:val="Telobesedila"/>
        <w:keepNext/>
        <w:keepLines/>
        <w:widowControl/>
        <w:rPr>
          <w:rFonts w:ascii="Tahoma" w:hAnsi="Tahoma" w:cs="Tahoma"/>
          <w:lang w:val="sl-SI"/>
        </w:rPr>
      </w:pPr>
    </w:p>
    <w:p w14:paraId="63FD9E9B" w14:textId="77777777" w:rsidR="00C10089" w:rsidRDefault="00C10089" w:rsidP="00467591">
      <w:pPr>
        <w:pStyle w:val="Telobesedila"/>
        <w:keepNext/>
        <w:keepLines/>
        <w:widowControl/>
        <w:rPr>
          <w:rFonts w:ascii="Tahoma" w:hAnsi="Tahoma" w:cs="Tahoma"/>
          <w:lang w:val="sl-SI"/>
        </w:rPr>
      </w:pPr>
    </w:p>
    <w:p w14:paraId="13BA98A5" w14:textId="77777777" w:rsidR="00C10089" w:rsidRDefault="00C10089" w:rsidP="00467591">
      <w:pPr>
        <w:pStyle w:val="Telobesedila"/>
        <w:keepNext/>
        <w:keepLines/>
        <w:widowControl/>
        <w:rPr>
          <w:rFonts w:ascii="Tahoma" w:hAnsi="Tahoma" w:cs="Tahoma"/>
          <w:lang w:val="sl-SI"/>
        </w:rPr>
      </w:pPr>
    </w:p>
    <w:p w14:paraId="787EC0D6" w14:textId="77777777" w:rsidR="00C10089" w:rsidRDefault="00C10089" w:rsidP="00467591">
      <w:pPr>
        <w:pStyle w:val="Telobesedila"/>
        <w:keepNext/>
        <w:keepLines/>
        <w:widowControl/>
        <w:rPr>
          <w:rFonts w:ascii="Tahoma" w:hAnsi="Tahoma" w:cs="Tahoma"/>
          <w:lang w:val="sl-SI"/>
        </w:rPr>
      </w:pPr>
    </w:p>
    <w:p w14:paraId="31B8DC36" w14:textId="77777777" w:rsidR="00C10089" w:rsidRDefault="00C10089" w:rsidP="00467591">
      <w:pPr>
        <w:pStyle w:val="Telobesedila"/>
        <w:keepNext/>
        <w:keepLines/>
        <w:widowControl/>
        <w:rPr>
          <w:rFonts w:ascii="Tahoma" w:hAnsi="Tahoma" w:cs="Tahoma"/>
          <w:lang w:val="sl-SI"/>
        </w:rPr>
      </w:pPr>
    </w:p>
    <w:p w14:paraId="1BE4D0DF" w14:textId="77777777" w:rsidR="00C10089" w:rsidRDefault="00C10089" w:rsidP="00467591">
      <w:pPr>
        <w:pStyle w:val="Telobesedila"/>
        <w:keepNext/>
        <w:keepLines/>
        <w:widowControl/>
        <w:rPr>
          <w:rFonts w:ascii="Tahoma" w:hAnsi="Tahoma" w:cs="Tahoma"/>
          <w:lang w:val="sl-SI"/>
        </w:rPr>
      </w:pPr>
    </w:p>
    <w:p w14:paraId="342DB8E7" w14:textId="77777777" w:rsidR="00C10089" w:rsidRDefault="00C10089" w:rsidP="00467591">
      <w:pPr>
        <w:pStyle w:val="Telobesedila"/>
        <w:keepNext/>
        <w:keepLines/>
        <w:widowControl/>
        <w:rPr>
          <w:rFonts w:ascii="Tahoma" w:hAnsi="Tahoma" w:cs="Tahoma"/>
          <w:lang w:val="sl-SI"/>
        </w:rPr>
      </w:pPr>
    </w:p>
    <w:p w14:paraId="591B511B" w14:textId="77777777" w:rsidR="00C10089" w:rsidRDefault="00C10089" w:rsidP="00467591">
      <w:pPr>
        <w:pStyle w:val="Telobesedila"/>
        <w:keepNext/>
        <w:keepLines/>
        <w:widowControl/>
        <w:rPr>
          <w:rFonts w:ascii="Tahoma" w:hAnsi="Tahoma" w:cs="Tahoma"/>
          <w:lang w:val="sl-SI"/>
        </w:rPr>
      </w:pPr>
    </w:p>
    <w:p w14:paraId="080354D3" w14:textId="77777777" w:rsidR="00C10089" w:rsidRDefault="00C10089" w:rsidP="00467591">
      <w:pPr>
        <w:pStyle w:val="Telobesedila"/>
        <w:keepNext/>
        <w:keepLines/>
        <w:widowControl/>
        <w:rPr>
          <w:rFonts w:ascii="Tahoma" w:hAnsi="Tahoma" w:cs="Tahoma"/>
          <w:lang w:val="sl-SI"/>
        </w:rPr>
      </w:pPr>
    </w:p>
    <w:p w14:paraId="02D9D83B" w14:textId="77777777" w:rsidR="00C10089" w:rsidRDefault="00C10089" w:rsidP="00467591">
      <w:pPr>
        <w:pStyle w:val="Telobesedila"/>
        <w:keepNext/>
        <w:keepLines/>
        <w:widowControl/>
        <w:rPr>
          <w:rFonts w:ascii="Tahoma" w:hAnsi="Tahoma" w:cs="Tahoma"/>
          <w:lang w:val="sl-SI"/>
        </w:rPr>
      </w:pPr>
    </w:p>
    <w:p w14:paraId="7A48FE09" w14:textId="77777777" w:rsidR="00C10089" w:rsidRDefault="00C10089" w:rsidP="00467591">
      <w:pPr>
        <w:pStyle w:val="Telobesedila"/>
        <w:keepNext/>
        <w:keepLines/>
        <w:widowControl/>
        <w:rPr>
          <w:rFonts w:ascii="Tahoma" w:hAnsi="Tahoma" w:cs="Tahoma"/>
          <w:lang w:val="sl-SI"/>
        </w:rPr>
      </w:pPr>
    </w:p>
    <w:p w14:paraId="5D469EB9" w14:textId="77777777" w:rsidR="00C10089" w:rsidRDefault="00C10089" w:rsidP="00467591">
      <w:pPr>
        <w:pStyle w:val="Telobesedila"/>
        <w:keepNext/>
        <w:keepLines/>
        <w:widowControl/>
        <w:rPr>
          <w:rFonts w:ascii="Tahoma" w:hAnsi="Tahoma" w:cs="Tahoma"/>
          <w:lang w:val="sl-SI"/>
        </w:rPr>
      </w:pPr>
    </w:p>
    <w:p w14:paraId="79440EEC" w14:textId="77777777" w:rsidR="00C10089" w:rsidRDefault="00C10089" w:rsidP="00467591">
      <w:pPr>
        <w:pStyle w:val="Telobesedila"/>
        <w:keepNext/>
        <w:keepLines/>
        <w:widowControl/>
        <w:rPr>
          <w:rFonts w:ascii="Tahoma" w:hAnsi="Tahoma" w:cs="Tahoma"/>
          <w:lang w:val="sl-SI"/>
        </w:rPr>
      </w:pPr>
    </w:p>
    <w:p w14:paraId="42FD6D45" w14:textId="77777777" w:rsidR="00C10089" w:rsidRDefault="00C10089" w:rsidP="00467591">
      <w:pPr>
        <w:pStyle w:val="Telobesedila"/>
        <w:keepNext/>
        <w:keepLines/>
        <w:widowControl/>
        <w:rPr>
          <w:rFonts w:ascii="Tahoma" w:hAnsi="Tahoma" w:cs="Tahoma"/>
          <w:lang w:val="sl-SI"/>
        </w:rPr>
      </w:pPr>
    </w:p>
    <w:p w14:paraId="0F55BB86" w14:textId="77777777" w:rsidR="00C10089" w:rsidRDefault="00C10089" w:rsidP="00467591">
      <w:pPr>
        <w:pStyle w:val="Telobesedila"/>
        <w:keepNext/>
        <w:keepLines/>
        <w:widowControl/>
        <w:rPr>
          <w:rFonts w:ascii="Tahoma" w:hAnsi="Tahoma" w:cs="Tahoma"/>
          <w:lang w:val="sl-SI"/>
        </w:rPr>
      </w:pPr>
    </w:p>
    <w:p w14:paraId="6707B3C8" w14:textId="77777777" w:rsidR="00C10089" w:rsidRDefault="00C10089" w:rsidP="00467591">
      <w:pPr>
        <w:pStyle w:val="Telobesedila"/>
        <w:keepNext/>
        <w:keepLines/>
        <w:widowControl/>
        <w:rPr>
          <w:rFonts w:ascii="Tahoma" w:hAnsi="Tahoma" w:cs="Tahoma"/>
          <w:lang w:val="sl-SI"/>
        </w:rPr>
      </w:pPr>
    </w:p>
    <w:p w14:paraId="2D88F106" w14:textId="77777777" w:rsidR="00C10089" w:rsidRDefault="00C10089" w:rsidP="00467591">
      <w:pPr>
        <w:pStyle w:val="Telobesedila"/>
        <w:keepNext/>
        <w:keepLines/>
        <w:widowControl/>
        <w:rPr>
          <w:rFonts w:ascii="Tahoma" w:hAnsi="Tahoma" w:cs="Tahoma"/>
          <w:lang w:val="sl-SI"/>
        </w:rPr>
      </w:pPr>
    </w:p>
    <w:p w14:paraId="79934632" w14:textId="77777777" w:rsidR="00C10089" w:rsidRDefault="00C10089" w:rsidP="00467591">
      <w:pPr>
        <w:pStyle w:val="Telobesedila"/>
        <w:keepNext/>
        <w:keepLines/>
        <w:widowControl/>
        <w:rPr>
          <w:rFonts w:ascii="Tahoma" w:hAnsi="Tahoma" w:cs="Tahoma"/>
          <w:lang w:val="sl-SI"/>
        </w:rPr>
      </w:pPr>
    </w:p>
    <w:p w14:paraId="21F8F642" w14:textId="77777777" w:rsidR="00C10089" w:rsidRDefault="00C10089" w:rsidP="00467591">
      <w:pPr>
        <w:pStyle w:val="Telobesedila"/>
        <w:keepNext/>
        <w:keepLines/>
        <w:widowControl/>
        <w:rPr>
          <w:rFonts w:ascii="Tahoma" w:hAnsi="Tahoma" w:cs="Tahoma"/>
          <w:lang w:val="sl-SI"/>
        </w:rPr>
      </w:pPr>
    </w:p>
    <w:p w14:paraId="670C12D2" w14:textId="77777777" w:rsidR="00C10089" w:rsidRDefault="00C10089" w:rsidP="00467591">
      <w:pPr>
        <w:pStyle w:val="Telobesedila"/>
        <w:keepNext/>
        <w:keepLines/>
        <w:widowControl/>
        <w:rPr>
          <w:rFonts w:ascii="Tahoma" w:hAnsi="Tahoma" w:cs="Tahoma"/>
          <w:lang w:val="sl-SI"/>
        </w:rPr>
      </w:pPr>
    </w:p>
    <w:p w14:paraId="553B021E" w14:textId="77777777" w:rsidR="00C10089" w:rsidRDefault="00C10089" w:rsidP="00467591">
      <w:pPr>
        <w:pStyle w:val="Telobesedila"/>
        <w:keepNext/>
        <w:keepLines/>
        <w:widowControl/>
        <w:rPr>
          <w:rFonts w:ascii="Tahoma" w:hAnsi="Tahoma" w:cs="Tahoma"/>
          <w:lang w:val="sl-SI"/>
        </w:rPr>
      </w:pPr>
    </w:p>
    <w:p w14:paraId="53CD0E17" w14:textId="77777777" w:rsidR="00AD2E94" w:rsidRDefault="00AD2E94" w:rsidP="00467591">
      <w:pPr>
        <w:pStyle w:val="Telobesedila"/>
        <w:keepNext/>
        <w:keepLines/>
        <w:widowControl/>
        <w:rPr>
          <w:rFonts w:ascii="Tahoma" w:hAnsi="Tahoma" w:cs="Tahoma"/>
          <w:lang w:val="sl-SI"/>
        </w:rPr>
      </w:pPr>
    </w:p>
    <w:p w14:paraId="7CA27659" w14:textId="77777777" w:rsidR="00AD2E94" w:rsidRDefault="00AD2E94" w:rsidP="00467591">
      <w:pPr>
        <w:pStyle w:val="Telobesedila"/>
        <w:keepNext/>
        <w:keepLines/>
        <w:widowControl/>
        <w:rPr>
          <w:rFonts w:ascii="Tahoma" w:hAnsi="Tahoma" w:cs="Tahoma"/>
          <w:lang w:val="sl-SI"/>
        </w:rPr>
      </w:pPr>
    </w:p>
    <w:p w14:paraId="7FA3270B" w14:textId="77777777" w:rsidR="00AD2E94" w:rsidRDefault="00AD2E94" w:rsidP="00467591">
      <w:pPr>
        <w:pStyle w:val="Telobesedila"/>
        <w:keepNext/>
        <w:keepLines/>
        <w:widowControl/>
        <w:rPr>
          <w:rFonts w:ascii="Tahoma" w:hAnsi="Tahoma" w:cs="Tahoma"/>
          <w:lang w:val="sl-SI"/>
        </w:rPr>
      </w:pPr>
    </w:p>
    <w:p w14:paraId="311DD4CC" w14:textId="77777777" w:rsidR="00C10089" w:rsidRDefault="00C10089" w:rsidP="00467591">
      <w:pPr>
        <w:pStyle w:val="Telobesedila"/>
        <w:keepNext/>
        <w:keepLines/>
        <w:widowControl/>
        <w:rPr>
          <w:rFonts w:ascii="Tahoma" w:hAnsi="Tahoma" w:cs="Tahoma"/>
          <w:lang w:val="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C10089" w:rsidRPr="0055524E" w14:paraId="74D09D37" w14:textId="77777777" w:rsidTr="001E0C11">
        <w:tc>
          <w:tcPr>
            <w:tcW w:w="8008" w:type="dxa"/>
            <w:tcBorders>
              <w:top w:val="single" w:sz="4" w:space="0" w:color="auto"/>
              <w:bottom w:val="single" w:sz="4" w:space="0" w:color="auto"/>
            </w:tcBorders>
          </w:tcPr>
          <w:p w14:paraId="60795D11" w14:textId="77777777" w:rsidR="00C10089" w:rsidRPr="0055524E" w:rsidRDefault="00C10089" w:rsidP="00467591">
            <w:pPr>
              <w:keepNext/>
              <w:keepLines/>
              <w:jc w:val="both"/>
              <w:rPr>
                <w:rFonts w:ascii="Tahoma" w:hAnsi="Tahoma" w:cs="Tahoma"/>
              </w:rPr>
            </w:pPr>
            <w:r>
              <w:rPr>
                <w:rFonts w:ascii="Tahoma" w:hAnsi="Tahoma" w:cs="Tahoma"/>
              </w:rPr>
              <w:lastRenderedPageBreak/>
              <w:t xml:space="preserve">ZAVAROVANJE DOBRE IZVEDBE OBVEZNOSTI </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2AF42F8A" w14:textId="77777777" w:rsidR="00C10089" w:rsidRPr="0055524E" w:rsidRDefault="00C10089" w:rsidP="00467591">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Pr>
                <w:rFonts w:ascii="Tahoma" w:hAnsi="Tahoma" w:cs="Tahoma"/>
                <w:b/>
                <w:i/>
              </w:rPr>
              <w:t>9/2</w:t>
            </w:r>
          </w:p>
        </w:tc>
      </w:tr>
    </w:tbl>
    <w:p w14:paraId="022C5041" w14:textId="77777777" w:rsidR="00C10089" w:rsidRPr="008A3942" w:rsidRDefault="00C10089" w:rsidP="00467591">
      <w:pPr>
        <w:keepNext/>
        <w:keepLines/>
        <w:rPr>
          <w:rFonts w:ascii="Tahoma" w:hAnsi="Tahoma" w:cs="Tahoma"/>
          <w:sz w:val="18"/>
        </w:rPr>
      </w:pPr>
    </w:p>
    <w:p w14:paraId="790F7818"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617F308C"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7765721"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41F978E3"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1A9F6586"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0067CF9"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43F55E9C"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73B4DC8"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7923B397"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9ADA210"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452F238B"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C735C45"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30A79590"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8218EA1"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2A697DBF"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C09D843"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pogodbe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številko in datum pogodbe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10BA4DF2"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564CFAF4" w14:textId="31C895EB"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znesek s številko in besedo ter valuta)</w:t>
      </w:r>
    </w:p>
    <w:p w14:paraId="62444BC3"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11B71F8"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44F03A25"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EF36B71"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6B6DAB42"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95001AE"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3D5D500B"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FD49C0C"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5A736155"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1769E614"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54AC4BD4"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70E5F78D"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156DFDF"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3CD74D65" w14:textId="77777777" w:rsidR="00C10089" w:rsidRPr="008A3942"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2AC0FE4C" w14:textId="77777777" w:rsidR="00C10089" w:rsidRPr="008A3942" w:rsidRDefault="00C10089" w:rsidP="00467591">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E884F2" w14:textId="77777777" w:rsidR="00C10089" w:rsidRPr="008A3942" w:rsidRDefault="00C10089" w:rsidP="00467591">
      <w:pPr>
        <w:keepNext/>
        <w:keepLines/>
        <w:jc w:val="both"/>
        <w:rPr>
          <w:rFonts w:ascii="Tahoma" w:hAnsi="Tahoma" w:cs="Tahoma"/>
          <w:sz w:val="18"/>
        </w:rPr>
      </w:pPr>
    </w:p>
    <w:p w14:paraId="1B4121DD" w14:textId="77777777" w:rsidR="00C10089" w:rsidRPr="008A3942" w:rsidRDefault="00C10089" w:rsidP="00467591">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2CBCEEFB" w14:textId="77777777" w:rsidR="00C10089" w:rsidRPr="008A3942" w:rsidRDefault="00C10089" w:rsidP="00467591">
      <w:pPr>
        <w:keepNext/>
        <w:keepLines/>
        <w:jc w:val="both"/>
        <w:rPr>
          <w:rFonts w:ascii="Tahoma" w:hAnsi="Tahoma" w:cs="Tahoma"/>
          <w:sz w:val="18"/>
        </w:rPr>
      </w:pPr>
    </w:p>
    <w:p w14:paraId="6728E8E6" w14:textId="77777777" w:rsidR="00C10089" w:rsidRPr="008A3942" w:rsidRDefault="00C10089" w:rsidP="00467591">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277BB7F7" w14:textId="77777777" w:rsidR="00C10089" w:rsidRPr="008A3942" w:rsidRDefault="00C10089" w:rsidP="00467591">
      <w:pPr>
        <w:keepNext/>
        <w:keepLines/>
        <w:jc w:val="both"/>
        <w:rPr>
          <w:rFonts w:ascii="Tahoma" w:hAnsi="Tahoma" w:cs="Tahoma"/>
          <w:sz w:val="18"/>
        </w:rPr>
      </w:pPr>
    </w:p>
    <w:p w14:paraId="504D5499" w14:textId="77777777" w:rsidR="00C10089" w:rsidRPr="008A3942" w:rsidRDefault="00C10089" w:rsidP="00467591">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41B35191" w14:textId="77777777" w:rsidR="00C10089" w:rsidRDefault="00C10089" w:rsidP="00467591">
      <w:pPr>
        <w:keepNext/>
        <w:keepLines/>
        <w:jc w:val="both"/>
        <w:rPr>
          <w:rFonts w:ascii="Tahoma" w:hAnsi="Tahoma" w:cs="Tahoma"/>
          <w:sz w:val="18"/>
        </w:rPr>
      </w:pPr>
    </w:p>
    <w:p w14:paraId="174CF54E" w14:textId="77777777" w:rsidR="00C10089" w:rsidRPr="00680216" w:rsidRDefault="00C10089" w:rsidP="0068021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7E6B6BB4" w14:textId="77777777" w:rsidR="00C10089" w:rsidRPr="00C10089" w:rsidRDefault="00C10089" w:rsidP="004675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7A0FC555" w14:textId="77777777" w:rsidR="00C10089" w:rsidRPr="00C8579C" w:rsidRDefault="00C10089" w:rsidP="00680216">
      <w:pPr>
        <w:keepNext/>
        <w:keepLines/>
        <w:jc w:val="both"/>
        <w:rPr>
          <w:rFonts w:ascii="Tahoma" w:hAnsi="Tahoma" w:cs="Tahoma"/>
        </w:rPr>
      </w:pPr>
      <w:r w:rsidRPr="00426CF9">
        <w:rPr>
          <w:rFonts w:ascii="Tahoma" w:hAnsi="Tahoma" w:cs="Tahoma"/>
          <w:b/>
          <w:i/>
          <w:sz w:val="18"/>
        </w:rPr>
        <w:t xml:space="preserve">Kavcijska zavarovanja morajo vsebovati klavzulo: »Zahtevi za plačilo ni potrebno priložiti originalnega izvoda zavarovanja.« </w:t>
      </w:r>
    </w:p>
    <w:sectPr w:rsidR="00C10089" w:rsidRPr="00C8579C"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A8FD" w14:textId="77777777" w:rsidR="00B00F7C" w:rsidRDefault="00B00F7C">
      <w:r>
        <w:separator/>
      </w:r>
    </w:p>
  </w:endnote>
  <w:endnote w:type="continuationSeparator" w:id="0">
    <w:p w14:paraId="30F74AFC" w14:textId="77777777" w:rsidR="00B00F7C" w:rsidRDefault="00B0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W1)">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5AFD" w14:textId="77777777" w:rsidR="00712B5D" w:rsidRPr="007653AE" w:rsidRDefault="00712B5D"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3B42A9EA" wp14:editId="077D5CAA">
          <wp:extent cx="2479040" cy="798815"/>
          <wp:effectExtent l="0" t="0" r="0" b="1905"/>
          <wp:docPr id="87" name="Slika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BAC3" w14:textId="77777777" w:rsidR="00712B5D" w:rsidRDefault="00712B5D"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0E94" w14:textId="77777777" w:rsidR="00712B5D" w:rsidRDefault="00712B5D" w:rsidP="00D92424">
    <w:pPr>
      <w:pStyle w:val="Noga"/>
      <w:tabs>
        <w:tab w:val="left" w:pos="4353"/>
      </w:tabs>
      <w:ind w:right="-1276"/>
      <w:jc w:val="right"/>
    </w:pPr>
    <w:r>
      <w:tab/>
    </w:r>
    <w:r>
      <w:rPr>
        <w:noProof/>
        <w:lang w:val="sl-SI"/>
      </w:rPr>
      <w:drawing>
        <wp:inline distT="0" distB="0" distL="0" distR="0" wp14:anchorId="11D5E584" wp14:editId="55D2A9F5">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2E30015" w14:textId="77777777" w:rsidR="00712B5D" w:rsidRPr="00B1262D" w:rsidRDefault="00712B5D" w:rsidP="002303FA">
    <w:pPr>
      <w:pStyle w:val="Noga"/>
      <w:tabs>
        <w:tab w:val="clear" w:pos="4536"/>
        <w:tab w:val="clear" w:pos="9072"/>
      </w:tabs>
      <w:ind w:right="-2"/>
      <w:jc w:val="right"/>
      <w:rPr>
        <w:sz w:val="16"/>
        <w:szCs w:val="16"/>
      </w:rPr>
    </w:pPr>
  </w:p>
  <w:p w14:paraId="698707EF" w14:textId="1F79C3A9" w:rsidR="00712B5D" w:rsidRDefault="00712B5D"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702E17">
      <w:rPr>
        <w:noProof/>
        <w:sz w:val="16"/>
        <w:szCs w:val="16"/>
      </w:rPr>
      <w:t>53</w:t>
    </w:r>
    <w:r w:rsidRPr="00394716">
      <w:rPr>
        <w:sz w:val="16"/>
        <w:szCs w:val="16"/>
      </w:rPr>
      <w:fldChar w:fldCharType="end"/>
    </w:r>
  </w:p>
  <w:p w14:paraId="7C4841A6" w14:textId="77777777" w:rsidR="00712B5D" w:rsidRPr="007653AE" w:rsidRDefault="00712B5D"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D5AB" w14:textId="77777777" w:rsidR="00712B5D" w:rsidRDefault="00712B5D" w:rsidP="0073769E">
    <w:pPr>
      <w:pStyle w:val="Noga"/>
      <w:ind w:right="-1134"/>
      <w:jc w:val="right"/>
    </w:pPr>
    <w:r>
      <w:rPr>
        <w:noProof/>
        <w:lang w:val="sl-SI"/>
      </w:rPr>
      <w:drawing>
        <wp:inline distT="0" distB="0" distL="0" distR="0" wp14:anchorId="73D4330E" wp14:editId="2EB79354">
          <wp:extent cx="3789045" cy="34925"/>
          <wp:effectExtent l="0" t="0" r="1905" b="3175"/>
          <wp:docPr id="15" name="Slika 1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15CE18F" w14:textId="77777777" w:rsidR="00712B5D" w:rsidRDefault="00712B5D" w:rsidP="0073769E">
    <w:pPr>
      <w:pStyle w:val="Noga"/>
      <w:jc w:val="center"/>
      <w:rPr>
        <w:sz w:val="16"/>
        <w:szCs w:val="16"/>
      </w:rPr>
    </w:pPr>
  </w:p>
  <w:p w14:paraId="3345D5A9" w14:textId="77777777" w:rsidR="00712B5D" w:rsidRDefault="00712B5D"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19227C67" w14:textId="77777777" w:rsidR="00712B5D" w:rsidRDefault="00712B5D"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1401" w14:textId="77777777" w:rsidR="00712B5D" w:rsidRDefault="00712B5D" w:rsidP="00C27A1B">
    <w:pPr>
      <w:pStyle w:val="Noga"/>
      <w:tabs>
        <w:tab w:val="left" w:pos="4353"/>
      </w:tabs>
      <w:ind w:right="-1276"/>
    </w:pPr>
    <w:r>
      <w:tab/>
    </w:r>
    <w:r>
      <w:rPr>
        <w:noProof/>
        <w:lang w:val="sl-SI"/>
      </w:rPr>
      <w:drawing>
        <wp:inline distT="0" distB="0" distL="0" distR="0" wp14:anchorId="539BBF14" wp14:editId="18FE39A2">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4D7A5283" w14:textId="77777777" w:rsidR="00712B5D" w:rsidRPr="00B1262D" w:rsidRDefault="00712B5D" w:rsidP="002303FA">
    <w:pPr>
      <w:pStyle w:val="Noga"/>
      <w:tabs>
        <w:tab w:val="clear" w:pos="4536"/>
        <w:tab w:val="clear" w:pos="9072"/>
      </w:tabs>
      <w:ind w:right="-2"/>
      <w:jc w:val="right"/>
      <w:rPr>
        <w:sz w:val="16"/>
        <w:szCs w:val="16"/>
      </w:rPr>
    </w:pPr>
  </w:p>
  <w:p w14:paraId="68BC57DC" w14:textId="38A1763D" w:rsidR="00712B5D" w:rsidRDefault="00712B5D"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702E17">
      <w:rPr>
        <w:noProof/>
        <w:sz w:val="16"/>
        <w:szCs w:val="16"/>
      </w:rPr>
      <w:t>58</w:t>
    </w:r>
    <w:r w:rsidRPr="00394716">
      <w:rPr>
        <w:sz w:val="16"/>
        <w:szCs w:val="16"/>
      </w:rPr>
      <w:fldChar w:fldCharType="end"/>
    </w:r>
  </w:p>
  <w:p w14:paraId="1C837ED2" w14:textId="77777777" w:rsidR="00712B5D" w:rsidRPr="007653AE" w:rsidRDefault="00712B5D"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DD49" w14:textId="77777777" w:rsidR="00B00F7C" w:rsidRDefault="00B00F7C">
      <w:r>
        <w:separator/>
      </w:r>
    </w:p>
  </w:footnote>
  <w:footnote w:type="continuationSeparator" w:id="0">
    <w:p w14:paraId="3D4FCFDC" w14:textId="77777777" w:rsidR="00B00F7C" w:rsidRDefault="00B00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8545" w14:textId="77777777" w:rsidR="00712B5D" w:rsidRDefault="00712B5D" w:rsidP="009670F5">
    <w:pPr>
      <w:pStyle w:val="Glava"/>
      <w:jc w:val="center"/>
    </w:pPr>
  </w:p>
  <w:p w14:paraId="0B4F7E2A" w14:textId="77777777" w:rsidR="00712B5D" w:rsidRDefault="00712B5D" w:rsidP="002303FA">
    <w:pPr>
      <w:pStyle w:val="Glava"/>
      <w:tabs>
        <w:tab w:val="clear" w:pos="4536"/>
        <w:tab w:val="clear" w:pos="9072"/>
      </w:tabs>
      <w:ind w:right="-1276"/>
      <w:jc w:val="right"/>
    </w:pPr>
    <w:r>
      <w:rPr>
        <w:noProof/>
        <w:lang w:val="sl-SI"/>
      </w:rPr>
      <w:drawing>
        <wp:inline distT="0" distB="0" distL="0" distR="0" wp14:anchorId="7547346C" wp14:editId="47B30E91">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3A7B96C" w14:textId="77777777" w:rsidR="00712B5D" w:rsidRPr="009670F5" w:rsidRDefault="00712B5D"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878A" w14:textId="77777777" w:rsidR="00712B5D" w:rsidRDefault="00712B5D" w:rsidP="0000613B">
    <w:pPr>
      <w:pStyle w:val="Glava"/>
      <w:tabs>
        <w:tab w:val="clear" w:pos="4536"/>
        <w:tab w:val="clear" w:pos="9072"/>
      </w:tabs>
      <w:spacing w:after="120"/>
      <w:jc w:val="right"/>
    </w:pPr>
  </w:p>
  <w:p w14:paraId="33A09020" w14:textId="77777777" w:rsidR="00712B5D" w:rsidRDefault="00712B5D" w:rsidP="009670F5">
    <w:pPr>
      <w:pStyle w:val="Glava"/>
      <w:spacing w:after="120"/>
    </w:pPr>
  </w:p>
  <w:p w14:paraId="31C5F10B" w14:textId="77777777" w:rsidR="00712B5D" w:rsidRDefault="00712B5D"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F314" w14:textId="77777777" w:rsidR="00712B5D" w:rsidRDefault="00712B5D" w:rsidP="009670F5">
    <w:pPr>
      <w:pStyle w:val="Glava"/>
      <w:jc w:val="center"/>
    </w:pPr>
    <w:r>
      <w:rPr>
        <w:noProof/>
        <w:lang w:val="sl-SI"/>
      </w:rPr>
      <w:drawing>
        <wp:inline distT="0" distB="0" distL="0" distR="0" wp14:anchorId="6F589363" wp14:editId="341B2E8F">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0342CB2" w14:textId="77777777" w:rsidR="00712B5D" w:rsidRPr="00667509" w:rsidRDefault="00712B5D"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D6003" w14:textId="77777777" w:rsidR="00712B5D" w:rsidRDefault="00712B5D" w:rsidP="000C1E30">
    <w:pPr>
      <w:pStyle w:val="Glava"/>
      <w:jc w:val="center"/>
    </w:pPr>
    <w:r>
      <w:rPr>
        <w:noProof/>
        <w:lang w:val="sl-SI"/>
      </w:rPr>
      <w:drawing>
        <wp:inline distT="0" distB="0" distL="0" distR="0" wp14:anchorId="0DCEEDE7" wp14:editId="56897ED9">
          <wp:extent cx="831215" cy="609600"/>
          <wp:effectExtent l="0" t="0" r="698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7058F82D" w14:textId="77777777" w:rsidR="00712B5D" w:rsidRDefault="00712B5D" w:rsidP="009670F5">
    <w:pPr>
      <w:pStyle w:val="Glava"/>
      <w:spacing w:after="120"/>
      <w:jc w:val="center"/>
    </w:pPr>
  </w:p>
  <w:p w14:paraId="2035D32F" w14:textId="77777777" w:rsidR="00712B5D" w:rsidRPr="00001A3E" w:rsidRDefault="00712B5D"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6B42A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68A39BB"/>
    <w:multiLevelType w:val="hybridMultilevel"/>
    <w:tmpl w:val="89CCF860"/>
    <w:lvl w:ilvl="0" w:tplc="29225E30">
      <w:start w:val="1"/>
      <w:numFmt w:val="bullet"/>
      <w:lvlText w:val=""/>
      <w:lvlJc w:val="left"/>
      <w:pPr>
        <w:ind w:left="720" w:hanging="360"/>
      </w:pPr>
      <w:rPr>
        <w:rFonts w:ascii="Symbol" w:hAnsi="Symbol"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223BFC"/>
    <w:multiLevelType w:val="hybridMultilevel"/>
    <w:tmpl w:val="6C16EF3A"/>
    <w:lvl w:ilvl="0" w:tplc="4130459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8B5699"/>
    <w:multiLevelType w:val="hybridMultilevel"/>
    <w:tmpl w:val="735CF1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7B0F87"/>
    <w:multiLevelType w:val="hybridMultilevel"/>
    <w:tmpl w:val="97BECFC4"/>
    <w:lvl w:ilvl="0" w:tplc="7C041212">
      <w:start w:val="1000"/>
      <w:numFmt w:val="bullet"/>
      <w:lvlText w:val="–"/>
      <w:lvlJc w:val="left"/>
      <w:pPr>
        <w:ind w:left="786"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35"/>
  </w:num>
  <w:num w:numId="4">
    <w:abstractNumId w:val="44"/>
  </w:num>
  <w:num w:numId="5">
    <w:abstractNumId w:val="28"/>
  </w:num>
  <w:num w:numId="6">
    <w:abstractNumId w:val="34"/>
  </w:num>
  <w:num w:numId="7">
    <w:abstractNumId w:val="32"/>
  </w:num>
  <w:num w:numId="8">
    <w:abstractNumId w:val="39"/>
  </w:num>
  <w:num w:numId="9">
    <w:abstractNumId w:val="26"/>
  </w:num>
  <w:num w:numId="10">
    <w:abstractNumId w:val="46"/>
  </w:num>
  <w:num w:numId="11">
    <w:abstractNumId w:val="38"/>
  </w:num>
  <w:num w:numId="12">
    <w:abstractNumId w:val="15"/>
  </w:num>
  <w:num w:numId="13">
    <w:abstractNumId w:val="12"/>
  </w:num>
  <w:num w:numId="14">
    <w:abstractNumId w:val="40"/>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7"/>
  </w:num>
  <w:num w:numId="19">
    <w:abstractNumId w:val="22"/>
  </w:num>
  <w:num w:numId="20">
    <w:abstractNumId w:val="18"/>
  </w:num>
  <w:num w:numId="21">
    <w:abstractNumId w:val="41"/>
  </w:num>
  <w:num w:numId="22">
    <w:abstractNumId w:val="17"/>
  </w:num>
  <w:num w:numId="23">
    <w:abstractNumId w:val="25"/>
  </w:num>
  <w:num w:numId="24">
    <w:abstractNumId w:val="23"/>
  </w:num>
  <w:num w:numId="25">
    <w:abstractNumId w:val="14"/>
  </w:num>
  <w:num w:numId="26">
    <w:abstractNumId w:val="27"/>
  </w:num>
  <w:num w:numId="27">
    <w:abstractNumId w:val="31"/>
  </w:num>
  <w:num w:numId="28">
    <w:abstractNumId w:val="33"/>
  </w:num>
  <w:num w:numId="29">
    <w:abstractNumId w:val="36"/>
  </w:num>
  <w:num w:numId="30">
    <w:abstractNumId w:val="30"/>
  </w:num>
  <w:num w:numId="31">
    <w:abstractNumId w:val="9"/>
  </w:num>
  <w:num w:numId="32">
    <w:abstractNumId w:val="19"/>
  </w:num>
  <w:num w:numId="33">
    <w:abstractNumId w:val="13"/>
  </w:num>
  <w:num w:numId="34">
    <w:abstractNumId w:val="45"/>
  </w:num>
  <w:num w:numId="35">
    <w:abstractNumId w:val="21"/>
  </w:num>
  <w:num w:numId="36">
    <w:abstractNumId w:val="24"/>
  </w:num>
  <w:num w:numId="37">
    <w:abstractNumId w:val="29"/>
  </w:num>
  <w:num w:numId="38">
    <w:abstractNumId w:val="8"/>
  </w:num>
  <w:num w:numId="39">
    <w:abstractNumId w:val="8"/>
  </w:num>
  <w:num w:numId="40">
    <w:abstractNumId w:val="37"/>
  </w:num>
  <w:num w:numId="41">
    <w:abstractNumId w:val="16"/>
  </w:num>
  <w:num w:numId="42">
    <w:abstractNumId w:val="10"/>
  </w:num>
  <w:num w:numId="43">
    <w:abstractNumId w:val="43"/>
  </w:num>
  <w:num w:numId="4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FE1"/>
    <w:rsid w:val="00011089"/>
    <w:rsid w:val="00011993"/>
    <w:rsid w:val="00011B83"/>
    <w:rsid w:val="00011D04"/>
    <w:rsid w:val="00012CF7"/>
    <w:rsid w:val="00012CF8"/>
    <w:rsid w:val="000132DD"/>
    <w:rsid w:val="0001373F"/>
    <w:rsid w:val="0001445A"/>
    <w:rsid w:val="000145A5"/>
    <w:rsid w:val="0001484A"/>
    <w:rsid w:val="000148D7"/>
    <w:rsid w:val="00014A6F"/>
    <w:rsid w:val="00014F24"/>
    <w:rsid w:val="0001580C"/>
    <w:rsid w:val="00015D3D"/>
    <w:rsid w:val="00015D6E"/>
    <w:rsid w:val="0001627C"/>
    <w:rsid w:val="0001657E"/>
    <w:rsid w:val="00016656"/>
    <w:rsid w:val="00016B2B"/>
    <w:rsid w:val="00016C1F"/>
    <w:rsid w:val="0002040F"/>
    <w:rsid w:val="00020C0E"/>
    <w:rsid w:val="0002142C"/>
    <w:rsid w:val="000218D1"/>
    <w:rsid w:val="00022618"/>
    <w:rsid w:val="0002284B"/>
    <w:rsid w:val="00022E9D"/>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3E39"/>
    <w:rsid w:val="00034339"/>
    <w:rsid w:val="000368C5"/>
    <w:rsid w:val="00037AB0"/>
    <w:rsid w:val="000404C9"/>
    <w:rsid w:val="00040A8E"/>
    <w:rsid w:val="000414D7"/>
    <w:rsid w:val="00042AA9"/>
    <w:rsid w:val="000443E4"/>
    <w:rsid w:val="0004599E"/>
    <w:rsid w:val="00045E2C"/>
    <w:rsid w:val="00045F60"/>
    <w:rsid w:val="000478FE"/>
    <w:rsid w:val="00047A4C"/>
    <w:rsid w:val="00050762"/>
    <w:rsid w:val="000514D8"/>
    <w:rsid w:val="00051E9C"/>
    <w:rsid w:val="00052493"/>
    <w:rsid w:val="0005290E"/>
    <w:rsid w:val="00052EFD"/>
    <w:rsid w:val="000538C0"/>
    <w:rsid w:val="00053CFA"/>
    <w:rsid w:val="000569BD"/>
    <w:rsid w:val="00056D91"/>
    <w:rsid w:val="0006027A"/>
    <w:rsid w:val="000606B6"/>
    <w:rsid w:val="00060F32"/>
    <w:rsid w:val="000611F7"/>
    <w:rsid w:val="00062896"/>
    <w:rsid w:val="0006349C"/>
    <w:rsid w:val="00064A9B"/>
    <w:rsid w:val="00064B87"/>
    <w:rsid w:val="000651CD"/>
    <w:rsid w:val="000652AB"/>
    <w:rsid w:val="00065E94"/>
    <w:rsid w:val="00066178"/>
    <w:rsid w:val="00067254"/>
    <w:rsid w:val="00067CA3"/>
    <w:rsid w:val="00070790"/>
    <w:rsid w:val="000710B3"/>
    <w:rsid w:val="00072391"/>
    <w:rsid w:val="00072448"/>
    <w:rsid w:val="0007251E"/>
    <w:rsid w:val="000725E3"/>
    <w:rsid w:val="00072CCA"/>
    <w:rsid w:val="000731C5"/>
    <w:rsid w:val="00073387"/>
    <w:rsid w:val="000736D6"/>
    <w:rsid w:val="000737C0"/>
    <w:rsid w:val="0007392D"/>
    <w:rsid w:val="00073B9B"/>
    <w:rsid w:val="000745DC"/>
    <w:rsid w:val="00074A90"/>
    <w:rsid w:val="0007502E"/>
    <w:rsid w:val="0007574B"/>
    <w:rsid w:val="00075B1B"/>
    <w:rsid w:val="00075C0D"/>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82C"/>
    <w:rsid w:val="00085CC2"/>
    <w:rsid w:val="00086971"/>
    <w:rsid w:val="00086AF1"/>
    <w:rsid w:val="000879EB"/>
    <w:rsid w:val="00087D1D"/>
    <w:rsid w:val="00087DAE"/>
    <w:rsid w:val="00090476"/>
    <w:rsid w:val="0009065C"/>
    <w:rsid w:val="00091C34"/>
    <w:rsid w:val="00094564"/>
    <w:rsid w:val="00094688"/>
    <w:rsid w:val="0009474A"/>
    <w:rsid w:val="0009631F"/>
    <w:rsid w:val="00096374"/>
    <w:rsid w:val="000968B8"/>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6E22"/>
    <w:rsid w:val="000A6F22"/>
    <w:rsid w:val="000A7744"/>
    <w:rsid w:val="000A777D"/>
    <w:rsid w:val="000A7EC7"/>
    <w:rsid w:val="000B00D1"/>
    <w:rsid w:val="000B012B"/>
    <w:rsid w:val="000B03F6"/>
    <w:rsid w:val="000B11B2"/>
    <w:rsid w:val="000B23F0"/>
    <w:rsid w:val="000B3217"/>
    <w:rsid w:val="000B5D34"/>
    <w:rsid w:val="000B5DD8"/>
    <w:rsid w:val="000C0B43"/>
    <w:rsid w:val="000C0FD2"/>
    <w:rsid w:val="000C1856"/>
    <w:rsid w:val="000C1B19"/>
    <w:rsid w:val="000C1E30"/>
    <w:rsid w:val="000C2FE0"/>
    <w:rsid w:val="000C3344"/>
    <w:rsid w:val="000C36A2"/>
    <w:rsid w:val="000C36D4"/>
    <w:rsid w:val="000C424C"/>
    <w:rsid w:val="000C4BF7"/>
    <w:rsid w:val="000C5B08"/>
    <w:rsid w:val="000C6487"/>
    <w:rsid w:val="000D1988"/>
    <w:rsid w:val="000D1CA4"/>
    <w:rsid w:val="000D2BB0"/>
    <w:rsid w:val="000D3507"/>
    <w:rsid w:val="000D3E47"/>
    <w:rsid w:val="000D500C"/>
    <w:rsid w:val="000D55CA"/>
    <w:rsid w:val="000D5C9F"/>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C4B"/>
    <w:rsid w:val="000E2191"/>
    <w:rsid w:val="000E339A"/>
    <w:rsid w:val="000E4A63"/>
    <w:rsid w:val="000E5D6A"/>
    <w:rsid w:val="000F00A1"/>
    <w:rsid w:val="000F0AAB"/>
    <w:rsid w:val="000F12A7"/>
    <w:rsid w:val="000F210B"/>
    <w:rsid w:val="000F2296"/>
    <w:rsid w:val="000F2357"/>
    <w:rsid w:val="000F2ACA"/>
    <w:rsid w:val="000F3D6D"/>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8C"/>
    <w:rsid w:val="00105AA6"/>
    <w:rsid w:val="0010602E"/>
    <w:rsid w:val="001060E9"/>
    <w:rsid w:val="00106233"/>
    <w:rsid w:val="0010683B"/>
    <w:rsid w:val="00106A56"/>
    <w:rsid w:val="001073E4"/>
    <w:rsid w:val="001073E7"/>
    <w:rsid w:val="00107B9C"/>
    <w:rsid w:val="00110BE2"/>
    <w:rsid w:val="00110CA3"/>
    <w:rsid w:val="00110E02"/>
    <w:rsid w:val="00111389"/>
    <w:rsid w:val="00111630"/>
    <w:rsid w:val="0011188A"/>
    <w:rsid w:val="0011190E"/>
    <w:rsid w:val="00112C33"/>
    <w:rsid w:val="00112D9C"/>
    <w:rsid w:val="001142A1"/>
    <w:rsid w:val="001154E2"/>
    <w:rsid w:val="00115E9D"/>
    <w:rsid w:val="0011652A"/>
    <w:rsid w:val="00116838"/>
    <w:rsid w:val="001175D4"/>
    <w:rsid w:val="00117A38"/>
    <w:rsid w:val="00117A3E"/>
    <w:rsid w:val="00117AB9"/>
    <w:rsid w:val="00120185"/>
    <w:rsid w:val="00120B84"/>
    <w:rsid w:val="001212A2"/>
    <w:rsid w:val="00121CF3"/>
    <w:rsid w:val="00122700"/>
    <w:rsid w:val="0012294E"/>
    <w:rsid w:val="00122B0C"/>
    <w:rsid w:val="00122C7F"/>
    <w:rsid w:val="00123B12"/>
    <w:rsid w:val="0012574D"/>
    <w:rsid w:val="00125875"/>
    <w:rsid w:val="00126304"/>
    <w:rsid w:val="00127B2B"/>
    <w:rsid w:val="00127B82"/>
    <w:rsid w:val="001302B5"/>
    <w:rsid w:val="0013034E"/>
    <w:rsid w:val="0013056B"/>
    <w:rsid w:val="00130F27"/>
    <w:rsid w:val="00131273"/>
    <w:rsid w:val="00131C69"/>
    <w:rsid w:val="001322E7"/>
    <w:rsid w:val="001326A6"/>
    <w:rsid w:val="001329E4"/>
    <w:rsid w:val="0013381C"/>
    <w:rsid w:val="0013461E"/>
    <w:rsid w:val="00135300"/>
    <w:rsid w:val="0013536A"/>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21CC"/>
    <w:rsid w:val="00152C07"/>
    <w:rsid w:val="00152D21"/>
    <w:rsid w:val="0015365F"/>
    <w:rsid w:val="00153D7E"/>
    <w:rsid w:val="001554E4"/>
    <w:rsid w:val="00155ABF"/>
    <w:rsid w:val="0015636B"/>
    <w:rsid w:val="001563A4"/>
    <w:rsid w:val="00156AC3"/>
    <w:rsid w:val="00156C1E"/>
    <w:rsid w:val="0015756F"/>
    <w:rsid w:val="0015781A"/>
    <w:rsid w:val="001579DE"/>
    <w:rsid w:val="00157B4C"/>
    <w:rsid w:val="00157C20"/>
    <w:rsid w:val="00162521"/>
    <w:rsid w:val="00164676"/>
    <w:rsid w:val="00165C5E"/>
    <w:rsid w:val="00166577"/>
    <w:rsid w:val="00167CDD"/>
    <w:rsid w:val="0017069D"/>
    <w:rsid w:val="00171035"/>
    <w:rsid w:val="0017110D"/>
    <w:rsid w:val="00171476"/>
    <w:rsid w:val="00171BAB"/>
    <w:rsid w:val="00171DC0"/>
    <w:rsid w:val="00172229"/>
    <w:rsid w:val="00172798"/>
    <w:rsid w:val="00173006"/>
    <w:rsid w:val="00173DE8"/>
    <w:rsid w:val="00175156"/>
    <w:rsid w:val="001760EC"/>
    <w:rsid w:val="00176C8C"/>
    <w:rsid w:val="00177058"/>
    <w:rsid w:val="00180C5C"/>
    <w:rsid w:val="00181CFB"/>
    <w:rsid w:val="00182036"/>
    <w:rsid w:val="0018230B"/>
    <w:rsid w:val="00182A9D"/>
    <w:rsid w:val="001835D3"/>
    <w:rsid w:val="0018369E"/>
    <w:rsid w:val="001846FA"/>
    <w:rsid w:val="00184726"/>
    <w:rsid w:val="00184D04"/>
    <w:rsid w:val="00185B2B"/>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DEF"/>
    <w:rsid w:val="00195E67"/>
    <w:rsid w:val="00196FCE"/>
    <w:rsid w:val="001A0819"/>
    <w:rsid w:val="001A0989"/>
    <w:rsid w:val="001A1717"/>
    <w:rsid w:val="001A2465"/>
    <w:rsid w:val="001A24DE"/>
    <w:rsid w:val="001A2C12"/>
    <w:rsid w:val="001A2FD4"/>
    <w:rsid w:val="001A4340"/>
    <w:rsid w:val="001A4BF6"/>
    <w:rsid w:val="001A52A4"/>
    <w:rsid w:val="001A58AB"/>
    <w:rsid w:val="001A6015"/>
    <w:rsid w:val="001A6C1F"/>
    <w:rsid w:val="001A6F6F"/>
    <w:rsid w:val="001A7314"/>
    <w:rsid w:val="001B0125"/>
    <w:rsid w:val="001B0153"/>
    <w:rsid w:val="001B10C8"/>
    <w:rsid w:val="001B257C"/>
    <w:rsid w:val="001B486A"/>
    <w:rsid w:val="001B4909"/>
    <w:rsid w:val="001B4C04"/>
    <w:rsid w:val="001B4FF4"/>
    <w:rsid w:val="001B51BF"/>
    <w:rsid w:val="001B57D4"/>
    <w:rsid w:val="001B59CB"/>
    <w:rsid w:val="001B6586"/>
    <w:rsid w:val="001B6931"/>
    <w:rsid w:val="001B6A28"/>
    <w:rsid w:val="001B7B78"/>
    <w:rsid w:val="001C0AA2"/>
    <w:rsid w:val="001C0FAC"/>
    <w:rsid w:val="001C1C16"/>
    <w:rsid w:val="001C1EEA"/>
    <w:rsid w:val="001C22D4"/>
    <w:rsid w:val="001C24AB"/>
    <w:rsid w:val="001C2CC6"/>
    <w:rsid w:val="001C4868"/>
    <w:rsid w:val="001C49D3"/>
    <w:rsid w:val="001C4D5E"/>
    <w:rsid w:val="001C5BC7"/>
    <w:rsid w:val="001C5E30"/>
    <w:rsid w:val="001C6509"/>
    <w:rsid w:val="001C7160"/>
    <w:rsid w:val="001C7C6B"/>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D34"/>
    <w:rsid w:val="001E0219"/>
    <w:rsid w:val="001E083D"/>
    <w:rsid w:val="001E0BE9"/>
    <w:rsid w:val="001E0C11"/>
    <w:rsid w:val="001E17B8"/>
    <w:rsid w:val="001E1D46"/>
    <w:rsid w:val="001E2613"/>
    <w:rsid w:val="001E2814"/>
    <w:rsid w:val="001E2820"/>
    <w:rsid w:val="001E2B42"/>
    <w:rsid w:val="001E2E30"/>
    <w:rsid w:val="001E5D34"/>
    <w:rsid w:val="001E5FA8"/>
    <w:rsid w:val="001E6178"/>
    <w:rsid w:val="001E6327"/>
    <w:rsid w:val="001E6A01"/>
    <w:rsid w:val="001E7EEC"/>
    <w:rsid w:val="001F1157"/>
    <w:rsid w:val="001F1194"/>
    <w:rsid w:val="001F195B"/>
    <w:rsid w:val="001F2140"/>
    <w:rsid w:val="001F2290"/>
    <w:rsid w:val="001F2382"/>
    <w:rsid w:val="001F2597"/>
    <w:rsid w:val="001F2D4D"/>
    <w:rsid w:val="001F39E8"/>
    <w:rsid w:val="001F47B5"/>
    <w:rsid w:val="001F4904"/>
    <w:rsid w:val="001F5B0F"/>
    <w:rsid w:val="001F5E2F"/>
    <w:rsid w:val="001F5FDB"/>
    <w:rsid w:val="001F6EA2"/>
    <w:rsid w:val="001F738B"/>
    <w:rsid w:val="001F7820"/>
    <w:rsid w:val="001F78EC"/>
    <w:rsid w:val="001F7D65"/>
    <w:rsid w:val="0020005E"/>
    <w:rsid w:val="00200159"/>
    <w:rsid w:val="002008E0"/>
    <w:rsid w:val="00200AE0"/>
    <w:rsid w:val="00200B1B"/>
    <w:rsid w:val="00200C77"/>
    <w:rsid w:val="00200E97"/>
    <w:rsid w:val="0020162A"/>
    <w:rsid w:val="00201C6F"/>
    <w:rsid w:val="00203567"/>
    <w:rsid w:val="00203C40"/>
    <w:rsid w:val="00203D01"/>
    <w:rsid w:val="00203D48"/>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FF9"/>
    <w:rsid w:val="00217EC0"/>
    <w:rsid w:val="002202F6"/>
    <w:rsid w:val="002229A3"/>
    <w:rsid w:val="00222AE7"/>
    <w:rsid w:val="00223656"/>
    <w:rsid w:val="00224630"/>
    <w:rsid w:val="00224914"/>
    <w:rsid w:val="002249BC"/>
    <w:rsid w:val="00224B82"/>
    <w:rsid w:val="002252FB"/>
    <w:rsid w:val="00225B3A"/>
    <w:rsid w:val="00225B84"/>
    <w:rsid w:val="00225BCA"/>
    <w:rsid w:val="00226519"/>
    <w:rsid w:val="002266B1"/>
    <w:rsid w:val="00226D80"/>
    <w:rsid w:val="00226EEA"/>
    <w:rsid w:val="00227094"/>
    <w:rsid w:val="002278F1"/>
    <w:rsid w:val="00227B41"/>
    <w:rsid w:val="00227BFB"/>
    <w:rsid w:val="00227C5C"/>
    <w:rsid w:val="00227EFF"/>
    <w:rsid w:val="002301FB"/>
    <w:rsid w:val="00230317"/>
    <w:rsid w:val="002303FA"/>
    <w:rsid w:val="00230C90"/>
    <w:rsid w:val="00231314"/>
    <w:rsid w:val="00231638"/>
    <w:rsid w:val="00231756"/>
    <w:rsid w:val="00231C1E"/>
    <w:rsid w:val="00231E11"/>
    <w:rsid w:val="00232B5A"/>
    <w:rsid w:val="002333FC"/>
    <w:rsid w:val="002334C6"/>
    <w:rsid w:val="00233E61"/>
    <w:rsid w:val="00234902"/>
    <w:rsid w:val="00234CD6"/>
    <w:rsid w:val="002353E4"/>
    <w:rsid w:val="002359A6"/>
    <w:rsid w:val="00236F69"/>
    <w:rsid w:val="00237755"/>
    <w:rsid w:val="0023782F"/>
    <w:rsid w:val="00237975"/>
    <w:rsid w:val="002403E2"/>
    <w:rsid w:val="00240831"/>
    <w:rsid w:val="0024121F"/>
    <w:rsid w:val="00242098"/>
    <w:rsid w:val="002420BC"/>
    <w:rsid w:val="0024288F"/>
    <w:rsid w:val="002438C8"/>
    <w:rsid w:val="00245293"/>
    <w:rsid w:val="00245CB8"/>
    <w:rsid w:val="002465E8"/>
    <w:rsid w:val="0024670B"/>
    <w:rsid w:val="00246CFE"/>
    <w:rsid w:val="00246FF2"/>
    <w:rsid w:val="00247211"/>
    <w:rsid w:val="002474B7"/>
    <w:rsid w:val="002476EF"/>
    <w:rsid w:val="00247D65"/>
    <w:rsid w:val="002505DE"/>
    <w:rsid w:val="0025101D"/>
    <w:rsid w:val="00251458"/>
    <w:rsid w:val="002517B1"/>
    <w:rsid w:val="00252EB9"/>
    <w:rsid w:val="00253633"/>
    <w:rsid w:val="00253AB2"/>
    <w:rsid w:val="002569E2"/>
    <w:rsid w:val="00256CA6"/>
    <w:rsid w:val="00256D56"/>
    <w:rsid w:val="0026110C"/>
    <w:rsid w:val="00261B00"/>
    <w:rsid w:val="002632AE"/>
    <w:rsid w:val="002635F0"/>
    <w:rsid w:val="002657B7"/>
    <w:rsid w:val="00266E53"/>
    <w:rsid w:val="0026705C"/>
    <w:rsid w:val="0026716A"/>
    <w:rsid w:val="0026746C"/>
    <w:rsid w:val="002676E3"/>
    <w:rsid w:val="00267F19"/>
    <w:rsid w:val="0027040F"/>
    <w:rsid w:val="00270EA6"/>
    <w:rsid w:val="00271C81"/>
    <w:rsid w:val="00271FD1"/>
    <w:rsid w:val="00272194"/>
    <w:rsid w:val="0027226B"/>
    <w:rsid w:val="002735A2"/>
    <w:rsid w:val="002738D0"/>
    <w:rsid w:val="00273AD8"/>
    <w:rsid w:val="00273B64"/>
    <w:rsid w:val="00273CD4"/>
    <w:rsid w:val="00273DFF"/>
    <w:rsid w:val="00275625"/>
    <w:rsid w:val="0027636D"/>
    <w:rsid w:val="002768C9"/>
    <w:rsid w:val="0027731C"/>
    <w:rsid w:val="00277BDE"/>
    <w:rsid w:val="00277D7D"/>
    <w:rsid w:val="00277E1B"/>
    <w:rsid w:val="00281154"/>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A10"/>
    <w:rsid w:val="0029692E"/>
    <w:rsid w:val="002A0B40"/>
    <w:rsid w:val="002A0BF1"/>
    <w:rsid w:val="002A0C54"/>
    <w:rsid w:val="002A1134"/>
    <w:rsid w:val="002A23A6"/>
    <w:rsid w:val="002A4426"/>
    <w:rsid w:val="002A4934"/>
    <w:rsid w:val="002A4DF3"/>
    <w:rsid w:val="002A550C"/>
    <w:rsid w:val="002A5721"/>
    <w:rsid w:val="002A5D90"/>
    <w:rsid w:val="002A6ECE"/>
    <w:rsid w:val="002A720D"/>
    <w:rsid w:val="002B0526"/>
    <w:rsid w:val="002B0FB8"/>
    <w:rsid w:val="002B2157"/>
    <w:rsid w:val="002B2389"/>
    <w:rsid w:val="002B2593"/>
    <w:rsid w:val="002B2D0F"/>
    <w:rsid w:val="002B3693"/>
    <w:rsid w:val="002B3B18"/>
    <w:rsid w:val="002B3B8D"/>
    <w:rsid w:val="002B4E4F"/>
    <w:rsid w:val="002B5329"/>
    <w:rsid w:val="002B54C0"/>
    <w:rsid w:val="002B561A"/>
    <w:rsid w:val="002B6DB7"/>
    <w:rsid w:val="002B70C2"/>
    <w:rsid w:val="002C07EF"/>
    <w:rsid w:val="002C1258"/>
    <w:rsid w:val="002C1AC4"/>
    <w:rsid w:val="002C21F5"/>
    <w:rsid w:val="002C2A8F"/>
    <w:rsid w:val="002C318E"/>
    <w:rsid w:val="002C3A4C"/>
    <w:rsid w:val="002C43CE"/>
    <w:rsid w:val="002C4EFE"/>
    <w:rsid w:val="002C56D9"/>
    <w:rsid w:val="002C5BDE"/>
    <w:rsid w:val="002C6799"/>
    <w:rsid w:val="002C6872"/>
    <w:rsid w:val="002C6A50"/>
    <w:rsid w:val="002C70CC"/>
    <w:rsid w:val="002C77F9"/>
    <w:rsid w:val="002C78DE"/>
    <w:rsid w:val="002C7D53"/>
    <w:rsid w:val="002C7FAC"/>
    <w:rsid w:val="002D05E7"/>
    <w:rsid w:val="002D1AD7"/>
    <w:rsid w:val="002D1FAE"/>
    <w:rsid w:val="002D339A"/>
    <w:rsid w:val="002D39A7"/>
    <w:rsid w:val="002D3EC8"/>
    <w:rsid w:val="002D4194"/>
    <w:rsid w:val="002D4A3C"/>
    <w:rsid w:val="002D5817"/>
    <w:rsid w:val="002D5EE1"/>
    <w:rsid w:val="002D64E0"/>
    <w:rsid w:val="002D72E4"/>
    <w:rsid w:val="002D7813"/>
    <w:rsid w:val="002E0150"/>
    <w:rsid w:val="002E07C4"/>
    <w:rsid w:val="002E09CC"/>
    <w:rsid w:val="002E2082"/>
    <w:rsid w:val="002E50EF"/>
    <w:rsid w:val="002E5DFC"/>
    <w:rsid w:val="002E6DA4"/>
    <w:rsid w:val="002F0256"/>
    <w:rsid w:val="002F1085"/>
    <w:rsid w:val="002F183E"/>
    <w:rsid w:val="002F248B"/>
    <w:rsid w:val="002F2738"/>
    <w:rsid w:val="002F3B96"/>
    <w:rsid w:val="002F3C63"/>
    <w:rsid w:val="002F4376"/>
    <w:rsid w:val="002F4DD2"/>
    <w:rsid w:val="002F52B9"/>
    <w:rsid w:val="002F5A87"/>
    <w:rsid w:val="002F5C8F"/>
    <w:rsid w:val="002F5EB2"/>
    <w:rsid w:val="00300381"/>
    <w:rsid w:val="00300D51"/>
    <w:rsid w:val="003020E0"/>
    <w:rsid w:val="0030280F"/>
    <w:rsid w:val="00302FD5"/>
    <w:rsid w:val="00303280"/>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FB5"/>
    <w:rsid w:val="00313C14"/>
    <w:rsid w:val="00313D65"/>
    <w:rsid w:val="0031519C"/>
    <w:rsid w:val="00315B81"/>
    <w:rsid w:val="00316474"/>
    <w:rsid w:val="003164CD"/>
    <w:rsid w:val="00317F3E"/>
    <w:rsid w:val="00320A1B"/>
    <w:rsid w:val="0032256F"/>
    <w:rsid w:val="003227B3"/>
    <w:rsid w:val="00322BBD"/>
    <w:rsid w:val="0032334A"/>
    <w:rsid w:val="0032379D"/>
    <w:rsid w:val="0032453E"/>
    <w:rsid w:val="00324BDA"/>
    <w:rsid w:val="0032545C"/>
    <w:rsid w:val="00325548"/>
    <w:rsid w:val="00325997"/>
    <w:rsid w:val="00325C29"/>
    <w:rsid w:val="003262D0"/>
    <w:rsid w:val="003268CF"/>
    <w:rsid w:val="003308EB"/>
    <w:rsid w:val="00330CC1"/>
    <w:rsid w:val="00330EED"/>
    <w:rsid w:val="003312E4"/>
    <w:rsid w:val="0033204F"/>
    <w:rsid w:val="00332110"/>
    <w:rsid w:val="0033313E"/>
    <w:rsid w:val="00333198"/>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99B"/>
    <w:rsid w:val="00342A7D"/>
    <w:rsid w:val="00343206"/>
    <w:rsid w:val="0034451F"/>
    <w:rsid w:val="00344917"/>
    <w:rsid w:val="00344CE0"/>
    <w:rsid w:val="0034637A"/>
    <w:rsid w:val="003470A3"/>
    <w:rsid w:val="0034712E"/>
    <w:rsid w:val="003504A0"/>
    <w:rsid w:val="0035149A"/>
    <w:rsid w:val="00352782"/>
    <w:rsid w:val="0035293D"/>
    <w:rsid w:val="00352EA1"/>
    <w:rsid w:val="00353D68"/>
    <w:rsid w:val="00354EDB"/>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5DB9"/>
    <w:rsid w:val="0036621D"/>
    <w:rsid w:val="00366599"/>
    <w:rsid w:val="00367038"/>
    <w:rsid w:val="00367CC6"/>
    <w:rsid w:val="0037080C"/>
    <w:rsid w:val="003717A3"/>
    <w:rsid w:val="0037187E"/>
    <w:rsid w:val="00371A75"/>
    <w:rsid w:val="003724F1"/>
    <w:rsid w:val="003727E4"/>
    <w:rsid w:val="00373040"/>
    <w:rsid w:val="0037324E"/>
    <w:rsid w:val="0037336A"/>
    <w:rsid w:val="003747EA"/>
    <w:rsid w:val="0037483D"/>
    <w:rsid w:val="0037613B"/>
    <w:rsid w:val="003765EF"/>
    <w:rsid w:val="003768FA"/>
    <w:rsid w:val="003772AA"/>
    <w:rsid w:val="0037768D"/>
    <w:rsid w:val="00377B65"/>
    <w:rsid w:val="00377F5E"/>
    <w:rsid w:val="00377F7C"/>
    <w:rsid w:val="003802C7"/>
    <w:rsid w:val="00380EB6"/>
    <w:rsid w:val="00380ED8"/>
    <w:rsid w:val="003811D2"/>
    <w:rsid w:val="00381201"/>
    <w:rsid w:val="00381695"/>
    <w:rsid w:val="00381C52"/>
    <w:rsid w:val="00382D76"/>
    <w:rsid w:val="00383246"/>
    <w:rsid w:val="003844B0"/>
    <w:rsid w:val="00385CDF"/>
    <w:rsid w:val="00385E71"/>
    <w:rsid w:val="00386EE2"/>
    <w:rsid w:val="003875B4"/>
    <w:rsid w:val="003876B3"/>
    <w:rsid w:val="0038776E"/>
    <w:rsid w:val="00391627"/>
    <w:rsid w:val="00391D6D"/>
    <w:rsid w:val="00391E13"/>
    <w:rsid w:val="00391E32"/>
    <w:rsid w:val="00391E61"/>
    <w:rsid w:val="00391FBD"/>
    <w:rsid w:val="0039233A"/>
    <w:rsid w:val="00392349"/>
    <w:rsid w:val="003924BA"/>
    <w:rsid w:val="00392AA0"/>
    <w:rsid w:val="00392AE2"/>
    <w:rsid w:val="00392C17"/>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1C25"/>
    <w:rsid w:val="003A26CE"/>
    <w:rsid w:val="003A2E38"/>
    <w:rsid w:val="003A2EFE"/>
    <w:rsid w:val="003A3B08"/>
    <w:rsid w:val="003A3D29"/>
    <w:rsid w:val="003A51DB"/>
    <w:rsid w:val="003A5815"/>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66"/>
    <w:rsid w:val="003B5257"/>
    <w:rsid w:val="003B5F1C"/>
    <w:rsid w:val="003B60C4"/>
    <w:rsid w:val="003B620D"/>
    <w:rsid w:val="003B6810"/>
    <w:rsid w:val="003B6B37"/>
    <w:rsid w:val="003B6E3A"/>
    <w:rsid w:val="003B6FEA"/>
    <w:rsid w:val="003B7267"/>
    <w:rsid w:val="003B734F"/>
    <w:rsid w:val="003C01C9"/>
    <w:rsid w:val="003C054A"/>
    <w:rsid w:val="003C0563"/>
    <w:rsid w:val="003C06CE"/>
    <w:rsid w:val="003C0E5D"/>
    <w:rsid w:val="003C1EE1"/>
    <w:rsid w:val="003C2483"/>
    <w:rsid w:val="003C29A4"/>
    <w:rsid w:val="003C3655"/>
    <w:rsid w:val="003C4A3D"/>
    <w:rsid w:val="003C5CDA"/>
    <w:rsid w:val="003C5F76"/>
    <w:rsid w:val="003C64CC"/>
    <w:rsid w:val="003C774A"/>
    <w:rsid w:val="003C7CB3"/>
    <w:rsid w:val="003D06AC"/>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6CC"/>
    <w:rsid w:val="003E1D36"/>
    <w:rsid w:val="003E1D94"/>
    <w:rsid w:val="003E2910"/>
    <w:rsid w:val="003E32E5"/>
    <w:rsid w:val="003E3489"/>
    <w:rsid w:val="003E359E"/>
    <w:rsid w:val="003E3CB9"/>
    <w:rsid w:val="003E4BAC"/>
    <w:rsid w:val="003E514D"/>
    <w:rsid w:val="003E60B8"/>
    <w:rsid w:val="003E65B5"/>
    <w:rsid w:val="003E7257"/>
    <w:rsid w:val="003F0341"/>
    <w:rsid w:val="003F10E4"/>
    <w:rsid w:val="003F16FB"/>
    <w:rsid w:val="003F16FE"/>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4E0"/>
    <w:rsid w:val="0040123A"/>
    <w:rsid w:val="004024B1"/>
    <w:rsid w:val="00402885"/>
    <w:rsid w:val="00402E6E"/>
    <w:rsid w:val="0040323C"/>
    <w:rsid w:val="004033A3"/>
    <w:rsid w:val="00403B46"/>
    <w:rsid w:val="004040B5"/>
    <w:rsid w:val="00404199"/>
    <w:rsid w:val="00404661"/>
    <w:rsid w:val="00404AFE"/>
    <w:rsid w:val="0040526A"/>
    <w:rsid w:val="0040530A"/>
    <w:rsid w:val="0040574C"/>
    <w:rsid w:val="00406DA8"/>
    <w:rsid w:val="0040707C"/>
    <w:rsid w:val="004078DB"/>
    <w:rsid w:val="00411368"/>
    <w:rsid w:val="004117CD"/>
    <w:rsid w:val="004118F5"/>
    <w:rsid w:val="00411CC5"/>
    <w:rsid w:val="00412635"/>
    <w:rsid w:val="00413199"/>
    <w:rsid w:val="00413359"/>
    <w:rsid w:val="00413434"/>
    <w:rsid w:val="0041451D"/>
    <w:rsid w:val="00414FDF"/>
    <w:rsid w:val="004154CE"/>
    <w:rsid w:val="0041574F"/>
    <w:rsid w:val="00415E4D"/>
    <w:rsid w:val="00415EE4"/>
    <w:rsid w:val="00417177"/>
    <w:rsid w:val="004200A7"/>
    <w:rsid w:val="004202CC"/>
    <w:rsid w:val="00420D39"/>
    <w:rsid w:val="004216A0"/>
    <w:rsid w:val="00421DBA"/>
    <w:rsid w:val="00422341"/>
    <w:rsid w:val="00422687"/>
    <w:rsid w:val="0042338B"/>
    <w:rsid w:val="004243D5"/>
    <w:rsid w:val="004244EE"/>
    <w:rsid w:val="004244F8"/>
    <w:rsid w:val="00424B4A"/>
    <w:rsid w:val="004255AB"/>
    <w:rsid w:val="00425A6F"/>
    <w:rsid w:val="0042759A"/>
    <w:rsid w:val="00427618"/>
    <w:rsid w:val="00427EF5"/>
    <w:rsid w:val="004320E0"/>
    <w:rsid w:val="00432243"/>
    <w:rsid w:val="004341E0"/>
    <w:rsid w:val="00434564"/>
    <w:rsid w:val="00435386"/>
    <w:rsid w:val="00436A36"/>
    <w:rsid w:val="00436D27"/>
    <w:rsid w:val="00437C2D"/>
    <w:rsid w:val="00440318"/>
    <w:rsid w:val="004406D2"/>
    <w:rsid w:val="00440B99"/>
    <w:rsid w:val="00440BF3"/>
    <w:rsid w:val="0044224D"/>
    <w:rsid w:val="00442DD1"/>
    <w:rsid w:val="00442F77"/>
    <w:rsid w:val="00443232"/>
    <w:rsid w:val="00444666"/>
    <w:rsid w:val="00444E72"/>
    <w:rsid w:val="00444FCD"/>
    <w:rsid w:val="00444FFA"/>
    <w:rsid w:val="0044526C"/>
    <w:rsid w:val="00445ADD"/>
    <w:rsid w:val="00445FFF"/>
    <w:rsid w:val="004463D5"/>
    <w:rsid w:val="00447181"/>
    <w:rsid w:val="004479AA"/>
    <w:rsid w:val="004502BD"/>
    <w:rsid w:val="00450B01"/>
    <w:rsid w:val="00450B33"/>
    <w:rsid w:val="00451CB9"/>
    <w:rsid w:val="0045341C"/>
    <w:rsid w:val="0045383F"/>
    <w:rsid w:val="00454346"/>
    <w:rsid w:val="004548EF"/>
    <w:rsid w:val="00455E46"/>
    <w:rsid w:val="00456174"/>
    <w:rsid w:val="00456D33"/>
    <w:rsid w:val="00456FF4"/>
    <w:rsid w:val="004573BA"/>
    <w:rsid w:val="0046009B"/>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671"/>
    <w:rsid w:val="00467591"/>
    <w:rsid w:val="004679FF"/>
    <w:rsid w:val="00467E39"/>
    <w:rsid w:val="00470B26"/>
    <w:rsid w:val="00470C46"/>
    <w:rsid w:val="00471CC6"/>
    <w:rsid w:val="0047238D"/>
    <w:rsid w:val="00472446"/>
    <w:rsid w:val="004731D7"/>
    <w:rsid w:val="00473859"/>
    <w:rsid w:val="00474527"/>
    <w:rsid w:val="00474E85"/>
    <w:rsid w:val="00475456"/>
    <w:rsid w:val="00475828"/>
    <w:rsid w:val="00475A20"/>
    <w:rsid w:val="0047610A"/>
    <w:rsid w:val="00476C22"/>
    <w:rsid w:val="00476FB1"/>
    <w:rsid w:val="00480AC6"/>
    <w:rsid w:val="00481853"/>
    <w:rsid w:val="004833C9"/>
    <w:rsid w:val="00483421"/>
    <w:rsid w:val="0048464E"/>
    <w:rsid w:val="00484A1F"/>
    <w:rsid w:val="00484AE9"/>
    <w:rsid w:val="00485860"/>
    <w:rsid w:val="00485AA3"/>
    <w:rsid w:val="00486232"/>
    <w:rsid w:val="00486909"/>
    <w:rsid w:val="00486EA4"/>
    <w:rsid w:val="00490C99"/>
    <w:rsid w:val="004914FA"/>
    <w:rsid w:val="00491E8D"/>
    <w:rsid w:val="0049306C"/>
    <w:rsid w:val="004930D6"/>
    <w:rsid w:val="00493CB8"/>
    <w:rsid w:val="004942AA"/>
    <w:rsid w:val="00495391"/>
    <w:rsid w:val="00495496"/>
    <w:rsid w:val="004958CB"/>
    <w:rsid w:val="00495EE0"/>
    <w:rsid w:val="0049652C"/>
    <w:rsid w:val="00496A3D"/>
    <w:rsid w:val="00497529"/>
    <w:rsid w:val="00497684"/>
    <w:rsid w:val="00497925"/>
    <w:rsid w:val="004A1868"/>
    <w:rsid w:val="004A2430"/>
    <w:rsid w:val="004A2656"/>
    <w:rsid w:val="004A307B"/>
    <w:rsid w:val="004A32E7"/>
    <w:rsid w:val="004A3E72"/>
    <w:rsid w:val="004A4753"/>
    <w:rsid w:val="004A4A50"/>
    <w:rsid w:val="004A4F5F"/>
    <w:rsid w:val="004A5431"/>
    <w:rsid w:val="004A595E"/>
    <w:rsid w:val="004A5BEE"/>
    <w:rsid w:val="004A5D86"/>
    <w:rsid w:val="004A6156"/>
    <w:rsid w:val="004A62CA"/>
    <w:rsid w:val="004A68C5"/>
    <w:rsid w:val="004A6B70"/>
    <w:rsid w:val="004A749A"/>
    <w:rsid w:val="004B0E70"/>
    <w:rsid w:val="004B1632"/>
    <w:rsid w:val="004B2C73"/>
    <w:rsid w:val="004B3EFC"/>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CDA"/>
    <w:rsid w:val="004C1F78"/>
    <w:rsid w:val="004C22FF"/>
    <w:rsid w:val="004C352F"/>
    <w:rsid w:val="004C3D17"/>
    <w:rsid w:val="004C3ECF"/>
    <w:rsid w:val="004C4D4C"/>
    <w:rsid w:val="004C579A"/>
    <w:rsid w:val="004C6E2B"/>
    <w:rsid w:val="004C6EEF"/>
    <w:rsid w:val="004C743F"/>
    <w:rsid w:val="004C7FF8"/>
    <w:rsid w:val="004D03D0"/>
    <w:rsid w:val="004D091E"/>
    <w:rsid w:val="004D12EC"/>
    <w:rsid w:val="004D191E"/>
    <w:rsid w:val="004D1B09"/>
    <w:rsid w:val="004D2534"/>
    <w:rsid w:val="004D38C4"/>
    <w:rsid w:val="004D4073"/>
    <w:rsid w:val="004D50A5"/>
    <w:rsid w:val="004D59B3"/>
    <w:rsid w:val="004D5FB7"/>
    <w:rsid w:val="004D6D18"/>
    <w:rsid w:val="004D735C"/>
    <w:rsid w:val="004D7442"/>
    <w:rsid w:val="004D76B4"/>
    <w:rsid w:val="004D79F5"/>
    <w:rsid w:val="004D7DCB"/>
    <w:rsid w:val="004D7E63"/>
    <w:rsid w:val="004E04E8"/>
    <w:rsid w:val="004E10F2"/>
    <w:rsid w:val="004E1670"/>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498B"/>
    <w:rsid w:val="004F5032"/>
    <w:rsid w:val="004F523A"/>
    <w:rsid w:val="004F528A"/>
    <w:rsid w:val="004F586D"/>
    <w:rsid w:val="004F5D5A"/>
    <w:rsid w:val="004F5FEB"/>
    <w:rsid w:val="004F675D"/>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20623"/>
    <w:rsid w:val="0052109E"/>
    <w:rsid w:val="005223D6"/>
    <w:rsid w:val="00522C41"/>
    <w:rsid w:val="00523498"/>
    <w:rsid w:val="005237C4"/>
    <w:rsid w:val="00523C09"/>
    <w:rsid w:val="0052447C"/>
    <w:rsid w:val="00524A46"/>
    <w:rsid w:val="00524B42"/>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97"/>
    <w:rsid w:val="0053192F"/>
    <w:rsid w:val="00531BAB"/>
    <w:rsid w:val="0053213B"/>
    <w:rsid w:val="0053224C"/>
    <w:rsid w:val="005325A1"/>
    <w:rsid w:val="0053285A"/>
    <w:rsid w:val="005346DF"/>
    <w:rsid w:val="00534944"/>
    <w:rsid w:val="00534E49"/>
    <w:rsid w:val="00534F99"/>
    <w:rsid w:val="00535509"/>
    <w:rsid w:val="005357BA"/>
    <w:rsid w:val="00536386"/>
    <w:rsid w:val="00536746"/>
    <w:rsid w:val="005369A2"/>
    <w:rsid w:val="00536F5D"/>
    <w:rsid w:val="0053722A"/>
    <w:rsid w:val="0054060F"/>
    <w:rsid w:val="00540BFA"/>
    <w:rsid w:val="00540CB3"/>
    <w:rsid w:val="00541A3B"/>
    <w:rsid w:val="00542375"/>
    <w:rsid w:val="00542462"/>
    <w:rsid w:val="0054259A"/>
    <w:rsid w:val="00542C09"/>
    <w:rsid w:val="0054334F"/>
    <w:rsid w:val="00543A08"/>
    <w:rsid w:val="00544C84"/>
    <w:rsid w:val="005450C5"/>
    <w:rsid w:val="0054520B"/>
    <w:rsid w:val="00545802"/>
    <w:rsid w:val="00545BD7"/>
    <w:rsid w:val="005462AB"/>
    <w:rsid w:val="00546B3C"/>
    <w:rsid w:val="005510DA"/>
    <w:rsid w:val="005515EC"/>
    <w:rsid w:val="00551B3C"/>
    <w:rsid w:val="00551CF2"/>
    <w:rsid w:val="00552305"/>
    <w:rsid w:val="00553098"/>
    <w:rsid w:val="0055321F"/>
    <w:rsid w:val="005553C5"/>
    <w:rsid w:val="00555417"/>
    <w:rsid w:val="00555F2F"/>
    <w:rsid w:val="00556034"/>
    <w:rsid w:val="0056309F"/>
    <w:rsid w:val="0056348F"/>
    <w:rsid w:val="0056453C"/>
    <w:rsid w:val="00564949"/>
    <w:rsid w:val="005649BD"/>
    <w:rsid w:val="00564C1F"/>
    <w:rsid w:val="00564C84"/>
    <w:rsid w:val="00565300"/>
    <w:rsid w:val="005657CA"/>
    <w:rsid w:val="005661CC"/>
    <w:rsid w:val="0056639B"/>
    <w:rsid w:val="005664A8"/>
    <w:rsid w:val="005668F6"/>
    <w:rsid w:val="00571E8E"/>
    <w:rsid w:val="00572C6A"/>
    <w:rsid w:val="00572E68"/>
    <w:rsid w:val="00573E69"/>
    <w:rsid w:val="00574C47"/>
    <w:rsid w:val="00575670"/>
    <w:rsid w:val="00575A99"/>
    <w:rsid w:val="00575CCE"/>
    <w:rsid w:val="00576F4B"/>
    <w:rsid w:val="00580017"/>
    <w:rsid w:val="00580115"/>
    <w:rsid w:val="00580726"/>
    <w:rsid w:val="005807AD"/>
    <w:rsid w:val="00580E37"/>
    <w:rsid w:val="00581FA8"/>
    <w:rsid w:val="00581FDA"/>
    <w:rsid w:val="00582DA7"/>
    <w:rsid w:val="00582E4F"/>
    <w:rsid w:val="005836E1"/>
    <w:rsid w:val="00584F45"/>
    <w:rsid w:val="005853DD"/>
    <w:rsid w:val="005855D6"/>
    <w:rsid w:val="00585A6B"/>
    <w:rsid w:val="00585A92"/>
    <w:rsid w:val="00585C50"/>
    <w:rsid w:val="00586216"/>
    <w:rsid w:val="00586922"/>
    <w:rsid w:val="00586A62"/>
    <w:rsid w:val="00586FCE"/>
    <w:rsid w:val="00587431"/>
    <w:rsid w:val="0058743F"/>
    <w:rsid w:val="00587512"/>
    <w:rsid w:val="00587EFB"/>
    <w:rsid w:val="00591473"/>
    <w:rsid w:val="00591A73"/>
    <w:rsid w:val="00591B2A"/>
    <w:rsid w:val="00591D89"/>
    <w:rsid w:val="0059209E"/>
    <w:rsid w:val="0059245B"/>
    <w:rsid w:val="005925DC"/>
    <w:rsid w:val="00592B75"/>
    <w:rsid w:val="0059468A"/>
    <w:rsid w:val="005947E7"/>
    <w:rsid w:val="0059527E"/>
    <w:rsid w:val="00596DA5"/>
    <w:rsid w:val="0059701D"/>
    <w:rsid w:val="005A0B2E"/>
    <w:rsid w:val="005A13E4"/>
    <w:rsid w:val="005A1B2C"/>
    <w:rsid w:val="005A2020"/>
    <w:rsid w:val="005A2D76"/>
    <w:rsid w:val="005A2F76"/>
    <w:rsid w:val="005A3001"/>
    <w:rsid w:val="005A3AF8"/>
    <w:rsid w:val="005A468E"/>
    <w:rsid w:val="005A5E3D"/>
    <w:rsid w:val="005A78AA"/>
    <w:rsid w:val="005B02F8"/>
    <w:rsid w:val="005B03F8"/>
    <w:rsid w:val="005B1A6C"/>
    <w:rsid w:val="005B2B65"/>
    <w:rsid w:val="005B2E09"/>
    <w:rsid w:val="005B43F6"/>
    <w:rsid w:val="005B4BB7"/>
    <w:rsid w:val="005B5707"/>
    <w:rsid w:val="005B67DD"/>
    <w:rsid w:val="005B78FB"/>
    <w:rsid w:val="005B7DCB"/>
    <w:rsid w:val="005C0A41"/>
    <w:rsid w:val="005C1BB3"/>
    <w:rsid w:val="005C1E29"/>
    <w:rsid w:val="005C218C"/>
    <w:rsid w:val="005C3987"/>
    <w:rsid w:val="005C4321"/>
    <w:rsid w:val="005C476A"/>
    <w:rsid w:val="005C4F9A"/>
    <w:rsid w:val="005C5602"/>
    <w:rsid w:val="005C5680"/>
    <w:rsid w:val="005C5A5A"/>
    <w:rsid w:val="005C6107"/>
    <w:rsid w:val="005C65EF"/>
    <w:rsid w:val="005C7255"/>
    <w:rsid w:val="005D04FF"/>
    <w:rsid w:val="005D0B03"/>
    <w:rsid w:val="005D10B8"/>
    <w:rsid w:val="005D188F"/>
    <w:rsid w:val="005D1D6C"/>
    <w:rsid w:val="005D2618"/>
    <w:rsid w:val="005D3298"/>
    <w:rsid w:val="005D36BF"/>
    <w:rsid w:val="005D397B"/>
    <w:rsid w:val="005D3EF5"/>
    <w:rsid w:val="005D482B"/>
    <w:rsid w:val="005D562B"/>
    <w:rsid w:val="005D5C08"/>
    <w:rsid w:val="005D61EC"/>
    <w:rsid w:val="005D64D4"/>
    <w:rsid w:val="005D7402"/>
    <w:rsid w:val="005E0031"/>
    <w:rsid w:val="005E07B3"/>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F0207"/>
    <w:rsid w:val="005F043B"/>
    <w:rsid w:val="005F0D1F"/>
    <w:rsid w:val="005F0DA3"/>
    <w:rsid w:val="005F148E"/>
    <w:rsid w:val="005F1B04"/>
    <w:rsid w:val="005F28EB"/>
    <w:rsid w:val="005F2BC0"/>
    <w:rsid w:val="005F34C1"/>
    <w:rsid w:val="005F39F0"/>
    <w:rsid w:val="005F4941"/>
    <w:rsid w:val="005F4DEE"/>
    <w:rsid w:val="005F5E43"/>
    <w:rsid w:val="005F712C"/>
    <w:rsid w:val="005F740B"/>
    <w:rsid w:val="0060010A"/>
    <w:rsid w:val="0060052E"/>
    <w:rsid w:val="00600663"/>
    <w:rsid w:val="006009C0"/>
    <w:rsid w:val="00600F77"/>
    <w:rsid w:val="00601DE7"/>
    <w:rsid w:val="00601E0E"/>
    <w:rsid w:val="00602361"/>
    <w:rsid w:val="006023E7"/>
    <w:rsid w:val="006025A7"/>
    <w:rsid w:val="00602BA5"/>
    <w:rsid w:val="006036E7"/>
    <w:rsid w:val="006042A7"/>
    <w:rsid w:val="0060502E"/>
    <w:rsid w:val="00606492"/>
    <w:rsid w:val="00606533"/>
    <w:rsid w:val="00606D23"/>
    <w:rsid w:val="006109AD"/>
    <w:rsid w:val="00610BE7"/>
    <w:rsid w:val="00610C6B"/>
    <w:rsid w:val="00610E3F"/>
    <w:rsid w:val="00612A96"/>
    <w:rsid w:val="00613299"/>
    <w:rsid w:val="00613CF9"/>
    <w:rsid w:val="00613E0A"/>
    <w:rsid w:val="00613FEA"/>
    <w:rsid w:val="00614DE2"/>
    <w:rsid w:val="00614F5D"/>
    <w:rsid w:val="006156E2"/>
    <w:rsid w:val="00617406"/>
    <w:rsid w:val="006175F5"/>
    <w:rsid w:val="00617E1A"/>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6F97"/>
    <w:rsid w:val="00627B53"/>
    <w:rsid w:val="00627BE1"/>
    <w:rsid w:val="00627F5E"/>
    <w:rsid w:val="00630109"/>
    <w:rsid w:val="006309A5"/>
    <w:rsid w:val="00630A12"/>
    <w:rsid w:val="00630B13"/>
    <w:rsid w:val="006319C9"/>
    <w:rsid w:val="00631C3B"/>
    <w:rsid w:val="0063267A"/>
    <w:rsid w:val="00632A9D"/>
    <w:rsid w:val="00632ABA"/>
    <w:rsid w:val="00632BCD"/>
    <w:rsid w:val="00633003"/>
    <w:rsid w:val="0063338B"/>
    <w:rsid w:val="006346C1"/>
    <w:rsid w:val="00634ABD"/>
    <w:rsid w:val="006366DE"/>
    <w:rsid w:val="006369F9"/>
    <w:rsid w:val="00636A36"/>
    <w:rsid w:val="006372F5"/>
    <w:rsid w:val="006374C6"/>
    <w:rsid w:val="0063750F"/>
    <w:rsid w:val="00637A2C"/>
    <w:rsid w:val="00640063"/>
    <w:rsid w:val="006402A9"/>
    <w:rsid w:val="00640D45"/>
    <w:rsid w:val="00640F3C"/>
    <w:rsid w:val="006413A2"/>
    <w:rsid w:val="00641D52"/>
    <w:rsid w:val="00641E26"/>
    <w:rsid w:val="0064381A"/>
    <w:rsid w:val="00643DDD"/>
    <w:rsid w:val="00643F04"/>
    <w:rsid w:val="006447CA"/>
    <w:rsid w:val="00644812"/>
    <w:rsid w:val="00644B81"/>
    <w:rsid w:val="006452C8"/>
    <w:rsid w:val="0064544A"/>
    <w:rsid w:val="0064590F"/>
    <w:rsid w:val="00645EF5"/>
    <w:rsid w:val="00646840"/>
    <w:rsid w:val="00646E58"/>
    <w:rsid w:val="00646FC7"/>
    <w:rsid w:val="00647468"/>
    <w:rsid w:val="00647725"/>
    <w:rsid w:val="0064780E"/>
    <w:rsid w:val="00647967"/>
    <w:rsid w:val="00650419"/>
    <w:rsid w:val="00650E5C"/>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57C5C"/>
    <w:rsid w:val="00661254"/>
    <w:rsid w:val="0066161A"/>
    <w:rsid w:val="00662FA6"/>
    <w:rsid w:val="006638FF"/>
    <w:rsid w:val="006642B0"/>
    <w:rsid w:val="00666136"/>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2BF"/>
    <w:rsid w:val="006748B9"/>
    <w:rsid w:val="00674B58"/>
    <w:rsid w:val="00674EFC"/>
    <w:rsid w:val="006752BA"/>
    <w:rsid w:val="0067582A"/>
    <w:rsid w:val="00675D97"/>
    <w:rsid w:val="006767E5"/>
    <w:rsid w:val="00676FDC"/>
    <w:rsid w:val="006779EE"/>
    <w:rsid w:val="00680216"/>
    <w:rsid w:val="00680575"/>
    <w:rsid w:val="00681A84"/>
    <w:rsid w:val="00682247"/>
    <w:rsid w:val="00682FF4"/>
    <w:rsid w:val="00683F3A"/>
    <w:rsid w:val="00685321"/>
    <w:rsid w:val="00686279"/>
    <w:rsid w:val="0068683C"/>
    <w:rsid w:val="00686FD5"/>
    <w:rsid w:val="006871B2"/>
    <w:rsid w:val="00687E8E"/>
    <w:rsid w:val="00691583"/>
    <w:rsid w:val="006915BB"/>
    <w:rsid w:val="006927C4"/>
    <w:rsid w:val="00692BE8"/>
    <w:rsid w:val="00692E7B"/>
    <w:rsid w:val="00693F44"/>
    <w:rsid w:val="00695813"/>
    <w:rsid w:val="0069659C"/>
    <w:rsid w:val="00696616"/>
    <w:rsid w:val="00696F1B"/>
    <w:rsid w:val="00697821"/>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30E9"/>
    <w:rsid w:val="006B3202"/>
    <w:rsid w:val="006B3825"/>
    <w:rsid w:val="006B3A9F"/>
    <w:rsid w:val="006B4477"/>
    <w:rsid w:val="006B67C5"/>
    <w:rsid w:val="006B6E4E"/>
    <w:rsid w:val="006B73DD"/>
    <w:rsid w:val="006B757D"/>
    <w:rsid w:val="006B7626"/>
    <w:rsid w:val="006C0647"/>
    <w:rsid w:val="006C1838"/>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42C"/>
    <w:rsid w:val="006D0668"/>
    <w:rsid w:val="006D2047"/>
    <w:rsid w:val="006D20E0"/>
    <w:rsid w:val="006D2369"/>
    <w:rsid w:val="006D3CF9"/>
    <w:rsid w:val="006D4A7C"/>
    <w:rsid w:val="006D53B7"/>
    <w:rsid w:val="006D57D9"/>
    <w:rsid w:val="006E0216"/>
    <w:rsid w:val="006E0465"/>
    <w:rsid w:val="006E0A56"/>
    <w:rsid w:val="006E1B8B"/>
    <w:rsid w:val="006E3742"/>
    <w:rsid w:val="006E3F6B"/>
    <w:rsid w:val="006E3FD9"/>
    <w:rsid w:val="006E42A4"/>
    <w:rsid w:val="006E4743"/>
    <w:rsid w:val="006E49FD"/>
    <w:rsid w:val="006E5AF6"/>
    <w:rsid w:val="006E64D3"/>
    <w:rsid w:val="006E68AE"/>
    <w:rsid w:val="006E71C3"/>
    <w:rsid w:val="006E7C2D"/>
    <w:rsid w:val="006F0C7F"/>
    <w:rsid w:val="006F100D"/>
    <w:rsid w:val="006F102E"/>
    <w:rsid w:val="006F205E"/>
    <w:rsid w:val="006F2B25"/>
    <w:rsid w:val="006F4206"/>
    <w:rsid w:val="006F4729"/>
    <w:rsid w:val="006F4B76"/>
    <w:rsid w:val="006F4DD0"/>
    <w:rsid w:val="006F53DE"/>
    <w:rsid w:val="006F6E96"/>
    <w:rsid w:val="006F6EB0"/>
    <w:rsid w:val="0070004D"/>
    <w:rsid w:val="00700175"/>
    <w:rsid w:val="00700480"/>
    <w:rsid w:val="007007B8"/>
    <w:rsid w:val="007009BF"/>
    <w:rsid w:val="00700F83"/>
    <w:rsid w:val="00702B79"/>
    <w:rsid w:val="00702C31"/>
    <w:rsid w:val="00702E17"/>
    <w:rsid w:val="00703B47"/>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B5D"/>
    <w:rsid w:val="00712C35"/>
    <w:rsid w:val="00712EF3"/>
    <w:rsid w:val="00713FEA"/>
    <w:rsid w:val="00715102"/>
    <w:rsid w:val="007158AD"/>
    <w:rsid w:val="007158E2"/>
    <w:rsid w:val="00715FDB"/>
    <w:rsid w:val="00716F57"/>
    <w:rsid w:val="007176E4"/>
    <w:rsid w:val="00717732"/>
    <w:rsid w:val="0071777F"/>
    <w:rsid w:val="00717955"/>
    <w:rsid w:val="00717F3A"/>
    <w:rsid w:val="007200F7"/>
    <w:rsid w:val="007209B7"/>
    <w:rsid w:val="0072252C"/>
    <w:rsid w:val="00722628"/>
    <w:rsid w:val="007226C9"/>
    <w:rsid w:val="00722D93"/>
    <w:rsid w:val="00722E68"/>
    <w:rsid w:val="00723283"/>
    <w:rsid w:val="0072352C"/>
    <w:rsid w:val="00723B9D"/>
    <w:rsid w:val="00723D17"/>
    <w:rsid w:val="00723FBC"/>
    <w:rsid w:val="0072434B"/>
    <w:rsid w:val="00724726"/>
    <w:rsid w:val="00724E4E"/>
    <w:rsid w:val="00725277"/>
    <w:rsid w:val="007255A4"/>
    <w:rsid w:val="00726063"/>
    <w:rsid w:val="00727416"/>
    <w:rsid w:val="0072787D"/>
    <w:rsid w:val="00727A5C"/>
    <w:rsid w:val="00727E4A"/>
    <w:rsid w:val="0073074E"/>
    <w:rsid w:val="00730E71"/>
    <w:rsid w:val="00730FB2"/>
    <w:rsid w:val="00732720"/>
    <w:rsid w:val="0073278E"/>
    <w:rsid w:val="007327C8"/>
    <w:rsid w:val="00733011"/>
    <w:rsid w:val="007334DD"/>
    <w:rsid w:val="00733A62"/>
    <w:rsid w:val="00733C52"/>
    <w:rsid w:val="00734BA6"/>
    <w:rsid w:val="00734DC1"/>
    <w:rsid w:val="0073512E"/>
    <w:rsid w:val="00735578"/>
    <w:rsid w:val="007359CC"/>
    <w:rsid w:val="00735A38"/>
    <w:rsid w:val="00736BB3"/>
    <w:rsid w:val="0073769E"/>
    <w:rsid w:val="00737BE3"/>
    <w:rsid w:val="00740329"/>
    <w:rsid w:val="00740470"/>
    <w:rsid w:val="00740929"/>
    <w:rsid w:val="00740F36"/>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7B"/>
    <w:rsid w:val="00750EE0"/>
    <w:rsid w:val="00750F4A"/>
    <w:rsid w:val="00750F5A"/>
    <w:rsid w:val="0075155A"/>
    <w:rsid w:val="007519D7"/>
    <w:rsid w:val="00752166"/>
    <w:rsid w:val="0075228B"/>
    <w:rsid w:val="00752313"/>
    <w:rsid w:val="0075292D"/>
    <w:rsid w:val="00752E51"/>
    <w:rsid w:val="007539E9"/>
    <w:rsid w:val="00753A50"/>
    <w:rsid w:val="00753BB4"/>
    <w:rsid w:val="00754508"/>
    <w:rsid w:val="00754A9D"/>
    <w:rsid w:val="00754CCC"/>
    <w:rsid w:val="00755132"/>
    <w:rsid w:val="007557BD"/>
    <w:rsid w:val="007564D9"/>
    <w:rsid w:val="00756D23"/>
    <w:rsid w:val="00756E28"/>
    <w:rsid w:val="0075744A"/>
    <w:rsid w:val="007576D4"/>
    <w:rsid w:val="00757C03"/>
    <w:rsid w:val="00757F84"/>
    <w:rsid w:val="00760070"/>
    <w:rsid w:val="007603C9"/>
    <w:rsid w:val="0076076B"/>
    <w:rsid w:val="00762692"/>
    <w:rsid w:val="00762B2D"/>
    <w:rsid w:val="007647B4"/>
    <w:rsid w:val="00764AEC"/>
    <w:rsid w:val="00764D21"/>
    <w:rsid w:val="0076501E"/>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486D"/>
    <w:rsid w:val="00774CC6"/>
    <w:rsid w:val="007762AD"/>
    <w:rsid w:val="007764EF"/>
    <w:rsid w:val="00776728"/>
    <w:rsid w:val="00777852"/>
    <w:rsid w:val="0078076A"/>
    <w:rsid w:val="007824BD"/>
    <w:rsid w:val="007825AD"/>
    <w:rsid w:val="007827C9"/>
    <w:rsid w:val="00783304"/>
    <w:rsid w:val="007847C0"/>
    <w:rsid w:val="00784D6F"/>
    <w:rsid w:val="0078503D"/>
    <w:rsid w:val="00786DE1"/>
    <w:rsid w:val="00787220"/>
    <w:rsid w:val="007879DA"/>
    <w:rsid w:val="00787A19"/>
    <w:rsid w:val="00787EE4"/>
    <w:rsid w:val="007902CA"/>
    <w:rsid w:val="00792B66"/>
    <w:rsid w:val="00792CED"/>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7D40"/>
    <w:rsid w:val="007A7E23"/>
    <w:rsid w:val="007A7F20"/>
    <w:rsid w:val="007B0F40"/>
    <w:rsid w:val="007B2E9A"/>
    <w:rsid w:val="007B3325"/>
    <w:rsid w:val="007B3CF9"/>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304F"/>
    <w:rsid w:val="007D4F1A"/>
    <w:rsid w:val="007D57A1"/>
    <w:rsid w:val="007D5AA0"/>
    <w:rsid w:val="007D5C7C"/>
    <w:rsid w:val="007D6772"/>
    <w:rsid w:val="007D7412"/>
    <w:rsid w:val="007D7739"/>
    <w:rsid w:val="007E02BF"/>
    <w:rsid w:val="007E075E"/>
    <w:rsid w:val="007E089B"/>
    <w:rsid w:val="007E0C8A"/>
    <w:rsid w:val="007E0D26"/>
    <w:rsid w:val="007E0FDD"/>
    <w:rsid w:val="007E0FF9"/>
    <w:rsid w:val="007E11CA"/>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1E8"/>
    <w:rsid w:val="007F2BB2"/>
    <w:rsid w:val="007F2DA2"/>
    <w:rsid w:val="007F3093"/>
    <w:rsid w:val="007F3594"/>
    <w:rsid w:val="007F367B"/>
    <w:rsid w:val="007F36CA"/>
    <w:rsid w:val="007F3A0A"/>
    <w:rsid w:val="007F439D"/>
    <w:rsid w:val="007F5708"/>
    <w:rsid w:val="007F60DA"/>
    <w:rsid w:val="007F6B21"/>
    <w:rsid w:val="007F7344"/>
    <w:rsid w:val="007F7560"/>
    <w:rsid w:val="007F7568"/>
    <w:rsid w:val="007F76FD"/>
    <w:rsid w:val="007F79BD"/>
    <w:rsid w:val="007F7D6E"/>
    <w:rsid w:val="00800587"/>
    <w:rsid w:val="00800EDD"/>
    <w:rsid w:val="00802508"/>
    <w:rsid w:val="008025EB"/>
    <w:rsid w:val="00803888"/>
    <w:rsid w:val="00804576"/>
    <w:rsid w:val="008046B2"/>
    <w:rsid w:val="00804B15"/>
    <w:rsid w:val="0080547E"/>
    <w:rsid w:val="008057DF"/>
    <w:rsid w:val="00805B6C"/>
    <w:rsid w:val="00805FD8"/>
    <w:rsid w:val="00806CF6"/>
    <w:rsid w:val="0080784D"/>
    <w:rsid w:val="00807C43"/>
    <w:rsid w:val="008108EE"/>
    <w:rsid w:val="00810B08"/>
    <w:rsid w:val="00810C71"/>
    <w:rsid w:val="00811161"/>
    <w:rsid w:val="008113B6"/>
    <w:rsid w:val="00811555"/>
    <w:rsid w:val="008117E5"/>
    <w:rsid w:val="008123FF"/>
    <w:rsid w:val="00812E2E"/>
    <w:rsid w:val="00813A49"/>
    <w:rsid w:val="00813A8B"/>
    <w:rsid w:val="008142C7"/>
    <w:rsid w:val="0081434D"/>
    <w:rsid w:val="00814DF3"/>
    <w:rsid w:val="0081552F"/>
    <w:rsid w:val="00815E58"/>
    <w:rsid w:val="008167D8"/>
    <w:rsid w:val="00816BF5"/>
    <w:rsid w:val="00817024"/>
    <w:rsid w:val="00817F13"/>
    <w:rsid w:val="00820F09"/>
    <w:rsid w:val="00821498"/>
    <w:rsid w:val="00821BE2"/>
    <w:rsid w:val="00821CE8"/>
    <w:rsid w:val="0082215F"/>
    <w:rsid w:val="008229D9"/>
    <w:rsid w:val="00822A63"/>
    <w:rsid w:val="0082421D"/>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4F5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296F"/>
    <w:rsid w:val="008435B3"/>
    <w:rsid w:val="0084389E"/>
    <w:rsid w:val="00845C52"/>
    <w:rsid w:val="00845CA1"/>
    <w:rsid w:val="00847A5D"/>
    <w:rsid w:val="00847B22"/>
    <w:rsid w:val="00847FC6"/>
    <w:rsid w:val="00850484"/>
    <w:rsid w:val="008507AA"/>
    <w:rsid w:val="0085097F"/>
    <w:rsid w:val="0085166A"/>
    <w:rsid w:val="00851899"/>
    <w:rsid w:val="008519DE"/>
    <w:rsid w:val="00851DE3"/>
    <w:rsid w:val="00852A31"/>
    <w:rsid w:val="00852AC7"/>
    <w:rsid w:val="00852BA7"/>
    <w:rsid w:val="00852E15"/>
    <w:rsid w:val="00854AA5"/>
    <w:rsid w:val="008550B0"/>
    <w:rsid w:val="00856B2F"/>
    <w:rsid w:val="00856F7B"/>
    <w:rsid w:val="008578A4"/>
    <w:rsid w:val="00857969"/>
    <w:rsid w:val="00857B7F"/>
    <w:rsid w:val="00857E04"/>
    <w:rsid w:val="008600DB"/>
    <w:rsid w:val="00860D04"/>
    <w:rsid w:val="00860E46"/>
    <w:rsid w:val="0086179B"/>
    <w:rsid w:val="008619FC"/>
    <w:rsid w:val="008645A4"/>
    <w:rsid w:val="008649E9"/>
    <w:rsid w:val="008653ED"/>
    <w:rsid w:val="00866041"/>
    <w:rsid w:val="0086655C"/>
    <w:rsid w:val="0086757F"/>
    <w:rsid w:val="00867760"/>
    <w:rsid w:val="00870775"/>
    <w:rsid w:val="008713E7"/>
    <w:rsid w:val="008720E4"/>
    <w:rsid w:val="00873008"/>
    <w:rsid w:val="008732AA"/>
    <w:rsid w:val="008740AF"/>
    <w:rsid w:val="008740EB"/>
    <w:rsid w:val="0087477C"/>
    <w:rsid w:val="00876572"/>
    <w:rsid w:val="00876B59"/>
    <w:rsid w:val="00877983"/>
    <w:rsid w:val="00880986"/>
    <w:rsid w:val="00880BD9"/>
    <w:rsid w:val="008818EB"/>
    <w:rsid w:val="008819FA"/>
    <w:rsid w:val="00882045"/>
    <w:rsid w:val="0088204C"/>
    <w:rsid w:val="008823DE"/>
    <w:rsid w:val="008827E0"/>
    <w:rsid w:val="00882832"/>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C57"/>
    <w:rsid w:val="00890F11"/>
    <w:rsid w:val="00890FA5"/>
    <w:rsid w:val="008910EA"/>
    <w:rsid w:val="00891B39"/>
    <w:rsid w:val="00891B75"/>
    <w:rsid w:val="0089420A"/>
    <w:rsid w:val="00894ABA"/>
    <w:rsid w:val="00895276"/>
    <w:rsid w:val="00895645"/>
    <w:rsid w:val="008968DF"/>
    <w:rsid w:val="00896CE9"/>
    <w:rsid w:val="00896CF6"/>
    <w:rsid w:val="008971F6"/>
    <w:rsid w:val="0089759E"/>
    <w:rsid w:val="00897660"/>
    <w:rsid w:val="00897D48"/>
    <w:rsid w:val="008A0D6E"/>
    <w:rsid w:val="008A164D"/>
    <w:rsid w:val="008A2081"/>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90E"/>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912"/>
    <w:rsid w:val="008B71CB"/>
    <w:rsid w:val="008B756B"/>
    <w:rsid w:val="008B7D08"/>
    <w:rsid w:val="008C067D"/>
    <w:rsid w:val="008C2F86"/>
    <w:rsid w:val="008C2FE1"/>
    <w:rsid w:val="008C4CE6"/>
    <w:rsid w:val="008C6000"/>
    <w:rsid w:val="008C6118"/>
    <w:rsid w:val="008C613B"/>
    <w:rsid w:val="008C7494"/>
    <w:rsid w:val="008C77E8"/>
    <w:rsid w:val="008C7A21"/>
    <w:rsid w:val="008D1023"/>
    <w:rsid w:val="008D1188"/>
    <w:rsid w:val="008D1812"/>
    <w:rsid w:val="008D1A04"/>
    <w:rsid w:val="008D27F8"/>
    <w:rsid w:val="008D2A1A"/>
    <w:rsid w:val="008D2C80"/>
    <w:rsid w:val="008D31FA"/>
    <w:rsid w:val="008D329E"/>
    <w:rsid w:val="008D35FA"/>
    <w:rsid w:val="008D4357"/>
    <w:rsid w:val="008D501F"/>
    <w:rsid w:val="008D5E31"/>
    <w:rsid w:val="008D5E74"/>
    <w:rsid w:val="008D6CC6"/>
    <w:rsid w:val="008D6DBE"/>
    <w:rsid w:val="008D6EFE"/>
    <w:rsid w:val="008D7DE7"/>
    <w:rsid w:val="008D7E55"/>
    <w:rsid w:val="008E03EA"/>
    <w:rsid w:val="008E0D9A"/>
    <w:rsid w:val="008E0EFE"/>
    <w:rsid w:val="008E15B2"/>
    <w:rsid w:val="008E192F"/>
    <w:rsid w:val="008E3804"/>
    <w:rsid w:val="008E4095"/>
    <w:rsid w:val="008E414A"/>
    <w:rsid w:val="008E5149"/>
    <w:rsid w:val="008E5296"/>
    <w:rsid w:val="008E5D30"/>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331F"/>
    <w:rsid w:val="0090351C"/>
    <w:rsid w:val="00904741"/>
    <w:rsid w:val="009054E5"/>
    <w:rsid w:val="009058D3"/>
    <w:rsid w:val="00905A92"/>
    <w:rsid w:val="0090613F"/>
    <w:rsid w:val="00906711"/>
    <w:rsid w:val="009071B3"/>
    <w:rsid w:val="009074D7"/>
    <w:rsid w:val="00907B69"/>
    <w:rsid w:val="00910A88"/>
    <w:rsid w:val="00910CE6"/>
    <w:rsid w:val="00910E0F"/>
    <w:rsid w:val="00912130"/>
    <w:rsid w:val="00912DA9"/>
    <w:rsid w:val="00913139"/>
    <w:rsid w:val="00913222"/>
    <w:rsid w:val="0091466D"/>
    <w:rsid w:val="009147A2"/>
    <w:rsid w:val="009159B4"/>
    <w:rsid w:val="009163DE"/>
    <w:rsid w:val="009166B4"/>
    <w:rsid w:val="00917DB7"/>
    <w:rsid w:val="00920638"/>
    <w:rsid w:val="0092288B"/>
    <w:rsid w:val="009229D0"/>
    <w:rsid w:val="009230E2"/>
    <w:rsid w:val="00923A51"/>
    <w:rsid w:val="00924275"/>
    <w:rsid w:val="0092548A"/>
    <w:rsid w:val="00925C34"/>
    <w:rsid w:val="00925CA9"/>
    <w:rsid w:val="00925D65"/>
    <w:rsid w:val="009263D1"/>
    <w:rsid w:val="009265E0"/>
    <w:rsid w:val="00926CE6"/>
    <w:rsid w:val="00927387"/>
    <w:rsid w:val="0092776F"/>
    <w:rsid w:val="0093032B"/>
    <w:rsid w:val="00931F2A"/>
    <w:rsid w:val="009325C4"/>
    <w:rsid w:val="00932798"/>
    <w:rsid w:val="00932A0D"/>
    <w:rsid w:val="0093328A"/>
    <w:rsid w:val="00933EF4"/>
    <w:rsid w:val="0093417C"/>
    <w:rsid w:val="00934562"/>
    <w:rsid w:val="00934635"/>
    <w:rsid w:val="00934719"/>
    <w:rsid w:val="00935CFC"/>
    <w:rsid w:val="00935E5D"/>
    <w:rsid w:val="00936304"/>
    <w:rsid w:val="00936EE4"/>
    <w:rsid w:val="009372A4"/>
    <w:rsid w:val="00940008"/>
    <w:rsid w:val="0094187F"/>
    <w:rsid w:val="00942528"/>
    <w:rsid w:val="00942C35"/>
    <w:rsid w:val="0094393B"/>
    <w:rsid w:val="00943DA6"/>
    <w:rsid w:val="0094415D"/>
    <w:rsid w:val="00944612"/>
    <w:rsid w:val="00945D8F"/>
    <w:rsid w:val="009460F3"/>
    <w:rsid w:val="0094613F"/>
    <w:rsid w:val="00946949"/>
    <w:rsid w:val="00946AE0"/>
    <w:rsid w:val="009472A8"/>
    <w:rsid w:val="00950699"/>
    <w:rsid w:val="0095151F"/>
    <w:rsid w:val="009518A5"/>
    <w:rsid w:val="00953AE2"/>
    <w:rsid w:val="0095696E"/>
    <w:rsid w:val="009574ED"/>
    <w:rsid w:val="00957AEB"/>
    <w:rsid w:val="00957F65"/>
    <w:rsid w:val="0096013D"/>
    <w:rsid w:val="00960FDA"/>
    <w:rsid w:val="00961335"/>
    <w:rsid w:val="009614A8"/>
    <w:rsid w:val="0096286C"/>
    <w:rsid w:val="009631E4"/>
    <w:rsid w:val="00963287"/>
    <w:rsid w:val="009635FB"/>
    <w:rsid w:val="00963821"/>
    <w:rsid w:val="00963A48"/>
    <w:rsid w:val="00963C37"/>
    <w:rsid w:val="00964270"/>
    <w:rsid w:val="00964320"/>
    <w:rsid w:val="00965025"/>
    <w:rsid w:val="009654EB"/>
    <w:rsid w:val="009655FB"/>
    <w:rsid w:val="00966D0C"/>
    <w:rsid w:val="009670F5"/>
    <w:rsid w:val="009679CA"/>
    <w:rsid w:val="00970175"/>
    <w:rsid w:val="00970589"/>
    <w:rsid w:val="00970D2B"/>
    <w:rsid w:val="00971071"/>
    <w:rsid w:val="00971487"/>
    <w:rsid w:val="00971550"/>
    <w:rsid w:val="009718B7"/>
    <w:rsid w:val="00971BAC"/>
    <w:rsid w:val="00971DC6"/>
    <w:rsid w:val="00972129"/>
    <w:rsid w:val="0097226F"/>
    <w:rsid w:val="009729B6"/>
    <w:rsid w:val="00972A47"/>
    <w:rsid w:val="009733A0"/>
    <w:rsid w:val="0097373C"/>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8C4"/>
    <w:rsid w:val="00983806"/>
    <w:rsid w:val="00985708"/>
    <w:rsid w:val="00985C29"/>
    <w:rsid w:val="009876E3"/>
    <w:rsid w:val="00987C8A"/>
    <w:rsid w:val="009902DC"/>
    <w:rsid w:val="009908BF"/>
    <w:rsid w:val="00990A7C"/>
    <w:rsid w:val="00992318"/>
    <w:rsid w:val="0099281C"/>
    <w:rsid w:val="009938CB"/>
    <w:rsid w:val="00993FEA"/>
    <w:rsid w:val="00994581"/>
    <w:rsid w:val="00994647"/>
    <w:rsid w:val="0099466C"/>
    <w:rsid w:val="00994FC1"/>
    <w:rsid w:val="0099508C"/>
    <w:rsid w:val="00995A41"/>
    <w:rsid w:val="009963ED"/>
    <w:rsid w:val="009969B4"/>
    <w:rsid w:val="00997488"/>
    <w:rsid w:val="009A016D"/>
    <w:rsid w:val="009A058B"/>
    <w:rsid w:val="009A05FC"/>
    <w:rsid w:val="009A0D9B"/>
    <w:rsid w:val="009A1975"/>
    <w:rsid w:val="009A1F22"/>
    <w:rsid w:val="009A1F55"/>
    <w:rsid w:val="009A3997"/>
    <w:rsid w:val="009A3DC9"/>
    <w:rsid w:val="009A4082"/>
    <w:rsid w:val="009A4131"/>
    <w:rsid w:val="009A4516"/>
    <w:rsid w:val="009A5802"/>
    <w:rsid w:val="009A5BFB"/>
    <w:rsid w:val="009A5CF0"/>
    <w:rsid w:val="009A5E57"/>
    <w:rsid w:val="009A5F76"/>
    <w:rsid w:val="009A6755"/>
    <w:rsid w:val="009A7367"/>
    <w:rsid w:val="009A7FCB"/>
    <w:rsid w:val="009B0CF3"/>
    <w:rsid w:val="009B2B6D"/>
    <w:rsid w:val="009B39D4"/>
    <w:rsid w:val="009B43CD"/>
    <w:rsid w:val="009B4580"/>
    <w:rsid w:val="009B49D7"/>
    <w:rsid w:val="009B4F4C"/>
    <w:rsid w:val="009B5D96"/>
    <w:rsid w:val="009B5DB9"/>
    <w:rsid w:val="009B6560"/>
    <w:rsid w:val="009B6C3F"/>
    <w:rsid w:val="009B78C3"/>
    <w:rsid w:val="009C01E2"/>
    <w:rsid w:val="009C0D7F"/>
    <w:rsid w:val="009C32C3"/>
    <w:rsid w:val="009C341B"/>
    <w:rsid w:val="009C4764"/>
    <w:rsid w:val="009C4A77"/>
    <w:rsid w:val="009C525B"/>
    <w:rsid w:val="009C5278"/>
    <w:rsid w:val="009C5A07"/>
    <w:rsid w:val="009C60FD"/>
    <w:rsid w:val="009C631F"/>
    <w:rsid w:val="009C6F69"/>
    <w:rsid w:val="009D0A0F"/>
    <w:rsid w:val="009D0AA7"/>
    <w:rsid w:val="009D1DC5"/>
    <w:rsid w:val="009D31A1"/>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AED"/>
    <w:rsid w:val="009E1F26"/>
    <w:rsid w:val="009E2ED3"/>
    <w:rsid w:val="009E40ED"/>
    <w:rsid w:val="009E573B"/>
    <w:rsid w:val="009E5CA9"/>
    <w:rsid w:val="009E6CC3"/>
    <w:rsid w:val="009E72F6"/>
    <w:rsid w:val="009E7377"/>
    <w:rsid w:val="009E7D2A"/>
    <w:rsid w:val="009E7F41"/>
    <w:rsid w:val="009F000B"/>
    <w:rsid w:val="009F004D"/>
    <w:rsid w:val="009F23F9"/>
    <w:rsid w:val="009F2A5D"/>
    <w:rsid w:val="009F35FE"/>
    <w:rsid w:val="009F3F22"/>
    <w:rsid w:val="009F4E76"/>
    <w:rsid w:val="009F5955"/>
    <w:rsid w:val="009F5AC0"/>
    <w:rsid w:val="009F5C6D"/>
    <w:rsid w:val="009F60FD"/>
    <w:rsid w:val="009F6C2B"/>
    <w:rsid w:val="009F77A3"/>
    <w:rsid w:val="009F7836"/>
    <w:rsid w:val="00A00541"/>
    <w:rsid w:val="00A0078B"/>
    <w:rsid w:val="00A01538"/>
    <w:rsid w:val="00A01E1E"/>
    <w:rsid w:val="00A0219C"/>
    <w:rsid w:val="00A0222F"/>
    <w:rsid w:val="00A03D01"/>
    <w:rsid w:val="00A04160"/>
    <w:rsid w:val="00A04EF0"/>
    <w:rsid w:val="00A0500E"/>
    <w:rsid w:val="00A05F2A"/>
    <w:rsid w:val="00A06DBD"/>
    <w:rsid w:val="00A06F62"/>
    <w:rsid w:val="00A07C63"/>
    <w:rsid w:val="00A10A27"/>
    <w:rsid w:val="00A10B9A"/>
    <w:rsid w:val="00A10EAC"/>
    <w:rsid w:val="00A114D9"/>
    <w:rsid w:val="00A1220B"/>
    <w:rsid w:val="00A13412"/>
    <w:rsid w:val="00A138B4"/>
    <w:rsid w:val="00A13A60"/>
    <w:rsid w:val="00A1493D"/>
    <w:rsid w:val="00A14AF0"/>
    <w:rsid w:val="00A16263"/>
    <w:rsid w:val="00A16DD0"/>
    <w:rsid w:val="00A1784D"/>
    <w:rsid w:val="00A17A92"/>
    <w:rsid w:val="00A20447"/>
    <w:rsid w:val="00A20F3F"/>
    <w:rsid w:val="00A210A0"/>
    <w:rsid w:val="00A213B5"/>
    <w:rsid w:val="00A21445"/>
    <w:rsid w:val="00A22EA3"/>
    <w:rsid w:val="00A2369F"/>
    <w:rsid w:val="00A238FA"/>
    <w:rsid w:val="00A247EA"/>
    <w:rsid w:val="00A24E9D"/>
    <w:rsid w:val="00A25059"/>
    <w:rsid w:val="00A253A7"/>
    <w:rsid w:val="00A25CE2"/>
    <w:rsid w:val="00A25DD3"/>
    <w:rsid w:val="00A26565"/>
    <w:rsid w:val="00A2667F"/>
    <w:rsid w:val="00A26BA9"/>
    <w:rsid w:val="00A270D9"/>
    <w:rsid w:val="00A2756B"/>
    <w:rsid w:val="00A27AEF"/>
    <w:rsid w:val="00A27C34"/>
    <w:rsid w:val="00A30182"/>
    <w:rsid w:val="00A301F9"/>
    <w:rsid w:val="00A3096A"/>
    <w:rsid w:val="00A30E13"/>
    <w:rsid w:val="00A31628"/>
    <w:rsid w:val="00A33F02"/>
    <w:rsid w:val="00A34807"/>
    <w:rsid w:val="00A35688"/>
    <w:rsid w:val="00A35B1E"/>
    <w:rsid w:val="00A362B2"/>
    <w:rsid w:val="00A3688B"/>
    <w:rsid w:val="00A37552"/>
    <w:rsid w:val="00A37ABC"/>
    <w:rsid w:val="00A40730"/>
    <w:rsid w:val="00A40858"/>
    <w:rsid w:val="00A41B1C"/>
    <w:rsid w:val="00A41D60"/>
    <w:rsid w:val="00A41E48"/>
    <w:rsid w:val="00A41E90"/>
    <w:rsid w:val="00A42535"/>
    <w:rsid w:val="00A433F6"/>
    <w:rsid w:val="00A43BA5"/>
    <w:rsid w:val="00A43FB3"/>
    <w:rsid w:val="00A443E1"/>
    <w:rsid w:val="00A45060"/>
    <w:rsid w:val="00A45302"/>
    <w:rsid w:val="00A460F0"/>
    <w:rsid w:val="00A4632E"/>
    <w:rsid w:val="00A46D15"/>
    <w:rsid w:val="00A47809"/>
    <w:rsid w:val="00A47C0D"/>
    <w:rsid w:val="00A512FF"/>
    <w:rsid w:val="00A5202E"/>
    <w:rsid w:val="00A532A3"/>
    <w:rsid w:val="00A5370E"/>
    <w:rsid w:val="00A53721"/>
    <w:rsid w:val="00A539F0"/>
    <w:rsid w:val="00A54316"/>
    <w:rsid w:val="00A54D5D"/>
    <w:rsid w:val="00A54D88"/>
    <w:rsid w:val="00A55A05"/>
    <w:rsid w:val="00A5657A"/>
    <w:rsid w:val="00A56875"/>
    <w:rsid w:val="00A57699"/>
    <w:rsid w:val="00A5788F"/>
    <w:rsid w:val="00A57E4F"/>
    <w:rsid w:val="00A602C3"/>
    <w:rsid w:val="00A62057"/>
    <w:rsid w:val="00A621A7"/>
    <w:rsid w:val="00A63582"/>
    <w:rsid w:val="00A63AD7"/>
    <w:rsid w:val="00A644B2"/>
    <w:rsid w:val="00A65DE9"/>
    <w:rsid w:val="00A65EBB"/>
    <w:rsid w:val="00A65F5C"/>
    <w:rsid w:val="00A6658E"/>
    <w:rsid w:val="00A66A17"/>
    <w:rsid w:val="00A66FFD"/>
    <w:rsid w:val="00A67231"/>
    <w:rsid w:val="00A676F9"/>
    <w:rsid w:val="00A67960"/>
    <w:rsid w:val="00A67B9E"/>
    <w:rsid w:val="00A7164C"/>
    <w:rsid w:val="00A71741"/>
    <w:rsid w:val="00A71A86"/>
    <w:rsid w:val="00A71B0A"/>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333"/>
    <w:rsid w:val="00A914D5"/>
    <w:rsid w:val="00A91717"/>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998"/>
    <w:rsid w:val="00A96FA6"/>
    <w:rsid w:val="00AA024E"/>
    <w:rsid w:val="00AA0A25"/>
    <w:rsid w:val="00AA118C"/>
    <w:rsid w:val="00AA184C"/>
    <w:rsid w:val="00AA190E"/>
    <w:rsid w:val="00AA2710"/>
    <w:rsid w:val="00AA2A0A"/>
    <w:rsid w:val="00AA2D9E"/>
    <w:rsid w:val="00AA2F8C"/>
    <w:rsid w:val="00AA367E"/>
    <w:rsid w:val="00AA39DE"/>
    <w:rsid w:val="00AA3AD6"/>
    <w:rsid w:val="00AA4585"/>
    <w:rsid w:val="00AA539F"/>
    <w:rsid w:val="00AA589C"/>
    <w:rsid w:val="00AA6EF5"/>
    <w:rsid w:val="00AA7323"/>
    <w:rsid w:val="00AA74B7"/>
    <w:rsid w:val="00AA7D89"/>
    <w:rsid w:val="00AB0A97"/>
    <w:rsid w:val="00AB0EDA"/>
    <w:rsid w:val="00AB153D"/>
    <w:rsid w:val="00AB2040"/>
    <w:rsid w:val="00AB335B"/>
    <w:rsid w:val="00AB33EE"/>
    <w:rsid w:val="00AB4A60"/>
    <w:rsid w:val="00AB4F30"/>
    <w:rsid w:val="00AB4F4A"/>
    <w:rsid w:val="00AB574A"/>
    <w:rsid w:val="00AB5E1B"/>
    <w:rsid w:val="00AB5EB8"/>
    <w:rsid w:val="00AB6FD9"/>
    <w:rsid w:val="00AC123B"/>
    <w:rsid w:val="00AC1D05"/>
    <w:rsid w:val="00AC205A"/>
    <w:rsid w:val="00AC2635"/>
    <w:rsid w:val="00AC2E77"/>
    <w:rsid w:val="00AC30C9"/>
    <w:rsid w:val="00AC4259"/>
    <w:rsid w:val="00AC4341"/>
    <w:rsid w:val="00AC48C7"/>
    <w:rsid w:val="00AC49AC"/>
    <w:rsid w:val="00AC4EC2"/>
    <w:rsid w:val="00AC4F9E"/>
    <w:rsid w:val="00AC53C0"/>
    <w:rsid w:val="00AC724F"/>
    <w:rsid w:val="00AC7A85"/>
    <w:rsid w:val="00AC7B78"/>
    <w:rsid w:val="00AD053B"/>
    <w:rsid w:val="00AD0AAB"/>
    <w:rsid w:val="00AD0B4B"/>
    <w:rsid w:val="00AD17BB"/>
    <w:rsid w:val="00AD1BBC"/>
    <w:rsid w:val="00AD2110"/>
    <w:rsid w:val="00AD2455"/>
    <w:rsid w:val="00AD2C56"/>
    <w:rsid w:val="00AD2E94"/>
    <w:rsid w:val="00AD3FB0"/>
    <w:rsid w:val="00AD42DB"/>
    <w:rsid w:val="00AD5412"/>
    <w:rsid w:val="00AD6180"/>
    <w:rsid w:val="00AD6544"/>
    <w:rsid w:val="00AD6596"/>
    <w:rsid w:val="00AD7483"/>
    <w:rsid w:val="00AE0704"/>
    <w:rsid w:val="00AE0D16"/>
    <w:rsid w:val="00AE1709"/>
    <w:rsid w:val="00AE2096"/>
    <w:rsid w:val="00AE30A5"/>
    <w:rsid w:val="00AE3131"/>
    <w:rsid w:val="00AE34D9"/>
    <w:rsid w:val="00AE3610"/>
    <w:rsid w:val="00AE3738"/>
    <w:rsid w:val="00AE3A45"/>
    <w:rsid w:val="00AE453C"/>
    <w:rsid w:val="00AE4BEB"/>
    <w:rsid w:val="00AE5209"/>
    <w:rsid w:val="00AE5C4E"/>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0F7C"/>
    <w:rsid w:val="00B0100E"/>
    <w:rsid w:val="00B01B2D"/>
    <w:rsid w:val="00B02E9C"/>
    <w:rsid w:val="00B0413D"/>
    <w:rsid w:val="00B0521C"/>
    <w:rsid w:val="00B05972"/>
    <w:rsid w:val="00B06651"/>
    <w:rsid w:val="00B06797"/>
    <w:rsid w:val="00B0702A"/>
    <w:rsid w:val="00B07597"/>
    <w:rsid w:val="00B0776D"/>
    <w:rsid w:val="00B1072E"/>
    <w:rsid w:val="00B11EF8"/>
    <w:rsid w:val="00B1262D"/>
    <w:rsid w:val="00B129F5"/>
    <w:rsid w:val="00B12D96"/>
    <w:rsid w:val="00B12DD5"/>
    <w:rsid w:val="00B131AB"/>
    <w:rsid w:val="00B1440A"/>
    <w:rsid w:val="00B146E4"/>
    <w:rsid w:val="00B14766"/>
    <w:rsid w:val="00B163BC"/>
    <w:rsid w:val="00B1666A"/>
    <w:rsid w:val="00B16D02"/>
    <w:rsid w:val="00B17219"/>
    <w:rsid w:val="00B175F8"/>
    <w:rsid w:val="00B17679"/>
    <w:rsid w:val="00B2025B"/>
    <w:rsid w:val="00B20716"/>
    <w:rsid w:val="00B20769"/>
    <w:rsid w:val="00B20B6B"/>
    <w:rsid w:val="00B20DE9"/>
    <w:rsid w:val="00B21111"/>
    <w:rsid w:val="00B2124F"/>
    <w:rsid w:val="00B2178F"/>
    <w:rsid w:val="00B227B7"/>
    <w:rsid w:val="00B230BE"/>
    <w:rsid w:val="00B2326E"/>
    <w:rsid w:val="00B2427A"/>
    <w:rsid w:val="00B25896"/>
    <w:rsid w:val="00B25DEB"/>
    <w:rsid w:val="00B264FF"/>
    <w:rsid w:val="00B2663F"/>
    <w:rsid w:val="00B31625"/>
    <w:rsid w:val="00B318EA"/>
    <w:rsid w:val="00B327EF"/>
    <w:rsid w:val="00B33676"/>
    <w:rsid w:val="00B3436F"/>
    <w:rsid w:val="00B3482B"/>
    <w:rsid w:val="00B34CB2"/>
    <w:rsid w:val="00B34D39"/>
    <w:rsid w:val="00B35E1F"/>
    <w:rsid w:val="00B36918"/>
    <w:rsid w:val="00B36B11"/>
    <w:rsid w:val="00B36C79"/>
    <w:rsid w:val="00B37873"/>
    <w:rsid w:val="00B40BE7"/>
    <w:rsid w:val="00B40E69"/>
    <w:rsid w:val="00B41261"/>
    <w:rsid w:val="00B41545"/>
    <w:rsid w:val="00B41CA5"/>
    <w:rsid w:val="00B41D01"/>
    <w:rsid w:val="00B41EBC"/>
    <w:rsid w:val="00B42B48"/>
    <w:rsid w:val="00B430F3"/>
    <w:rsid w:val="00B43307"/>
    <w:rsid w:val="00B43D05"/>
    <w:rsid w:val="00B445A2"/>
    <w:rsid w:val="00B4482E"/>
    <w:rsid w:val="00B44D87"/>
    <w:rsid w:val="00B46BCD"/>
    <w:rsid w:val="00B46DE4"/>
    <w:rsid w:val="00B46F41"/>
    <w:rsid w:val="00B47A65"/>
    <w:rsid w:val="00B47F9F"/>
    <w:rsid w:val="00B50DDA"/>
    <w:rsid w:val="00B5221D"/>
    <w:rsid w:val="00B525A5"/>
    <w:rsid w:val="00B5305C"/>
    <w:rsid w:val="00B532E5"/>
    <w:rsid w:val="00B53733"/>
    <w:rsid w:val="00B537C7"/>
    <w:rsid w:val="00B53A63"/>
    <w:rsid w:val="00B5432F"/>
    <w:rsid w:val="00B549CF"/>
    <w:rsid w:val="00B55E6A"/>
    <w:rsid w:val="00B5661E"/>
    <w:rsid w:val="00B56E90"/>
    <w:rsid w:val="00B578F7"/>
    <w:rsid w:val="00B5795A"/>
    <w:rsid w:val="00B61252"/>
    <w:rsid w:val="00B614A9"/>
    <w:rsid w:val="00B618B1"/>
    <w:rsid w:val="00B62574"/>
    <w:rsid w:val="00B62851"/>
    <w:rsid w:val="00B62DCA"/>
    <w:rsid w:val="00B630AD"/>
    <w:rsid w:val="00B638BE"/>
    <w:rsid w:val="00B63C65"/>
    <w:rsid w:val="00B64057"/>
    <w:rsid w:val="00B64147"/>
    <w:rsid w:val="00B64ABA"/>
    <w:rsid w:val="00B65167"/>
    <w:rsid w:val="00B6588E"/>
    <w:rsid w:val="00B65AF5"/>
    <w:rsid w:val="00B66418"/>
    <w:rsid w:val="00B66C94"/>
    <w:rsid w:val="00B66D90"/>
    <w:rsid w:val="00B7045E"/>
    <w:rsid w:val="00B70769"/>
    <w:rsid w:val="00B70DE3"/>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779B2"/>
    <w:rsid w:val="00B8029E"/>
    <w:rsid w:val="00B802D7"/>
    <w:rsid w:val="00B8119C"/>
    <w:rsid w:val="00B8135C"/>
    <w:rsid w:val="00B821E8"/>
    <w:rsid w:val="00B82A47"/>
    <w:rsid w:val="00B8344F"/>
    <w:rsid w:val="00B83BF3"/>
    <w:rsid w:val="00B83EB9"/>
    <w:rsid w:val="00B845D2"/>
    <w:rsid w:val="00B84CC3"/>
    <w:rsid w:val="00B8723D"/>
    <w:rsid w:val="00B8731B"/>
    <w:rsid w:val="00B876E4"/>
    <w:rsid w:val="00B87942"/>
    <w:rsid w:val="00B87BE2"/>
    <w:rsid w:val="00B90117"/>
    <w:rsid w:val="00B91BE7"/>
    <w:rsid w:val="00B91C69"/>
    <w:rsid w:val="00B91D13"/>
    <w:rsid w:val="00B96115"/>
    <w:rsid w:val="00B9693B"/>
    <w:rsid w:val="00B976DC"/>
    <w:rsid w:val="00BA0E79"/>
    <w:rsid w:val="00BA0EF9"/>
    <w:rsid w:val="00BA12F1"/>
    <w:rsid w:val="00BA17E1"/>
    <w:rsid w:val="00BA195C"/>
    <w:rsid w:val="00BA1BB6"/>
    <w:rsid w:val="00BA1CF3"/>
    <w:rsid w:val="00BA1F6D"/>
    <w:rsid w:val="00BA28DD"/>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FC8"/>
    <w:rsid w:val="00BB2334"/>
    <w:rsid w:val="00BB2F9F"/>
    <w:rsid w:val="00BB34B2"/>
    <w:rsid w:val="00BB34EB"/>
    <w:rsid w:val="00BB49D2"/>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4960"/>
    <w:rsid w:val="00BC5CB2"/>
    <w:rsid w:val="00BC63F1"/>
    <w:rsid w:val="00BC6855"/>
    <w:rsid w:val="00BD0A12"/>
    <w:rsid w:val="00BD0CA8"/>
    <w:rsid w:val="00BD13B6"/>
    <w:rsid w:val="00BD148A"/>
    <w:rsid w:val="00BD189A"/>
    <w:rsid w:val="00BD2322"/>
    <w:rsid w:val="00BD28A4"/>
    <w:rsid w:val="00BD2AAD"/>
    <w:rsid w:val="00BD2F69"/>
    <w:rsid w:val="00BD3347"/>
    <w:rsid w:val="00BD3750"/>
    <w:rsid w:val="00BD3DD5"/>
    <w:rsid w:val="00BD3FC1"/>
    <w:rsid w:val="00BD4E06"/>
    <w:rsid w:val="00BD6962"/>
    <w:rsid w:val="00BE049C"/>
    <w:rsid w:val="00BE08B4"/>
    <w:rsid w:val="00BE1363"/>
    <w:rsid w:val="00BE33A4"/>
    <w:rsid w:val="00BE3506"/>
    <w:rsid w:val="00BE3580"/>
    <w:rsid w:val="00BE35D4"/>
    <w:rsid w:val="00BE3600"/>
    <w:rsid w:val="00BE496B"/>
    <w:rsid w:val="00BE609F"/>
    <w:rsid w:val="00BE6304"/>
    <w:rsid w:val="00BE6A19"/>
    <w:rsid w:val="00BE6CC4"/>
    <w:rsid w:val="00BE71B1"/>
    <w:rsid w:val="00BE7947"/>
    <w:rsid w:val="00BF094F"/>
    <w:rsid w:val="00BF0F54"/>
    <w:rsid w:val="00BF1530"/>
    <w:rsid w:val="00BF1947"/>
    <w:rsid w:val="00BF1EEB"/>
    <w:rsid w:val="00BF280C"/>
    <w:rsid w:val="00BF4CF9"/>
    <w:rsid w:val="00BF4D55"/>
    <w:rsid w:val="00BF610B"/>
    <w:rsid w:val="00BF6700"/>
    <w:rsid w:val="00BF68FA"/>
    <w:rsid w:val="00C01F76"/>
    <w:rsid w:val="00C027DB"/>
    <w:rsid w:val="00C031FE"/>
    <w:rsid w:val="00C03208"/>
    <w:rsid w:val="00C0328F"/>
    <w:rsid w:val="00C03DC3"/>
    <w:rsid w:val="00C04477"/>
    <w:rsid w:val="00C04869"/>
    <w:rsid w:val="00C05191"/>
    <w:rsid w:val="00C051EB"/>
    <w:rsid w:val="00C0643C"/>
    <w:rsid w:val="00C07621"/>
    <w:rsid w:val="00C07709"/>
    <w:rsid w:val="00C10089"/>
    <w:rsid w:val="00C107FE"/>
    <w:rsid w:val="00C109D1"/>
    <w:rsid w:val="00C112B8"/>
    <w:rsid w:val="00C11FE0"/>
    <w:rsid w:val="00C12A0B"/>
    <w:rsid w:val="00C132C4"/>
    <w:rsid w:val="00C140BF"/>
    <w:rsid w:val="00C15DDF"/>
    <w:rsid w:val="00C16868"/>
    <w:rsid w:val="00C16E49"/>
    <w:rsid w:val="00C16E73"/>
    <w:rsid w:val="00C175D0"/>
    <w:rsid w:val="00C20707"/>
    <w:rsid w:val="00C2080A"/>
    <w:rsid w:val="00C20873"/>
    <w:rsid w:val="00C21C1E"/>
    <w:rsid w:val="00C2309E"/>
    <w:rsid w:val="00C23AD1"/>
    <w:rsid w:val="00C24835"/>
    <w:rsid w:val="00C24D6D"/>
    <w:rsid w:val="00C24F59"/>
    <w:rsid w:val="00C25236"/>
    <w:rsid w:val="00C254CA"/>
    <w:rsid w:val="00C25753"/>
    <w:rsid w:val="00C272FC"/>
    <w:rsid w:val="00C27A1B"/>
    <w:rsid w:val="00C3177F"/>
    <w:rsid w:val="00C31CF6"/>
    <w:rsid w:val="00C31FDE"/>
    <w:rsid w:val="00C32264"/>
    <w:rsid w:val="00C33056"/>
    <w:rsid w:val="00C33EC6"/>
    <w:rsid w:val="00C340CC"/>
    <w:rsid w:val="00C34503"/>
    <w:rsid w:val="00C34823"/>
    <w:rsid w:val="00C3484D"/>
    <w:rsid w:val="00C34C2C"/>
    <w:rsid w:val="00C3548F"/>
    <w:rsid w:val="00C365F7"/>
    <w:rsid w:val="00C36BD8"/>
    <w:rsid w:val="00C3730A"/>
    <w:rsid w:val="00C37CFA"/>
    <w:rsid w:val="00C40C9C"/>
    <w:rsid w:val="00C40E04"/>
    <w:rsid w:val="00C412CD"/>
    <w:rsid w:val="00C4198A"/>
    <w:rsid w:val="00C42A9F"/>
    <w:rsid w:val="00C431BE"/>
    <w:rsid w:val="00C4470B"/>
    <w:rsid w:val="00C4512C"/>
    <w:rsid w:val="00C45FFF"/>
    <w:rsid w:val="00C46220"/>
    <w:rsid w:val="00C466BB"/>
    <w:rsid w:val="00C466F7"/>
    <w:rsid w:val="00C471A9"/>
    <w:rsid w:val="00C50F23"/>
    <w:rsid w:val="00C511A8"/>
    <w:rsid w:val="00C52C57"/>
    <w:rsid w:val="00C5351C"/>
    <w:rsid w:val="00C53A34"/>
    <w:rsid w:val="00C54875"/>
    <w:rsid w:val="00C54FC4"/>
    <w:rsid w:val="00C552DA"/>
    <w:rsid w:val="00C55996"/>
    <w:rsid w:val="00C5622F"/>
    <w:rsid w:val="00C563B3"/>
    <w:rsid w:val="00C56429"/>
    <w:rsid w:val="00C607DE"/>
    <w:rsid w:val="00C609F8"/>
    <w:rsid w:val="00C61153"/>
    <w:rsid w:val="00C61994"/>
    <w:rsid w:val="00C61ED2"/>
    <w:rsid w:val="00C6232C"/>
    <w:rsid w:val="00C6266C"/>
    <w:rsid w:val="00C6422D"/>
    <w:rsid w:val="00C64426"/>
    <w:rsid w:val="00C64AF9"/>
    <w:rsid w:val="00C658DA"/>
    <w:rsid w:val="00C66B05"/>
    <w:rsid w:val="00C6747B"/>
    <w:rsid w:val="00C70C86"/>
    <w:rsid w:val="00C7241F"/>
    <w:rsid w:val="00C73ED8"/>
    <w:rsid w:val="00C742A2"/>
    <w:rsid w:val="00C74881"/>
    <w:rsid w:val="00C7533B"/>
    <w:rsid w:val="00C755BB"/>
    <w:rsid w:val="00C7565F"/>
    <w:rsid w:val="00C75CAF"/>
    <w:rsid w:val="00C76485"/>
    <w:rsid w:val="00C765A2"/>
    <w:rsid w:val="00C76792"/>
    <w:rsid w:val="00C770D0"/>
    <w:rsid w:val="00C80351"/>
    <w:rsid w:val="00C805E5"/>
    <w:rsid w:val="00C806DC"/>
    <w:rsid w:val="00C81654"/>
    <w:rsid w:val="00C82067"/>
    <w:rsid w:val="00C82366"/>
    <w:rsid w:val="00C8241A"/>
    <w:rsid w:val="00C826DB"/>
    <w:rsid w:val="00C82960"/>
    <w:rsid w:val="00C82B33"/>
    <w:rsid w:val="00C83659"/>
    <w:rsid w:val="00C83DFF"/>
    <w:rsid w:val="00C849A3"/>
    <w:rsid w:val="00C84BE5"/>
    <w:rsid w:val="00C851F0"/>
    <w:rsid w:val="00C8579C"/>
    <w:rsid w:val="00C862AB"/>
    <w:rsid w:val="00C87045"/>
    <w:rsid w:val="00C87047"/>
    <w:rsid w:val="00C87792"/>
    <w:rsid w:val="00C87794"/>
    <w:rsid w:val="00C87EE0"/>
    <w:rsid w:val="00C900EE"/>
    <w:rsid w:val="00C9011D"/>
    <w:rsid w:val="00C90157"/>
    <w:rsid w:val="00C9095B"/>
    <w:rsid w:val="00C90BCB"/>
    <w:rsid w:val="00C91864"/>
    <w:rsid w:val="00C91A76"/>
    <w:rsid w:val="00C91DB1"/>
    <w:rsid w:val="00C921A4"/>
    <w:rsid w:val="00C921F5"/>
    <w:rsid w:val="00C92C25"/>
    <w:rsid w:val="00C9314E"/>
    <w:rsid w:val="00C93ACE"/>
    <w:rsid w:val="00C94553"/>
    <w:rsid w:val="00C953B7"/>
    <w:rsid w:val="00C95CCC"/>
    <w:rsid w:val="00C95F59"/>
    <w:rsid w:val="00C969A6"/>
    <w:rsid w:val="00CA05C8"/>
    <w:rsid w:val="00CA14A2"/>
    <w:rsid w:val="00CA19B2"/>
    <w:rsid w:val="00CA2554"/>
    <w:rsid w:val="00CA2AEA"/>
    <w:rsid w:val="00CA2C4B"/>
    <w:rsid w:val="00CA36CC"/>
    <w:rsid w:val="00CA39CE"/>
    <w:rsid w:val="00CA41BB"/>
    <w:rsid w:val="00CA43A6"/>
    <w:rsid w:val="00CA4E8B"/>
    <w:rsid w:val="00CA5455"/>
    <w:rsid w:val="00CA5CB5"/>
    <w:rsid w:val="00CA68A8"/>
    <w:rsid w:val="00CA77E0"/>
    <w:rsid w:val="00CA78BB"/>
    <w:rsid w:val="00CA7A3B"/>
    <w:rsid w:val="00CB020D"/>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12EA"/>
    <w:rsid w:val="00CC21D3"/>
    <w:rsid w:val="00CC2B59"/>
    <w:rsid w:val="00CC2FB1"/>
    <w:rsid w:val="00CC358F"/>
    <w:rsid w:val="00CC45C9"/>
    <w:rsid w:val="00CC501E"/>
    <w:rsid w:val="00CC6023"/>
    <w:rsid w:val="00CC618C"/>
    <w:rsid w:val="00CC65A4"/>
    <w:rsid w:val="00CC6AF2"/>
    <w:rsid w:val="00CC6EF6"/>
    <w:rsid w:val="00CC70D9"/>
    <w:rsid w:val="00CC720B"/>
    <w:rsid w:val="00CC7A58"/>
    <w:rsid w:val="00CC7C3C"/>
    <w:rsid w:val="00CC7EE9"/>
    <w:rsid w:val="00CD06D8"/>
    <w:rsid w:val="00CD0938"/>
    <w:rsid w:val="00CD1BD6"/>
    <w:rsid w:val="00CD2658"/>
    <w:rsid w:val="00CD2E32"/>
    <w:rsid w:val="00CD2F22"/>
    <w:rsid w:val="00CD3B04"/>
    <w:rsid w:val="00CD3CCA"/>
    <w:rsid w:val="00CD3F12"/>
    <w:rsid w:val="00CD53CE"/>
    <w:rsid w:val="00CD5446"/>
    <w:rsid w:val="00CD58BF"/>
    <w:rsid w:val="00CD5A2B"/>
    <w:rsid w:val="00CD5B24"/>
    <w:rsid w:val="00CD626D"/>
    <w:rsid w:val="00CD68D0"/>
    <w:rsid w:val="00CD6F4D"/>
    <w:rsid w:val="00CD7A3F"/>
    <w:rsid w:val="00CE0240"/>
    <w:rsid w:val="00CE040C"/>
    <w:rsid w:val="00CE0FB5"/>
    <w:rsid w:val="00CE1340"/>
    <w:rsid w:val="00CE4063"/>
    <w:rsid w:val="00CE5216"/>
    <w:rsid w:val="00CE5566"/>
    <w:rsid w:val="00CE6623"/>
    <w:rsid w:val="00CE761D"/>
    <w:rsid w:val="00CE7ACC"/>
    <w:rsid w:val="00CE7DCD"/>
    <w:rsid w:val="00CF0343"/>
    <w:rsid w:val="00CF0C40"/>
    <w:rsid w:val="00CF20AC"/>
    <w:rsid w:val="00CF2131"/>
    <w:rsid w:val="00CF22B8"/>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4BF8"/>
    <w:rsid w:val="00D058EE"/>
    <w:rsid w:val="00D06180"/>
    <w:rsid w:val="00D066B7"/>
    <w:rsid w:val="00D06B02"/>
    <w:rsid w:val="00D06E1E"/>
    <w:rsid w:val="00D111A1"/>
    <w:rsid w:val="00D112A4"/>
    <w:rsid w:val="00D125B0"/>
    <w:rsid w:val="00D12955"/>
    <w:rsid w:val="00D12B57"/>
    <w:rsid w:val="00D132C7"/>
    <w:rsid w:val="00D13836"/>
    <w:rsid w:val="00D156DA"/>
    <w:rsid w:val="00D1583A"/>
    <w:rsid w:val="00D1688F"/>
    <w:rsid w:val="00D169DF"/>
    <w:rsid w:val="00D17829"/>
    <w:rsid w:val="00D20B17"/>
    <w:rsid w:val="00D21094"/>
    <w:rsid w:val="00D210AF"/>
    <w:rsid w:val="00D21B6E"/>
    <w:rsid w:val="00D239BA"/>
    <w:rsid w:val="00D24759"/>
    <w:rsid w:val="00D24A54"/>
    <w:rsid w:val="00D25402"/>
    <w:rsid w:val="00D2544F"/>
    <w:rsid w:val="00D254CB"/>
    <w:rsid w:val="00D2589D"/>
    <w:rsid w:val="00D2626D"/>
    <w:rsid w:val="00D27B46"/>
    <w:rsid w:val="00D27D20"/>
    <w:rsid w:val="00D30194"/>
    <w:rsid w:val="00D31536"/>
    <w:rsid w:val="00D31594"/>
    <w:rsid w:val="00D3199C"/>
    <w:rsid w:val="00D329B9"/>
    <w:rsid w:val="00D32EE7"/>
    <w:rsid w:val="00D33A5A"/>
    <w:rsid w:val="00D33C16"/>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0AB3"/>
    <w:rsid w:val="00D41176"/>
    <w:rsid w:val="00D41917"/>
    <w:rsid w:val="00D424FF"/>
    <w:rsid w:val="00D42CE4"/>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568D"/>
    <w:rsid w:val="00D56D6D"/>
    <w:rsid w:val="00D607C8"/>
    <w:rsid w:val="00D60F31"/>
    <w:rsid w:val="00D6175E"/>
    <w:rsid w:val="00D6227E"/>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BBD"/>
    <w:rsid w:val="00D73CAA"/>
    <w:rsid w:val="00D740F9"/>
    <w:rsid w:val="00D764F3"/>
    <w:rsid w:val="00D76612"/>
    <w:rsid w:val="00D77EA5"/>
    <w:rsid w:val="00D80183"/>
    <w:rsid w:val="00D80BAE"/>
    <w:rsid w:val="00D80F51"/>
    <w:rsid w:val="00D817A8"/>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998"/>
    <w:rsid w:val="00D93F5A"/>
    <w:rsid w:val="00D94021"/>
    <w:rsid w:val="00D94DBB"/>
    <w:rsid w:val="00D960D2"/>
    <w:rsid w:val="00D961DD"/>
    <w:rsid w:val="00D9672B"/>
    <w:rsid w:val="00D974F2"/>
    <w:rsid w:val="00D97576"/>
    <w:rsid w:val="00D97A92"/>
    <w:rsid w:val="00DA032D"/>
    <w:rsid w:val="00DA0A51"/>
    <w:rsid w:val="00DA0A60"/>
    <w:rsid w:val="00DA0B3F"/>
    <w:rsid w:val="00DA0D31"/>
    <w:rsid w:val="00DA1456"/>
    <w:rsid w:val="00DA15B1"/>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53A6"/>
    <w:rsid w:val="00DB5BB9"/>
    <w:rsid w:val="00DB6301"/>
    <w:rsid w:val="00DB6CE3"/>
    <w:rsid w:val="00DB745E"/>
    <w:rsid w:val="00DB77BC"/>
    <w:rsid w:val="00DB7ED8"/>
    <w:rsid w:val="00DC1CCF"/>
    <w:rsid w:val="00DC2100"/>
    <w:rsid w:val="00DC3424"/>
    <w:rsid w:val="00DC5F07"/>
    <w:rsid w:val="00DC638D"/>
    <w:rsid w:val="00DC693C"/>
    <w:rsid w:val="00DC6BFB"/>
    <w:rsid w:val="00DC6C02"/>
    <w:rsid w:val="00DC7136"/>
    <w:rsid w:val="00DC7304"/>
    <w:rsid w:val="00DC78E7"/>
    <w:rsid w:val="00DC7BB2"/>
    <w:rsid w:val="00DD0308"/>
    <w:rsid w:val="00DD10EC"/>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E0279"/>
    <w:rsid w:val="00DE02A1"/>
    <w:rsid w:val="00DE098B"/>
    <w:rsid w:val="00DE161C"/>
    <w:rsid w:val="00DE214F"/>
    <w:rsid w:val="00DE2508"/>
    <w:rsid w:val="00DE3254"/>
    <w:rsid w:val="00DE3D63"/>
    <w:rsid w:val="00DE49AF"/>
    <w:rsid w:val="00DE5216"/>
    <w:rsid w:val="00DE5970"/>
    <w:rsid w:val="00DE6A5F"/>
    <w:rsid w:val="00DE76C0"/>
    <w:rsid w:val="00DF0D34"/>
    <w:rsid w:val="00DF15A5"/>
    <w:rsid w:val="00DF1FDB"/>
    <w:rsid w:val="00DF26A4"/>
    <w:rsid w:val="00DF2D3F"/>
    <w:rsid w:val="00DF2FD6"/>
    <w:rsid w:val="00DF382A"/>
    <w:rsid w:val="00DF3A28"/>
    <w:rsid w:val="00DF3CAE"/>
    <w:rsid w:val="00DF4B95"/>
    <w:rsid w:val="00DF5DA5"/>
    <w:rsid w:val="00DF61CB"/>
    <w:rsid w:val="00DF62CA"/>
    <w:rsid w:val="00DF649B"/>
    <w:rsid w:val="00DF67D4"/>
    <w:rsid w:val="00E01147"/>
    <w:rsid w:val="00E01739"/>
    <w:rsid w:val="00E018DF"/>
    <w:rsid w:val="00E01B9F"/>
    <w:rsid w:val="00E01E04"/>
    <w:rsid w:val="00E0250A"/>
    <w:rsid w:val="00E0302E"/>
    <w:rsid w:val="00E037D3"/>
    <w:rsid w:val="00E03C64"/>
    <w:rsid w:val="00E03CA7"/>
    <w:rsid w:val="00E03EA3"/>
    <w:rsid w:val="00E03FCA"/>
    <w:rsid w:val="00E0435E"/>
    <w:rsid w:val="00E0445D"/>
    <w:rsid w:val="00E04953"/>
    <w:rsid w:val="00E04958"/>
    <w:rsid w:val="00E052CA"/>
    <w:rsid w:val="00E057A2"/>
    <w:rsid w:val="00E059DA"/>
    <w:rsid w:val="00E07FE5"/>
    <w:rsid w:val="00E100F4"/>
    <w:rsid w:val="00E11261"/>
    <w:rsid w:val="00E11ADF"/>
    <w:rsid w:val="00E11E2C"/>
    <w:rsid w:val="00E1252A"/>
    <w:rsid w:val="00E125C3"/>
    <w:rsid w:val="00E12755"/>
    <w:rsid w:val="00E13247"/>
    <w:rsid w:val="00E13285"/>
    <w:rsid w:val="00E13416"/>
    <w:rsid w:val="00E1425D"/>
    <w:rsid w:val="00E1506A"/>
    <w:rsid w:val="00E150DF"/>
    <w:rsid w:val="00E15F3D"/>
    <w:rsid w:val="00E171B6"/>
    <w:rsid w:val="00E17937"/>
    <w:rsid w:val="00E200B0"/>
    <w:rsid w:val="00E241F5"/>
    <w:rsid w:val="00E2485A"/>
    <w:rsid w:val="00E25102"/>
    <w:rsid w:val="00E257B2"/>
    <w:rsid w:val="00E25CB6"/>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33E"/>
    <w:rsid w:val="00E435B0"/>
    <w:rsid w:val="00E4376B"/>
    <w:rsid w:val="00E43FE3"/>
    <w:rsid w:val="00E4434C"/>
    <w:rsid w:val="00E44BB9"/>
    <w:rsid w:val="00E45251"/>
    <w:rsid w:val="00E466B7"/>
    <w:rsid w:val="00E4688C"/>
    <w:rsid w:val="00E47488"/>
    <w:rsid w:val="00E478E9"/>
    <w:rsid w:val="00E4794E"/>
    <w:rsid w:val="00E47BB0"/>
    <w:rsid w:val="00E47C4C"/>
    <w:rsid w:val="00E47E00"/>
    <w:rsid w:val="00E50301"/>
    <w:rsid w:val="00E505F0"/>
    <w:rsid w:val="00E51034"/>
    <w:rsid w:val="00E5189E"/>
    <w:rsid w:val="00E51BA3"/>
    <w:rsid w:val="00E51E22"/>
    <w:rsid w:val="00E52CAA"/>
    <w:rsid w:val="00E531DA"/>
    <w:rsid w:val="00E533B8"/>
    <w:rsid w:val="00E53959"/>
    <w:rsid w:val="00E53C22"/>
    <w:rsid w:val="00E54073"/>
    <w:rsid w:val="00E5444F"/>
    <w:rsid w:val="00E5448F"/>
    <w:rsid w:val="00E55350"/>
    <w:rsid w:val="00E5588F"/>
    <w:rsid w:val="00E56C2B"/>
    <w:rsid w:val="00E5746A"/>
    <w:rsid w:val="00E60B66"/>
    <w:rsid w:val="00E60C22"/>
    <w:rsid w:val="00E61C45"/>
    <w:rsid w:val="00E62510"/>
    <w:rsid w:val="00E63065"/>
    <w:rsid w:val="00E640D1"/>
    <w:rsid w:val="00E650FF"/>
    <w:rsid w:val="00E65677"/>
    <w:rsid w:val="00E65851"/>
    <w:rsid w:val="00E659FD"/>
    <w:rsid w:val="00E662D6"/>
    <w:rsid w:val="00E6680E"/>
    <w:rsid w:val="00E67177"/>
    <w:rsid w:val="00E673C5"/>
    <w:rsid w:val="00E67AA3"/>
    <w:rsid w:val="00E70FE9"/>
    <w:rsid w:val="00E71068"/>
    <w:rsid w:val="00E71DF6"/>
    <w:rsid w:val="00E720FD"/>
    <w:rsid w:val="00E72E1D"/>
    <w:rsid w:val="00E731D0"/>
    <w:rsid w:val="00E7498C"/>
    <w:rsid w:val="00E75C3E"/>
    <w:rsid w:val="00E75F66"/>
    <w:rsid w:val="00E763F0"/>
    <w:rsid w:val="00E77739"/>
    <w:rsid w:val="00E8009A"/>
    <w:rsid w:val="00E80593"/>
    <w:rsid w:val="00E80906"/>
    <w:rsid w:val="00E81090"/>
    <w:rsid w:val="00E8191E"/>
    <w:rsid w:val="00E81E01"/>
    <w:rsid w:val="00E81E9A"/>
    <w:rsid w:val="00E82130"/>
    <w:rsid w:val="00E8312E"/>
    <w:rsid w:val="00E84472"/>
    <w:rsid w:val="00E84B8B"/>
    <w:rsid w:val="00E8546B"/>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F9C"/>
    <w:rsid w:val="00EA1260"/>
    <w:rsid w:val="00EA126C"/>
    <w:rsid w:val="00EA376F"/>
    <w:rsid w:val="00EA4729"/>
    <w:rsid w:val="00EA4905"/>
    <w:rsid w:val="00EA593F"/>
    <w:rsid w:val="00EA629F"/>
    <w:rsid w:val="00EA7016"/>
    <w:rsid w:val="00EB08DB"/>
    <w:rsid w:val="00EB0FBB"/>
    <w:rsid w:val="00EB12F6"/>
    <w:rsid w:val="00EB1E1C"/>
    <w:rsid w:val="00EB1E46"/>
    <w:rsid w:val="00EB2355"/>
    <w:rsid w:val="00EB2A76"/>
    <w:rsid w:val="00EB30C9"/>
    <w:rsid w:val="00EB33CC"/>
    <w:rsid w:val="00EB3A27"/>
    <w:rsid w:val="00EB4869"/>
    <w:rsid w:val="00EB542A"/>
    <w:rsid w:val="00EB5DF0"/>
    <w:rsid w:val="00EB607A"/>
    <w:rsid w:val="00EB69B5"/>
    <w:rsid w:val="00EB6DDC"/>
    <w:rsid w:val="00EB7351"/>
    <w:rsid w:val="00EB74EB"/>
    <w:rsid w:val="00EB79F6"/>
    <w:rsid w:val="00EC1AD9"/>
    <w:rsid w:val="00EC32E5"/>
    <w:rsid w:val="00EC3448"/>
    <w:rsid w:val="00EC3CA7"/>
    <w:rsid w:val="00EC3F30"/>
    <w:rsid w:val="00EC406B"/>
    <w:rsid w:val="00EC4215"/>
    <w:rsid w:val="00EC69BB"/>
    <w:rsid w:val="00ED050C"/>
    <w:rsid w:val="00ED16A2"/>
    <w:rsid w:val="00ED2023"/>
    <w:rsid w:val="00ED3113"/>
    <w:rsid w:val="00ED3FD8"/>
    <w:rsid w:val="00ED43EA"/>
    <w:rsid w:val="00ED545E"/>
    <w:rsid w:val="00ED5D9F"/>
    <w:rsid w:val="00ED6E90"/>
    <w:rsid w:val="00ED7321"/>
    <w:rsid w:val="00ED767D"/>
    <w:rsid w:val="00EE172A"/>
    <w:rsid w:val="00EE22F4"/>
    <w:rsid w:val="00EE2BBE"/>
    <w:rsid w:val="00EE3FB0"/>
    <w:rsid w:val="00EE4091"/>
    <w:rsid w:val="00EE5829"/>
    <w:rsid w:val="00EE594D"/>
    <w:rsid w:val="00EE5EA3"/>
    <w:rsid w:val="00EE6877"/>
    <w:rsid w:val="00EE6D81"/>
    <w:rsid w:val="00EE7089"/>
    <w:rsid w:val="00EE7553"/>
    <w:rsid w:val="00EF0B04"/>
    <w:rsid w:val="00EF15E7"/>
    <w:rsid w:val="00EF2841"/>
    <w:rsid w:val="00EF2D6D"/>
    <w:rsid w:val="00EF2FD9"/>
    <w:rsid w:val="00EF304B"/>
    <w:rsid w:val="00EF3BE3"/>
    <w:rsid w:val="00EF4C76"/>
    <w:rsid w:val="00EF53F7"/>
    <w:rsid w:val="00EF617B"/>
    <w:rsid w:val="00EF6A6B"/>
    <w:rsid w:val="00EF6AC9"/>
    <w:rsid w:val="00EF7303"/>
    <w:rsid w:val="00EF7EDA"/>
    <w:rsid w:val="00F002F3"/>
    <w:rsid w:val="00F00E5C"/>
    <w:rsid w:val="00F016D1"/>
    <w:rsid w:val="00F0234D"/>
    <w:rsid w:val="00F02E91"/>
    <w:rsid w:val="00F03ABD"/>
    <w:rsid w:val="00F03BBE"/>
    <w:rsid w:val="00F04689"/>
    <w:rsid w:val="00F047D9"/>
    <w:rsid w:val="00F04D2A"/>
    <w:rsid w:val="00F051C3"/>
    <w:rsid w:val="00F05341"/>
    <w:rsid w:val="00F055BB"/>
    <w:rsid w:val="00F061FA"/>
    <w:rsid w:val="00F07459"/>
    <w:rsid w:val="00F07760"/>
    <w:rsid w:val="00F07F90"/>
    <w:rsid w:val="00F1030C"/>
    <w:rsid w:val="00F103F8"/>
    <w:rsid w:val="00F10D73"/>
    <w:rsid w:val="00F11071"/>
    <w:rsid w:val="00F117C5"/>
    <w:rsid w:val="00F119C1"/>
    <w:rsid w:val="00F11B4F"/>
    <w:rsid w:val="00F11F17"/>
    <w:rsid w:val="00F1423B"/>
    <w:rsid w:val="00F14F4B"/>
    <w:rsid w:val="00F150E5"/>
    <w:rsid w:val="00F15CDC"/>
    <w:rsid w:val="00F15E80"/>
    <w:rsid w:val="00F1698B"/>
    <w:rsid w:val="00F16BB3"/>
    <w:rsid w:val="00F20C0B"/>
    <w:rsid w:val="00F21317"/>
    <w:rsid w:val="00F21E23"/>
    <w:rsid w:val="00F2230B"/>
    <w:rsid w:val="00F229CA"/>
    <w:rsid w:val="00F229F8"/>
    <w:rsid w:val="00F2349A"/>
    <w:rsid w:val="00F23CA8"/>
    <w:rsid w:val="00F23CC5"/>
    <w:rsid w:val="00F23E90"/>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614"/>
    <w:rsid w:val="00F4025B"/>
    <w:rsid w:val="00F4053C"/>
    <w:rsid w:val="00F406FB"/>
    <w:rsid w:val="00F40C59"/>
    <w:rsid w:val="00F40F3C"/>
    <w:rsid w:val="00F40FDC"/>
    <w:rsid w:val="00F41316"/>
    <w:rsid w:val="00F41CC8"/>
    <w:rsid w:val="00F42522"/>
    <w:rsid w:val="00F425C9"/>
    <w:rsid w:val="00F4409F"/>
    <w:rsid w:val="00F447CD"/>
    <w:rsid w:val="00F4568C"/>
    <w:rsid w:val="00F4598D"/>
    <w:rsid w:val="00F46917"/>
    <w:rsid w:val="00F46918"/>
    <w:rsid w:val="00F46CA6"/>
    <w:rsid w:val="00F47B04"/>
    <w:rsid w:val="00F501E4"/>
    <w:rsid w:val="00F50AAA"/>
    <w:rsid w:val="00F50D6A"/>
    <w:rsid w:val="00F523D0"/>
    <w:rsid w:val="00F52410"/>
    <w:rsid w:val="00F525BE"/>
    <w:rsid w:val="00F5309D"/>
    <w:rsid w:val="00F539C7"/>
    <w:rsid w:val="00F54E06"/>
    <w:rsid w:val="00F5512D"/>
    <w:rsid w:val="00F554C0"/>
    <w:rsid w:val="00F56A51"/>
    <w:rsid w:val="00F576DE"/>
    <w:rsid w:val="00F57971"/>
    <w:rsid w:val="00F57F3D"/>
    <w:rsid w:val="00F60520"/>
    <w:rsid w:val="00F61524"/>
    <w:rsid w:val="00F61953"/>
    <w:rsid w:val="00F619E1"/>
    <w:rsid w:val="00F620B1"/>
    <w:rsid w:val="00F62116"/>
    <w:rsid w:val="00F62E78"/>
    <w:rsid w:val="00F63AFA"/>
    <w:rsid w:val="00F640CE"/>
    <w:rsid w:val="00F65AB4"/>
    <w:rsid w:val="00F66D86"/>
    <w:rsid w:val="00F67E06"/>
    <w:rsid w:val="00F67E99"/>
    <w:rsid w:val="00F67F51"/>
    <w:rsid w:val="00F70B98"/>
    <w:rsid w:val="00F70EBB"/>
    <w:rsid w:val="00F714BD"/>
    <w:rsid w:val="00F71A83"/>
    <w:rsid w:val="00F71D71"/>
    <w:rsid w:val="00F72A8F"/>
    <w:rsid w:val="00F72A9E"/>
    <w:rsid w:val="00F72C15"/>
    <w:rsid w:val="00F73080"/>
    <w:rsid w:val="00F730D9"/>
    <w:rsid w:val="00F731E0"/>
    <w:rsid w:val="00F73AED"/>
    <w:rsid w:val="00F73BC8"/>
    <w:rsid w:val="00F7409E"/>
    <w:rsid w:val="00F7427E"/>
    <w:rsid w:val="00F74751"/>
    <w:rsid w:val="00F74A15"/>
    <w:rsid w:val="00F772A5"/>
    <w:rsid w:val="00F8131E"/>
    <w:rsid w:val="00F820CA"/>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9FD"/>
    <w:rsid w:val="00F92BF6"/>
    <w:rsid w:val="00F93F9E"/>
    <w:rsid w:val="00F95D8D"/>
    <w:rsid w:val="00F96CBB"/>
    <w:rsid w:val="00F96DAE"/>
    <w:rsid w:val="00F97867"/>
    <w:rsid w:val="00FA01F5"/>
    <w:rsid w:val="00FA09BD"/>
    <w:rsid w:val="00FA0B76"/>
    <w:rsid w:val="00FA288E"/>
    <w:rsid w:val="00FA32F4"/>
    <w:rsid w:val="00FA3426"/>
    <w:rsid w:val="00FA3C03"/>
    <w:rsid w:val="00FA3E14"/>
    <w:rsid w:val="00FA506B"/>
    <w:rsid w:val="00FA522C"/>
    <w:rsid w:val="00FA5A74"/>
    <w:rsid w:val="00FA5CD2"/>
    <w:rsid w:val="00FA6ED8"/>
    <w:rsid w:val="00FA7266"/>
    <w:rsid w:val="00FA7E00"/>
    <w:rsid w:val="00FB0027"/>
    <w:rsid w:val="00FB010A"/>
    <w:rsid w:val="00FB0FF6"/>
    <w:rsid w:val="00FB1141"/>
    <w:rsid w:val="00FB1F0C"/>
    <w:rsid w:val="00FB27CC"/>
    <w:rsid w:val="00FB2DD4"/>
    <w:rsid w:val="00FB3781"/>
    <w:rsid w:val="00FB4EB6"/>
    <w:rsid w:val="00FB5085"/>
    <w:rsid w:val="00FB5592"/>
    <w:rsid w:val="00FB5EE4"/>
    <w:rsid w:val="00FB600A"/>
    <w:rsid w:val="00FB640C"/>
    <w:rsid w:val="00FB6E1A"/>
    <w:rsid w:val="00FB73E6"/>
    <w:rsid w:val="00FC15A9"/>
    <w:rsid w:val="00FC1A82"/>
    <w:rsid w:val="00FC2E27"/>
    <w:rsid w:val="00FC307B"/>
    <w:rsid w:val="00FC366F"/>
    <w:rsid w:val="00FC39BF"/>
    <w:rsid w:val="00FC4A95"/>
    <w:rsid w:val="00FC5715"/>
    <w:rsid w:val="00FC6ABC"/>
    <w:rsid w:val="00FC6F55"/>
    <w:rsid w:val="00FC70D9"/>
    <w:rsid w:val="00FC7F49"/>
    <w:rsid w:val="00FD0A80"/>
    <w:rsid w:val="00FD1EFF"/>
    <w:rsid w:val="00FD24EE"/>
    <w:rsid w:val="00FD25E3"/>
    <w:rsid w:val="00FD2FAF"/>
    <w:rsid w:val="00FD3715"/>
    <w:rsid w:val="00FD3ECE"/>
    <w:rsid w:val="00FD42F5"/>
    <w:rsid w:val="00FD443D"/>
    <w:rsid w:val="00FD4ABD"/>
    <w:rsid w:val="00FD4D2F"/>
    <w:rsid w:val="00FD4FA0"/>
    <w:rsid w:val="00FD54E2"/>
    <w:rsid w:val="00FD5D41"/>
    <w:rsid w:val="00FD62A7"/>
    <w:rsid w:val="00FD6FC9"/>
    <w:rsid w:val="00FD7584"/>
    <w:rsid w:val="00FD75E0"/>
    <w:rsid w:val="00FD7979"/>
    <w:rsid w:val="00FE0298"/>
    <w:rsid w:val="00FE02A4"/>
    <w:rsid w:val="00FE0591"/>
    <w:rsid w:val="00FE0632"/>
    <w:rsid w:val="00FE09B7"/>
    <w:rsid w:val="00FE0BE8"/>
    <w:rsid w:val="00FE165F"/>
    <w:rsid w:val="00FE1A01"/>
    <w:rsid w:val="00FE1FA4"/>
    <w:rsid w:val="00FE2339"/>
    <w:rsid w:val="00FE2915"/>
    <w:rsid w:val="00FE3436"/>
    <w:rsid w:val="00FE3DED"/>
    <w:rsid w:val="00FE41C3"/>
    <w:rsid w:val="00FE4546"/>
    <w:rsid w:val="00FE4E73"/>
    <w:rsid w:val="00FE6C10"/>
    <w:rsid w:val="00FE7938"/>
    <w:rsid w:val="00FF01FE"/>
    <w:rsid w:val="00FF061F"/>
    <w:rsid w:val="00FF068C"/>
    <w:rsid w:val="00FF0BBB"/>
    <w:rsid w:val="00FF0BDE"/>
    <w:rsid w:val="00FF0D18"/>
    <w:rsid w:val="00FF12A4"/>
    <w:rsid w:val="00FF1898"/>
    <w:rsid w:val="00FF2FF5"/>
    <w:rsid w:val="00FF4766"/>
    <w:rsid w:val="00FF4CE5"/>
    <w:rsid w:val="00FF521F"/>
    <w:rsid w:val="00FF56BB"/>
    <w:rsid w:val="00FF5AB1"/>
    <w:rsid w:val="00FF69E9"/>
    <w:rsid w:val="00FF72CC"/>
    <w:rsid w:val="00FF7983"/>
    <w:rsid w:val="00FF799E"/>
    <w:rsid w:val="00FF7E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E306AE"/>
  <w15:docId w15:val="{338C9136-9C0A-4FAE-9422-C8DB89EDC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4729"/>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qFormat/>
    <w:rsid w:val="00C53A34"/>
    <w:rPr>
      <w:rFonts w:ascii="Times New Roman" w:eastAsia="Times New Roman" w:hAnsi="Times New Roman"/>
    </w:rPr>
  </w:style>
  <w:style w:type="paragraph" w:customStyle="1" w:styleId="Naslovstika">
    <w:name w:val="Naslov stika"/>
    <w:basedOn w:val="Navaden"/>
    <w:uiPriority w:val="4"/>
    <w:qFormat/>
    <w:rsid w:val="00EE594D"/>
    <w:pPr>
      <w:spacing w:before="320" w:after="200"/>
    </w:pPr>
    <w:rPr>
      <w:rFonts w:asciiTheme="majorHAnsi" w:eastAsiaTheme="majorEastAsia" w:hAnsiTheme="majorHAnsi" w:cstheme="majorBidi"/>
      <w:color w:val="4F81BD" w:themeColor="accent1"/>
      <w:kern w:val="2"/>
      <w:sz w:val="24"/>
      <w:lang w:val="en-US" w:eastAsia="ja-JP"/>
      <w14:ligatures w14:val="standard"/>
    </w:rPr>
  </w:style>
  <w:style w:type="character" w:customStyle="1" w:styleId="PripombabesediloZnak2">
    <w:name w:val="Pripomba – besedilo Znak2"/>
    <w:basedOn w:val="Privzetapisavaodstavka"/>
    <w:rsid w:val="001C1E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96112404">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1685282">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5774924">
      <w:bodyDiv w:val="1"/>
      <w:marLeft w:val="0"/>
      <w:marRight w:val="0"/>
      <w:marTop w:val="0"/>
      <w:marBottom w:val="0"/>
      <w:divBdr>
        <w:top w:val="none" w:sz="0" w:space="0" w:color="auto"/>
        <w:left w:val="none" w:sz="0" w:space="0" w:color="auto"/>
        <w:bottom w:val="none" w:sz="0" w:space="0" w:color="auto"/>
        <w:right w:val="none" w:sz="0" w:space="0" w:color="auto"/>
      </w:divBdr>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656430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02363953">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371731114">
                                          <w:marLeft w:val="0"/>
                                          <w:marRight w:val="0"/>
                                          <w:marTop w:val="240"/>
                                          <w:marBottom w:val="120"/>
                                          <w:divBdr>
                                            <w:top w:val="none" w:sz="0" w:space="0" w:color="auto"/>
                                            <w:left w:val="none" w:sz="0" w:space="0" w:color="auto"/>
                                            <w:bottom w:val="none" w:sz="0" w:space="0" w:color="auto"/>
                                            <w:right w:val="none" w:sz="0" w:space="0" w:color="auto"/>
                                          </w:divBdr>
                                        </w:div>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5858106">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sistem/usmeritve-in-navodila/navodila-in-obrazci.html"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8CE76-E2BD-4FE7-A2BA-EA86C7A2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58</Pages>
  <Words>20942</Words>
  <Characters>119373</Characters>
  <Application>Microsoft Office Word</Application>
  <DocSecurity>0</DocSecurity>
  <Lines>994</Lines>
  <Paragraphs>280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140035</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Darko Pintarič;marjeta.peterlin@snaga.si</dc:creator>
  <cp:keywords/>
  <dc:description/>
  <cp:lastModifiedBy>Jana Nahtigal</cp:lastModifiedBy>
  <cp:revision>5</cp:revision>
  <cp:lastPrinted>2024-10-07T13:17:00Z</cp:lastPrinted>
  <dcterms:created xsi:type="dcterms:W3CDTF">2024-10-21T09:03:00Z</dcterms:created>
  <dcterms:modified xsi:type="dcterms:W3CDTF">2024-10-21T12:48:00Z</dcterms:modified>
</cp:coreProperties>
</file>